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614C" w:rsidRPr="00365321" w:rsidRDefault="0018614C" w:rsidP="0018614C">
      <w:pPr>
        <w:jc w:val="center"/>
        <w:rPr>
          <w:b/>
          <w:sz w:val="28"/>
          <w:szCs w:val="28"/>
        </w:rPr>
      </w:pPr>
      <w:r w:rsidRPr="00365321">
        <w:rPr>
          <w:b/>
          <w:sz w:val="28"/>
          <w:szCs w:val="28"/>
        </w:rPr>
        <w:t>Автономная некоммерческая организация высшего образования</w:t>
      </w:r>
    </w:p>
    <w:p w:rsidR="0018614C" w:rsidRPr="00365321" w:rsidRDefault="0018614C" w:rsidP="0018614C">
      <w:pPr>
        <w:jc w:val="center"/>
        <w:rPr>
          <w:b/>
          <w:sz w:val="28"/>
          <w:szCs w:val="28"/>
        </w:rPr>
      </w:pPr>
      <w:r w:rsidRPr="00365321">
        <w:rPr>
          <w:b/>
          <w:sz w:val="28"/>
          <w:szCs w:val="28"/>
        </w:rPr>
        <w:t>«Открытый университет экономики, управления и права»</w:t>
      </w:r>
    </w:p>
    <w:p w:rsidR="0018614C" w:rsidRPr="00365321" w:rsidRDefault="0018614C" w:rsidP="0018614C">
      <w:pPr>
        <w:jc w:val="center"/>
        <w:rPr>
          <w:sz w:val="28"/>
          <w:szCs w:val="28"/>
        </w:rPr>
      </w:pPr>
      <w:r w:rsidRPr="00365321">
        <w:rPr>
          <w:b/>
          <w:sz w:val="28"/>
          <w:szCs w:val="28"/>
        </w:rPr>
        <w:t>(АНО ВО ОУЭП)</w:t>
      </w:r>
    </w:p>
    <w:p w:rsidR="0018614C" w:rsidRPr="00365321" w:rsidRDefault="0018614C" w:rsidP="0018614C">
      <w:pPr>
        <w:tabs>
          <w:tab w:val="left" w:pos="900"/>
          <w:tab w:val="left" w:pos="1080"/>
        </w:tabs>
        <w:suppressAutoHyphens/>
        <w:ind w:firstLine="709"/>
        <w:jc w:val="both"/>
        <w:rPr>
          <w:b/>
          <w:sz w:val="20"/>
          <w:szCs w:val="20"/>
        </w:rPr>
      </w:pPr>
    </w:p>
    <w:p w:rsidR="0018614C" w:rsidRPr="00365321" w:rsidRDefault="0018614C" w:rsidP="0018614C">
      <w:pPr>
        <w:tabs>
          <w:tab w:val="left" w:pos="900"/>
          <w:tab w:val="left" w:pos="1080"/>
        </w:tabs>
        <w:suppressAutoHyphens/>
        <w:ind w:firstLine="709"/>
        <w:jc w:val="both"/>
        <w:rPr>
          <w:b/>
          <w:sz w:val="20"/>
          <w:szCs w:val="20"/>
        </w:rPr>
      </w:pPr>
    </w:p>
    <w:p w:rsidR="0018614C" w:rsidRPr="00365321" w:rsidRDefault="0018614C" w:rsidP="0018614C">
      <w:pPr>
        <w:tabs>
          <w:tab w:val="left" w:pos="900"/>
          <w:tab w:val="left" w:pos="1080"/>
        </w:tabs>
        <w:suppressAutoHyphens/>
        <w:ind w:firstLine="709"/>
        <w:jc w:val="both"/>
        <w:rPr>
          <w:b/>
          <w:sz w:val="20"/>
          <w:szCs w:val="20"/>
        </w:rPr>
      </w:pPr>
    </w:p>
    <w:p w:rsidR="0018614C" w:rsidRPr="00365321" w:rsidRDefault="0018614C" w:rsidP="0018614C">
      <w:pPr>
        <w:tabs>
          <w:tab w:val="left" w:pos="900"/>
          <w:tab w:val="left" w:pos="1080"/>
        </w:tabs>
        <w:suppressAutoHyphens/>
        <w:ind w:firstLine="709"/>
        <w:jc w:val="both"/>
        <w:rPr>
          <w:b/>
          <w:sz w:val="20"/>
          <w:szCs w:val="20"/>
        </w:rPr>
      </w:pPr>
    </w:p>
    <w:p w:rsidR="0018614C" w:rsidRPr="000C11EC" w:rsidRDefault="0018614C" w:rsidP="0018614C">
      <w:pPr>
        <w:tabs>
          <w:tab w:val="left" w:pos="900"/>
          <w:tab w:val="left" w:pos="1080"/>
        </w:tabs>
        <w:suppressAutoHyphens/>
        <w:ind w:firstLine="709"/>
        <w:jc w:val="right"/>
        <w:rPr>
          <w:b/>
          <w:sz w:val="20"/>
          <w:szCs w:val="20"/>
        </w:rPr>
      </w:pPr>
      <w:r w:rsidRPr="000C11EC">
        <w:rPr>
          <w:b/>
          <w:sz w:val="20"/>
          <w:szCs w:val="20"/>
        </w:rPr>
        <w:t>УТВЕРЖДАЮ:</w:t>
      </w:r>
    </w:p>
    <w:p w:rsidR="0018614C" w:rsidRPr="000C11EC" w:rsidRDefault="0018614C" w:rsidP="0018614C">
      <w:pPr>
        <w:tabs>
          <w:tab w:val="left" w:pos="900"/>
          <w:tab w:val="left" w:pos="1080"/>
        </w:tabs>
        <w:suppressAutoHyphens/>
        <w:ind w:firstLine="709"/>
        <w:jc w:val="right"/>
        <w:rPr>
          <w:sz w:val="20"/>
          <w:szCs w:val="20"/>
        </w:rPr>
      </w:pPr>
      <w:r w:rsidRPr="000C11EC">
        <w:rPr>
          <w:sz w:val="20"/>
          <w:szCs w:val="20"/>
        </w:rPr>
        <w:t>Ректор АНО ВО ОУЭП, Фокина В.Н.</w:t>
      </w:r>
    </w:p>
    <w:p w:rsidR="0018614C" w:rsidRPr="000C11EC" w:rsidRDefault="0018614C" w:rsidP="0018614C">
      <w:pPr>
        <w:tabs>
          <w:tab w:val="left" w:pos="900"/>
          <w:tab w:val="left" w:pos="1080"/>
        </w:tabs>
        <w:suppressAutoHyphens/>
        <w:ind w:firstLine="709"/>
        <w:jc w:val="right"/>
        <w:rPr>
          <w:sz w:val="20"/>
          <w:szCs w:val="20"/>
        </w:rPr>
      </w:pPr>
    </w:p>
    <w:p w:rsidR="0018614C" w:rsidRPr="000C11EC" w:rsidRDefault="0018614C" w:rsidP="0018614C">
      <w:pPr>
        <w:tabs>
          <w:tab w:val="left" w:pos="900"/>
          <w:tab w:val="left" w:pos="1080"/>
        </w:tabs>
        <w:suppressAutoHyphens/>
        <w:ind w:firstLine="709"/>
        <w:jc w:val="right"/>
        <w:rPr>
          <w:sz w:val="20"/>
          <w:szCs w:val="20"/>
        </w:rPr>
      </w:pPr>
      <w:r w:rsidRPr="000C11EC">
        <w:rPr>
          <w:noProof/>
          <w:sz w:val="20"/>
          <w:szCs w:val="20"/>
        </w:rPr>
        <w:drawing>
          <wp:inline distT="0" distB="0" distL="0" distR="0" wp14:anchorId="5E5BB9B3" wp14:editId="7FEFFDA9">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18614C" w:rsidRPr="000C11EC" w:rsidRDefault="0018614C" w:rsidP="0018614C">
      <w:pPr>
        <w:tabs>
          <w:tab w:val="left" w:pos="900"/>
          <w:tab w:val="left" w:pos="1080"/>
        </w:tabs>
        <w:suppressAutoHyphens/>
        <w:ind w:firstLine="709"/>
        <w:jc w:val="right"/>
        <w:rPr>
          <w:sz w:val="20"/>
          <w:szCs w:val="20"/>
        </w:rPr>
      </w:pPr>
      <w:r w:rsidRPr="000C11EC">
        <w:rPr>
          <w:sz w:val="20"/>
          <w:szCs w:val="20"/>
        </w:rPr>
        <w:t>19 апреля 2023 г.</w:t>
      </w:r>
    </w:p>
    <w:p w:rsidR="0018614C" w:rsidRPr="000C11EC" w:rsidRDefault="0018614C" w:rsidP="0018614C">
      <w:pPr>
        <w:tabs>
          <w:tab w:val="left" w:pos="900"/>
          <w:tab w:val="left" w:pos="1080"/>
        </w:tabs>
        <w:suppressAutoHyphens/>
        <w:ind w:firstLine="709"/>
        <w:jc w:val="right"/>
        <w:rPr>
          <w:sz w:val="20"/>
          <w:szCs w:val="20"/>
        </w:rPr>
      </w:pPr>
    </w:p>
    <w:p w:rsidR="0018614C" w:rsidRPr="000C11EC" w:rsidRDefault="0018614C" w:rsidP="0018614C">
      <w:pPr>
        <w:tabs>
          <w:tab w:val="left" w:pos="900"/>
          <w:tab w:val="left" w:pos="1080"/>
        </w:tabs>
        <w:suppressAutoHyphens/>
        <w:ind w:firstLine="709"/>
        <w:jc w:val="right"/>
        <w:rPr>
          <w:sz w:val="20"/>
          <w:szCs w:val="20"/>
        </w:rPr>
      </w:pPr>
      <w:r w:rsidRPr="000C11EC">
        <w:rPr>
          <w:sz w:val="20"/>
          <w:szCs w:val="20"/>
        </w:rPr>
        <w:t>Решение Ученого совета АНО ВО ОУЭП,</w:t>
      </w:r>
    </w:p>
    <w:p w:rsidR="0018614C" w:rsidRPr="000C11EC" w:rsidRDefault="0018614C" w:rsidP="0018614C">
      <w:pPr>
        <w:tabs>
          <w:tab w:val="left" w:pos="900"/>
          <w:tab w:val="left" w:pos="1080"/>
        </w:tabs>
        <w:suppressAutoHyphens/>
        <w:ind w:firstLine="709"/>
        <w:jc w:val="right"/>
        <w:rPr>
          <w:sz w:val="20"/>
          <w:szCs w:val="20"/>
        </w:rPr>
      </w:pPr>
      <w:r w:rsidRPr="000C11EC">
        <w:rPr>
          <w:sz w:val="20"/>
          <w:szCs w:val="20"/>
        </w:rPr>
        <w:t xml:space="preserve">Протокол N 9 от 19.04.2023 </w:t>
      </w:r>
    </w:p>
    <w:p w:rsidR="003214D8" w:rsidRDefault="003214D8" w:rsidP="003214D8">
      <w:pPr>
        <w:jc w:val="center"/>
      </w:pPr>
    </w:p>
    <w:p w:rsidR="003214D8" w:rsidRPr="003D14DD" w:rsidRDefault="003214D8" w:rsidP="003214D8">
      <w:pPr>
        <w:jc w:val="center"/>
      </w:pPr>
    </w:p>
    <w:p w:rsidR="003214D8" w:rsidRPr="003D14DD" w:rsidRDefault="003214D8" w:rsidP="003214D8">
      <w:pPr>
        <w:tabs>
          <w:tab w:val="left" w:pos="900"/>
          <w:tab w:val="left" w:pos="1080"/>
        </w:tabs>
        <w:suppressAutoHyphens/>
        <w:ind w:firstLine="709"/>
        <w:jc w:val="center"/>
        <w:rPr>
          <w:b/>
        </w:rPr>
      </w:pPr>
      <w:r w:rsidRPr="003D14DD">
        <w:rPr>
          <w:b/>
        </w:rPr>
        <w:t>РАБОЧАЯ ПРОГРАММА</w:t>
      </w:r>
    </w:p>
    <w:p w:rsidR="003214D8" w:rsidRPr="003D14DD" w:rsidRDefault="003214D8" w:rsidP="003214D8">
      <w:pPr>
        <w:jc w:val="center"/>
      </w:pPr>
    </w:p>
    <w:p w:rsidR="003214D8" w:rsidRPr="003D14DD" w:rsidRDefault="003214D8" w:rsidP="003214D8">
      <w:pPr>
        <w:jc w:val="center"/>
        <w:rPr>
          <w:b/>
        </w:rPr>
      </w:pPr>
      <w:r w:rsidRPr="003D14DD">
        <w:rPr>
          <w:b/>
        </w:rPr>
        <w:t>по дисциплине</w:t>
      </w:r>
    </w:p>
    <w:p w:rsidR="003214D8" w:rsidRPr="003D14DD" w:rsidRDefault="003214D8" w:rsidP="003214D8">
      <w:pPr>
        <w:jc w:val="center"/>
      </w:pPr>
    </w:p>
    <w:p w:rsidR="003214D8" w:rsidRPr="003D14DD" w:rsidRDefault="003214D8" w:rsidP="003214D8">
      <w:pPr>
        <w:tabs>
          <w:tab w:val="left" w:pos="900"/>
          <w:tab w:val="left" w:pos="1080"/>
        </w:tabs>
        <w:suppressAutoHyphens/>
        <w:ind w:firstLine="709"/>
        <w:jc w:val="center"/>
      </w:pPr>
      <w:r w:rsidRPr="003D14DD">
        <w:t>Наименование дисциплины Б1.В.04 Разработка и применение оценочных материалов в образовании</w:t>
      </w:r>
    </w:p>
    <w:p w:rsidR="003214D8" w:rsidRPr="003D14DD" w:rsidRDefault="003214D8" w:rsidP="003214D8">
      <w:pPr>
        <w:tabs>
          <w:tab w:val="left" w:pos="900"/>
          <w:tab w:val="left" w:pos="1080"/>
        </w:tabs>
        <w:suppressAutoHyphens/>
        <w:ind w:firstLine="709"/>
        <w:jc w:val="center"/>
      </w:pPr>
      <w:r w:rsidRPr="003D14DD">
        <w:t>Образовательная программа направления подготовки 44.04.01 «Педагогическое образование», направленность (профиль): «Информационные технологии в образовании»</w:t>
      </w:r>
    </w:p>
    <w:p w:rsidR="003214D8" w:rsidRPr="003D14DD" w:rsidRDefault="003214D8" w:rsidP="003214D8">
      <w:pPr>
        <w:jc w:val="both"/>
      </w:pPr>
    </w:p>
    <w:p w:rsidR="003214D8" w:rsidRPr="003D14DD" w:rsidRDefault="003214D8" w:rsidP="003214D8">
      <w:pPr>
        <w:jc w:val="center"/>
      </w:pPr>
    </w:p>
    <w:p w:rsidR="003214D8" w:rsidRPr="008A1E73" w:rsidRDefault="003214D8" w:rsidP="003214D8"/>
    <w:p w:rsidR="003214D8" w:rsidRPr="003D14DD" w:rsidRDefault="003214D8" w:rsidP="003214D8">
      <w:pPr>
        <w:jc w:val="right"/>
      </w:pPr>
    </w:p>
    <w:p w:rsidR="003214D8" w:rsidRPr="003D14DD" w:rsidRDefault="003214D8" w:rsidP="003214D8">
      <w:pPr>
        <w:jc w:val="right"/>
      </w:pPr>
    </w:p>
    <w:p w:rsidR="003214D8" w:rsidRPr="003D14DD" w:rsidRDefault="003214D8" w:rsidP="003214D8">
      <w:pPr>
        <w:jc w:val="right"/>
      </w:pPr>
    </w:p>
    <w:p w:rsidR="003214D8" w:rsidRPr="003D14DD" w:rsidRDefault="003214D8" w:rsidP="003214D8">
      <w:pPr>
        <w:jc w:val="center"/>
      </w:pPr>
    </w:p>
    <w:p w:rsidR="003214D8" w:rsidRPr="008A1E73" w:rsidRDefault="003214D8" w:rsidP="003214D8">
      <w:pPr>
        <w:tabs>
          <w:tab w:val="left" w:pos="6405"/>
        </w:tabs>
        <w:rPr>
          <w:sz w:val="20"/>
          <w:szCs w:val="20"/>
        </w:rPr>
      </w:pPr>
      <w:r w:rsidRPr="003D14DD">
        <w:rPr>
          <w:sz w:val="20"/>
          <w:szCs w:val="20"/>
        </w:rPr>
        <w:tab/>
      </w:r>
    </w:p>
    <w:p w:rsidR="003214D8" w:rsidRPr="003D14DD" w:rsidRDefault="003214D8" w:rsidP="003214D8">
      <w:pPr>
        <w:jc w:val="right"/>
      </w:pPr>
    </w:p>
    <w:p w:rsidR="003214D8" w:rsidRPr="003D14DD" w:rsidRDefault="003214D8" w:rsidP="003214D8">
      <w:pPr>
        <w:tabs>
          <w:tab w:val="left" w:pos="900"/>
          <w:tab w:val="left" w:pos="1080"/>
        </w:tabs>
        <w:suppressAutoHyphens/>
        <w:ind w:firstLine="709"/>
        <w:rPr>
          <w:u w:val="single"/>
        </w:rPr>
      </w:pPr>
      <w:r w:rsidRPr="003D14DD">
        <w:t xml:space="preserve">Квалификация -  </w:t>
      </w:r>
      <w:r w:rsidRPr="003D14DD">
        <w:rPr>
          <w:u w:val="single"/>
        </w:rPr>
        <w:t>магистр</w:t>
      </w:r>
    </w:p>
    <w:p w:rsidR="003214D8" w:rsidRPr="003D14DD" w:rsidRDefault="003214D8" w:rsidP="003214D8">
      <w:pPr>
        <w:tabs>
          <w:tab w:val="left" w:pos="900"/>
          <w:tab w:val="left" w:pos="1080"/>
        </w:tabs>
        <w:suppressAutoHyphens/>
        <w:ind w:firstLine="709"/>
        <w:rPr>
          <w:sz w:val="20"/>
          <w:szCs w:val="20"/>
          <w:u w:val="single"/>
        </w:rPr>
      </w:pPr>
    </w:p>
    <w:p w:rsidR="003214D8" w:rsidRPr="003D14DD" w:rsidRDefault="003214D8" w:rsidP="003214D8">
      <w:pPr>
        <w:tabs>
          <w:tab w:val="left" w:pos="900"/>
          <w:tab w:val="left" w:pos="1080"/>
        </w:tabs>
        <w:suppressAutoHyphens/>
        <w:ind w:firstLine="709"/>
        <w:rPr>
          <w:sz w:val="20"/>
          <w:szCs w:val="20"/>
          <w:u w:val="single"/>
        </w:rPr>
      </w:pPr>
    </w:p>
    <w:p w:rsidR="003214D8" w:rsidRPr="003D14DD" w:rsidRDefault="003214D8" w:rsidP="003214D8">
      <w:pPr>
        <w:ind w:firstLine="680"/>
        <w:rPr>
          <w:b/>
          <w:sz w:val="20"/>
          <w:szCs w:val="20"/>
        </w:rPr>
      </w:pPr>
      <w:r w:rsidRPr="003D14DD">
        <w:rPr>
          <w:b/>
          <w:sz w:val="20"/>
          <w:szCs w:val="20"/>
        </w:rPr>
        <w:t xml:space="preserve">Разработчик: </w:t>
      </w:r>
    </w:p>
    <w:p w:rsidR="003214D8" w:rsidRPr="003D14DD" w:rsidRDefault="003214D8" w:rsidP="003214D8">
      <w:pPr>
        <w:tabs>
          <w:tab w:val="left" w:pos="900"/>
          <w:tab w:val="left" w:pos="1080"/>
        </w:tabs>
        <w:suppressAutoHyphens/>
        <w:ind w:firstLine="709"/>
        <w:rPr>
          <w:sz w:val="20"/>
          <w:szCs w:val="20"/>
          <w:u w:val="single"/>
        </w:rPr>
      </w:pPr>
      <w:r>
        <w:rPr>
          <w:bCs/>
          <w:sz w:val="20"/>
          <w:szCs w:val="20"/>
        </w:rPr>
        <w:t xml:space="preserve">Толкачев В.А., д. </w:t>
      </w:r>
      <w:proofErr w:type="spellStart"/>
      <w:r>
        <w:rPr>
          <w:bCs/>
          <w:sz w:val="20"/>
          <w:szCs w:val="20"/>
        </w:rPr>
        <w:t>пед</w:t>
      </w:r>
      <w:proofErr w:type="spellEnd"/>
      <w:r>
        <w:rPr>
          <w:bCs/>
          <w:sz w:val="20"/>
          <w:szCs w:val="20"/>
        </w:rPr>
        <w:t>. н.. проф.</w:t>
      </w:r>
    </w:p>
    <w:p w:rsidR="003214D8" w:rsidRPr="003D14DD" w:rsidRDefault="003214D8" w:rsidP="003214D8">
      <w:pPr>
        <w:tabs>
          <w:tab w:val="left" w:pos="900"/>
          <w:tab w:val="left" w:pos="1080"/>
        </w:tabs>
        <w:suppressAutoHyphens/>
        <w:ind w:firstLine="709"/>
        <w:rPr>
          <w:sz w:val="20"/>
          <w:szCs w:val="20"/>
          <w:u w:val="single"/>
        </w:rPr>
      </w:pPr>
    </w:p>
    <w:p w:rsidR="003214D8" w:rsidRPr="003D14DD" w:rsidRDefault="003214D8" w:rsidP="003214D8">
      <w:pPr>
        <w:tabs>
          <w:tab w:val="left" w:pos="900"/>
          <w:tab w:val="left" w:pos="1080"/>
        </w:tabs>
        <w:suppressAutoHyphens/>
        <w:ind w:firstLine="709"/>
        <w:rPr>
          <w:sz w:val="20"/>
          <w:szCs w:val="20"/>
          <w:u w:val="single"/>
        </w:rPr>
      </w:pPr>
    </w:p>
    <w:p w:rsidR="003214D8" w:rsidRPr="008A1E73" w:rsidRDefault="003214D8" w:rsidP="003214D8">
      <w:pPr>
        <w:tabs>
          <w:tab w:val="left" w:pos="900"/>
          <w:tab w:val="left" w:pos="1080"/>
        </w:tabs>
        <w:suppressAutoHyphens/>
        <w:rPr>
          <w:sz w:val="20"/>
          <w:szCs w:val="20"/>
          <w:u w:val="single"/>
        </w:rPr>
      </w:pPr>
    </w:p>
    <w:p w:rsidR="003214D8" w:rsidRPr="003D14DD" w:rsidRDefault="003214D8" w:rsidP="003214D8">
      <w:pPr>
        <w:tabs>
          <w:tab w:val="left" w:pos="900"/>
          <w:tab w:val="left" w:pos="1080"/>
        </w:tabs>
        <w:suppressAutoHyphens/>
        <w:ind w:firstLine="709"/>
        <w:rPr>
          <w:sz w:val="20"/>
          <w:szCs w:val="20"/>
          <w:u w:val="single"/>
        </w:rPr>
      </w:pPr>
    </w:p>
    <w:p w:rsidR="003214D8" w:rsidRPr="003D14DD" w:rsidRDefault="003214D8" w:rsidP="003214D8">
      <w:pPr>
        <w:ind w:firstLine="709"/>
        <w:jc w:val="center"/>
        <w:rPr>
          <w:sz w:val="20"/>
          <w:szCs w:val="20"/>
        </w:rPr>
      </w:pPr>
    </w:p>
    <w:p w:rsidR="003214D8" w:rsidRPr="003D14DD" w:rsidRDefault="003214D8" w:rsidP="003214D8">
      <w:pPr>
        <w:ind w:firstLine="709"/>
        <w:jc w:val="center"/>
        <w:rPr>
          <w:sz w:val="20"/>
          <w:szCs w:val="20"/>
        </w:rPr>
      </w:pPr>
    </w:p>
    <w:p w:rsidR="003214D8" w:rsidRPr="008A1E73" w:rsidRDefault="003214D8" w:rsidP="003214D8">
      <w:pPr>
        <w:rPr>
          <w:sz w:val="20"/>
          <w:szCs w:val="20"/>
        </w:rPr>
      </w:pPr>
    </w:p>
    <w:p w:rsidR="003214D8" w:rsidRPr="003D14DD" w:rsidRDefault="003214D8" w:rsidP="003214D8">
      <w:pPr>
        <w:ind w:firstLine="709"/>
        <w:jc w:val="center"/>
        <w:rPr>
          <w:sz w:val="20"/>
          <w:szCs w:val="20"/>
        </w:rPr>
      </w:pPr>
    </w:p>
    <w:p w:rsidR="003214D8" w:rsidRPr="003D14DD" w:rsidRDefault="003214D8" w:rsidP="003214D8">
      <w:pPr>
        <w:ind w:firstLine="709"/>
        <w:jc w:val="center"/>
        <w:rPr>
          <w:sz w:val="20"/>
          <w:szCs w:val="20"/>
        </w:rPr>
      </w:pPr>
      <w:r>
        <w:rPr>
          <w:sz w:val="20"/>
          <w:szCs w:val="20"/>
        </w:rPr>
        <w:t>Москва 202</w:t>
      </w:r>
      <w:r w:rsidR="0018614C">
        <w:rPr>
          <w:sz w:val="20"/>
          <w:szCs w:val="20"/>
        </w:rPr>
        <w:t>3</w:t>
      </w:r>
      <w:bookmarkStart w:id="0" w:name="_GoBack"/>
      <w:bookmarkEnd w:id="0"/>
    </w:p>
    <w:p w:rsidR="003214D8" w:rsidRPr="003D14DD" w:rsidRDefault="003214D8" w:rsidP="003214D8">
      <w:pPr>
        <w:ind w:firstLine="720"/>
        <w:rPr>
          <w:b/>
          <w:sz w:val="20"/>
          <w:szCs w:val="20"/>
        </w:rPr>
      </w:pPr>
      <w:r w:rsidRPr="003D14DD">
        <w:rPr>
          <w:sz w:val="20"/>
          <w:szCs w:val="20"/>
        </w:rPr>
        <w:br w:type="page"/>
      </w:r>
    </w:p>
    <w:p w:rsidR="00E80728" w:rsidRPr="003D14DD" w:rsidRDefault="00E80728" w:rsidP="00E80728">
      <w:pPr>
        <w:tabs>
          <w:tab w:val="left" w:pos="900"/>
        </w:tabs>
        <w:suppressAutoHyphens/>
        <w:ind w:firstLine="709"/>
        <w:jc w:val="both"/>
        <w:rPr>
          <w:sz w:val="20"/>
          <w:szCs w:val="20"/>
        </w:rPr>
      </w:pPr>
      <w:r w:rsidRPr="003D14DD">
        <w:rPr>
          <w:b/>
          <w:sz w:val="20"/>
          <w:szCs w:val="20"/>
        </w:rPr>
        <w:lastRenderedPageBreak/>
        <w:t>1. Цели и задачи дисциплины</w:t>
      </w:r>
    </w:p>
    <w:p w:rsidR="00E80728" w:rsidRPr="003D14DD" w:rsidRDefault="00E80728" w:rsidP="00E80728">
      <w:pPr>
        <w:tabs>
          <w:tab w:val="left" w:pos="900"/>
        </w:tabs>
        <w:suppressAutoHyphens/>
        <w:ind w:firstLine="709"/>
        <w:jc w:val="both"/>
        <w:rPr>
          <w:sz w:val="20"/>
          <w:szCs w:val="20"/>
        </w:rPr>
      </w:pPr>
      <w:r w:rsidRPr="003D14DD">
        <w:rPr>
          <w:b/>
          <w:i/>
          <w:sz w:val="20"/>
          <w:szCs w:val="20"/>
        </w:rPr>
        <w:t>Цель</w:t>
      </w:r>
      <w:r w:rsidRPr="003D14DD">
        <w:rPr>
          <w:sz w:val="20"/>
          <w:szCs w:val="20"/>
        </w:rPr>
        <w:t xml:space="preserve"> </w:t>
      </w:r>
      <w:r w:rsidRPr="003D14DD">
        <w:rPr>
          <w:b/>
          <w:i/>
          <w:sz w:val="20"/>
          <w:szCs w:val="20"/>
        </w:rPr>
        <w:t>дисциплины</w:t>
      </w:r>
      <w:r w:rsidRPr="003D14DD">
        <w:rPr>
          <w:sz w:val="20"/>
          <w:szCs w:val="20"/>
        </w:rPr>
        <w:t xml:space="preserve"> – формирование представления о разработке и применении оценочных материалов, фондов оценочных материалов. </w:t>
      </w:r>
    </w:p>
    <w:p w:rsidR="00E80728" w:rsidRPr="003D14DD" w:rsidRDefault="00E80728" w:rsidP="00E80728">
      <w:pPr>
        <w:tabs>
          <w:tab w:val="left" w:pos="900"/>
          <w:tab w:val="left" w:pos="1440"/>
        </w:tabs>
        <w:suppressAutoHyphens/>
        <w:ind w:firstLine="709"/>
        <w:jc w:val="both"/>
        <w:rPr>
          <w:b/>
          <w:i/>
          <w:sz w:val="20"/>
          <w:szCs w:val="20"/>
        </w:rPr>
      </w:pPr>
      <w:r w:rsidRPr="003D14DD">
        <w:rPr>
          <w:b/>
          <w:i/>
          <w:sz w:val="20"/>
          <w:szCs w:val="20"/>
        </w:rPr>
        <w:t>Задачи дисциплины –</w:t>
      </w:r>
    </w:p>
    <w:p w:rsidR="00E80728" w:rsidRPr="003D14DD" w:rsidRDefault="00E80728" w:rsidP="00E80728">
      <w:pPr>
        <w:numPr>
          <w:ilvl w:val="0"/>
          <w:numId w:val="21"/>
        </w:numPr>
        <w:tabs>
          <w:tab w:val="left" w:pos="900"/>
          <w:tab w:val="left" w:pos="1429"/>
        </w:tabs>
        <w:suppressAutoHyphens/>
        <w:ind w:left="0" w:firstLine="709"/>
        <w:jc w:val="both"/>
        <w:rPr>
          <w:sz w:val="20"/>
          <w:szCs w:val="20"/>
        </w:rPr>
      </w:pPr>
      <w:r w:rsidRPr="003D14DD">
        <w:rPr>
          <w:sz w:val="20"/>
          <w:szCs w:val="20"/>
        </w:rPr>
        <w:t>сформировать единую систему понятий, связанных с разработкой и применением оценочных материалов.</w:t>
      </w:r>
    </w:p>
    <w:p w:rsidR="00E80728" w:rsidRPr="003D14DD" w:rsidRDefault="00E80728" w:rsidP="00E80728">
      <w:pPr>
        <w:numPr>
          <w:ilvl w:val="0"/>
          <w:numId w:val="21"/>
        </w:numPr>
        <w:tabs>
          <w:tab w:val="left" w:pos="900"/>
          <w:tab w:val="left" w:pos="1429"/>
        </w:tabs>
        <w:suppressAutoHyphens/>
        <w:ind w:left="0" w:firstLine="709"/>
        <w:jc w:val="both"/>
        <w:rPr>
          <w:sz w:val="20"/>
          <w:szCs w:val="20"/>
        </w:rPr>
      </w:pPr>
      <w:r w:rsidRPr="003D14DD">
        <w:rPr>
          <w:sz w:val="20"/>
          <w:szCs w:val="20"/>
        </w:rPr>
        <w:t>ознакомить обучающихся с типами, видами и традиционными формами контроля.</w:t>
      </w:r>
    </w:p>
    <w:p w:rsidR="00E80728" w:rsidRPr="003D14DD" w:rsidRDefault="00E80728" w:rsidP="00E80728">
      <w:pPr>
        <w:numPr>
          <w:ilvl w:val="0"/>
          <w:numId w:val="21"/>
        </w:numPr>
        <w:tabs>
          <w:tab w:val="left" w:pos="900"/>
          <w:tab w:val="left" w:pos="1429"/>
        </w:tabs>
        <w:suppressAutoHyphens/>
        <w:ind w:left="0" w:firstLine="709"/>
        <w:jc w:val="both"/>
        <w:rPr>
          <w:sz w:val="20"/>
          <w:szCs w:val="20"/>
        </w:rPr>
      </w:pPr>
      <w:r w:rsidRPr="003D14DD">
        <w:rPr>
          <w:sz w:val="20"/>
          <w:szCs w:val="20"/>
        </w:rPr>
        <w:t>ознакомить обучающихся с инновационными оценочными средствами.</w:t>
      </w:r>
    </w:p>
    <w:p w:rsidR="00E80728" w:rsidRPr="003D14DD" w:rsidRDefault="00E80728" w:rsidP="00E80728">
      <w:pPr>
        <w:pStyle w:val="afff3"/>
        <w:numPr>
          <w:ilvl w:val="0"/>
          <w:numId w:val="21"/>
        </w:numPr>
        <w:tabs>
          <w:tab w:val="left" w:pos="900"/>
          <w:tab w:val="left" w:pos="1429"/>
        </w:tabs>
        <w:ind w:left="0" w:firstLine="709"/>
        <w:jc w:val="both"/>
        <w:textAlignment w:val="baseline"/>
        <w:rPr>
          <w:b/>
          <w:sz w:val="20"/>
          <w:szCs w:val="20"/>
        </w:rPr>
      </w:pPr>
      <w:r w:rsidRPr="003D14DD">
        <w:rPr>
          <w:sz w:val="20"/>
          <w:szCs w:val="20"/>
        </w:rPr>
        <w:t xml:space="preserve">познакомить обучающихся с </w:t>
      </w:r>
      <w:r w:rsidRPr="003D14DD">
        <w:rPr>
          <w:sz w:val="20"/>
          <w:szCs w:val="20"/>
          <w:lang w:bidi="ar-SA"/>
        </w:rPr>
        <w:t>Формирование фондов оценочных материалов (ФОМ) как необходимое условие реализации основной образовательной программы.</w:t>
      </w:r>
    </w:p>
    <w:p w:rsidR="00E80728" w:rsidRPr="003D14DD" w:rsidRDefault="00E80728" w:rsidP="00E80728">
      <w:pPr>
        <w:pStyle w:val="afff3"/>
        <w:numPr>
          <w:ilvl w:val="0"/>
          <w:numId w:val="21"/>
        </w:numPr>
        <w:tabs>
          <w:tab w:val="left" w:pos="900"/>
          <w:tab w:val="left" w:pos="1429"/>
        </w:tabs>
        <w:ind w:left="0" w:firstLine="709"/>
        <w:jc w:val="both"/>
        <w:textAlignment w:val="baseline"/>
        <w:rPr>
          <w:b/>
          <w:sz w:val="20"/>
          <w:szCs w:val="20"/>
        </w:rPr>
      </w:pPr>
      <w:r w:rsidRPr="003D14DD">
        <w:rPr>
          <w:sz w:val="20"/>
          <w:szCs w:val="20"/>
        </w:rPr>
        <w:t>сформировать у обучающихся знания методических основ формирования фонда оценочных материалов.</w:t>
      </w:r>
    </w:p>
    <w:p w:rsidR="00E80728" w:rsidRPr="003D14DD" w:rsidRDefault="00E80728" w:rsidP="00E80728">
      <w:pPr>
        <w:tabs>
          <w:tab w:val="left" w:pos="900"/>
        </w:tabs>
        <w:suppressAutoHyphens/>
        <w:ind w:firstLine="709"/>
        <w:jc w:val="both"/>
        <w:rPr>
          <w:b/>
          <w:sz w:val="20"/>
          <w:szCs w:val="20"/>
        </w:rPr>
      </w:pPr>
      <w:r w:rsidRPr="003D14DD">
        <w:rPr>
          <w:b/>
          <w:sz w:val="20"/>
          <w:szCs w:val="20"/>
        </w:rPr>
        <w:t>2. Место дисциплины в структуре ОП</w:t>
      </w:r>
    </w:p>
    <w:p w:rsidR="00E80728" w:rsidRPr="003D14DD" w:rsidRDefault="00E80728" w:rsidP="00E80728">
      <w:pPr>
        <w:tabs>
          <w:tab w:val="left" w:pos="900"/>
        </w:tabs>
        <w:suppressAutoHyphens/>
        <w:ind w:firstLine="709"/>
        <w:jc w:val="both"/>
        <w:rPr>
          <w:b/>
          <w:sz w:val="20"/>
          <w:szCs w:val="20"/>
        </w:rPr>
      </w:pPr>
      <w:r w:rsidRPr="003D14DD">
        <w:rPr>
          <w:sz w:val="20"/>
          <w:szCs w:val="20"/>
        </w:rPr>
        <w:t>Дисциплина «Разработка и применение оценочных материалов в образовании» относится к части, формируемой участниками образовательных отношений, Блока 1.</w:t>
      </w:r>
    </w:p>
    <w:p w:rsidR="00E80728" w:rsidRPr="003D14DD" w:rsidRDefault="00E80728" w:rsidP="00E80728">
      <w:pPr>
        <w:pStyle w:val="af3"/>
        <w:tabs>
          <w:tab w:val="left" w:pos="900"/>
        </w:tabs>
        <w:autoSpaceDE/>
        <w:adjustRightInd/>
        <w:ind w:firstLine="720"/>
        <w:jc w:val="both"/>
        <w:rPr>
          <w:rFonts w:ascii="Times New Roman" w:hAnsi="Times New Roman"/>
          <w:b/>
        </w:rPr>
      </w:pPr>
    </w:p>
    <w:p w:rsidR="00E80728" w:rsidRPr="003D14DD" w:rsidRDefault="00E80728" w:rsidP="00E80728">
      <w:pPr>
        <w:pStyle w:val="af3"/>
        <w:tabs>
          <w:tab w:val="left" w:pos="240"/>
          <w:tab w:val="left" w:pos="840"/>
          <w:tab w:val="left" w:pos="900"/>
        </w:tabs>
        <w:autoSpaceDE/>
        <w:adjustRightInd/>
        <w:ind w:firstLine="709"/>
        <w:jc w:val="both"/>
        <w:rPr>
          <w:rFonts w:ascii="Times New Roman" w:hAnsi="Times New Roman"/>
          <w:b/>
        </w:rPr>
      </w:pPr>
      <w:r w:rsidRPr="003D14DD">
        <w:rPr>
          <w:rFonts w:ascii="Times New Roman" w:hAnsi="Times New Roman"/>
          <w:b/>
        </w:rPr>
        <w:t>3. Планируемые результаты обучения по дисциплине</w:t>
      </w:r>
    </w:p>
    <w:p w:rsidR="00E80728" w:rsidRPr="003D14DD" w:rsidRDefault="00E80728" w:rsidP="00E80728">
      <w:pPr>
        <w:pStyle w:val="afff8"/>
        <w:tabs>
          <w:tab w:val="left" w:pos="900"/>
        </w:tabs>
        <w:suppressAutoHyphens/>
        <w:spacing w:line="240" w:lineRule="auto"/>
        <w:ind w:left="0" w:firstLine="720"/>
        <w:rPr>
          <w:sz w:val="20"/>
          <w:szCs w:val="20"/>
        </w:rPr>
      </w:pPr>
      <w:r w:rsidRPr="003D14DD">
        <w:rPr>
          <w:sz w:val="20"/>
          <w:szCs w:val="20"/>
        </w:rPr>
        <w:t>В результате изучения дисциплины обучающийся должен освоить:</w:t>
      </w:r>
    </w:p>
    <w:p w:rsidR="00E80728" w:rsidRPr="003D14DD" w:rsidRDefault="003B111E" w:rsidP="00E80728">
      <w:pPr>
        <w:pStyle w:val="af3"/>
        <w:tabs>
          <w:tab w:val="left" w:pos="240"/>
          <w:tab w:val="left" w:pos="840"/>
          <w:tab w:val="left" w:pos="900"/>
        </w:tabs>
        <w:autoSpaceDE/>
        <w:adjustRightInd/>
        <w:ind w:firstLine="709"/>
        <w:jc w:val="both"/>
        <w:rPr>
          <w:rFonts w:ascii="Times New Roman" w:hAnsi="Times New Roman" w:cs="Times New Roman"/>
          <w:i/>
        </w:rPr>
      </w:pPr>
      <w:r>
        <w:rPr>
          <w:rFonts w:ascii="Times New Roman" w:hAnsi="Times New Roman" w:cs="Times New Roman"/>
          <w:i/>
        </w:rPr>
        <w:t>Профессиональную</w:t>
      </w:r>
      <w:r w:rsidR="00E80728" w:rsidRPr="003D14DD">
        <w:rPr>
          <w:rFonts w:ascii="Times New Roman" w:hAnsi="Times New Roman" w:cs="Times New Roman"/>
          <w:i/>
        </w:rPr>
        <w:t xml:space="preserve"> компетенцию</w:t>
      </w:r>
    </w:p>
    <w:p w:rsidR="00E80728" w:rsidRPr="003D14DD" w:rsidRDefault="00E80728" w:rsidP="00E80728">
      <w:pPr>
        <w:suppressAutoHyphens/>
        <w:ind w:firstLine="709"/>
        <w:jc w:val="both"/>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p w:rsidR="00E80728" w:rsidRPr="003D14DD" w:rsidRDefault="00E80728" w:rsidP="00E80728">
      <w:pPr>
        <w:tabs>
          <w:tab w:val="left" w:pos="900"/>
        </w:tabs>
        <w:suppressAutoHyphens/>
        <w:ind w:firstLine="720"/>
        <w:jc w:val="both"/>
        <w:rPr>
          <w:b/>
          <w:i/>
          <w:sz w:val="20"/>
          <w:szCs w:val="20"/>
        </w:rPr>
      </w:pPr>
    </w:p>
    <w:p w:rsidR="00E80728" w:rsidRPr="003D14DD" w:rsidRDefault="00E80728" w:rsidP="00E80728">
      <w:pPr>
        <w:tabs>
          <w:tab w:val="left" w:pos="900"/>
        </w:tabs>
        <w:suppressAutoHyphens/>
        <w:ind w:firstLine="720"/>
        <w:jc w:val="both"/>
        <w:rPr>
          <w:b/>
          <w:i/>
          <w:sz w:val="20"/>
          <w:szCs w:val="20"/>
        </w:rPr>
      </w:pPr>
      <w:r w:rsidRPr="003D14DD">
        <w:rPr>
          <w:b/>
          <w:i/>
          <w:sz w:val="20"/>
          <w:szCs w:val="20"/>
        </w:rPr>
        <w:t>Результаты освоения дисциплины, установленные индикаторы достижения компетенций</w:t>
      </w:r>
    </w:p>
    <w:p w:rsidR="00E80728" w:rsidRPr="003D14DD" w:rsidRDefault="00E80728" w:rsidP="00E80728">
      <w:pPr>
        <w:tabs>
          <w:tab w:val="left" w:pos="900"/>
        </w:tabs>
        <w:ind w:firstLine="709"/>
        <w:rPr>
          <w:b/>
          <w:sz w:val="20"/>
          <w:szCs w:val="20"/>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48"/>
        <w:gridCol w:w="3420"/>
        <w:gridCol w:w="2880"/>
      </w:tblGrid>
      <w:tr w:rsidR="00E80728" w:rsidRPr="003D14DD" w:rsidTr="004D69F2">
        <w:tc>
          <w:tcPr>
            <w:tcW w:w="3348" w:type="dxa"/>
          </w:tcPr>
          <w:p w:rsidR="00E80728" w:rsidRPr="003D14DD" w:rsidRDefault="00E80728" w:rsidP="004D69F2">
            <w:pPr>
              <w:tabs>
                <w:tab w:val="left" w:pos="1080"/>
              </w:tabs>
              <w:jc w:val="center"/>
              <w:rPr>
                <w:b/>
                <w:sz w:val="20"/>
                <w:szCs w:val="20"/>
              </w:rPr>
            </w:pPr>
            <w:r w:rsidRPr="003D14DD">
              <w:rPr>
                <w:b/>
                <w:sz w:val="20"/>
                <w:szCs w:val="20"/>
              </w:rPr>
              <w:t xml:space="preserve">Наименование </w:t>
            </w:r>
            <w:r w:rsidRPr="003D14DD">
              <w:rPr>
                <w:b/>
                <w:sz w:val="20"/>
                <w:szCs w:val="20"/>
              </w:rPr>
              <w:br/>
              <w:t>компетенции</w:t>
            </w:r>
          </w:p>
        </w:tc>
        <w:tc>
          <w:tcPr>
            <w:tcW w:w="3420" w:type="dxa"/>
          </w:tcPr>
          <w:p w:rsidR="00E80728" w:rsidRPr="003D14DD" w:rsidRDefault="00E80728" w:rsidP="004D69F2">
            <w:pPr>
              <w:tabs>
                <w:tab w:val="left" w:pos="1080"/>
              </w:tabs>
              <w:jc w:val="center"/>
              <w:rPr>
                <w:b/>
                <w:sz w:val="20"/>
                <w:szCs w:val="20"/>
              </w:rPr>
            </w:pPr>
            <w:r w:rsidRPr="003D14DD">
              <w:rPr>
                <w:b/>
                <w:sz w:val="20"/>
                <w:szCs w:val="20"/>
              </w:rPr>
              <w:t>Индикаторы достижения компетенции</w:t>
            </w:r>
          </w:p>
        </w:tc>
        <w:tc>
          <w:tcPr>
            <w:tcW w:w="2880" w:type="dxa"/>
          </w:tcPr>
          <w:p w:rsidR="00E80728" w:rsidRPr="003D14DD" w:rsidRDefault="00E80728" w:rsidP="004D69F2">
            <w:pPr>
              <w:tabs>
                <w:tab w:val="left" w:pos="1080"/>
              </w:tabs>
              <w:jc w:val="center"/>
              <w:rPr>
                <w:b/>
                <w:sz w:val="20"/>
                <w:szCs w:val="20"/>
              </w:rPr>
            </w:pPr>
            <w:r w:rsidRPr="003D14DD">
              <w:rPr>
                <w:b/>
                <w:sz w:val="20"/>
                <w:szCs w:val="20"/>
              </w:rPr>
              <w:t xml:space="preserve">Показатели (планируемые) результаты </w:t>
            </w:r>
            <w:r w:rsidRPr="003D14DD">
              <w:rPr>
                <w:b/>
                <w:sz w:val="20"/>
                <w:szCs w:val="20"/>
              </w:rPr>
              <w:br/>
              <w:t>обучения</w:t>
            </w:r>
          </w:p>
        </w:tc>
      </w:tr>
      <w:tr w:rsidR="00E80728" w:rsidRPr="003D14DD" w:rsidTr="004D69F2">
        <w:trPr>
          <w:trHeight w:val="1942"/>
        </w:trPr>
        <w:tc>
          <w:tcPr>
            <w:tcW w:w="3348" w:type="dxa"/>
            <w:vMerge w:val="restart"/>
          </w:tcPr>
          <w:p w:rsidR="00E80728" w:rsidRPr="003D14DD" w:rsidRDefault="00E80728" w:rsidP="004D69F2">
            <w:pPr>
              <w:jc w:val="both"/>
              <w:rPr>
                <w:sz w:val="20"/>
                <w:szCs w:val="20"/>
              </w:rPr>
            </w:pPr>
            <w:r w:rsidRPr="003D14DD">
              <w:rPr>
                <w:sz w:val="20"/>
                <w:szCs w:val="20"/>
              </w:rPr>
              <w:t>ПК-3. 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tc>
        <w:tc>
          <w:tcPr>
            <w:tcW w:w="3420" w:type="dxa"/>
            <w:vMerge w:val="restart"/>
          </w:tcPr>
          <w:p w:rsidR="00E80728" w:rsidRPr="003D14DD" w:rsidRDefault="00E80728" w:rsidP="004D69F2">
            <w:pPr>
              <w:shd w:val="clear" w:color="auto" w:fill="FFFFFF"/>
              <w:rPr>
                <w:sz w:val="20"/>
                <w:szCs w:val="20"/>
              </w:rPr>
            </w:pPr>
            <w:r w:rsidRPr="003D14DD">
              <w:rPr>
                <w:sz w:val="20"/>
                <w:szCs w:val="20"/>
              </w:rPr>
              <w:t xml:space="preserve">ПК-3.1. Знать: </w:t>
            </w:r>
          </w:p>
          <w:p w:rsidR="00E80728" w:rsidRPr="003D14DD" w:rsidRDefault="00E80728" w:rsidP="004D69F2">
            <w:pPr>
              <w:rPr>
                <w:sz w:val="20"/>
                <w:szCs w:val="20"/>
              </w:rPr>
            </w:pPr>
            <w:r w:rsidRPr="003D14DD">
              <w:rPr>
                <w:sz w:val="20"/>
                <w:szCs w:val="20"/>
              </w:rPr>
              <w:t>методики разработки и применения контрольно-измерительных и контрольно-оценочных средств, интерпретации результатов контроля и оценивания</w:t>
            </w:r>
          </w:p>
          <w:p w:rsidR="00E80728" w:rsidRPr="003D14DD" w:rsidRDefault="00E80728" w:rsidP="004D69F2">
            <w:pPr>
              <w:rPr>
                <w:sz w:val="20"/>
                <w:szCs w:val="20"/>
              </w:rPr>
            </w:pPr>
          </w:p>
          <w:p w:rsidR="00E80728" w:rsidRPr="003D14DD" w:rsidRDefault="00E80728" w:rsidP="004D69F2">
            <w:pPr>
              <w:shd w:val="clear" w:color="auto" w:fill="FFFFFF"/>
              <w:rPr>
                <w:sz w:val="20"/>
                <w:szCs w:val="20"/>
              </w:rPr>
            </w:pPr>
            <w:r w:rsidRPr="003D14DD">
              <w:rPr>
                <w:sz w:val="20"/>
                <w:szCs w:val="20"/>
              </w:rPr>
              <w:t>ПК-3.2. Уметь:</w:t>
            </w:r>
          </w:p>
          <w:p w:rsidR="00E80728" w:rsidRPr="003D14DD" w:rsidRDefault="00E80728" w:rsidP="004D69F2">
            <w:pPr>
              <w:shd w:val="clear" w:color="auto" w:fill="FFFFFF"/>
              <w:rPr>
                <w:sz w:val="20"/>
                <w:szCs w:val="20"/>
              </w:rPr>
            </w:pPr>
            <w:r w:rsidRPr="003D14DD">
              <w:rPr>
                <w:sz w:val="20"/>
                <w:szCs w:val="20"/>
              </w:rPr>
              <w:t>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представления результатов оценивания,</w:t>
            </w:r>
          </w:p>
          <w:p w:rsidR="00E80728" w:rsidRPr="003D14DD" w:rsidRDefault="00E80728" w:rsidP="004D69F2">
            <w:pPr>
              <w:shd w:val="clear" w:color="auto" w:fill="FFFFFF"/>
              <w:rPr>
                <w:sz w:val="20"/>
                <w:szCs w:val="20"/>
              </w:rPr>
            </w:pPr>
            <w:r w:rsidRPr="003D14DD">
              <w:rPr>
                <w:sz w:val="20"/>
                <w:szCs w:val="20"/>
              </w:rPr>
              <w:t>соблюдать предусмотренную процедуру контроля и методику оценки,</w:t>
            </w:r>
          </w:p>
          <w:p w:rsidR="00E80728" w:rsidRPr="003D14DD" w:rsidRDefault="00E80728" w:rsidP="004D69F2">
            <w:pPr>
              <w:shd w:val="clear" w:color="auto" w:fill="FFFFFF"/>
              <w:rPr>
                <w:sz w:val="20"/>
                <w:szCs w:val="20"/>
              </w:rPr>
            </w:pPr>
            <w:r w:rsidRPr="003D14DD">
              <w:rPr>
                <w:sz w:val="20"/>
                <w:szCs w:val="20"/>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E80728" w:rsidRPr="003D14DD" w:rsidRDefault="00E80728" w:rsidP="004D69F2">
            <w:pPr>
              <w:rPr>
                <w:sz w:val="20"/>
                <w:szCs w:val="20"/>
              </w:rPr>
            </w:pPr>
            <w:r w:rsidRPr="003D14DD">
              <w:rPr>
                <w:sz w:val="20"/>
                <w:szCs w:val="20"/>
              </w:rPr>
              <w:t>интерпретировать результаты контроля и оценки</w:t>
            </w:r>
          </w:p>
          <w:p w:rsidR="00E80728" w:rsidRPr="003D14DD" w:rsidRDefault="00E80728" w:rsidP="004D69F2">
            <w:pPr>
              <w:rPr>
                <w:sz w:val="20"/>
                <w:szCs w:val="20"/>
              </w:rPr>
            </w:pPr>
          </w:p>
          <w:p w:rsidR="00E80728" w:rsidRPr="003D14DD" w:rsidRDefault="00E80728" w:rsidP="004D69F2">
            <w:pPr>
              <w:shd w:val="clear" w:color="auto" w:fill="FFFFFF"/>
              <w:jc w:val="both"/>
              <w:rPr>
                <w:sz w:val="20"/>
                <w:szCs w:val="20"/>
              </w:rPr>
            </w:pPr>
            <w:r w:rsidRPr="003D14DD">
              <w:rPr>
                <w:sz w:val="20"/>
                <w:szCs w:val="20"/>
              </w:rPr>
              <w:t>ПК-3.3. Владеть:</w:t>
            </w:r>
          </w:p>
          <w:p w:rsidR="00E80728" w:rsidRPr="003D14DD" w:rsidRDefault="00E80728" w:rsidP="004D69F2">
            <w:pPr>
              <w:shd w:val="clear" w:color="auto" w:fill="FFFFFF"/>
              <w:rPr>
                <w:sz w:val="20"/>
                <w:szCs w:val="20"/>
              </w:rPr>
            </w:pPr>
            <w:r w:rsidRPr="003D14DD">
              <w:rPr>
                <w:sz w:val="20"/>
                <w:szCs w:val="20"/>
              </w:rPr>
              <w:lastRenderedPageBreak/>
              <w:t>технологиями проектирования форм и методов контроля качества современной электронной информационно-образовательной среды, различных видов оценочных материалов,</w:t>
            </w:r>
          </w:p>
          <w:p w:rsidR="00E80728" w:rsidRPr="003D14DD" w:rsidRDefault="00E80728" w:rsidP="004D69F2">
            <w:pPr>
              <w:rPr>
                <w:sz w:val="20"/>
                <w:szCs w:val="20"/>
              </w:rPr>
            </w:pPr>
            <w:r w:rsidRPr="003D14DD">
              <w:rPr>
                <w:sz w:val="20"/>
                <w:szCs w:val="20"/>
              </w:rPr>
              <w:t>навыками применения форм и методов контроля качества современной электронной информационно-образовательной среды, различных видов оценочных материалов на основе информационных технологий</w:t>
            </w:r>
          </w:p>
        </w:tc>
        <w:tc>
          <w:tcPr>
            <w:tcW w:w="2880" w:type="dxa"/>
          </w:tcPr>
          <w:p w:rsidR="00E80728" w:rsidRPr="003D14DD" w:rsidRDefault="00E80728" w:rsidP="004D69F2">
            <w:pPr>
              <w:pStyle w:val="5"/>
              <w:numPr>
                <w:ilvl w:val="0"/>
                <w:numId w:val="0"/>
              </w:numPr>
              <w:tabs>
                <w:tab w:val="left" w:pos="49"/>
                <w:tab w:val="left" w:pos="282"/>
              </w:tabs>
              <w:rPr>
                <w:rFonts w:eastAsia="Arial Unicode MS"/>
                <w:b/>
                <w:spacing w:val="4"/>
                <w:sz w:val="20"/>
                <w:szCs w:val="20"/>
              </w:rPr>
            </w:pPr>
            <w:r w:rsidRPr="003D14DD">
              <w:rPr>
                <w:rFonts w:eastAsia="Arial Unicode MS"/>
                <w:b/>
                <w:spacing w:val="4"/>
                <w:sz w:val="20"/>
                <w:szCs w:val="20"/>
              </w:rPr>
              <w:lastRenderedPageBreak/>
              <w:t>Знать</w:t>
            </w:r>
          </w:p>
          <w:p w:rsidR="00E80728" w:rsidRPr="003D14DD" w:rsidRDefault="00E80728" w:rsidP="004D69F2">
            <w:pPr>
              <w:pStyle w:val="5"/>
              <w:numPr>
                <w:ilvl w:val="0"/>
                <w:numId w:val="0"/>
              </w:numPr>
              <w:tabs>
                <w:tab w:val="left" w:pos="49"/>
                <w:tab w:val="left" w:pos="282"/>
              </w:tabs>
              <w:rPr>
                <w:rFonts w:eastAsia="Arial Unicode MS"/>
                <w:b/>
                <w:spacing w:val="4"/>
                <w:sz w:val="20"/>
                <w:szCs w:val="20"/>
              </w:rPr>
            </w:pPr>
            <w:r w:rsidRPr="003D14DD">
              <w:rPr>
                <w:sz w:val="20"/>
                <w:szCs w:val="20"/>
              </w:rPr>
              <w:t>Методика разработки и применения контрольно-измерительных и контрольно-оценочных средств, интерпретации результатов контроля и оценивания</w:t>
            </w:r>
          </w:p>
        </w:tc>
      </w:tr>
      <w:tr w:rsidR="00E80728" w:rsidRPr="003D14DD" w:rsidTr="004D69F2">
        <w:trPr>
          <w:trHeight w:val="2114"/>
        </w:trPr>
        <w:tc>
          <w:tcPr>
            <w:tcW w:w="3348" w:type="dxa"/>
            <w:vMerge/>
          </w:tcPr>
          <w:p w:rsidR="00E80728" w:rsidRPr="003D14DD" w:rsidRDefault="00E80728" w:rsidP="004D69F2">
            <w:pPr>
              <w:jc w:val="both"/>
              <w:rPr>
                <w:sz w:val="20"/>
                <w:szCs w:val="20"/>
              </w:rPr>
            </w:pPr>
          </w:p>
        </w:tc>
        <w:tc>
          <w:tcPr>
            <w:tcW w:w="3420" w:type="dxa"/>
            <w:vMerge/>
          </w:tcPr>
          <w:p w:rsidR="00E80728" w:rsidRPr="003D14DD" w:rsidRDefault="00E80728" w:rsidP="004D69F2">
            <w:pPr>
              <w:rPr>
                <w:sz w:val="20"/>
                <w:szCs w:val="20"/>
              </w:rPr>
            </w:pPr>
          </w:p>
        </w:tc>
        <w:tc>
          <w:tcPr>
            <w:tcW w:w="2880" w:type="dxa"/>
          </w:tcPr>
          <w:p w:rsidR="00E80728" w:rsidRPr="003D14DD" w:rsidRDefault="00E80728" w:rsidP="004D69F2">
            <w:pPr>
              <w:tabs>
                <w:tab w:val="left" w:pos="49"/>
                <w:tab w:val="left" w:pos="282"/>
                <w:tab w:val="left" w:pos="900"/>
              </w:tabs>
              <w:suppressAutoHyphens/>
              <w:jc w:val="both"/>
              <w:rPr>
                <w:sz w:val="20"/>
                <w:szCs w:val="20"/>
              </w:rPr>
            </w:pPr>
            <w:r w:rsidRPr="003D14DD">
              <w:rPr>
                <w:rFonts w:eastAsia="Arial Unicode MS"/>
                <w:b/>
                <w:spacing w:val="4"/>
                <w:sz w:val="20"/>
                <w:szCs w:val="20"/>
              </w:rPr>
              <w:t>Уметь</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Выполнять деятельность и (или) демонстрировать элементы деятельности, осваиваемой обучающимися, и (или) выполнять задания, предусмотренные программой учебного курса, дисциплины (модуля)</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Использовать педагогически обоснованные формы, методы, способы и приемы организации контроля и оценки освоения учебного курса, дисциплины (модуля), применять современные оценочные средства, обеспечивать объективность оценки, охрану жизни и здоровья обучающихся в процессе публичного представления результатов оценивания:</w:t>
            </w:r>
          </w:p>
          <w:p w:rsidR="00E80728" w:rsidRPr="003D14DD" w:rsidRDefault="00E80728" w:rsidP="004D69F2">
            <w:pPr>
              <w:tabs>
                <w:tab w:val="left" w:pos="49"/>
                <w:tab w:val="left" w:pos="282"/>
                <w:tab w:val="left" w:pos="900"/>
              </w:tabs>
              <w:suppressAutoHyphens/>
              <w:jc w:val="both"/>
              <w:rPr>
                <w:sz w:val="20"/>
                <w:szCs w:val="20"/>
              </w:rPr>
            </w:pPr>
            <w:r w:rsidRPr="003D14DD">
              <w:rPr>
                <w:sz w:val="20"/>
                <w:szCs w:val="20"/>
              </w:rPr>
              <w:lastRenderedPageBreak/>
              <w:t xml:space="preserve"> соблюдать предусмотренную процедуру контроля и методику оценки;</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соблюдать нормы педагогической этики, устанавливать педагогически целесообразные взаимоотношения с обучающимися для обеспечения достоверного оценивания;</w:t>
            </w:r>
          </w:p>
          <w:p w:rsidR="00E80728" w:rsidRPr="003D14DD" w:rsidRDefault="00E80728" w:rsidP="00E80728">
            <w:pPr>
              <w:numPr>
                <w:ilvl w:val="0"/>
                <w:numId w:val="24"/>
              </w:numPr>
              <w:tabs>
                <w:tab w:val="left" w:pos="49"/>
                <w:tab w:val="left" w:pos="282"/>
                <w:tab w:val="left" w:pos="720"/>
                <w:tab w:val="left" w:pos="900"/>
              </w:tabs>
              <w:suppressAutoHyphens/>
              <w:ind w:left="0" w:firstLine="0"/>
              <w:jc w:val="both"/>
              <w:rPr>
                <w:sz w:val="20"/>
                <w:szCs w:val="20"/>
              </w:rPr>
            </w:pPr>
            <w:r w:rsidRPr="003D14DD">
              <w:rPr>
                <w:sz w:val="20"/>
                <w:szCs w:val="20"/>
              </w:rPr>
              <w:t>интерпретировать результаты контроля и оценки</w:t>
            </w:r>
          </w:p>
          <w:p w:rsidR="00E80728" w:rsidRPr="003D14DD" w:rsidRDefault="00E80728" w:rsidP="004D69F2">
            <w:pPr>
              <w:tabs>
                <w:tab w:val="left" w:pos="49"/>
                <w:tab w:val="left" w:pos="282"/>
                <w:tab w:val="left" w:pos="900"/>
              </w:tabs>
              <w:suppressAutoHyphens/>
              <w:jc w:val="both"/>
              <w:rPr>
                <w:rFonts w:eastAsia="Arial Unicode MS"/>
                <w:b/>
                <w:spacing w:val="4"/>
                <w:sz w:val="20"/>
                <w:szCs w:val="20"/>
              </w:rPr>
            </w:pPr>
          </w:p>
        </w:tc>
      </w:tr>
      <w:tr w:rsidR="00E80728" w:rsidRPr="003D14DD" w:rsidTr="004D69F2">
        <w:trPr>
          <w:trHeight w:val="708"/>
        </w:trPr>
        <w:tc>
          <w:tcPr>
            <w:tcW w:w="3348" w:type="dxa"/>
            <w:vMerge/>
          </w:tcPr>
          <w:p w:rsidR="00E80728" w:rsidRPr="003D14DD" w:rsidRDefault="00E80728" w:rsidP="004D69F2">
            <w:pPr>
              <w:jc w:val="both"/>
              <w:rPr>
                <w:sz w:val="20"/>
                <w:szCs w:val="20"/>
              </w:rPr>
            </w:pPr>
          </w:p>
        </w:tc>
        <w:tc>
          <w:tcPr>
            <w:tcW w:w="3420" w:type="dxa"/>
            <w:vMerge/>
          </w:tcPr>
          <w:p w:rsidR="00E80728" w:rsidRPr="003D14DD" w:rsidRDefault="00E80728" w:rsidP="004D69F2">
            <w:pPr>
              <w:rPr>
                <w:sz w:val="20"/>
                <w:szCs w:val="20"/>
              </w:rPr>
            </w:pPr>
          </w:p>
        </w:tc>
        <w:tc>
          <w:tcPr>
            <w:tcW w:w="2880" w:type="dxa"/>
          </w:tcPr>
          <w:p w:rsidR="00E80728" w:rsidRPr="003D14DD" w:rsidRDefault="00E80728" w:rsidP="004D69F2">
            <w:pPr>
              <w:pStyle w:val="5"/>
              <w:numPr>
                <w:ilvl w:val="0"/>
                <w:numId w:val="0"/>
              </w:numPr>
              <w:tabs>
                <w:tab w:val="left" w:pos="49"/>
                <w:tab w:val="left" w:pos="282"/>
              </w:tabs>
              <w:rPr>
                <w:rFonts w:eastAsia="Arial Unicode MS"/>
                <w:b/>
                <w:spacing w:val="4"/>
                <w:sz w:val="20"/>
                <w:szCs w:val="20"/>
              </w:rPr>
            </w:pPr>
            <w:r w:rsidRPr="003D14DD">
              <w:rPr>
                <w:rFonts w:eastAsia="Arial Unicode MS"/>
                <w:b/>
                <w:spacing w:val="4"/>
                <w:sz w:val="20"/>
                <w:szCs w:val="20"/>
              </w:rPr>
              <w:t>Владеть</w:t>
            </w:r>
          </w:p>
          <w:p w:rsidR="00E80728" w:rsidRPr="003D14DD" w:rsidRDefault="00E80728" w:rsidP="00E80728">
            <w:pPr>
              <w:pStyle w:val="5"/>
              <w:numPr>
                <w:ilvl w:val="0"/>
                <w:numId w:val="25"/>
              </w:numPr>
              <w:tabs>
                <w:tab w:val="left" w:pos="49"/>
                <w:tab w:val="left" w:pos="282"/>
              </w:tabs>
              <w:ind w:left="0" w:firstLine="0"/>
              <w:rPr>
                <w:rFonts w:eastAsia="Arial Unicode MS"/>
                <w:b/>
                <w:spacing w:val="4"/>
                <w:sz w:val="20"/>
                <w:szCs w:val="20"/>
              </w:rPr>
            </w:pPr>
            <w:proofErr w:type="spellStart"/>
            <w:r w:rsidRPr="003D14DD">
              <w:rPr>
                <w:sz w:val="20"/>
                <w:szCs w:val="20"/>
              </w:rPr>
              <w:t>компетентностным</w:t>
            </w:r>
            <w:proofErr w:type="spellEnd"/>
            <w:r w:rsidRPr="003D14DD">
              <w:rPr>
                <w:sz w:val="20"/>
                <w:szCs w:val="20"/>
              </w:rPr>
              <w:t xml:space="preserve"> подходом при создании ФОМ</w:t>
            </w:r>
          </w:p>
        </w:tc>
      </w:tr>
    </w:tbl>
    <w:p w:rsidR="00E80728" w:rsidRPr="003D14DD" w:rsidRDefault="00E80728" w:rsidP="00E80728">
      <w:pPr>
        <w:suppressAutoHyphens/>
        <w:ind w:firstLine="709"/>
        <w:jc w:val="both"/>
        <w:rPr>
          <w:sz w:val="20"/>
          <w:szCs w:val="20"/>
        </w:rPr>
      </w:pPr>
    </w:p>
    <w:p w:rsidR="00E80728" w:rsidRPr="003D14DD" w:rsidRDefault="00E80728" w:rsidP="00E80728">
      <w:pPr>
        <w:tabs>
          <w:tab w:val="left" w:pos="900"/>
          <w:tab w:val="left" w:pos="1080"/>
        </w:tabs>
        <w:suppressAutoHyphens/>
        <w:ind w:firstLine="709"/>
        <w:jc w:val="both"/>
        <w:rPr>
          <w:sz w:val="20"/>
          <w:szCs w:val="20"/>
        </w:rPr>
      </w:pPr>
      <w:r w:rsidRPr="003D14DD">
        <w:rPr>
          <w:sz w:val="20"/>
          <w:szCs w:val="20"/>
        </w:rPr>
        <w:t>Знания, умения и навыки, формируемые дисциплиной «Разработка и применение оценочных материалов в образовании», являются необходимыми для изучения последующих дисциплин.</w:t>
      </w:r>
    </w:p>
    <w:p w:rsidR="00E80728" w:rsidRPr="003D14DD" w:rsidRDefault="00E80728" w:rsidP="00E80728">
      <w:pPr>
        <w:tabs>
          <w:tab w:val="left" w:pos="900"/>
          <w:tab w:val="left" w:pos="1080"/>
        </w:tabs>
        <w:suppressAutoHyphens/>
        <w:jc w:val="both"/>
        <w:rPr>
          <w:sz w:val="20"/>
          <w:szCs w:val="20"/>
        </w:rPr>
      </w:pPr>
    </w:p>
    <w:p w:rsidR="00E80728" w:rsidRPr="003D14DD" w:rsidRDefault="00E80728" w:rsidP="00E80728">
      <w:pPr>
        <w:tabs>
          <w:tab w:val="left" w:pos="900"/>
          <w:tab w:val="left" w:pos="1080"/>
        </w:tabs>
        <w:suppressAutoHyphens/>
        <w:ind w:firstLine="709"/>
        <w:jc w:val="both"/>
        <w:rPr>
          <w:b/>
          <w:sz w:val="20"/>
          <w:szCs w:val="20"/>
        </w:rPr>
      </w:pPr>
      <w:r w:rsidRPr="003D14DD">
        <w:rPr>
          <w:b/>
          <w:sz w:val="20"/>
          <w:szCs w:val="20"/>
        </w:rPr>
        <w:t xml:space="preserve">Междисциплинарные связи с дисциплинами </w:t>
      </w:r>
    </w:p>
    <w:p w:rsidR="00E80728" w:rsidRPr="003D14DD" w:rsidRDefault="00E80728" w:rsidP="00E80728">
      <w:pPr>
        <w:tabs>
          <w:tab w:val="left" w:pos="900"/>
          <w:tab w:val="left" w:pos="1080"/>
        </w:tabs>
        <w:suppressAutoHyphens/>
        <w:ind w:firstLine="709"/>
        <w:jc w:val="both"/>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1"/>
        <w:gridCol w:w="2479"/>
        <w:gridCol w:w="2385"/>
        <w:gridCol w:w="2360"/>
      </w:tblGrid>
      <w:tr w:rsidR="00E80728" w:rsidRPr="003D14DD" w:rsidTr="002C6360">
        <w:trPr>
          <w:tblHeader/>
        </w:trPr>
        <w:tc>
          <w:tcPr>
            <w:tcW w:w="2158" w:type="dxa"/>
            <w:vMerge w:val="restart"/>
            <w:vAlign w:val="center"/>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Компетенция</w:t>
            </w:r>
          </w:p>
        </w:tc>
        <w:tc>
          <w:tcPr>
            <w:tcW w:w="7413" w:type="dxa"/>
            <w:gridSpan w:val="3"/>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Этапы формирования компетенций, определяемые дисциплинами направления подготовки «Педагогическое образование»</w:t>
            </w:r>
          </w:p>
        </w:tc>
      </w:tr>
      <w:tr w:rsidR="00E80728" w:rsidRPr="003D14DD" w:rsidTr="002C6360">
        <w:trPr>
          <w:tblHeader/>
        </w:trPr>
        <w:tc>
          <w:tcPr>
            <w:tcW w:w="2158" w:type="dxa"/>
            <w:vMerge/>
          </w:tcPr>
          <w:p w:rsidR="00E80728" w:rsidRPr="003D14DD" w:rsidRDefault="00E80728" w:rsidP="004D69F2">
            <w:pPr>
              <w:suppressAutoHyphens/>
              <w:overflowPunct w:val="0"/>
              <w:autoSpaceDE w:val="0"/>
              <w:autoSpaceDN w:val="0"/>
              <w:adjustRightInd w:val="0"/>
              <w:jc w:val="both"/>
              <w:rPr>
                <w:sz w:val="20"/>
                <w:szCs w:val="20"/>
              </w:rPr>
            </w:pPr>
          </w:p>
        </w:tc>
        <w:tc>
          <w:tcPr>
            <w:tcW w:w="2559" w:type="dxa"/>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начальный</w:t>
            </w:r>
          </w:p>
        </w:tc>
        <w:tc>
          <w:tcPr>
            <w:tcW w:w="2444" w:type="dxa"/>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последующий</w:t>
            </w:r>
          </w:p>
        </w:tc>
        <w:tc>
          <w:tcPr>
            <w:tcW w:w="2410" w:type="dxa"/>
          </w:tcPr>
          <w:p w:rsidR="00E80728" w:rsidRPr="003D14DD" w:rsidRDefault="00E80728" w:rsidP="004D69F2">
            <w:pPr>
              <w:suppressAutoHyphens/>
              <w:overflowPunct w:val="0"/>
              <w:autoSpaceDE w:val="0"/>
              <w:autoSpaceDN w:val="0"/>
              <w:adjustRightInd w:val="0"/>
              <w:jc w:val="center"/>
              <w:rPr>
                <w:sz w:val="20"/>
                <w:szCs w:val="20"/>
              </w:rPr>
            </w:pPr>
            <w:r w:rsidRPr="003D14DD">
              <w:rPr>
                <w:sz w:val="20"/>
                <w:szCs w:val="20"/>
              </w:rPr>
              <w:t>итоговый</w:t>
            </w:r>
          </w:p>
        </w:tc>
      </w:tr>
      <w:tr w:rsidR="00E80728" w:rsidRPr="003D14DD" w:rsidTr="002C6360">
        <w:trPr>
          <w:trHeight w:val="231"/>
        </w:trPr>
        <w:tc>
          <w:tcPr>
            <w:tcW w:w="2158" w:type="dxa"/>
            <w:vMerge w:val="restart"/>
          </w:tcPr>
          <w:p w:rsidR="00E80728" w:rsidRPr="003D14DD" w:rsidRDefault="00E80728" w:rsidP="004D69F2">
            <w:pPr>
              <w:suppressAutoHyphens/>
              <w:overflowPunct w:val="0"/>
              <w:autoSpaceDE w:val="0"/>
              <w:autoSpaceDN w:val="0"/>
              <w:adjustRightInd w:val="0"/>
              <w:jc w:val="both"/>
              <w:rPr>
                <w:b/>
                <w:sz w:val="20"/>
                <w:szCs w:val="20"/>
              </w:rPr>
            </w:pPr>
            <w:r w:rsidRPr="003D14DD">
              <w:rPr>
                <w:b/>
                <w:sz w:val="20"/>
                <w:szCs w:val="20"/>
              </w:rPr>
              <w:t>ПК-3</w:t>
            </w:r>
          </w:p>
          <w:p w:rsidR="00E80728" w:rsidRPr="003D14DD" w:rsidRDefault="00E80728" w:rsidP="004D69F2">
            <w:pPr>
              <w:suppressAutoHyphens/>
              <w:overflowPunct w:val="0"/>
              <w:autoSpaceDE w:val="0"/>
              <w:autoSpaceDN w:val="0"/>
              <w:adjustRightInd w:val="0"/>
              <w:jc w:val="both"/>
              <w:rPr>
                <w:sz w:val="20"/>
                <w:szCs w:val="20"/>
              </w:rPr>
            </w:pPr>
            <w:r w:rsidRPr="003D14DD">
              <w:rPr>
                <w:sz w:val="20"/>
                <w:szCs w:val="20"/>
              </w:rPr>
              <w:t>Способен проектировать и применять формы и методы контроля качества современной электронной информационно-образовательной среды, различные виды оценочных материалов на основе информационных технологий</w:t>
            </w:r>
          </w:p>
        </w:tc>
        <w:tc>
          <w:tcPr>
            <w:tcW w:w="2559" w:type="dxa"/>
          </w:tcPr>
          <w:p w:rsidR="00E80728" w:rsidRPr="003D14DD" w:rsidRDefault="00E80728" w:rsidP="004D69F2">
            <w:pPr>
              <w:suppressAutoHyphens/>
              <w:overflowPunct w:val="0"/>
              <w:autoSpaceDE w:val="0"/>
              <w:autoSpaceDN w:val="0"/>
              <w:adjustRightInd w:val="0"/>
              <w:jc w:val="both"/>
              <w:rPr>
                <w:sz w:val="20"/>
                <w:szCs w:val="20"/>
              </w:rPr>
            </w:pPr>
            <w:r w:rsidRPr="003D14DD">
              <w:rPr>
                <w:sz w:val="20"/>
                <w:szCs w:val="20"/>
              </w:rPr>
              <w:t>Учебная практика, ознакомительная</w:t>
            </w:r>
          </w:p>
        </w:tc>
        <w:tc>
          <w:tcPr>
            <w:tcW w:w="2444" w:type="dxa"/>
            <w:vAlign w:val="center"/>
          </w:tcPr>
          <w:p w:rsidR="00E80728" w:rsidRPr="003D14DD" w:rsidRDefault="00E80728" w:rsidP="004D69F2">
            <w:pPr>
              <w:rPr>
                <w:sz w:val="20"/>
                <w:szCs w:val="20"/>
              </w:rPr>
            </w:pPr>
            <w:r w:rsidRPr="003D14DD">
              <w:rPr>
                <w:sz w:val="20"/>
                <w:szCs w:val="20"/>
              </w:rPr>
              <w:t>Оценка качества современной электронной информационно-образовательной среды</w:t>
            </w:r>
          </w:p>
        </w:tc>
        <w:tc>
          <w:tcPr>
            <w:tcW w:w="2410" w:type="dxa"/>
          </w:tcPr>
          <w:p w:rsidR="00E80728" w:rsidRPr="003D14DD" w:rsidRDefault="00E80728" w:rsidP="004D69F2">
            <w:pPr>
              <w:rPr>
                <w:sz w:val="20"/>
                <w:szCs w:val="20"/>
              </w:rPr>
            </w:pPr>
            <w:r w:rsidRPr="003D14DD">
              <w:rPr>
                <w:sz w:val="20"/>
                <w:szCs w:val="20"/>
              </w:rPr>
              <w:t>Разработка и применение оценочных материалов в образовании</w:t>
            </w:r>
          </w:p>
        </w:tc>
      </w:tr>
      <w:tr w:rsidR="00E80728" w:rsidRPr="003D14DD" w:rsidTr="002C6360">
        <w:trPr>
          <w:trHeight w:val="195"/>
        </w:trPr>
        <w:tc>
          <w:tcPr>
            <w:tcW w:w="2158" w:type="dxa"/>
            <w:vMerge/>
          </w:tcPr>
          <w:p w:rsidR="00E80728" w:rsidRPr="003D14DD" w:rsidRDefault="00E80728" w:rsidP="004D69F2">
            <w:pPr>
              <w:suppressAutoHyphens/>
              <w:overflowPunct w:val="0"/>
              <w:autoSpaceDE w:val="0"/>
              <w:autoSpaceDN w:val="0"/>
              <w:adjustRightInd w:val="0"/>
              <w:jc w:val="both"/>
              <w:rPr>
                <w:b/>
                <w:sz w:val="20"/>
                <w:szCs w:val="20"/>
              </w:rPr>
            </w:pPr>
          </w:p>
        </w:tc>
        <w:tc>
          <w:tcPr>
            <w:tcW w:w="2559" w:type="dxa"/>
          </w:tcPr>
          <w:p w:rsidR="00E80728" w:rsidRPr="003D14DD" w:rsidRDefault="00E80728" w:rsidP="004D69F2">
            <w:pPr>
              <w:rPr>
                <w:sz w:val="20"/>
                <w:szCs w:val="20"/>
              </w:rPr>
            </w:pPr>
          </w:p>
        </w:tc>
        <w:tc>
          <w:tcPr>
            <w:tcW w:w="2444" w:type="dxa"/>
            <w:vAlign w:val="center"/>
          </w:tcPr>
          <w:p w:rsidR="00E80728" w:rsidRPr="003D14DD" w:rsidRDefault="00E80728" w:rsidP="004D69F2">
            <w:pPr>
              <w:rPr>
                <w:sz w:val="20"/>
                <w:szCs w:val="20"/>
              </w:rPr>
            </w:pPr>
            <w:r w:rsidRPr="003D14DD">
              <w:rPr>
                <w:sz w:val="20"/>
                <w:szCs w:val="20"/>
              </w:rPr>
              <w:t>Производственная практика, педагогическая</w:t>
            </w:r>
          </w:p>
        </w:tc>
        <w:tc>
          <w:tcPr>
            <w:tcW w:w="2410" w:type="dxa"/>
            <w:vAlign w:val="center"/>
          </w:tcPr>
          <w:p w:rsidR="00E80728" w:rsidRPr="003D14DD" w:rsidRDefault="00E80728" w:rsidP="004D69F2">
            <w:pPr>
              <w:rPr>
                <w:sz w:val="20"/>
                <w:szCs w:val="20"/>
              </w:rPr>
            </w:pPr>
            <w:r w:rsidRPr="003D14DD">
              <w:rPr>
                <w:sz w:val="20"/>
                <w:szCs w:val="20"/>
              </w:rPr>
              <w:t xml:space="preserve">Производственная практика, научно-исследовательская работа </w:t>
            </w:r>
          </w:p>
        </w:tc>
      </w:tr>
      <w:tr w:rsidR="00E80728" w:rsidRPr="003D14DD" w:rsidTr="002C6360">
        <w:trPr>
          <w:trHeight w:val="204"/>
        </w:trPr>
        <w:tc>
          <w:tcPr>
            <w:tcW w:w="2158" w:type="dxa"/>
            <w:vMerge/>
          </w:tcPr>
          <w:p w:rsidR="00E80728" w:rsidRPr="003D14DD" w:rsidRDefault="00E80728" w:rsidP="004D69F2">
            <w:pPr>
              <w:suppressAutoHyphens/>
              <w:overflowPunct w:val="0"/>
              <w:autoSpaceDE w:val="0"/>
              <w:autoSpaceDN w:val="0"/>
              <w:adjustRightInd w:val="0"/>
              <w:jc w:val="both"/>
              <w:rPr>
                <w:sz w:val="20"/>
                <w:szCs w:val="20"/>
              </w:rPr>
            </w:pPr>
          </w:p>
        </w:tc>
        <w:tc>
          <w:tcPr>
            <w:tcW w:w="2559" w:type="dxa"/>
            <w:vAlign w:val="center"/>
          </w:tcPr>
          <w:p w:rsidR="00E80728" w:rsidRPr="003D14DD" w:rsidRDefault="00E80728" w:rsidP="004D69F2">
            <w:pPr>
              <w:rPr>
                <w:sz w:val="20"/>
                <w:szCs w:val="20"/>
              </w:rPr>
            </w:pPr>
          </w:p>
        </w:tc>
        <w:tc>
          <w:tcPr>
            <w:tcW w:w="2444" w:type="dxa"/>
            <w:vAlign w:val="center"/>
          </w:tcPr>
          <w:p w:rsidR="00E80728" w:rsidRPr="003D14DD" w:rsidRDefault="00E80728" w:rsidP="004D69F2">
            <w:pPr>
              <w:rPr>
                <w:sz w:val="20"/>
                <w:szCs w:val="20"/>
              </w:rPr>
            </w:pPr>
          </w:p>
        </w:tc>
        <w:tc>
          <w:tcPr>
            <w:tcW w:w="2410" w:type="dxa"/>
            <w:vAlign w:val="center"/>
          </w:tcPr>
          <w:p w:rsidR="00E80728" w:rsidRPr="003D14DD" w:rsidRDefault="00E80728" w:rsidP="004D69F2">
            <w:pPr>
              <w:rPr>
                <w:sz w:val="20"/>
                <w:szCs w:val="20"/>
              </w:rPr>
            </w:pPr>
            <w:r w:rsidRPr="003D14DD">
              <w:rPr>
                <w:sz w:val="20"/>
                <w:szCs w:val="20"/>
              </w:rPr>
              <w:t xml:space="preserve">Выполнение и защита выпускной квалификационной работы </w:t>
            </w:r>
          </w:p>
        </w:tc>
      </w:tr>
    </w:tbl>
    <w:p w:rsidR="00E80728" w:rsidRPr="003D14DD" w:rsidRDefault="00E80728" w:rsidP="00E80728">
      <w:pPr>
        <w:tabs>
          <w:tab w:val="left" w:pos="900"/>
          <w:tab w:val="left" w:pos="1080"/>
        </w:tabs>
        <w:suppressAutoHyphens/>
        <w:ind w:firstLine="709"/>
        <w:jc w:val="both"/>
        <w:rPr>
          <w:sz w:val="20"/>
          <w:szCs w:val="20"/>
        </w:rPr>
      </w:pPr>
    </w:p>
    <w:p w:rsidR="00E80728" w:rsidRPr="003D14DD" w:rsidRDefault="00E80728" w:rsidP="00E80728">
      <w:pPr>
        <w:suppressAutoHyphens/>
        <w:ind w:firstLine="709"/>
        <w:jc w:val="both"/>
        <w:rPr>
          <w:sz w:val="20"/>
          <w:szCs w:val="20"/>
        </w:rPr>
      </w:pPr>
    </w:p>
    <w:p w:rsidR="00E80728" w:rsidRPr="003D14DD" w:rsidRDefault="00E80728" w:rsidP="00E80728">
      <w:pPr>
        <w:tabs>
          <w:tab w:val="left" w:pos="900"/>
        </w:tabs>
        <w:suppressAutoHyphens/>
        <w:ind w:firstLine="709"/>
        <w:jc w:val="both"/>
        <w:rPr>
          <w:b/>
          <w:sz w:val="20"/>
          <w:szCs w:val="20"/>
        </w:rPr>
      </w:pPr>
      <w:r w:rsidRPr="003D14DD">
        <w:rPr>
          <w:b/>
          <w:sz w:val="20"/>
          <w:szCs w:val="20"/>
        </w:rPr>
        <w:t xml:space="preserve">4. Объем дисциплины и виды учебной работы  </w:t>
      </w:r>
    </w:p>
    <w:p w:rsidR="00E80728" w:rsidRPr="003D14DD" w:rsidRDefault="00E80728" w:rsidP="00E80728">
      <w:pPr>
        <w:tabs>
          <w:tab w:val="left" w:pos="900"/>
        </w:tabs>
        <w:suppressAutoHyphens/>
        <w:ind w:firstLine="709"/>
        <w:jc w:val="both"/>
        <w:rPr>
          <w:b/>
          <w:sz w:val="20"/>
          <w:szCs w:val="20"/>
        </w:rPr>
      </w:pPr>
    </w:p>
    <w:p w:rsidR="00E80728" w:rsidRPr="003D14DD" w:rsidRDefault="00E80728" w:rsidP="00E80728">
      <w:pPr>
        <w:ind w:firstLine="680"/>
        <w:rPr>
          <w:sz w:val="20"/>
          <w:szCs w:val="20"/>
        </w:rPr>
      </w:pPr>
      <w:r w:rsidRPr="003D14DD">
        <w:rPr>
          <w:sz w:val="20"/>
          <w:szCs w:val="20"/>
        </w:rPr>
        <w:t xml:space="preserve">Учебным планом предусматриваются следующие виды работы по дисциплине: </w:t>
      </w:r>
    </w:p>
    <w:p w:rsidR="00E80728" w:rsidRPr="003D14DD" w:rsidRDefault="00E80728" w:rsidP="00E80728">
      <w:pPr>
        <w:tabs>
          <w:tab w:val="left" w:pos="900"/>
        </w:tabs>
        <w:suppressAutoHyphens/>
        <w:jc w:val="both"/>
        <w:rPr>
          <w:b/>
          <w:sz w:val="20"/>
          <w:szCs w:val="20"/>
        </w:rPr>
      </w:pPr>
    </w:p>
    <w:tbl>
      <w:tblPr>
        <w:tblW w:w="99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66"/>
        <w:gridCol w:w="4922"/>
        <w:gridCol w:w="1069"/>
        <w:gridCol w:w="1070"/>
        <w:gridCol w:w="1069"/>
        <w:gridCol w:w="1070"/>
      </w:tblGrid>
      <w:tr w:rsidR="00E80728" w:rsidRPr="003D14DD" w:rsidTr="004D69F2">
        <w:tc>
          <w:tcPr>
            <w:tcW w:w="766" w:type="dxa"/>
            <w:vMerge w:val="restart"/>
            <w:vAlign w:val="center"/>
          </w:tcPr>
          <w:p w:rsidR="00E80728" w:rsidRPr="003D14DD" w:rsidRDefault="00E80728" w:rsidP="004D69F2">
            <w:pPr>
              <w:pStyle w:val="afff7"/>
              <w:suppressAutoHyphens/>
              <w:snapToGrid w:val="0"/>
              <w:jc w:val="center"/>
              <w:rPr>
                <w:b/>
                <w:sz w:val="20"/>
                <w:szCs w:val="20"/>
              </w:rPr>
            </w:pPr>
            <w:r w:rsidRPr="003D14DD">
              <w:rPr>
                <w:b/>
                <w:sz w:val="20"/>
                <w:szCs w:val="20"/>
              </w:rPr>
              <w:t>№ п/п</w:t>
            </w:r>
          </w:p>
        </w:tc>
        <w:tc>
          <w:tcPr>
            <w:tcW w:w="4922" w:type="dxa"/>
            <w:vMerge w:val="restart"/>
            <w:vAlign w:val="center"/>
          </w:tcPr>
          <w:p w:rsidR="00E80728" w:rsidRPr="003D14DD" w:rsidRDefault="00E80728" w:rsidP="004D69F2">
            <w:pPr>
              <w:pStyle w:val="afff7"/>
              <w:suppressAutoHyphens/>
              <w:snapToGrid w:val="0"/>
              <w:jc w:val="center"/>
              <w:rPr>
                <w:b/>
                <w:sz w:val="20"/>
                <w:szCs w:val="20"/>
              </w:rPr>
            </w:pPr>
            <w:r w:rsidRPr="003D14DD">
              <w:rPr>
                <w:b/>
                <w:sz w:val="20"/>
                <w:szCs w:val="20"/>
              </w:rPr>
              <w:t>Виды учебных занятий</w:t>
            </w:r>
          </w:p>
        </w:tc>
        <w:tc>
          <w:tcPr>
            <w:tcW w:w="4278" w:type="dxa"/>
            <w:gridSpan w:val="4"/>
          </w:tcPr>
          <w:p w:rsidR="00E80728" w:rsidRPr="003D14DD" w:rsidRDefault="00E80728" w:rsidP="004D69F2">
            <w:pPr>
              <w:tabs>
                <w:tab w:val="left" w:pos="900"/>
              </w:tabs>
              <w:jc w:val="center"/>
              <w:rPr>
                <w:b/>
                <w:sz w:val="20"/>
                <w:szCs w:val="20"/>
              </w:rPr>
            </w:pPr>
            <w:r w:rsidRPr="003D14DD">
              <w:rPr>
                <w:b/>
                <w:sz w:val="20"/>
                <w:szCs w:val="20"/>
              </w:rPr>
              <w:t xml:space="preserve">Всего часов по формам обучения, </w:t>
            </w:r>
            <w:proofErr w:type="spellStart"/>
            <w:r w:rsidRPr="003D14DD">
              <w:rPr>
                <w:b/>
                <w:sz w:val="20"/>
                <w:szCs w:val="20"/>
              </w:rPr>
              <w:t>ак</w:t>
            </w:r>
            <w:proofErr w:type="spellEnd"/>
            <w:r w:rsidRPr="003D14DD">
              <w:rPr>
                <w:b/>
                <w:sz w:val="20"/>
                <w:szCs w:val="20"/>
              </w:rPr>
              <w:t>. ч</w:t>
            </w:r>
          </w:p>
        </w:tc>
      </w:tr>
      <w:tr w:rsidR="00E80728" w:rsidRPr="003D14DD" w:rsidTr="004D69F2">
        <w:tc>
          <w:tcPr>
            <w:tcW w:w="766" w:type="dxa"/>
            <w:vMerge/>
          </w:tcPr>
          <w:p w:rsidR="00E80728" w:rsidRPr="003D14DD" w:rsidRDefault="00E80728" w:rsidP="004D69F2">
            <w:pPr>
              <w:tabs>
                <w:tab w:val="left" w:pos="900"/>
              </w:tabs>
              <w:rPr>
                <w:b/>
                <w:sz w:val="20"/>
                <w:szCs w:val="20"/>
              </w:rPr>
            </w:pPr>
          </w:p>
        </w:tc>
        <w:tc>
          <w:tcPr>
            <w:tcW w:w="4922" w:type="dxa"/>
            <w:vMerge/>
          </w:tcPr>
          <w:p w:rsidR="00E80728" w:rsidRPr="003D14DD" w:rsidRDefault="00E80728" w:rsidP="004D69F2">
            <w:pPr>
              <w:tabs>
                <w:tab w:val="left" w:pos="900"/>
              </w:tabs>
              <w:rPr>
                <w:b/>
                <w:sz w:val="20"/>
                <w:szCs w:val="20"/>
              </w:rPr>
            </w:pPr>
          </w:p>
        </w:tc>
        <w:tc>
          <w:tcPr>
            <w:tcW w:w="2139" w:type="dxa"/>
            <w:gridSpan w:val="2"/>
            <w:vAlign w:val="center"/>
          </w:tcPr>
          <w:p w:rsidR="00E80728" w:rsidRPr="003D14DD" w:rsidRDefault="00E80728" w:rsidP="004D69F2">
            <w:pPr>
              <w:pStyle w:val="afff7"/>
              <w:suppressAutoHyphens/>
              <w:snapToGrid w:val="0"/>
              <w:ind w:right="-80"/>
              <w:jc w:val="center"/>
              <w:rPr>
                <w:b/>
                <w:sz w:val="20"/>
                <w:szCs w:val="20"/>
              </w:rPr>
            </w:pPr>
            <w:r w:rsidRPr="003D14DD">
              <w:rPr>
                <w:b/>
                <w:sz w:val="20"/>
                <w:szCs w:val="20"/>
              </w:rPr>
              <w:t>Очная</w:t>
            </w:r>
          </w:p>
        </w:tc>
        <w:tc>
          <w:tcPr>
            <w:tcW w:w="2139" w:type="dxa"/>
            <w:gridSpan w:val="2"/>
          </w:tcPr>
          <w:p w:rsidR="00E80728" w:rsidRPr="003D14DD" w:rsidRDefault="00E80728" w:rsidP="004D69F2">
            <w:pPr>
              <w:pStyle w:val="afff7"/>
              <w:suppressAutoHyphens/>
              <w:snapToGrid w:val="0"/>
              <w:ind w:right="-80"/>
              <w:jc w:val="center"/>
              <w:rPr>
                <w:b/>
                <w:sz w:val="20"/>
                <w:szCs w:val="20"/>
              </w:rPr>
            </w:pPr>
            <w:r w:rsidRPr="003D14DD">
              <w:rPr>
                <w:b/>
                <w:sz w:val="20"/>
                <w:szCs w:val="20"/>
              </w:rPr>
              <w:t>Заочная</w:t>
            </w:r>
          </w:p>
        </w:tc>
      </w:tr>
      <w:tr w:rsidR="00E80728" w:rsidRPr="003D14DD" w:rsidTr="004D69F2">
        <w:tc>
          <w:tcPr>
            <w:tcW w:w="766" w:type="dxa"/>
            <w:vMerge/>
          </w:tcPr>
          <w:p w:rsidR="00E80728" w:rsidRPr="003D14DD" w:rsidRDefault="00E80728" w:rsidP="004D69F2">
            <w:pPr>
              <w:tabs>
                <w:tab w:val="left" w:pos="900"/>
              </w:tabs>
              <w:rPr>
                <w:b/>
                <w:sz w:val="20"/>
                <w:szCs w:val="20"/>
              </w:rPr>
            </w:pPr>
          </w:p>
        </w:tc>
        <w:tc>
          <w:tcPr>
            <w:tcW w:w="4922" w:type="dxa"/>
            <w:vMerge/>
          </w:tcPr>
          <w:p w:rsidR="00E80728" w:rsidRPr="003D14DD" w:rsidRDefault="00E80728" w:rsidP="004D69F2">
            <w:pPr>
              <w:tabs>
                <w:tab w:val="left" w:pos="900"/>
              </w:tabs>
              <w:rPr>
                <w:b/>
                <w:sz w:val="20"/>
                <w:szCs w:val="20"/>
              </w:rPr>
            </w:pPr>
          </w:p>
        </w:tc>
        <w:tc>
          <w:tcPr>
            <w:tcW w:w="1069" w:type="dxa"/>
            <w:vAlign w:val="center"/>
          </w:tcPr>
          <w:p w:rsidR="00E80728" w:rsidRPr="003D14DD" w:rsidRDefault="00E80728" w:rsidP="004D69F2">
            <w:pPr>
              <w:tabs>
                <w:tab w:val="left" w:pos="900"/>
              </w:tabs>
              <w:jc w:val="center"/>
              <w:rPr>
                <w:b/>
                <w:sz w:val="20"/>
                <w:szCs w:val="20"/>
              </w:rPr>
            </w:pPr>
            <w:r w:rsidRPr="003D14DD">
              <w:rPr>
                <w:b/>
                <w:sz w:val="20"/>
                <w:szCs w:val="20"/>
              </w:rPr>
              <w:t>всего</w:t>
            </w:r>
          </w:p>
        </w:tc>
        <w:tc>
          <w:tcPr>
            <w:tcW w:w="1070" w:type="dxa"/>
            <w:vAlign w:val="center"/>
          </w:tcPr>
          <w:p w:rsidR="00E80728" w:rsidRPr="003D14DD" w:rsidRDefault="00E80728" w:rsidP="004D69F2">
            <w:pPr>
              <w:tabs>
                <w:tab w:val="left" w:pos="900"/>
              </w:tabs>
              <w:jc w:val="center"/>
              <w:rPr>
                <w:b/>
                <w:sz w:val="20"/>
                <w:szCs w:val="20"/>
              </w:rPr>
            </w:pPr>
            <w:r w:rsidRPr="003D14DD">
              <w:rPr>
                <w:b/>
                <w:sz w:val="20"/>
                <w:szCs w:val="20"/>
              </w:rPr>
              <w:t>в том числе</w:t>
            </w:r>
          </w:p>
        </w:tc>
        <w:tc>
          <w:tcPr>
            <w:tcW w:w="1069" w:type="dxa"/>
            <w:vAlign w:val="center"/>
          </w:tcPr>
          <w:p w:rsidR="00E80728" w:rsidRPr="003D14DD" w:rsidRDefault="00E80728" w:rsidP="004D69F2">
            <w:pPr>
              <w:tabs>
                <w:tab w:val="left" w:pos="900"/>
              </w:tabs>
              <w:jc w:val="center"/>
              <w:rPr>
                <w:b/>
                <w:sz w:val="20"/>
                <w:szCs w:val="20"/>
              </w:rPr>
            </w:pPr>
            <w:r w:rsidRPr="003D14DD">
              <w:rPr>
                <w:b/>
                <w:sz w:val="20"/>
                <w:szCs w:val="20"/>
              </w:rPr>
              <w:t>всего</w:t>
            </w:r>
          </w:p>
        </w:tc>
        <w:tc>
          <w:tcPr>
            <w:tcW w:w="1070" w:type="dxa"/>
            <w:vAlign w:val="center"/>
          </w:tcPr>
          <w:p w:rsidR="00E80728" w:rsidRPr="003D14DD" w:rsidRDefault="00E80728" w:rsidP="004D69F2">
            <w:pPr>
              <w:tabs>
                <w:tab w:val="left" w:pos="900"/>
              </w:tabs>
              <w:jc w:val="center"/>
              <w:rPr>
                <w:b/>
                <w:sz w:val="20"/>
                <w:szCs w:val="20"/>
              </w:rPr>
            </w:pPr>
            <w:r w:rsidRPr="003D14DD">
              <w:rPr>
                <w:b/>
                <w:sz w:val="20"/>
                <w:szCs w:val="20"/>
              </w:rPr>
              <w:t>в том числе</w:t>
            </w:r>
          </w:p>
        </w:tc>
      </w:tr>
      <w:tr w:rsidR="00E80728" w:rsidRPr="003D14DD" w:rsidTr="004D69F2">
        <w:tc>
          <w:tcPr>
            <w:tcW w:w="766" w:type="dxa"/>
          </w:tcPr>
          <w:p w:rsidR="00E80728" w:rsidRPr="003D14DD" w:rsidRDefault="00E80728" w:rsidP="004D69F2">
            <w:pPr>
              <w:suppressAutoHyphens/>
              <w:snapToGrid w:val="0"/>
              <w:rPr>
                <w:b/>
                <w:sz w:val="20"/>
                <w:szCs w:val="20"/>
              </w:rPr>
            </w:pPr>
            <w:r w:rsidRPr="003D14DD">
              <w:rPr>
                <w:b/>
                <w:sz w:val="20"/>
                <w:szCs w:val="20"/>
              </w:rPr>
              <w:t>1</w:t>
            </w:r>
          </w:p>
        </w:tc>
        <w:tc>
          <w:tcPr>
            <w:tcW w:w="4922" w:type="dxa"/>
          </w:tcPr>
          <w:p w:rsidR="00E80728" w:rsidRPr="003D14DD" w:rsidRDefault="00E80728" w:rsidP="004D69F2">
            <w:pPr>
              <w:suppressAutoHyphens/>
              <w:snapToGrid w:val="0"/>
              <w:rPr>
                <w:b/>
                <w:sz w:val="20"/>
                <w:szCs w:val="20"/>
              </w:rPr>
            </w:pPr>
            <w:r w:rsidRPr="003D14DD">
              <w:rPr>
                <w:b/>
                <w:sz w:val="20"/>
                <w:szCs w:val="20"/>
              </w:rPr>
              <w:t>Контактная работа (объем работы обучающихся во взаимодействии с преподавателем) (всего)</w:t>
            </w: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ind w:right="312"/>
              <w:jc w:val="center"/>
              <w:rPr>
                <w:b/>
                <w:sz w:val="20"/>
                <w:szCs w:val="20"/>
              </w:rPr>
            </w:pPr>
          </w:p>
        </w:tc>
        <w:tc>
          <w:tcPr>
            <w:tcW w:w="1069" w:type="dxa"/>
          </w:tcPr>
          <w:p w:rsidR="00E80728" w:rsidRPr="003D14DD" w:rsidRDefault="00E80728" w:rsidP="004D69F2">
            <w:pPr>
              <w:pStyle w:val="afff7"/>
              <w:suppressAutoHyphens/>
              <w:snapToGrid w:val="0"/>
              <w:jc w:val="center"/>
              <w:rPr>
                <w:b/>
                <w:sz w:val="20"/>
                <w:szCs w:val="20"/>
              </w:rPr>
            </w:pPr>
            <w:r w:rsidRPr="003D14DD">
              <w:rPr>
                <w:b/>
                <w:sz w:val="20"/>
                <w:szCs w:val="20"/>
              </w:rPr>
              <w:t>28,2</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1.1</w:t>
            </w:r>
          </w:p>
        </w:tc>
        <w:tc>
          <w:tcPr>
            <w:tcW w:w="4922" w:type="dxa"/>
          </w:tcPr>
          <w:p w:rsidR="00E80728" w:rsidRPr="003D14DD" w:rsidRDefault="00E80728" w:rsidP="004D69F2">
            <w:pPr>
              <w:suppressAutoHyphens/>
              <w:snapToGrid w:val="0"/>
              <w:rPr>
                <w:sz w:val="20"/>
                <w:szCs w:val="20"/>
              </w:rPr>
            </w:pPr>
            <w:r w:rsidRPr="003D14DD">
              <w:rPr>
                <w:sz w:val="20"/>
                <w:szCs w:val="20"/>
              </w:rPr>
              <w:t>занятия лекционного типа (лекции)</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r w:rsidRPr="003D14DD">
              <w:rPr>
                <w:sz w:val="20"/>
                <w:szCs w:val="20"/>
              </w:rPr>
              <w:t>6</w:t>
            </w:r>
          </w:p>
        </w:tc>
        <w:tc>
          <w:tcPr>
            <w:tcW w:w="1070" w:type="dxa"/>
          </w:tcPr>
          <w:p w:rsidR="00E80728" w:rsidRPr="003D14DD" w:rsidRDefault="00E80728" w:rsidP="004D69F2">
            <w:pPr>
              <w:pStyle w:val="afff7"/>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w:t>
            </w:r>
          </w:p>
        </w:tc>
        <w:tc>
          <w:tcPr>
            <w:tcW w:w="4922" w:type="dxa"/>
          </w:tcPr>
          <w:p w:rsidR="00E80728" w:rsidRPr="003D14DD" w:rsidRDefault="00E80728" w:rsidP="004D69F2">
            <w:pPr>
              <w:suppressAutoHyphens/>
              <w:snapToGrid w:val="0"/>
              <w:rPr>
                <w:sz w:val="20"/>
                <w:szCs w:val="20"/>
              </w:rPr>
            </w:pPr>
            <w:r w:rsidRPr="003D14DD">
              <w:rPr>
                <w:sz w:val="20"/>
                <w:szCs w:val="20"/>
              </w:rPr>
              <w:t xml:space="preserve">занятия семинарского типа (практические)*, </w:t>
            </w:r>
          </w:p>
          <w:p w:rsidR="00E80728" w:rsidRPr="003D14DD" w:rsidRDefault="00E80728" w:rsidP="004D69F2">
            <w:pPr>
              <w:suppressAutoHyphens/>
              <w:snapToGrid w:val="0"/>
              <w:rPr>
                <w:sz w:val="20"/>
                <w:szCs w:val="20"/>
              </w:rPr>
            </w:pPr>
            <w:r w:rsidRPr="003D14DD">
              <w:rPr>
                <w:sz w:val="20"/>
                <w:szCs w:val="20"/>
              </w:rPr>
              <w:t xml:space="preserve">в том числе: </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r w:rsidRPr="003D14DD">
              <w:rPr>
                <w:sz w:val="20"/>
                <w:szCs w:val="20"/>
              </w:rPr>
              <w:t>18</w:t>
            </w:r>
          </w:p>
        </w:tc>
        <w:tc>
          <w:tcPr>
            <w:tcW w:w="1070" w:type="dxa"/>
          </w:tcPr>
          <w:p w:rsidR="00E80728" w:rsidRPr="003D14DD" w:rsidRDefault="00E80728" w:rsidP="004D69F2">
            <w:pPr>
              <w:pStyle w:val="afff7"/>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1.2.1</w:t>
            </w:r>
          </w:p>
        </w:tc>
        <w:tc>
          <w:tcPr>
            <w:tcW w:w="4922" w:type="dxa"/>
          </w:tcPr>
          <w:p w:rsidR="00E80728" w:rsidRPr="003D14DD" w:rsidRDefault="00E80728" w:rsidP="004D69F2">
            <w:pPr>
              <w:suppressAutoHyphens/>
              <w:snapToGrid w:val="0"/>
              <w:rPr>
                <w:sz w:val="20"/>
                <w:szCs w:val="20"/>
              </w:rPr>
            </w:pPr>
            <w:r w:rsidRPr="003D14DD">
              <w:rPr>
                <w:sz w:val="20"/>
                <w:szCs w:val="20"/>
              </w:rPr>
              <w:t xml:space="preserve">семинар-дискуссия, </w:t>
            </w:r>
          </w:p>
          <w:p w:rsidR="00E80728" w:rsidRPr="003D14DD" w:rsidRDefault="00E80728" w:rsidP="004D69F2">
            <w:pPr>
              <w:suppressAutoHyphens/>
              <w:snapToGrid w:val="0"/>
              <w:rPr>
                <w:sz w:val="20"/>
                <w:szCs w:val="20"/>
              </w:rPr>
            </w:pPr>
            <w:r w:rsidRPr="003D14DD">
              <w:rPr>
                <w:sz w:val="20"/>
                <w:szCs w:val="20"/>
              </w:rPr>
              <w:t>практические занятия</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p>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r w:rsidRPr="003D14DD">
              <w:rPr>
                <w:sz w:val="20"/>
                <w:szCs w:val="20"/>
              </w:rPr>
              <w:t>0</w:t>
            </w:r>
          </w:p>
          <w:p w:rsidR="00E80728" w:rsidRPr="003D14DD" w:rsidRDefault="00E80728" w:rsidP="004D69F2">
            <w:pPr>
              <w:pStyle w:val="afff7"/>
              <w:suppressAutoHyphens/>
              <w:snapToGrid w:val="0"/>
              <w:jc w:val="center"/>
              <w:rPr>
                <w:sz w:val="20"/>
                <w:szCs w:val="20"/>
              </w:rPr>
            </w:pPr>
            <w:r w:rsidRPr="003D14DD">
              <w:rPr>
                <w:sz w:val="20"/>
                <w:szCs w:val="20"/>
              </w:rPr>
              <w:t>18</w:t>
            </w: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1.2.2</w:t>
            </w:r>
          </w:p>
        </w:tc>
        <w:tc>
          <w:tcPr>
            <w:tcW w:w="4922" w:type="dxa"/>
          </w:tcPr>
          <w:p w:rsidR="00E80728" w:rsidRPr="003D14DD" w:rsidRDefault="00E80728" w:rsidP="004D69F2">
            <w:pPr>
              <w:suppressAutoHyphens/>
              <w:snapToGrid w:val="0"/>
              <w:rPr>
                <w:sz w:val="20"/>
                <w:szCs w:val="20"/>
              </w:rPr>
            </w:pPr>
            <w:r w:rsidRPr="003D14DD">
              <w:rPr>
                <w:sz w:val="20"/>
                <w:szCs w:val="20"/>
              </w:rPr>
              <w:t>занятия семинарского типа: лабораторные работы  (лабораторные практикумы)</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1.2.3</w:t>
            </w:r>
          </w:p>
        </w:tc>
        <w:tc>
          <w:tcPr>
            <w:tcW w:w="4922" w:type="dxa"/>
          </w:tcPr>
          <w:p w:rsidR="00E80728" w:rsidRPr="003D14DD" w:rsidRDefault="00E80728" w:rsidP="004D69F2">
            <w:pPr>
              <w:suppressAutoHyphens/>
              <w:snapToGrid w:val="0"/>
              <w:rPr>
                <w:sz w:val="20"/>
                <w:szCs w:val="20"/>
              </w:rPr>
            </w:pPr>
            <w:r w:rsidRPr="003D14DD">
              <w:rPr>
                <w:sz w:val="20"/>
                <w:szCs w:val="20"/>
              </w:rPr>
              <w:t xml:space="preserve">курсовое проектирование (выполнение курсовой работы) </w:t>
            </w:r>
          </w:p>
        </w:tc>
        <w:tc>
          <w:tcPr>
            <w:tcW w:w="1069" w:type="dxa"/>
          </w:tcPr>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r w:rsidRPr="003D14DD">
              <w:rPr>
                <w:sz w:val="20"/>
                <w:szCs w:val="20"/>
              </w:rPr>
              <w:t>2</w:t>
            </w:r>
          </w:p>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lastRenderedPageBreak/>
              <w:t>1.3</w:t>
            </w:r>
          </w:p>
        </w:tc>
        <w:tc>
          <w:tcPr>
            <w:tcW w:w="4922" w:type="dxa"/>
          </w:tcPr>
          <w:p w:rsidR="00E80728" w:rsidRPr="003D14DD" w:rsidRDefault="00E80728" w:rsidP="004D69F2">
            <w:pPr>
              <w:suppressAutoHyphens/>
              <w:snapToGrid w:val="0"/>
              <w:rPr>
                <w:sz w:val="20"/>
                <w:szCs w:val="20"/>
              </w:rPr>
            </w:pPr>
            <w:r w:rsidRPr="003D14DD">
              <w:rPr>
                <w:sz w:val="20"/>
                <w:szCs w:val="20"/>
              </w:rPr>
              <w:t>контроль промежуточной аттестации и оценивание ее результатов, в том числе:</w:t>
            </w:r>
          </w:p>
        </w:tc>
        <w:tc>
          <w:tcPr>
            <w:tcW w:w="1069" w:type="dxa"/>
          </w:tcPr>
          <w:p w:rsidR="00E80728" w:rsidRPr="003D14DD" w:rsidRDefault="00E80728" w:rsidP="004D69F2">
            <w:pPr>
              <w:pStyle w:val="afff7"/>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r w:rsidRPr="003D14DD">
              <w:rPr>
                <w:sz w:val="20"/>
                <w:szCs w:val="20"/>
              </w:rPr>
              <w:t>2,2</w:t>
            </w:r>
          </w:p>
        </w:tc>
        <w:tc>
          <w:tcPr>
            <w:tcW w:w="1070" w:type="dxa"/>
          </w:tcPr>
          <w:p w:rsidR="00E80728" w:rsidRPr="003D14DD" w:rsidRDefault="00E80728" w:rsidP="004D69F2">
            <w:pPr>
              <w:suppressAutoHyphens/>
              <w:snapToGrid w:val="0"/>
              <w:jc w:val="center"/>
              <w:rPr>
                <w:sz w:val="20"/>
                <w:szCs w:val="20"/>
              </w:rPr>
            </w:pP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1.3.1</w:t>
            </w:r>
          </w:p>
        </w:tc>
        <w:tc>
          <w:tcPr>
            <w:tcW w:w="4922" w:type="dxa"/>
          </w:tcPr>
          <w:p w:rsidR="00E80728" w:rsidRPr="003D14DD" w:rsidRDefault="00E80728" w:rsidP="004D69F2">
            <w:pPr>
              <w:suppressAutoHyphens/>
              <w:snapToGrid w:val="0"/>
              <w:rPr>
                <w:sz w:val="20"/>
                <w:szCs w:val="20"/>
              </w:rPr>
            </w:pPr>
            <w:r w:rsidRPr="003D14DD">
              <w:rPr>
                <w:sz w:val="20"/>
                <w:szCs w:val="20"/>
              </w:rPr>
              <w:t xml:space="preserve">консультации групповые </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r w:rsidRPr="003D14DD">
              <w:rPr>
                <w:sz w:val="20"/>
                <w:szCs w:val="20"/>
              </w:rPr>
              <w:t>2</w:t>
            </w: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sz w:val="20"/>
                <w:szCs w:val="20"/>
              </w:rPr>
              <w:t>1.3.2</w:t>
            </w:r>
          </w:p>
        </w:tc>
        <w:tc>
          <w:tcPr>
            <w:tcW w:w="4922" w:type="dxa"/>
          </w:tcPr>
          <w:p w:rsidR="00E80728" w:rsidRPr="003D14DD" w:rsidRDefault="00E80728" w:rsidP="004D69F2">
            <w:pPr>
              <w:suppressAutoHyphens/>
              <w:snapToGrid w:val="0"/>
              <w:rPr>
                <w:sz w:val="20"/>
                <w:szCs w:val="20"/>
              </w:rPr>
            </w:pPr>
            <w:r w:rsidRPr="003D14DD">
              <w:rPr>
                <w:sz w:val="20"/>
                <w:szCs w:val="20"/>
              </w:rPr>
              <w:t xml:space="preserve">прохождение промежуточной аттестации </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r w:rsidRPr="003D14DD">
              <w:rPr>
                <w:sz w:val="20"/>
                <w:szCs w:val="20"/>
              </w:rPr>
              <w:t>0,2</w:t>
            </w:r>
          </w:p>
        </w:tc>
      </w:tr>
      <w:tr w:rsidR="00E80728" w:rsidRPr="003D14DD" w:rsidTr="004D69F2">
        <w:tc>
          <w:tcPr>
            <w:tcW w:w="766" w:type="dxa"/>
          </w:tcPr>
          <w:p w:rsidR="00E80728" w:rsidRPr="003D14DD" w:rsidRDefault="00E80728" w:rsidP="004D69F2">
            <w:pPr>
              <w:suppressAutoHyphens/>
              <w:snapToGrid w:val="0"/>
              <w:rPr>
                <w:sz w:val="20"/>
                <w:szCs w:val="20"/>
              </w:rPr>
            </w:pPr>
            <w:r w:rsidRPr="003D14DD">
              <w:rPr>
                <w:b/>
                <w:sz w:val="20"/>
                <w:szCs w:val="20"/>
              </w:rPr>
              <w:t>2</w:t>
            </w:r>
          </w:p>
        </w:tc>
        <w:tc>
          <w:tcPr>
            <w:tcW w:w="4922" w:type="dxa"/>
          </w:tcPr>
          <w:p w:rsidR="00E80728" w:rsidRPr="003D14DD" w:rsidRDefault="00E80728" w:rsidP="004D69F2">
            <w:pPr>
              <w:suppressAutoHyphens/>
              <w:snapToGrid w:val="0"/>
              <w:rPr>
                <w:sz w:val="20"/>
                <w:szCs w:val="20"/>
              </w:rPr>
            </w:pPr>
            <w:r w:rsidRPr="003D14DD">
              <w:rPr>
                <w:b/>
                <w:sz w:val="20"/>
                <w:szCs w:val="20"/>
              </w:rPr>
              <w:t>Самостоятельная работа (всего)</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suppressAutoHyphens/>
              <w:snapToGrid w:val="0"/>
              <w:jc w:val="center"/>
              <w:rPr>
                <w:sz w:val="20"/>
                <w:szCs w:val="20"/>
              </w:rPr>
            </w:pPr>
          </w:p>
        </w:tc>
        <w:tc>
          <w:tcPr>
            <w:tcW w:w="1069" w:type="dxa"/>
          </w:tcPr>
          <w:p w:rsidR="00E80728" w:rsidRPr="003D14DD" w:rsidRDefault="00E80728" w:rsidP="004D69F2">
            <w:pPr>
              <w:suppressAutoHyphens/>
              <w:snapToGrid w:val="0"/>
              <w:jc w:val="center"/>
              <w:rPr>
                <w:sz w:val="20"/>
                <w:szCs w:val="20"/>
              </w:rPr>
            </w:pPr>
            <w:r w:rsidRPr="003D14DD">
              <w:rPr>
                <w:b/>
                <w:sz w:val="20"/>
                <w:szCs w:val="20"/>
              </w:rPr>
              <w:t>181</w:t>
            </w:r>
          </w:p>
        </w:tc>
        <w:tc>
          <w:tcPr>
            <w:tcW w:w="1070" w:type="dxa"/>
          </w:tcPr>
          <w:p w:rsidR="00E80728" w:rsidRPr="003D14DD" w:rsidRDefault="00E80728" w:rsidP="004D69F2">
            <w:pPr>
              <w:suppressAutoHyphens/>
              <w:snapToGrid w:val="0"/>
              <w:jc w:val="center"/>
              <w:rPr>
                <w:sz w:val="20"/>
                <w:szCs w:val="20"/>
              </w:rPr>
            </w:pPr>
          </w:p>
        </w:tc>
      </w:tr>
      <w:tr w:rsidR="00E80728" w:rsidRPr="003D14DD" w:rsidTr="004D69F2">
        <w:tc>
          <w:tcPr>
            <w:tcW w:w="766" w:type="dxa"/>
          </w:tcPr>
          <w:p w:rsidR="00E80728" w:rsidRPr="003D14DD" w:rsidRDefault="00E80728" w:rsidP="004D69F2">
            <w:pPr>
              <w:tabs>
                <w:tab w:val="center" w:pos="4677"/>
                <w:tab w:val="right" w:pos="9355"/>
              </w:tabs>
              <w:suppressAutoHyphens/>
              <w:rPr>
                <w:b/>
                <w:sz w:val="20"/>
                <w:szCs w:val="20"/>
              </w:rPr>
            </w:pPr>
            <w:r w:rsidRPr="003D14DD">
              <w:rPr>
                <w:sz w:val="20"/>
                <w:szCs w:val="20"/>
              </w:rPr>
              <w:t>2.1</w:t>
            </w:r>
          </w:p>
        </w:tc>
        <w:tc>
          <w:tcPr>
            <w:tcW w:w="4922" w:type="dxa"/>
          </w:tcPr>
          <w:p w:rsidR="00E80728" w:rsidRPr="003D14DD" w:rsidRDefault="00E80728" w:rsidP="004D69F2">
            <w:pPr>
              <w:tabs>
                <w:tab w:val="center" w:pos="4677"/>
                <w:tab w:val="right" w:pos="9355"/>
              </w:tabs>
              <w:suppressAutoHyphens/>
              <w:rPr>
                <w:sz w:val="20"/>
                <w:szCs w:val="20"/>
              </w:rPr>
            </w:pPr>
            <w:r w:rsidRPr="003D14DD">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jc w:val="center"/>
              <w:rPr>
                <w:b/>
                <w:sz w:val="20"/>
                <w:szCs w:val="20"/>
              </w:rPr>
            </w:pPr>
          </w:p>
        </w:tc>
        <w:tc>
          <w:tcPr>
            <w:tcW w:w="1069" w:type="dxa"/>
          </w:tcPr>
          <w:p w:rsidR="00E80728" w:rsidRPr="003D14DD" w:rsidRDefault="00E80728" w:rsidP="004D69F2">
            <w:pPr>
              <w:pStyle w:val="afff7"/>
              <w:suppressAutoHyphens/>
              <w:snapToGrid w:val="0"/>
              <w:jc w:val="center"/>
              <w:rPr>
                <w:sz w:val="20"/>
                <w:szCs w:val="20"/>
              </w:rPr>
            </w:pPr>
          </w:p>
          <w:p w:rsidR="00E80728" w:rsidRPr="003D14DD" w:rsidRDefault="00E80728" w:rsidP="004D69F2">
            <w:pPr>
              <w:pStyle w:val="afff7"/>
              <w:suppressAutoHyphens/>
              <w:snapToGrid w:val="0"/>
              <w:jc w:val="center"/>
              <w:rPr>
                <w:sz w:val="20"/>
                <w:szCs w:val="20"/>
              </w:rPr>
            </w:pPr>
          </w:p>
          <w:p w:rsidR="00E80728" w:rsidRPr="003D14DD" w:rsidRDefault="00E80728" w:rsidP="004D69F2">
            <w:pPr>
              <w:pStyle w:val="afff7"/>
              <w:suppressAutoHyphens/>
              <w:snapToGrid w:val="0"/>
              <w:jc w:val="center"/>
              <w:rPr>
                <w:b/>
                <w:sz w:val="20"/>
                <w:szCs w:val="20"/>
              </w:rPr>
            </w:pPr>
            <w:r w:rsidRPr="003D14DD">
              <w:rPr>
                <w:sz w:val="20"/>
                <w:szCs w:val="20"/>
              </w:rPr>
              <w:t>181</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tcPr>
          <w:p w:rsidR="00E80728" w:rsidRPr="003D14DD" w:rsidRDefault="00E80728" w:rsidP="004D69F2">
            <w:pPr>
              <w:suppressAutoHyphens/>
              <w:rPr>
                <w:sz w:val="20"/>
                <w:szCs w:val="20"/>
              </w:rPr>
            </w:pPr>
            <w:r w:rsidRPr="003D14DD">
              <w:rPr>
                <w:sz w:val="20"/>
                <w:szCs w:val="20"/>
              </w:rPr>
              <w:t>2.2</w:t>
            </w:r>
          </w:p>
        </w:tc>
        <w:tc>
          <w:tcPr>
            <w:tcW w:w="4922" w:type="dxa"/>
          </w:tcPr>
          <w:p w:rsidR="00E80728" w:rsidRPr="003D14DD" w:rsidRDefault="00E80728" w:rsidP="004D69F2">
            <w:pPr>
              <w:suppressAutoHyphens/>
              <w:rPr>
                <w:sz w:val="20"/>
                <w:szCs w:val="20"/>
              </w:rPr>
            </w:pPr>
            <w:r w:rsidRPr="003D14DD">
              <w:rPr>
                <w:sz w:val="20"/>
                <w:szCs w:val="20"/>
              </w:rPr>
              <w:t>самостоятельная работа при подготовке к промежуточной аттестации</w:t>
            </w:r>
          </w:p>
        </w:tc>
        <w:tc>
          <w:tcPr>
            <w:tcW w:w="1069" w:type="dxa"/>
          </w:tcPr>
          <w:p w:rsidR="00E80728" w:rsidRPr="003D14DD" w:rsidRDefault="00E80728" w:rsidP="004D69F2">
            <w:pPr>
              <w:suppressAutoHyphens/>
              <w:snapToGrid w:val="0"/>
              <w:jc w:val="center"/>
              <w:rPr>
                <w:sz w:val="20"/>
                <w:szCs w:val="20"/>
              </w:rPr>
            </w:pPr>
          </w:p>
        </w:tc>
        <w:tc>
          <w:tcPr>
            <w:tcW w:w="1070" w:type="dxa"/>
          </w:tcPr>
          <w:p w:rsidR="00E80728" w:rsidRPr="003D14DD" w:rsidRDefault="00E80728" w:rsidP="004D69F2">
            <w:pPr>
              <w:pStyle w:val="afff7"/>
              <w:suppressAutoHyphens/>
              <w:snapToGrid w:val="0"/>
              <w:jc w:val="center"/>
              <w:rPr>
                <w:sz w:val="20"/>
                <w:szCs w:val="20"/>
              </w:rPr>
            </w:pPr>
          </w:p>
        </w:tc>
        <w:tc>
          <w:tcPr>
            <w:tcW w:w="1069" w:type="dxa"/>
          </w:tcPr>
          <w:p w:rsidR="00E80728" w:rsidRPr="003D14DD" w:rsidRDefault="00E80728" w:rsidP="004D69F2">
            <w:pPr>
              <w:pStyle w:val="afff7"/>
              <w:suppressAutoHyphens/>
              <w:snapToGrid w:val="0"/>
              <w:jc w:val="center"/>
              <w:rPr>
                <w:sz w:val="20"/>
                <w:szCs w:val="20"/>
              </w:rPr>
            </w:pPr>
            <w:r w:rsidRPr="003D14DD">
              <w:rPr>
                <w:b/>
                <w:sz w:val="20"/>
                <w:szCs w:val="20"/>
              </w:rPr>
              <w:t>6,8</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rPr>
          <w:trHeight w:val="249"/>
        </w:trPr>
        <w:tc>
          <w:tcPr>
            <w:tcW w:w="766" w:type="dxa"/>
            <w:vMerge w:val="restart"/>
          </w:tcPr>
          <w:p w:rsidR="00E80728" w:rsidRPr="003D14DD" w:rsidRDefault="00E80728" w:rsidP="004D69F2">
            <w:pPr>
              <w:suppressAutoHyphens/>
              <w:snapToGrid w:val="0"/>
              <w:rPr>
                <w:b/>
                <w:sz w:val="20"/>
                <w:szCs w:val="20"/>
              </w:rPr>
            </w:pPr>
            <w:r w:rsidRPr="003D14DD">
              <w:rPr>
                <w:b/>
                <w:sz w:val="20"/>
                <w:szCs w:val="20"/>
              </w:rPr>
              <w:t>3</w:t>
            </w:r>
          </w:p>
        </w:tc>
        <w:tc>
          <w:tcPr>
            <w:tcW w:w="4922" w:type="dxa"/>
            <w:vMerge w:val="restart"/>
          </w:tcPr>
          <w:p w:rsidR="00E80728" w:rsidRPr="003D14DD" w:rsidRDefault="00E80728" w:rsidP="004D69F2">
            <w:pPr>
              <w:suppressAutoHyphens/>
              <w:snapToGrid w:val="0"/>
              <w:rPr>
                <w:sz w:val="20"/>
                <w:szCs w:val="20"/>
              </w:rPr>
            </w:pPr>
            <w:r w:rsidRPr="003D14DD">
              <w:rPr>
                <w:b/>
                <w:sz w:val="20"/>
                <w:szCs w:val="20"/>
              </w:rPr>
              <w:t>Общая трудоемкость</w:t>
            </w:r>
            <w:r w:rsidRPr="003D14DD">
              <w:rPr>
                <w:sz w:val="20"/>
                <w:szCs w:val="20"/>
              </w:rPr>
              <w:t xml:space="preserve">                                   часы</w:t>
            </w:r>
          </w:p>
          <w:p w:rsidR="00E80728" w:rsidRPr="003D14DD" w:rsidRDefault="00E80728" w:rsidP="004D69F2">
            <w:pPr>
              <w:suppressAutoHyphens/>
              <w:rPr>
                <w:sz w:val="20"/>
                <w:szCs w:val="20"/>
              </w:rPr>
            </w:pPr>
            <w:r w:rsidRPr="003D14DD">
              <w:rPr>
                <w:b/>
                <w:sz w:val="20"/>
                <w:szCs w:val="20"/>
              </w:rPr>
              <w:t>дисциплины</w:t>
            </w:r>
            <w:r w:rsidRPr="003D14DD">
              <w:rPr>
                <w:sz w:val="20"/>
                <w:szCs w:val="20"/>
              </w:rPr>
              <w:t xml:space="preserve">                           зачетные единицы</w:t>
            </w:r>
          </w:p>
          <w:p w:rsidR="00E80728" w:rsidRPr="003D14DD" w:rsidRDefault="00E80728" w:rsidP="004D69F2">
            <w:pPr>
              <w:suppressAutoHyphens/>
              <w:rPr>
                <w:sz w:val="20"/>
                <w:szCs w:val="20"/>
              </w:rPr>
            </w:pPr>
            <w:r w:rsidRPr="003D14DD">
              <w:rPr>
                <w:sz w:val="20"/>
                <w:szCs w:val="20"/>
              </w:rPr>
              <w:t>форма промежуточной аттестации</w:t>
            </w: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jc w:val="center"/>
              <w:rPr>
                <w:b/>
                <w:sz w:val="20"/>
                <w:szCs w:val="20"/>
              </w:rPr>
            </w:pPr>
          </w:p>
        </w:tc>
        <w:tc>
          <w:tcPr>
            <w:tcW w:w="1069" w:type="dxa"/>
          </w:tcPr>
          <w:p w:rsidR="00E80728" w:rsidRPr="003D14DD" w:rsidRDefault="00E80728" w:rsidP="004D69F2">
            <w:pPr>
              <w:suppressAutoHyphens/>
              <w:snapToGrid w:val="0"/>
              <w:jc w:val="center"/>
              <w:rPr>
                <w:b/>
                <w:sz w:val="20"/>
                <w:szCs w:val="20"/>
              </w:rPr>
            </w:pPr>
            <w:r w:rsidRPr="003D14DD">
              <w:rPr>
                <w:b/>
                <w:sz w:val="20"/>
                <w:szCs w:val="20"/>
              </w:rPr>
              <w:t>216</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vMerge/>
          </w:tcPr>
          <w:p w:rsidR="00E80728" w:rsidRPr="003D14DD" w:rsidRDefault="00E80728" w:rsidP="004D69F2">
            <w:pPr>
              <w:suppressAutoHyphens/>
              <w:snapToGrid w:val="0"/>
              <w:rPr>
                <w:b/>
                <w:sz w:val="20"/>
                <w:szCs w:val="20"/>
              </w:rPr>
            </w:pPr>
          </w:p>
        </w:tc>
        <w:tc>
          <w:tcPr>
            <w:tcW w:w="4922" w:type="dxa"/>
            <w:vMerge/>
            <w:vAlign w:val="center"/>
          </w:tcPr>
          <w:p w:rsidR="00E80728" w:rsidRPr="003D14DD" w:rsidRDefault="00E80728" w:rsidP="004D69F2">
            <w:pPr>
              <w:suppressAutoHyphens/>
              <w:rPr>
                <w:sz w:val="20"/>
                <w:szCs w:val="20"/>
              </w:rPr>
            </w:pPr>
          </w:p>
        </w:tc>
        <w:tc>
          <w:tcPr>
            <w:tcW w:w="1069" w:type="dxa"/>
          </w:tcPr>
          <w:p w:rsidR="00E80728" w:rsidRPr="003D14DD" w:rsidRDefault="00E80728" w:rsidP="004D69F2">
            <w:pPr>
              <w:suppressAutoHyphens/>
              <w:snapToGrid w:val="0"/>
              <w:jc w:val="center"/>
              <w:rPr>
                <w:b/>
                <w:sz w:val="20"/>
                <w:szCs w:val="20"/>
              </w:rPr>
            </w:pPr>
          </w:p>
        </w:tc>
        <w:tc>
          <w:tcPr>
            <w:tcW w:w="1070" w:type="dxa"/>
          </w:tcPr>
          <w:p w:rsidR="00E80728" w:rsidRPr="003D14DD" w:rsidRDefault="00E80728" w:rsidP="004D69F2">
            <w:pPr>
              <w:pStyle w:val="afff7"/>
              <w:suppressAutoHyphens/>
              <w:snapToGrid w:val="0"/>
              <w:jc w:val="center"/>
              <w:rPr>
                <w:b/>
                <w:sz w:val="20"/>
                <w:szCs w:val="20"/>
              </w:rPr>
            </w:pPr>
          </w:p>
        </w:tc>
        <w:tc>
          <w:tcPr>
            <w:tcW w:w="1069" w:type="dxa"/>
          </w:tcPr>
          <w:p w:rsidR="00E80728" w:rsidRPr="003D14DD" w:rsidRDefault="00E80728" w:rsidP="004D69F2">
            <w:pPr>
              <w:suppressAutoHyphens/>
              <w:snapToGrid w:val="0"/>
              <w:jc w:val="center"/>
              <w:rPr>
                <w:b/>
                <w:sz w:val="20"/>
                <w:szCs w:val="20"/>
              </w:rPr>
            </w:pPr>
            <w:r w:rsidRPr="003D14DD">
              <w:rPr>
                <w:sz w:val="20"/>
                <w:szCs w:val="20"/>
              </w:rPr>
              <w:t>6</w:t>
            </w:r>
          </w:p>
        </w:tc>
        <w:tc>
          <w:tcPr>
            <w:tcW w:w="1070" w:type="dxa"/>
          </w:tcPr>
          <w:p w:rsidR="00E80728" w:rsidRPr="003D14DD" w:rsidRDefault="00E80728" w:rsidP="004D69F2">
            <w:pPr>
              <w:pStyle w:val="afff7"/>
              <w:suppressAutoHyphens/>
              <w:snapToGrid w:val="0"/>
              <w:jc w:val="center"/>
              <w:rPr>
                <w:b/>
                <w:sz w:val="20"/>
                <w:szCs w:val="20"/>
              </w:rPr>
            </w:pPr>
          </w:p>
        </w:tc>
      </w:tr>
      <w:tr w:rsidR="00E80728" w:rsidRPr="003D14DD" w:rsidTr="004D69F2">
        <w:tc>
          <w:tcPr>
            <w:tcW w:w="766" w:type="dxa"/>
            <w:vMerge/>
          </w:tcPr>
          <w:p w:rsidR="00E80728" w:rsidRPr="003D14DD" w:rsidRDefault="00E80728" w:rsidP="004D69F2">
            <w:pPr>
              <w:suppressAutoHyphens/>
              <w:snapToGrid w:val="0"/>
              <w:rPr>
                <w:b/>
                <w:sz w:val="20"/>
                <w:szCs w:val="20"/>
              </w:rPr>
            </w:pPr>
          </w:p>
        </w:tc>
        <w:tc>
          <w:tcPr>
            <w:tcW w:w="4922" w:type="dxa"/>
            <w:vMerge/>
            <w:vAlign w:val="center"/>
          </w:tcPr>
          <w:p w:rsidR="00E80728" w:rsidRPr="003D14DD" w:rsidRDefault="00E80728" w:rsidP="004D69F2">
            <w:pPr>
              <w:rPr>
                <w:sz w:val="20"/>
                <w:szCs w:val="20"/>
              </w:rPr>
            </w:pPr>
          </w:p>
        </w:tc>
        <w:tc>
          <w:tcPr>
            <w:tcW w:w="4278" w:type="dxa"/>
            <w:gridSpan w:val="4"/>
          </w:tcPr>
          <w:p w:rsidR="00E80728" w:rsidRPr="003D14DD" w:rsidRDefault="00E80728" w:rsidP="004D69F2">
            <w:pPr>
              <w:pStyle w:val="afff7"/>
              <w:suppressAutoHyphens/>
              <w:snapToGrid w:val="0"/>
              <w:jc w:val="center"/>
              <w:rPr>
                <w:sz w:val="20"/>
                <w:szCs w:val="20"/>
              </w:rPr>
            </w:pPr>
            <w:r w:rsidRPr="003D14DD">
              <w:rPr>
                <w:sz w:val="20"/>
                <w:szCs w:val="20"/>
              </w:rPr>
              <w:t>экзамен</w:t>
            </w:r>
          </w:p>
        </w:tc>
      </w:tr>
    </w:tbl>
    <w:p w:rsidR="00E80728" w:rsidRPr="003D14DD" w:rsidRDefault="00E80728" w:rsidP="00E80728">
      <w:pPr>
        <w:suppressAutoHyphens/>
        <w:ind w:firstLine="709"/>
        <w:jc w:val="both"/>
        <w:rPr>
          <w:b/>
          <w:sz w:val="20"/>
          <w:szCs w:val="20"/>
        </w:rPr>
      </w:pPr>
    </w:p>
    <w:p w:rsidR="00E80728" w:rsidRPr="003D14DD" w:rsidRDefault="00E80728" w:rsidP="00E80728">
      <w:pPr>
        <w:rPr>
          <w:sz w:val="20"/>
          <w:szCs w:val="20"/>
        </w:rPr>
      </w:pPr>
      <w:r w:rsidRPr="003D14DD">
        <w:rPr>
          <w:sz w:val="20"/>
          <w:szCs w:val="20"/>
        </w:rPr>
        <w:t>*</w:t>
      </w:r>
    </w:p>
    <w:p w:rsidR="00E80728" w:rsidRPr="003D14DD" w:rsidRDefault="00E80728" w:rsidP="00E80728">
      <w:pPr>
        <w:rPr>
          <w:sz w:val="20"/>
          <w:szCs w:val="20"/>
        </w:rPr>
      </w:pPr>
      <w:r w:rsidRPr="003D14DD">
        <w:rPr>
          <w:sz w:val="20"/>
          <w:szCs w:val="20"/>
        </w:rPr>
        <w:t>Семинар – семинар-дискуссия</w:t>
      </w:r>
    </w:p>
    <w:p w:rsidR="00E80728" w:rsidRPr="003D14DD" w:rsidRDefault="00E80728" w:rsidP="00E80728">
      <w:pPr>
        <w:rPr>
          <w:sz w:val="20"/>
          <w:szCs w:val="20"/>
        </w:rPr>
      </w:pPr>
      <w:r w:rsidRPr="003D14DD">
        <w:rPr>
          <w:sz w:val="20"/>
          <w:szCs w:val="20"/>
        </w:rPr>
        <w:t xml:space="preserve">ГТ -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E80728" w:rsidRPr="003D14DD" w:rsidRDefault="00E80728" w:rsidP="00E80728">
      <w:pPr>
        <w:rPr>
          <w:sz w:val="20"/>
          <w:szCs w:val="20"/>
        </w:rPr>
      </w:pPr>
      <w:r w:rsidRPr="003D14DD">
        <w:rPr>
          <w:sz w:val="20"/>
          <w:szCs w:val="20"/>
        </w:rPr>
        <w:t xml:space="preserve">ТТ - практическое занятие - тест-тренинг </w:t>
      </w:r>
    </w:p>
    <w:p w:rsidR="00E80728" w:rsidRPr="003D14DD" w:rsidRDefault="00E80728" w:rsidP="00E80728">
      <w:pPr>
        <w:rPr>
          <w:sz w:val="20"/>
          <w:szCs w:val="20"/>
        </w:rPr>
      </w:pPr>
      <w:r w:rsidRPr="003D14DD">
        <w:rPr>
          <w:sz w:val="20"/>
          <w:szCs w:val="20"/>
        </w:rPr>
        <w:t xml:space="preserve">ПЗТ - практическое занятие - </w:t>
      </w:r>
      <w:proofErr w:type="spellStart"/>
      <w:r w:rsidRPr="003D14DD">
        <w:rPr>
          <w:sz w:val="20"/>
          <w:szCs w:val="20"/>
        </w:rPr>
        <w:t>позетовое</w:t>
      </w:r>
      <w:proofErr w:type="spellEnd"/>
      <w:r w:rsidRPr="003D14DD">
        <w:rPr>
          <w:sz w:val="20"/>
          <w:szCs w:val="20"/>
        </w:rPr>
        <w:t xml:space="preserve"> тестирование </w:t>
      </w:r>
    </w:p>
    <w:p w:rsidR="00E80728" w:rsidRPr="003D14DD" w:rsidRDefault="00E80728" w:rsidP="00E80728">
      <w:pPr>
        <w:rPr>
          <w:sz w:val="20"/>
          <w:szCs w:val="20"/>
        </w:rPr>
      </w:pPr>
      <w:r w:rsidRPr="003D14DD">
        <w:rPr>
          <w:sz w:val="20"/>
          <w:szCs w:val="20"/>
        </w:rPr>
        <w:t>ЛС - практическое занятие - логическая схема</w:t>
      </w:r>
    </w:p>
    <w:p w:rsidR="00E80728" w:rsidRPr="003D14DD" w:rsidRDefault="00E80728" w:rsidP="00E80728">
      <w:pPr>
        <w:rPr>
          <w:sz w:val="20"/>
          <w:szCs w:val="20"/>
        </w:rPr>
      </w:pPr>
      <w:r w:rsidRPr="003D14DD">
        <w:rPr>
          <w:sz w:val="20"/>
          <w:szCs w:val="20"/>
        </w:rPr>
        <w:t>УД - семинар-обсуждение устного доклада</w:t>
      </w:r>
    </w:p>
    <w:p w:rsidR="00E80728" w:rsidRPr="003D14DD" w:rsidRDefault="00E80728" w:rsidP="00E80728">
      <w:pPr>
        <w:rPr>
          <w:sz w:val="20"/>
          <w:szCs w:val="20"/>
        </w:rPr>
      </w:pPr>
      <w:r w:rsidRPr="003D14DD">
        <w:rPr>
          <w:sz w:val="20"/>
          <w:szCs w:val="20"/>
        </w:rPr>
        <w:t xml:space="preserve">РФ – семинар-обсуждение реферата </w:t>
      </w:r>
    </w:p>
    <w:p w:rsidR="00E80728" w:rsidRPr="003D14DD" w:rsidRDefault="00E80728" w:rsidP="00E80728">
      <w:pPr>
        <w:rPr>
          <w:sz w:val="20"/>
          <w:szCs w:val="20"/>
        </w:rPr>
      </w:pPr>
      <w:proofErr w:type="spellStart"/>
      <w:r w:rsidRPr="003D14DD">
        <w:rPr>
          <w:sz w:val="20"/>
          <w:szCs w:val="20"/>
        </w:rPr>
        <w:t>Асессмент</w:t>
      </w:r>
      <w:proofErr w:type="spellEnd"/>
      <w:r w:rsidRPr="003D14DD">
        <w:rPr>
          <w:sz w:val="20"/>
          <w:szCs w:val="20"/>
        </w:rPr>
        <w:t xml:space="preserve"> реферата - семинар-</w:t>
      </w:r>
      <w:proofErr w:type="spellStart"/>
      <w:r w:rsidRPr="003D14DD">
        <w:rPr>
          <w:sz w:val="20"/>
          <w:szCs w:val="20"/>
        </w:rPr>
        <w:t>асессмент</w:t>
      </w:r>
      <w:proofErr w:type="spellEnd"/>
      <w:r w:rsidRPr="003D14DD">
        <w:rPr>
          <w:sz w:val="20"/>
          <w:szCs w:val="20"/>
        </w:rPr>
        <w:t xml:space="preserve"> реферата</w:t>
      </w:r>
    </w:p>
    <w:p w:rsidR="00E80728" w:rsidRPr="003D14DD" w:rsidRDefault="00E80728" w:rsidP="00E80728">
      <w:pPr>
        <w:rPr>
          <w:sz w:val="20"/>
          <w:szCs w:val="20"/>
        </w:rPr>
      </w:pPr>
      <w:r w:rsidRPr="003D14DD">
        <w:rPr>
          <w:sz w:val="20"/>
          <w:szCs w:val="20"/>
        </w:rPr>
        <w:t xml:space="preserve">ВБ - </w:t>
      </w:r>
      <w:proofErr w:type="spellStart"/>
      <w:r w:rsidRPr="003D14DD">
        <w:rPr>
          <w:sz w:val="20"/>
          <w:szCs w:val="20"/>
        </w:rPr>
        <w:t>вебинар</w:t>
      </w:r>
      <w:proofErr w:type="spellEnd"/>
      <w:r w:rsidRPr="003D14DD">
        <w:rPr>
          <w:sz w:val="20"/>
          <w:szCs w:val="20"/>
        </w:rPr>
        <w:t xml:space="preserve"> </w:t>
      </w:r>
    </w:p>
    <w:p w:rsidR="00E80728" w:rsidRPr="003D14DD" w:rsidRDefault="00E80728" w:rsidP="00E80728">
      <w:pPr>
        <w:rPr>
          <w:sz w:val="20"/>
          <w:szCs w:val="20"/>
        </w:rPr>
      </w:pPr>
      <w:r w:rsidRPr="003D14DD">
        <w:rPr>
          <w:sz w:val="20"/>
          <w:szCs w:val="20"/>
        </w:rPr>
        <w:t xml:space="preserve">УЭ - семинар-обсуждение устного эссе </w:t>
      </w:r>
    </w:p>
    <w:p w:rsidR="00E80728" w:rsidRPr="003D14DD" w:rsidRDefault="00E80728" w:rsidP="00E80728">
      <w:pPr>
        <w:rPr>
          <w:sz w:val="20"/>
          <w:szCs w:val="20"/>
        </w:rPr>
      </w:pPr>
      <w:r w:rsidRPr="003D14DD">
        <w:rPr>
          <w:sz w:val="20"/>
          <w:szCs w:val="20"/>
        </w:rPr>
        <w:t xml:space="preserve">АЛТ - практическое занятие - алгоритмический тренинг  </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5. Содержание дисциплины</w:t>
      </w:r>
    </w:p>
    <w:p w:rsidR="00E80728" w:rsidRPr="003D14DD" w:rsidRDefault="00E80728" w:rsidP="00E80728">
      <w:pPr>
        <w:suppressAutoHyphens/>
        <w:ind w:firstLine="709"/>
        <w:jc w:val="both"/>
        <w:rPr>
          <w:b/>
          <w:sz w:val="20"/>
          <w:szCs w:val="20"/>
        </w:rPr>
      </w:pPr>
      <w:r w:rsidRPr="003D14DD">
        <w:rPr>
          <w:b/>
          <w:sz w:val="20"/>
          <w:szCs w:val="20"/>
        </w:rPr>
        <w:t>5.1 Содержание разделов и тем</w:t>
      </w:r>
    </w:p>
    <w:p w:rsidR="00E80728" w:rsidRPr="003D14DD" w:rsidRDefault="00E80728" w:rsidP="00E80728">
      <w:pPr>
        <w:suppressAutoHyphens/>
        <w:ind w:firstLine="454"/>
        <w:jc w:val="both"/>
        <w:rPr>
          <w:b/>
          <w:sz w:val="20"/>
          <w:szCs w:val="20"/>
        </w:rPr>
      </w:pPr>
    </w:p>
    <w:tbl>
      <w:tblPr>
        <w:tblW w:w="492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8"/>
        <w:gridCol w:w="2595"/>
        <w:gridCol w:w="6102"/>
      </w:tblGrid>
      <w:tr w:rsidR="00E80728" w:rsidRPr="003D14DD" w:rsidTr="004D69F2">
        <w:trPr>
          <w:tblHeader/>
        </w:trPr>
        <w:tc>
          <w:tcPr>
            <w:tcW w:w="271" w:type="pct"/>
            <w:vAlign w:val="center"/>
          </w:tcPr>
          <w:p w:rsidR="00E80728" w:rsidRPr="003D14DD" w:rsidRDefault="00E80728" w:rsidP="004D69F2">
            <w:pPr>
              <w:suppressAutoHyphens/>
              <w:jc w:val="center"/>
              <w:rPr>
                <w:sz w:val="20"/>
                <w:szCs w:val="20"/>
              </w:rPr>
            </w:pPr>
            <w:r w:rsidRPr="003D14DD">
              <w:rPr>
                <w:sz w:val="20"/>
                <w:szCs w:val="20"/>
              </w:rPr>
              <w:t>№ п/п</w:t>
            </w:r>
          </w:p>
        </w:tc>
        <w:tc>
          <w:tcPr>
            <w:tcW w:w="1411" w:type="pct"/>
            <w:vAlign w:val="center"/>
          </w:tcPr>
          <w:p w:rsidR="00E80728" w:rsidRPr="003D14DD" w:rsidRDefault="00E80728" w:rsidP="004D69F2">
            <w:pPr>
              <w:suppressAutoHyphens/>
              <w:jc w:val="center"/>
              <w:rPr>
                <w:sz w:val="20"/>
                <w:szCs w:val="20"/>
              </w:rPr>
            </w:pPr>
            <w:r w:rsidRPr="003D14DD">
              <w:rPr>
                <w:sz w:val="20"/>
                <w:szCs w:val="20"/>
              </w:rPr>
              <w:t>Наименование  раздела дисциплины</w:t>
            </w:r>
          </w:p>
        </w:tc>
        <w:tc>
          <w:tcPr>
            <w:tcW w:w="3318" w:type="pct"/>
            <w:vAlign w:val="center"/>
          </w:tcPr>
          <w:p w:rsidR="00E80728" w:rsidRPr="003D14DD" w:rsidRDefault="00E80728" w:rsidP="004D69F2">
            <w:pPr>
              <w:suppressAutoHyphens/>
              <w:jc w:val="center"/>
              <w:rPr>
                <w:bCs/>
                <w:sz w:val="20"/>
                <w:szCs w:val="20"/>
              </w:rPr>
            </w:pPr>
            <w:r w:rsidRPr="003D14DD">
              <w:rPr>
                <w:bCs/>
                <w:sz w:val="20"/>
                <w:szCs w:val="20"/>
              </w:rPr>
              <w:t>Содержание раздела дисциплины</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1</w:t>
            </w:r>
          </w:p>
        </w:tc>
        <w:tc>
          <w:tcPr>
            <w:tcW w:w="1411" w:type="pct"/>
          </w:tcPr>
          <w:p w:rsidR="00E80728" w:rsidRPr="003D14DD" w:rsidRDefault="00E80728" w:rsidP="004D69F2">
            <w:pPr>
              <w:suppressAutoHyphens/>
              <w:jc w:val="both"/>
              <w:rPr>
                <w:sz w:val="20"/>
                <w:szCs w:val="20"/>
              </w:rPr>
            </w:pPr>
            <w:r w:rsidRPr="003D14DD">
              <w:rPr>
                <w:sz w:val="20"/>
                <w:szCs w:val="20"/>
              </w:rPr>
              <w:t xml:space="preserve">Оценочные материалы </w:t>
            </w:r>
          </w:p>
        </w:tc>
        <w:tc>
          <w:tcPr>
            <w:tcW w:w="3318" w:type="pct"/>
          </w:tcPr>
          <w:p w:rsidR="00E80728" w:rsidRPr="003D14DD" w:rsidRDefault="00E80728" w:rsidP="004D69F2">
            <w:pPr>
              <w:suppressAutoHyphens/>
              <w:jc w:val="both"/>
              <w:rPr>
                <w:sz w:val="20"/>
                <w:szCs w:val="20"/>
              </w:rPr>
            </w:pPr>
            <w:r w:rsidRPr="003D14DD">
              <w:rPr>
                <w:sz w:val="20"/>
                <w:szCs w:val="20"/>
              </w:rPr>
              <w:t xml:space="preserve">Задача оценки результатов образования на основе </w:t>
            </w:r>
            <w:proofErr w:type="spellStart"/>
            <w:r w:rsidRPr="003D14DD">
              <w:rPr>
                <w:sz w:val="20"/>
                <w:szCs w:val="20"/>
              </w:rPr>
              <w:t>компетентностного</w:t>
            </w:r>
            <w:proofErr w:type="spellEnd"/>
            <w:r w:rsidRPr="003D14DD">
              <w:rPr>
                <w:sz w:val="20"/>
                <w:szCs w:val="20"/>
              </w:rPr>
              <w:t xml:space="preserve"> подхода. Назначение контрольно-измерительных материалов. Факторы достоверности и сопоставимости оценок, критерии оценивания. </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2</w:t>
            </w:r>
          </w:p>
        </w:tc>
        <w:tc>
          <w:tcPr>
            <w:tcW w:w="1411" w:type="pct"/>
          </w:tcPr>
          <w:p w:rsidR="00E80728" w:rsidRPr="003D14DD" w:rsidRDefault="00E80728" w:rsidP="004D69F2">
            <w:pPr>
              <w:suppressAutoHyphens/>
              <w:jc w:val="both"/>
              <w:rPr>
                <w:sz w:val="20"/>
                <w:szCs w:val="20"/>
              </w:rPr>
            </w:pPr>
            <w:r w:rsidRPr="003D14DD">
              <w:rPr>
                <w:sz w:val="20"/>
                <w:szCs w:val="20"/>
              </w:rPr>
              <w:t>Формирование оценочных материалов</w:t>
            </w:r>
          </w:p>
        </w:tc>
        <w:tc>
          <w:tcPr>
            <w:tcW w:w="3318" w:type="pct"/>
          </w:tcPr>
          <w:p w:rsidR="00E80728" w:rsidRPr="003D14DD" w:rsidRDefault="00E80728" w:rsidP="004D69F2">
            <w:pPr>
              <w:suppressAutoHyphens/>
              <w:jc w:val="both"/>
              <w:rPr>
                <w:sz w:val="20"/>
                <w:szCs w:val="20"/>
              </w:rPr>
            </w:pPr>
            <w:r w:rsidRPr="003D14DD">
              <w:rPr>
                <w:sz w:val="20"/>
                <w:szCs w:val="20"/>
              </w:rPr>
              <w:t xml:space="preserve">Основа для проектирования и разработки оценочных материалов. Эффективность применения оценочных материалов. Измеримость усвоения компетенций. Уровни компетенций. Таксономия </w:t>
            </w:r>
            <w:proofErr w:type="spellStart"/>
            <w:r w:rsidRPr="003D14DD">
              <w:rPr>
                <w:sz w:val="20"/>
                <w:szCs w:val="20"/>
              </w:rPr>
              <w:t>Блума</w:t>
            </w:r>
            <w:proofErr w:type="spellEnd"/>
            <w:r w:rsidRPr="003D14DD">
              <w:rPr>
                <w:sz w:val="20"/>
                <w:szCs w:val="20"/>
              </w:rPr>
              <w:t xml:space="preserve">. 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3</w:t>
            </w:r>
          </w:p>
        </w:tc>
        <w:tc>
          <w:tcPr>
            <w:tcW w:w="1411" w:type="pct"/>
          </w:tcPr>
          <w:p w:rsidR="00E80728" w:rsidRPr="003D14DD" w:rsidRDefault="00E80728" w:rsidP="004D69F2">
            <w:pPr>
              <w:suppressAutoHyphens/>
              <w:jc w:val="both"/>
              <w:rPr>
                <w:sz w:val="20"/>
                <w:szCs w:val="20"/>
              </w:rPr>
            </w:pPr>
            <w:r w:rsidRPr="003D14DD">
              <w:rPr>
                <w:sz w:val="20"/>
                <w:szCs w:val="20"/>
              </w:rPr>
              <w:t>Типы, виды и традиционные формы контроля</w:t>
            </w:r>
          </w:p>
        </w:tc>
        <w:tc>
          <w:tcPr>
            <w:tcW w:w="3318" w:type="pct"/>
          </w:tcPr>
          <w:p w:rsidR="00E80728" w:rsidRPr="003D14DD" w:rsidRDefault="00E80728" w:rsidP="004D69F2">
            <w:pPr>
              <w:suppressAutoHyphens/>
              <w:jc w:val="both"/>
              <w:rPr>
                <w:sz w:val="20"/>
                <w:szCs w:val="20"/>
              </w:rPr>
            </w:pPr>
            <w:r w:rsidRPr="003D14DD">
              <w:rPr>
                <w:sz w:val="20"/>
                <w:szCs w:val="20"/>
              </w:rPr>
              <w:t>Типы контроля: текущий контроль, промежуточная аттестация, итоговая государственная аттестация. Характеристики дополнительных типов контроля: пропедевтический, рубежный (модульный) и контроль остаточных знаний (</w:t>
            </w:r>
            <w:proofErr w:type="spellStart"/>
            <w:r w:rsidRPr="003D14DD">
              <w:rPr>
                <w:sz w:val="20"/>
                <w:szCs w:val="20"/>
              </w:rPr>
              <w:t>резидуальный</w:t>
            </w:r>
            <w:proofErr w:type="spellEnd"/>
            <w:r w:rsidRPr="003D14DD">
              <w:rPr>
                <w:sz w:val="20"/>
                <w:szCs w:val="20"/>
              </w:rPr>
              <w:t xml:space="preserve"> контроль). Виды контроля: устный опрос, письменные работы, контроль с помощью технических средств и информационных систем. Формы контроля: устного, письменного, технического. </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4</w:t>
            </w:r>
          </w:p>
        </w:tc>
        <w:tc>
          <w:tcPr>
            <w:tcW w:w="1411" w:type="pct"/>
          </w:tcPr>
          <w:p w:rsidR="00E80728" w:rsidRPr="003D14DD" w:rsidRDefault="00E80728" w:rsidP="004D69F2">
            <w:pPr>
              <w:suppressAutoHyphens/>
              <w:jc w:val="both"/>
              <w:rPr>
                <w:sz w:val="20"/>
                <w:szCs w:val="20"/>
              </w:rPr>
            </w:pPr>
            <w:r w:rsidRPr="003D14DD">
              <w:rPr>
                <w:sz w:val="20"/>
                <w:szCs w:val="20"/>
              </w:rPr>
              <w:t>Инновационные оценочные материалы</w:t>
            </w:r>
          </w:p>
        </w:tc>
        <w:tc>
          <w:tcPr>
            <w:tcW w:w="3318" w:type="pct"/>
          </w:tcPr>
          <w:p w:rsidR="00E80728" w:rsidRPr="003D14DD" w:rsidRDefault="00E80728" w:rsidP="004D69F2">
            <w:pPr>
              <w:suppressAutoHyphens/>
              <w:jc w:val="both"/>
              <w:rPr>
                <w:sz w:val="20"/>
                <w:szCs w:val="20"/>
              </w:rPr>
            </w:pPr>
            <w:r w:rsidRPr="003D14DD">
              <w:rPr>
                <w:sz w:val="20"/>
                <w:szCs w:val="20"/>
              </w:rPr>
              <w:t xml:space="preserve">Модульно-рейтинговая система. Тесты. Кейс-метод (ситуационные задачи). Портфолио (оценка собственных достижений). Метод развивающейся кооперации (групповое решение задач с распределением ролей). Проектный метод (научные, учебные, производственные и рекламные проекты). Деловая игра (приближение к реальной производственной ситуации). «Метод </w:t>
            </w:r>
            <w:proofErr w:type="spellStart"/>
            <w:r w:rsidRPr="003D14DD">
              <w:rPr>
                <w:sz w:val="20"/>
                <w:szCs w:val="20"/>
              </w:rPr>
              <w:t>Дельфи</w:t>
            </w:r>
            <w:proofErr w:type="spellEnd"/>
            <w:r w:rsidRPr="003D14DD">
              <w:rPr>
                <w:sz w:val="20"/>
                <w:szCs w:val="20"/>
              </w:rPr>
              <w:t>» («мозговая атака»).</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t>5</w:t>
            </w:r>
          </w:p>
        </w:tc>
        <w:tc>
          <w:tcPr>
            <w:tcW w:w="1411" w:type="pct"/>
          </w:tcPr>
          <w:p w:rsidR="00E80728" w:rsidRPr="003D14DD" w:rsidRDefault="00E80728" w:rsidP="004D69F2">
            <w:pPr>
              <w:suppressAutoHyphens/>
              <w:jc w:val="both"/>
              <w:rPr>
                <w:sz w:val="20"/>
                <w:szCs w:val="20"/>
              </w:rPr>
            </w:pPr>
            <w:r w:rsidRPr="003D14DD">
              <w:rPr>
                <w:sz w:val="20"/>
                <w:szCs w:val="20"/>
              </w:rPr>
              <w:t xml:space="preserve">Формирование фондов оценочных материалов </w:t>
            </w:r>
            <w:r w:rsidRPr="003D14DD">
              <w:rPr>
                <w:sz w:val="20"/>
                <w:szCs w:val="20"/>
              </w:rPr>
              <w:lastRenderedPageBreak/>
              <w:t>(ФОМ) как необходимое условие</w:t>
            </w:r>
          </w:p>
          <w:p w:rsidR="00E80728" w:rsidRPr="003D14DD" w:rsidRDefault="00E80728" w:rsidP="004D69F2">
            <w:pPr>
              <w:suppressAutoHyphens/>
              <w:jc w:val="both"/>
              <w:rPr>
                <w:sz w:val="20"/>
                <w:szCs w:val="20"/>
              </w:rPr>
            </w:pPr>
            <w:r w:rsidRPr="003D14DD">
              <w:rPr>
                <w:sz w:val="20"/>
                <w:szCs w:val="20"/>
              </w:rPr>
              <w:t>реализации основной образовательной программы</w:t>
            </w:r>
          </w:p>
        </w:tc>
        <w:tc>
          <w:tcPr>
            <w:tcW w:w="3318" w:type="pct"/>
          </w:tcPr>
          <w:p w:rsidR="00E80728" w:rsidRPr="003D14DD" w:rsidRDefault="00E80728" w:rsidP="004D69F2">
            <w:pPr>
              <w:suppressAutoHyphens/>
              <w:jc w:val="both"/>
              <w:rPr>
                <w:sz w:val="20"/>
                <w:szCs w:val="20"/>
              </w:rPr>
            </w:pPr>
            <w:r w:rsidRPr="003D14DD">
              <w:rPr>
                <w:sz w:val="20"/>
                <w:szCs w:val="20"/>
              </w:rPr>
              <w:lastRenderedPageBreak/>
              <w:t xml:space="preserve">Фонд оценочных материалов. Стандарты оценочной процедуры. Схема </w:t>
            </w:r>
            <w:proofErr w:type="spellStart"/>
            <w:r w:rsidRPr="003D14DD">
              <w:rPr>
                <w:sz w:val="20"/>
                <w:szCs w:val="20"/>
              </w:rPr>
              <w:t>взамодействия</w:t>
            </w:r>
            <w:proofErr w:type="spellEnd"/>
            <w:r w:rsidRPr="003D14DD">
              <w:rPr>
                <w:sz w:val="20"/>
                <w:szCs w:val="20"/>
              </w:rPr>
              <w:t xml:space="preserve"> основных компонентов </w:t>
            </w:r>
            <w:proofErr w:type="spellStart"/>
            <w:r w:rsidRPr="003D14DD">
              <w:rPr>
                <w:sz w:val="20"/>
                <w:szCs w:val="20"/>
              </w:rPr>
              <w:t>компетентностного</w:t>
            </w:r>
            <w:proofErr w:type="spellEnd"/>
            <w:r w:rsidRPr="003D14DD">
              <w:rPr>
                <w:sz w:val="20"/>
                <w:szCs w:val="20"/>
              </w:rPr>
              <w:t xml:space="preserve"> </w:t>
            </w:r>
            <w:r w:rsidRPr="003D14DD">
              <w:rPr>
                <w:sz w:val="20"/>
                <w:szCs w:val="20"/>
              </w:rPr>
              <w:lastRenderedPageBreak/>
              <w:t>обучения. Состав фонда оценочных материалов. Структура фонда оценочных материалов.</w:t>
            </w:r>
          </w:p>
        </w:tc>
      </w:tr>
      <w:tr w:rsidR="00E80728" w:rsidRPr="003D14DD" w:rsidTr="004D69F2">
        <w:tc>
          <w:tcPr>
            <w:tcW w:w="271" w:type="pct"/>
          </w:tcPr>
          <w:p w:rsidR="00E80728" w:rsidRPr="003D14DD" w:rsidRDefault="00E80728" w:rsidP="004D69F2">
            <w:pPr>
              <w:suppressAutoHyphens/>
              <w:jc w:val="center"/>
              <w:rPr>
                <w:sz w:val="20"/>
                <w:szCs w:val="20"/>
              </w:rPr>
            </w:pPr>
            <w:r w:rsidRPr="003D14DD">
              <w:rPr>
                <w:sz w:val="20"/>
                <w:szCs w:val="20"/>
              </w:rPr>
              <w:lastRenderedPageBreak/>
              <w:t>6</w:t>
            </w:r>
          </w:p>
        </w:tc>
        <w:tc>
          <w:tcPr>
            <w:tcW w:w="1411" w:type="pct"/>
          </w:tcPr>
          <w:p w:rsidR="00E80728" w:rsidRPr="003D14DD" w:rsidRDefault="00E80728" w:rsidP="004D69F2">
            <w:pPr>
              <w:suppressAutoHyphens/>
              <w:jc w:val="both"/>
              <w:rPr>
                <w:bCs/>
                <w:sz w:val="20"/>
                <w:szCs w:val="20"/>
              </w:rPr>
            </w:pPr>
            <w:r w:rsidRPr="003D14DD">
              <w:rPr>
                <w:sz w:val="20"/>
                <w:szCs w:val="20"/>
              </w:rPr>
              <w:t>Методические основы формирования фонда оценочных материалов</w:t>
            </w:r>
          </w:p>
        </w:tc>
        <w:tc>
          <w:tcPr>
            <w:tcW w:w="3318" w:type="pct"/>
          </w:tcPr>
          <w:p w:rsidR="00E80728" w:rsidRPr="003D14DD" w:rsidRDefault="00E80728" w:rsidP="004D69F2">
            <w:pPr>
              <w:suppressAutoHyphens/>
              <w:jc w:val="both"/>
              <w:rPr>
                <w:b/>
                <w:sz w:val="20"/>
                <w:szCs w:val="20"/>
              </w:rPr>
            </w:pPr>
            <w:r w:rsidRPr="003D14DD">
              <w:rPr>
                <w:sz w:val="20"/>
                <w:szCs w:val="20"/>
              </w:rPr>
              <w:t xml:space="preserve">Этапы формирования фонда оценочных материалов. Принципы, используемые для разработки и применения фонда оценочных материалов. </w:t>
            </w:r>
            <w:proofErr w:type="spellStart"/>
            <w:r w:rsidRPr="003D14DD">
              <w:rPr>
                <w:sz w:val="20"/>
                <w:szCs w:val="20"/>
              </w:rPr>
              <w:t>Компетентностный</w:t>
            </w:r>
            <w:proofErr w:type="spellEnd"/>
            <w:r w:rsidRPr="003D14DD">
              <w:rPr>
                <w:sz w:val="20"/>
                <w:szCs w:val="20"/>
              </w:rPr>
              <w:t xml:space="preserve"> подход при создании ФОМ. </w:t>
            </w:r>
            <w:proofErr w:type="spellStart"/>
            <w:r w:rsidRPr="003D14DD">
              <w:rPr>
                <w:sz w:val="20"/>
                <w:szCs w:val="20"/>
              </w:rPr>
              <w:t>Компетентностно</w:t>
            </w:r>
            <w:proofErr w:type="spellEnd"/>
            <w:r w:rsidRPr="003D14DD">
              <w:rPr>
                <w:sz w:val="20"/>
                <w:szCs w:val="20"/>
              </w:rPr>
              <w:t>-ориентированные задания. Разработка и оформление ФОМ.</w:t>
            </w:r>
          </w:p>
        </w:tc>
      </w:tr>
    </w:tbl>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5.2 Занятия лекционного и семинарского типа</w:t>
      </w:r>
    </w:p>
    <w:p w:rsidR="00E80728" w:rsidRPr="003D14DD" w:rsidRDefault="00E80728" w:rsidP="00E80728">
      <w:pPr>
        <w:suppressAutoHyphens/>
        <w:ind w:firstLine="709"/>
        <w:jc w:val="both"/>
        <w:rPr>
          <w:b/>
          <w:sz w:val="20"/>
          <w:szCs w:val="20"/>
        </w:rPr>
      </w:pPr>
      <w:r w:rsidRPr="003D14DD">
        <w:rPr>
          <w:b/>
          <w:sz w:val="20"/>
          <w:szCs w:val="20"/>
        </w:rPr>
        <w:t>5.2.1 Темы лекций</w:t>
      </w:r>
    </w:p>
    <w:p w:rsidR="00E80728" w:rsidRPr="003D14DD" w:rsidRDefault="00E80728" w:rsidP="00E80728">
      <w:pPr>
        <w:suppressAutoHyphens/>
        <w:ind w:firstLine="709"/>
        <w:jc w:val="both"/>
        <w:rPr>
          <w:b/>
          <w:sz w:val="20"/>
          <w:szCs w:val="20"/>
        </w:rPr>
      </w:pPr>
      <w:r w:rsidRPr="003D14DD">
        <w:rPr>
          <w:b/>
          <w:sz w:val="20"/>
          <w:szCs w:val="20"/>
        </w:rPr>
        <w:t>Раздел 1 «Оценочные материалы»</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 xml:space="preserve">Задача оценки результатов образования на основе </w:t>
      </w:r>
      <w:proofErr w:type="spellStart"/>
      <w:r w:rsidRPr="003D14DD">
        <w:rPr>
          <w:sz w:val="20"/>
          <w:szCs w:val="20"/>
        </w:rPr>
        <w:t>компетентностного</w:t>
      </w:r>
      <w:proofErr w:type="spellEnd"/>
      <w:r w:rsidRPr="003D14DD">
        <w:rPr>
          <w:sz w:val="20"/>
          <w:szCs w:val="20"/>
        </w:rPr>
        <w:t xml:space="preserve"> подхода </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 xml:space="preserve">Назначение контрольно-измерительных материалов </w:t>
      </w:r>
    </w:p>
    <w:p w:rsidR="00E80728" w:rsidRPr="003D14DD" w:rsidRDefault="00E80728" w:rsidP="00E80728">
      <w:pPr>
        <w:tabs>
          <w:tab w:val="left" w:pos="993"/>
        </w:tabs>
        <w:suppressAutoHyphens/>
        <w:ind w:firstLine="709"/>
        <w:jc w:val="both"/>
        <w:rPr>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2 «Формирование оценочных материалов»</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 xml:space="preserve">Основа для проектирования и разработки оценочных материалов </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Эффективность применения оценочных материалов</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3 «Типы, виды и традиционные формы контроля»</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Типы контроля. Характеристики дополнительных типов контроля</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Виды контроля. Формы контроля</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4 «Инновационные оценочные материалы»</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Тесты. Кейс-метод. Портфолио</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 xml:space="preserve">Проектный метод. «Метод </w:t>
      </w:r>
      <w:proofErr w:type="spellStart"/>
      <w:r w:rsidRPr="003D14DD">
        <w:rPr>
          <w:sz w:val="20"/>
          <w:szCs w:val="20"/>
        </w:rPr>
        <w:t>Дельфи</w:t>
      </w:r>
      <w:proofErr w:type="spellEnd"/>
      <w:r w:rsidRPr="003D14DD">
        <w:rPr>
          <w:sz w:val="20"/>
          <w:szCs w:val="20"/>
        </w:rPr>
        <w:t>»</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5 «Формирование фондов оценочных материалов (ФОМ) как необходимое условие</w:t>
      </w:r>
    </w:p>
    <w:p w:rsidR="00E80728" w:rsidRPr="003D14DD" w:rsidRDefault="00E80728" w:rsidP="00E80728">
      <w:pPr>
        <w:tabs>
          <w:tab w:val="left" w:pos="993"/>
        </w:tabs>
        <w:suppressAutoHyphens/>
        <w:ind w:firstLine="709"/>
        <w:jc w:val="both"/>
        <w:rPr>
          <w:b/>
          <w:sz w:val="20"/>
          <w:szCs w:val="20"/>
        </w:rPr>
      </w:pPr>
      <w:r w:rsidRPr="003D14DD">
        <w:rPr>
          <w:b/>
          <w:sz w:val="20"/>
          <w:szCs w:val="20"/>
        </w:rPr>
        <w:t>реализации основной образовательной программы»</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 xml:space="preserve">Состав фонда оценочных материалов </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t>Структура фонда оценочных материалов</w:t>
      </w:r>
    </w:p>
    <w:p w:rsidR="00E80728" w:rsidRPr="003D14DD" w:rsidRDefault="00E80728" w:rsidP="00E80728">
      <w:pPr>
        <w:tabs>
          <w:tab w:val="left" w:pos="993"/>
        </w:tabs>
        <w:suppressAutoHyphens/>
        <w:ind w:firstLine="709"/>
        <w:jc w:val="both"/>
        <w:rPr>
          <w:b/>
          <w:sz w:val="20"/>
          <w:szCs w:val="20"/>
        </w:rPr>
      </w:pPr>
    </w:p>
    <w:p w:rsidR="00E80728" w:rsidRPr="003D14DD" w:rsidRDefault="00E80728" w:rsidP="00E80728">
      <w:pPr>
        <w:tabs>
          <w:tab w:val="left" w:pos="993"/>
        </w:tabs>
        <w:suppressAutoHyphens/>
        <w:ind w:firstLine="709"/>
        <w:jc w:val="both"/>
        <w:rPr>
          <w:b/>
          <w:sz w:val="20"/>
          <w:szCs w:val="20"/>
        </w:rPr>
      </w:pPr>
      <w:r w:rsidRPr="003D14DD">
        <w:rPr>
          <w:b/>
          <w:sz w:val="20"/>
          <w:szCs w:val="20"/>
        </w:rPr>
        <w:t>Раздел 6 «Методические основы формирования фонда оценочных материалов»</w:t>
      </w:r>
    </w:p>
    <w:p w:rsidR="00E80728" w:rsidRPr="003D14DD" w:rsidRDefault="00E80728" w:rsidP="00E80728">
      <w:pPr>
        <w:tabs>
          <w:tab w:val="left" w:pos="993"/>
        </w:tabs>
        <w:suppressAutoHyphens/>
        <w:ind w:firstLine="709"/>
        <w:jc w:val="both"/>
        <w:rPr>
          <w:sz w:val="20"/>
          <w:szCs w:val="20"/>
        </w:rPr>
      </w:pPr>
      <w:r w:rsidRPr="003D14DD">
        <w:rPr>
          <w:sz w:val="20"/>
          <w:szCs w:val="20"/>
        </w:rPr>
        <w:t>1.</w:t>
      </w:r>
      <w:r w:rsidRPr="003D14DD">
        <w:rPr>
          <w:sz w:val="20"/>
          <w:szCs w:val="20"/>
        </w:rPr>
        <w:tab/>
        <w:t>Этапы формирования фонда оценочных материалов</w:t>
      </w:r>
    </w:p>
    <w:p w:rsidR="00E80728" w:rsidRPr="003D14DD" w:rsidRDefault="00E80728" w:rsidP="00E80728">
      <w:pPr>
        <w:tabs>
          <w:tab w:val="left" w:pos="993"/>
        </w:tabs>
        <w:suppressAutoHyphens/>
        <w:ind w:firstLine="709"/>
        <w:jc w:val="both"/>
        <w:rPr>
          <w:sz w:val="20"/>
          <w:szCs w:val="20"/>
        </w:rPr>
      </w:pPr>
      <w:r w:rsidRPr="003D14DD">
        <w:rPr>
          <w:sz w:val="20"/>
          <w:szCs w:val="20"/>
        </w:rPr>
        <w:t>2.</w:t>
      </w:r>
      <w:r w:rsidRPr="003D14DD">
        <w:rPr>
          <w:sz w:val="20"/>
          <w:szCs w:val="20"/>
        </w:rPr>
        <w:tab/>
      </w:r>
      <w:proofErr w:type="spellStart"/>
      <w:r w:rsidRPr="003D14DD">
        <w:rPr>
          <w:sz w:val="20"/>
          <w:szCs w:val="20"/>
        </w:rPr>
        <w:t>Компетентностный</w:t>
      </w:r>
      <w:proofErr w:type="spellEnd"/>
      <w:r w:rsidRPr="003D14DD">
        <w:rPr>
          <w:sz w:val="20"/>
          <w:szCs w:val="20"/>
        </w:rPr>
        <w:t xml:space="preserve"> подход при создании ФОМ</w:t>
      </w:r>
    </w:p>
    <w:p w:rsidR="00E80728" w:rsidRPr="003D14DD" w:rsidRDefault="00E80728" w:rsidP="00E80728">
      <w:pPr>
        <w:tabs>
          <w:tab w:val="left" w:pos="993"/>
        </w:tabs>
        <w:suppressAutoHyphens/>
        <w:ind w:firstLine="709"/>
        <w:jc w:val="both"/>
        <w:rPr>
          <w:b/>
          <w:sz w:val="20"/>
          <w:szCs w:val="20"/>
        </w:rPr>
      </w:pPr>
      <w:r w:rsidRPr="003D14DD">
        <w:rPr>
          <w:b/>
          <w:sz w:val="20"/>
          <w:szCs w:val="20"/>
        </w:rPr>
        <w:t xml:space="preserve"> </w:t>
      </w:r>
    </w:p>
    <w:p w:rsidR="00E80728" w:rsidRPr="003D14DD" w:rsidRDefault="00E80728" w:rsidP="00E80728">
      <w:pPr>
        <w:numPr>
          <w:ilvl w:val="2"/>
          <w:numId w:val="22"/>
        </w:numPr>
        <w:tabs>
          <w:tab w:val="left" w:pos="993"/>
        </w:tabs>
        <w:suppressAutoHyphens/>
        <w:ind w:hanging="1080"/>
        <w:jc w:val="both"/>
        <w:rPr>
          <w:b/>
          <w:sz w:val="20"/>
          <w:szCs w:val="20"/>
        </w:rPr>
      </w:pPr>
      <w:r w:rsidRPr="003D14DD">
        <w:rPr>
          <w:b/>
          <w:sz w:val="20"/>
          <w:szCs w:val="20"/>
        </w:rPr>
        <w:t>Вопросы для обсуждения на семинарах и практических занятиях</w:t>
      </w:r>
    </w:p>
    <w:p w:rsidR="00E80728" w:rsidRPr="003D14DD" w:rsidRDefault="00E80728" w:rsidP="00E80728">
      <w:pPr>
        <w:tabs>
          <w:tab w:val="left" w:pos="709"/>
        </w:tabs>
        <w:suppressAutoHyphens/>
        <w:ind w:firstLine="709"/>
        <w:jc w:val="both"/>
        <w:rPr>
          <w:b/>
          <w:sz w:val="20"/>
          <w:szCs w:val="20"/>
        </w:rPr>
      </w:pPr>
      <w:r w:rsidRPr="003D14DD">
        <w:rPr>
          <w:b/>
          <w:sz w:val="20"/>
          <w:szCs w:val="20"/>
        </w:rPr>
        <w:t>Раздел 1 «</w:t>
      </w:r>
      <w:r w:rsidRPr="003D14DD">
        <w:rPr>
          <w:b/>
          <w:bCs/>
          <w:sz w:val="20"/>
          <w:szCs w:val="20"/>
        </w:rPr>
        <w:t>Оценочные материалы</w:t>
      </w:r>
      <w:r w:rsidRPr="003D14DD">
        <w:rPr>
          <w:b/>
          <w:sz w:val="20"/>
          <w:szCs w:val="20"/>
        </w:rPr>
        <w:t>»</w:t>
      </w:r>
    </w:p>
    <w:p w:rsidR="00E80728" w:rsidRPr="003D14DD" w:rsidRDefault="00E80728" w:rsidP="00E80728">
      <w:pPr>
        <w:numPr>
          <w:ilvl w:val="0"/>
          <w:numId w:val="26"/>
        </w:numPr>
        <w:tabs>
          <w:tab w:val="left" w:pos="709"/>
          <w:tab w:val="left" w:pos="1080"/>
          <w:tab w:val="left" w:pos="1429"/>
        </w:tabs>
        <w:ind w:left="0" w:firstLine="709"/>
        <w:jc w:val="both"/>
        <w:rPr>
          <w:sz w:val="20"/>
          <w:szCs w:val="20"/>
        </w:rPr>
      </w:pPr>
      <w:r w:rsidRPr="003D14DD">
        <w:rPr>
          <w:sz w:val="20"/>
          <w:szCs w:val="20"/>
        </w:rPr>
        <w:t xml:space="preserve">Задача оценки результатов образования на основе </w:t>
      </w:r>
      <w:proofErr w:type="spellStart"/>
      <w:r w:rsidRPr="003D14DD">
        <w:rPr>
          <w:sz w:val="20"/>
          <w:szCs w:val="20"/>
        </w:rPr>
        <w:t>компетентностного</w:t>
      </w:r>
      <w:proofErr w:type="spellEnd"/>
      <w:r w:rsidRPr="003D14DD">
        <w:rPr>
          <w:sz w:val="20"/>
          <w:szCs w:val="20"/>
        </w:rPr>
        <w:t xml:space="preserve"> подхода. </w:t>
      </w:r>
    </w:p>
    <w:p w:rsidR="00E80728" w:rsidRPr="003D14DD" w:rsidRDefault="00E80728" w:rsidP="00E80728">
      <w:pPr>
        <w:numPr>
          <w:ilvl w:val="0"/>
          <w:numId w:val="26"/>
        </w:numPr>
        <w:tabs>
          <w:tab w:val="left" w:pos="709"/>
          <w:tab w:val="left" w:pos="1080"/>
          <w:tab w:val="left" w:pos="1429"/>
        </w:tabs>
        <w:ind w:left="0" w:firstLine="709"/>
        <w:jc w:val="both"/>
        <w:rPr>
          <w:sz w:val="20"/>
          <w:szCs w:val="20"/>
        </w:rPr>
      </w:pPr>
      <w:r w:rsidRPr="003D14DD">
        <w:rPr>
          <w:sz w:val="20"/>
          <w:szCs w:val="20"/>
        </w:rPr>
        <w:t xml:space="preserve">Назначение контрольно-измерительных материалов. </w:t>
      </w:r>
    </w:p>
    <w:p w:rsidR="00E80728" w:rsidRPr="003D14DD" w:rsidRDefault="00E80728" w:rsidP="00E80728">
      <w:pPr>
        <w:numPr>
          <w:ilvl w:val="0"/>
          <w:numId w:val="26"/>
        </w:numPr>
        <w:tabs>
          <w:tab w:val="left" w:pos="709"/>
          <w:tab w:val="left" w:pos="1080"/>
          <w:tab w:val="left" w:pos="1429"/>
        </w:tabs>
        <w:ind w:left="0" w:firstLine="709"/>
        <w:jc w:val="both"/>
        <w:rPr>
          <w:b/>
          <w:bCs/>
          <w:iCs/>
          <w:sz w:val="20"/>
          <w:szCs w:val="20"/>
        </w:rPr>
      </w:pPr>
      <w:r w:rsidRPr="003D14DD">
        <w:rPr>
          <w:sz w:val="20"/>
          <w:szCs w:val="20"/>
        </w:rPr>
        <w:t>Факторы достоверности и сопоставимости оценок, критерии оценивания.</w:t>
      </w:r>
    </w:p>
    <w:p w:rsidR="00E80728" w:rsidRPr="003D14DD" w:rsidRDefault="00E80728" w:rsidP="00E80728">
      <w:pPr>
        <w:tabs>
          <w:tab w:val="left" w:pos="709"/>
          <w:tab w:val="left" w:pos="1080"/>
        </w:tabs>
        <w:ind w:firstLine="709"/>
        <w:jc w:val="both"/>
        <w:rPr>
          <w:b/>
          <w:bCs/>
          <w:iCs/>
          <w:sz w:val="20"/>
          <w:szCs w:val="20"/>
        </w:rPr>
      </w:pPr>
    </w:p>
    <w:p w:rsidR="00E80728" w:rsidRPr="003D14DD" w:rsidRDefault="00E80728" w:rsidP="00E80728">
      <w:pPr>
        <w:tabs>
          <w:tab w:val="left" w:pos="709"/>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Формирование оценочных материалов</w:t>
      </w:r>
      <w:r w:rsidRPr="003D14DD">
        <w:rPr>
          <w:b/>
          <w:iCs/>
          <w:sz w:val="20"/>
          <w:szCs w:val="20"/>
        </w:rPr>
        <w:t>»</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Основа для проектирования и разработки оценочных материалов.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Эффективность применения оценочных материалов. Измеримость усвоения компетенций.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Уровни компетенций.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Таксономия </w:t>
      </w:r>
      <w:proofErr w:type="spellStart"/>
      <w:r w:rsidRPr="003D14DD">
        <w:rPr>
          <w:sz w:val="20"/>
          <w:szCs w:val="20"/>
        </w:rPr>
        <w:t>Блума</w:t>
      </w:r>
      <w:proofErr w:type="spellEnd"/>
      <w:r w:rsidRPr="003D14DD">
        <w:rPr>
          <w:sz w:val="20"/>
          <w:szCs w:val="20"/>
        </w:rPr>
        <w:t xml:space="preserve">. </w:t>
      </w:r>
    </w:p>
    <w:p w:rsidR="00E80728" w:rsidRPr="003D14DD" w:rsidRDefault="00E80728" w:rsidP="00E80728">
      <w:pPr>
        <w:numPr>
          <w:ilvl w:val="0"/>
          <w:numId w:val="27"/>
        </w:numPr>
        <w:tabs>
          <w:tab w:val="left" w:pos="426"/>
          <w:tab w:val="left" w:pos="709"/>
          <w:tab w:val="left" w:pos="1080"/>
          <w:tab w:val="left" w:pos="1429"/>
        </w:tabs>
        <w:suppressAutoHyphens/>
        <w:ind w:left="0" w:firstLine="709"/>
        <w:jc w:val="both"/>
        <w:rPr>
          <w:sz w:val="20"/>
          <w:szCs w:val="20"/>
        </w:rPr>
      </w:pPr>
      <w:r w:rsidRPr="003D14DD">
        <w:rPr>
          <w:sz w:val="20"/>
          <w:szCs w:val="20"/>
        </w:rPr>
        <w:t xml:space="preserve">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w:t>
      </w:r>
    </w:p>
    <w:p w:rsidR="00E80728" w:rsidRPr="003D14DD" w:rsidRDefault="00E80728" w:rsidP="00E80728">
      <w:pPr>
        <w:tabs>
          <w:tab w:val="left" w:pos="709"/>
          <w:tab w:val="left" w:pos="1080"/>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Типы, виды и традиционные формы контроля»</w:t>
      </w:r>
    </w:p>
    <w:p w:rsidR="00E80728" w:rsidRPr="003D14DD" w:rsidRDefault="00E80728" w:rsidP="00E80728">
      <w:pPr>
        <w:numPr>
          <w:ilvl w:val="0"/>
          <w:numId w:val="28"/>
        </w:numPr>
        <w:tabs>
          <w:tab w:val="left" w:pos="540"/>
          <w:tab w:val="left" w:pos="709"/>
          <w:tab w:val="left" w:pos="1134"/>
        </w:tabs>
        <w:suppressAutoHyphens/>
        <w:ind w:left="0" w:firstLine="709"/>
        <w:jc w:val="both"/>
        <w:rPr>
          <w:sz w:val="20"/>
          <w:szCs w:val="20"/>
        </w:rPr>
      </w:pPr>
      <w:r w:rsidRPr="003D14DD">
        <w:rPr>
          <w:sz w:val="20"/>
          <w:szCs w:val="20"/>
        </w:rPr>
        <w:t xml:space="preserve">Типы контроля: текущий контроль, промежуточная аттестация, итоговая государственная аттестация. </w:t>
      </w:r>
    </w:p>
    <w:p w:rsidR="00E80728" w:rsidRPr="003D14DD" w:rsidRDefault="00E80728" w:rsidP="00E80728">
      <w:pPr>
        <w:numPr>
          <w:ilvl w:val="0"/>
          <w:numId w:val="28"/>
        </w:numPr>
        <w:tabs>
          <w:tab w:val="left" w:pos="540"/>
          <w:tab w:val="left" w:pos="709"/>
          <w:tab w:val="left" w:pos="1134"/>
        </w:tabs>
        <w:suppressAutoHyphens/>
        <w:ind w:left="0" w:firstLine="709"/>
        <w:jc w:val="both"/>
        <w:rPr>
          <w:sz w:val="20"/>
          <w:szCs w:val="20"/>
        </w:rPr>
      </w:pPr>
      <w:r w:rsidRPr="003D14DD">
        <w:rPr>
          <w:sz w:val="20"/>
          <w:szCs w:val="20"/>
        </w:rPr>
        <w:t>Характеристики дополнительных типов контроля: пропедевтический, рубежный (модульный) и контроль остаточных знаний (</w:t>
      </w:r>
      <w:proofErr w:type="spellStart"/>
      <w:r w:rsidRPr="003D14DD">
        <w:rPr>
          <w:sz w:val="20"/>
          <w:szCs w:val="20"/>
        </w:rPr>
        <w:t>резидуальный</w:t>
      </w:r>
      <w:proofErr w:type="spellEnd"/>
      <w:r w:rsidRPr="003D14DD">
        <w:rPr>
          <w:sz w:val="20"/>
          <w:szCs w:val="20"/>
        </w:rPr>
        <w:t xml:space="preserve"> контроль). </w:t>
      </w:r>
    </w:p>
    <w:p w:rsidR="00E80728" w:rsidRPr="003D14DD" w:rsidRDefault="00E80728" w:rsidP="00E80728">
      <w:pPr>
        <w:numPr>
          <w:ilvl w:val="0"/>
          <w:numId w:val="28"/>
        </w:numPr>
        <w:tabs>
          <w:tab w:val="left" w:pos="540"/>
          <w:tab w:val="left" w:pos="709"/>
          <w:tab w:val="left" w:pos="1134"/>
        </w:tabs>
        <w:suppressAutoHyphens/>
        <w:ind w:left="0" w:firstLine="709"/>
        <w:jc w:val="both"/>
        <w:rPr>
          <w:sz w:val="20"/>
          <w:szCs w:val="20"/>
        </w:rPr>
      </w:pPr>
      <w:r w:rsidRPr="003D14DD">
        <w:rPr>
          <w:sz w:val="20"/>
          <w:szCs w:val="20"/>
        </w:rPr>
        <w:t xml:space="preserve">Виды контроля: устный опрос, письменные работы, контроль с помощью технических средств и информационных систем. </w:t>
      </w:r>
    </w:p>
    <w:p w:rsidR="00E80728" w:rsidRPr="003D14DD" w:rsidRDefault="00E80728" w:rsidP="00E80728">
      <w:pPr>
        <w:numPr>
          <w:ilvl w:val="0"/>
          <w:numId w:val="28"/>
        </w:numPr>
        <w:tabs>
          <w:tab w:val="left" w:pos="540"/>
          <w:tab w:val="left" w:pos="709"/>
          <w:tab w:val="left" w:pos="1134"/>
        </w:tabs>
        <w:suppressAutoHyphens/>
        <w:ind w:left="0" w:firstLine="709"/>
        <w:jc w:val="both"/>
        <w:rPr>
          <w:b/>
          <w:sz w:val="20"/>
          <w:szCs w:val="20"/>
        </w:rPr>
      </w:pPr>
      <w:r w:rsidRPr="003D14DD">
        <w:rPr>
          <w:sz w:val="20"/>
          <w:szCs w:val="20"/>
        </w:rPr>
        <w:t>Формы контроля: устного, письменного, технического.</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4</w:t>
      </w:r>
      <w:r w:rsidRPr="003D14DD">
        <w:rPr>
          <w:b/>
          <w:bCs/>
          <w:iCs/>
          <w:sz w:val="20"/>
          <w:szCs w:val="20"/>
        </w:rPr>
        <w:t xml:space="preserve"> «</w:t>
      </w:r>
      <w:r w:rsidRPr="003D14DD">
        <w:rPr>
          <w:b/>
          <w:sz w:val="20"/>
          <w:szCs w:val="20"/>
        </w:rPr>
        <w:t>Инновационные оценочные материалы»</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lastRenderedPageBreak/>
        <w:t xml:space="preserve">Модульно-рейтинговая система.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Тесты.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Кейс-метод (ситуационные задачи).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Портфолио (оценка собственных достижений).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Метод развивающейся кооперации (групповое решение задач с распределением ролей).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Проектный метод (научные, учебные, производственные и рекламные проекты). </w:t>
      </w:r>
    </w:p>
    <w:p w:rsidR="00E80728" w:rsidRPr="003D14DD" w:rsidRDefault="00E80728" w:rsidP="00E80728">
      <w:pPr>
        <w:numPr>
          <w:ilvl w:val="0"/>
          <w:numId w:val="29"/>
        </w:numPr>
        <w:tabs>
          <w:tab w:val="left" w:pos="540"/>
          <w:tab w:val="left" w:pos="709"/>
          <w:tab w:val="left" w:pos="1134"/>
        </w:tabs>
        <w:suppressAutoHyphens/>
        <w:ind w:left="0" w:firstLine="709"/>
        <w:jc w:val="both"/>
        <w:rPr>
          <w:sz w:val="20"/>
          <w:szCs w:val="20"/>
        </w:rPr>
      </w:pPr>
      <w:r w:rsidRPr="003D14DD">
        <w:rPr>
          <w:sz w:val="20"/>
          <w:szCs w:val="20"/>
        </w:rPr>
        <w:t xml:space="preserve">Деловая игра (приближение к реальной производственной ситуации). </w:t>
      </w:r>
    </w:p>
    <w:p w:rsidR="00E80728" w:rsidRPr="003D14DD" w:rsidRDefault="00E80728" w:rsidP="00E80728">
      <w:pPr>
        <w:numPr>
          <w:ilvl w:val="0"/>
          <w:numId w:val="29"/>
        </w:numPr>
        <w:tabs>
          <w:tab w:val="left" w:pos="540"/>
          <w:tab w:val="left" w:pos="709"/>
          <w:tab w:val="left" w:pos="1134"/>
        </w:tabs>
        <w:suppressAutoHyphens/>
        <w:ind w:left="0" w:firstLine="709"/>
        <w:jc w:val="both"/>
        <w:rPr>
          <w:b/>
          <w:sz w:val="20"/>
          <w:szCs w:val="20"/>
        </w:rPr>
      </w:pPr>
      <w:r w:rsidRPr="003D14DD">
        <w:rPr>
          <w:sz w:val="20"/>
          <w:szCs w:val="20"/>
        </w:rPr>
        <w:t xml:space="preserve">«Метод </w:t>
      </w:r>
      <w:proofErr w:type="spellStart"/>
      <w:r w:rsidRPr="003D14DD">
        <w:rPr>
          <w:sz w:val="20"/>
          <w:szCs w:val="20"/>
        </w:rPr>
        <w:t>Дельфи</w:t>
      </w:r>
      <w:proofErr w:type="spellEnd"/>
      <w:r w:rsidRPr="003D14DD">
        <w:rPr>
          <w:sz w:val="20"/>
          <w:szCs w:val="20"/>
        </w:rPr>
        <w:t>» («мозговая атака»).</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s>
        <w:suppressAutoHyphens/>
        <w:ind w:firstLine="709"/>
        <w:jc w:val="both"/>
        <w:rPr>
          <w:b/>
          <w:sz w:val="20"/>
          <w:szCs w:val="20"/>
        </w:rPr>
      </w:pPr>
      <w:r w:rsidRPr="003D14DD">
        <w:rPr>
          <w:b/>
          <w:sz w:val="20"/>
          <w:szCs w:val="20"/>
        </w:rPr>
        <w:t>Раздел 5</w:t>
      </w:r>
      <w:r w:rsidRPr="003D14DD">
        <w:rPr>
          <w:b/>
          <w:bCs/>
          <w:iCs/>
          <w:sz w:val="20"/>
          <w:szCs w:val="20"/>
        </w:rPr>
        <w:t xml:space="preserve"> «</w:t>
      </w:r>
      <w:r w:rsidRPr="003D14DD">
        <w:rPr>
          <w:b/>
          <w:sz w:val="20"/>
          <w:szCs w:val="20"/>
        </w:rPr>
        <w:t>Формирование фондов оценочных материалов (ФОМ) как необходимое условие реализации основной образовательной программы»</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Фонд оценочных материалов. </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Стандарты оценочной процедуры. </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Схема </w:t>
      </w:r>
      <w:proofErr w:type="spellStart"/>
      <w:r w:rsidRPr="003D14DD">
        <w:rPr>
          <w:sz w:val="20"/>
          <w:szCs w:val="20"/>
        </w:rPr>
        <w:t>взамодействия</w:t>
      </w:r>
      <w:proofErr w:type="spellEnd"/>
      <w:r w:rsidRPr="003D14DD">
        <w:rPr>
          <w:sz w:val="20"/>
          <w:szCs w:val="20"/>
        </w:rPr>
        <w:t xml:space="preserve"> основных компонентов </w:t>
      </w:r>
      <w:proofErr w:type="spellStart"/>
      <w:r w:rsidRPr="003D14DD">
        <w:rPr>
          <w:sz w:val="20"/>
          <w:szCs w:val="20"/>
        </w:rPr>
        <w:t>компетентностного</w:t>
      </w:r>
      <w:proofErr w:type="spellEnd"/>
      <w:r w:rsidRPr="003D14DD">
        <w:rPr>
          <w:sz w:val="20"/>
          <w:szCs w:val="20"/>
        </w:rPr>
        <w:t xml:space="preserve"> обучения. </w:t>
      </w:r>
    </w:p>
    <w:p w:rsidR="00E80728" w:rsidRPr="003D14DD" w:rsidRDefault="00E80728" w:rsidP="00E80728">
      <w:pPr>
        <w:numPr>
          <w:ilvl w:val="0"/>
          <w:numId w:val="30"/>
        </w:numPr>
        <w:tabs>
          <w:tab w:val="left" w:pos="709"/>
          <w:tab w:val="left" w:pos="1080"/>
          <w:tab w:val="left" w:pos="1776"/>
        </w:tabs>
        <w:suppressAutoHyphens/>
        <w:ind w:left="0" w:firstLine="709"/>
        <w:jc w:val="both"/>
        <w:rPr>
          <w:sz w:val="20"/>
          <w:szCs w:val="20"/>
        </w:rPr>
      </w:pPr>
      <w:r w:rsidRPr="003D14DD">
        <w:rPr>
          <w:sz w:val="20"/>
          <w:szCs w:val="20"/>
        </w:rPr>
        <w:t xml:space="preserve">Состав фонда оценочных материалов. </w:t>
      </w:r>
    </w:p>
    <w:p w:rsidR="00E80728" w:rsidRPr="003D14DD" w:rsidRDefault="00E80728" w:rsidP="00E80728">
      <w:pPr>
        <w:numPr>
          <w:ilvl w:val="0"/>
          <w:numId w:val="30"/>
        </w:numPr>
        <w:tabs>
          <w:tab w:val="left" w:pos="709"/>
          <w:tab w:val="left" w:pos="1080"/>
          <w:tab w:val="left" w:pos="1776"/>
        </w:tabs>
        <w:suppressAutoHyphens/>
        <w:ind w:left="0" w:firstLine="709"/>
        <w:jc w:val="both"/>
        <w:rPr>
          <w:b/>
          <w:sz w:val="20"/>
          <w:szCs w:val="20"/>
        </w:rPr>
      </w:pPr>
      <w:r w:rsidRPr="003D14DD">
        <w:rPr>
          <w:sz w:val="20"/>
          <w:szCs w:val="20"/>
        </w:rPr>
        <w:t>Структура фонда оценочных материалов.</w:t>
      </w:r>
    </w:p>
    <w:p w:rsidR="00E80728" w:rsidRPr="003D14DD" w:rsidRDefault="00E80728" w:rsidP="00E80728">
      <w:pPr>
        <w:tabs>
          <w:tab w:val="left" w:pos="709"/>
          <w:tab w:val="left" w:pos="1080"/>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 xml:space="preserve">Раздел 6 </w:t>
      </w:r>
      <w:r w:rsidRPr="003D14DD">
        <w:rPr>
          <w:b/>
          <w:bCs/>
          <w:iCs/>
          <w:sz w:val="20"/>
          <w:szCs w:val="20"/>
        </w:rPr>
        <w:t>«</w:t>
      </w:r>
      <w:r w:rsidRPr="003D14DD">
        <w:rPr>
          <w:b/>
          <w:sz w:val="20"/>
          <w:szCs w:val="20"/>
        </w:rPr>
        <w:t>Методические основы формирования фонда оценочных материалов»</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r w:rsidRPr="003D14DD">
        <w:rPr>
          <w:sz w:val="20"/>
          <w:szCs w:val="20"/>
        </w:rPr>
        <w:t xml:space="preserve">Этапы формирования фонда оценочных материалов. </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r w:rsidRPr="003D14DD">
        <w:rPr>
          <w:sz w:val="20"/>
          <w:szCs w:val="20"/>
        </w:rPr>
        <w:t xml:space="preserve">Принципы, используемые для разработки и применения фонда оценочных материалов. </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proofErr w:type="spellStart"/>
      <w:r w:rsidRPr="003D14DD">
        <w:rPr>
          <w:sz w:val="20"/>
          <w:szCs w:val="20"/>
        </w:rPr>
        <w:t>Компетентностный</w:t>
      </w:r>
      <w:proofErr w:type="spellEnd"/>
      <w:r w:rsidRPr="003D14DD">
        <w:rPr>
          <w:sz w:val="20"/>
          <w:szCs w:val="20"/>
        </w:rPr>
        <w:t xml:space="preserve"> подход при создании ФОМ. </w:t>
      </w:r>
    </w:p>
    <w:p w:rsidR="00E80728" w:rsidRPr="003D14DD" w:rsidRDefault="00E80728" w:rsidP="00E80728">
      <w:pPr>
        <w:numPr>
          <w:ilvl w:val="0"/>
          <w:numId w:val="31"/>
        </w:numPr>
        <w:tabs>
          <w:tab w:val="clear" w:pos="1776"/>
          <w:tab w:val="left" w:pos="709"/>
          <w:tab w:val="left" w:pos="1134"/>
        </w:tabs>
        <w:suppressAutoHyphens/>
        <w:ind w:left="0" w:firstLine="709"/>
        <w:jc w:val="both"/>
        <w:rPr>
          <w:sz w:val="20"/>
          <w:szCs w:val="20"/>
        </w:rPr>
      </w:pPr>
      <w:proofErr w:type="spellStart"/>
      <w:r w:rsidRPr="003D14DD">
        <w:rPr>
          <w:sz w:val="20"/>
          <w:szCs w:val="20"/>
        </w:rPr>
        <w:t>Компетентностно</w:t>
      </w:r>
      <w:proofErr w:type="spellEnd"/>
      <w:r w:rsidRPr="003D14DD">
        <w:rPr>
          <w:sz w:val="20"/>
          <w:szCs w:val="20"/>
        </w:rPr>
        <w:t xml:space="preserve">-ориентированные задания. </w:t>
      </w:r>
    </w:p>
    <w:p w:rsidR="00E80728" w:rsidRPr="003D14DD" w:rsidRDefault="00E80728" w:rsidP="00E80728">
      <w:pPr>
        <w:numPr>
          <w:ilvl w:val="0"/>
          <w:numId w:val="31"/>
        </w:numPr>
        <w:tabs>
          <w:tab w:val="clear" w:pos="1776"/>
          <w:tab w:val="left" w:pos="709"/>
          <w:tab w:val="left" w:pos="1134"/>
        </w:tabs>
        <w:suppressAutoHyphens/>
        <w:ind w:left="0" w:firstLine="709"/>
        <w:jc w:val="both"/>
        <w:rPr>
          <w:b/>
          <w:sz w:val="20"/>
          <w:szCs w:val="20"/>
        </w:rPr>
      </w:pPr>
      <w:r w:rsidRPr="003D14DD">
        <w:rPr>
          <w:sz w:val="20"/>
          <w:szCs w:val="20"/>
        </w:rPr>
        <w:t>Разработка и оформление ФОМ</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5.3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E80728" w:rsidRPr="003D14DD" w:rsidRDefault="00E80728" w:rsidP="00E80728">
      <w:pPr>
        <w:suppressAutoHyphens/>
        <w:ind w:firstLine="709"/>
        <w:jc w:val="both"/>
        <w:rPr>
          <w:b/>
          <w:bCs/>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99"/>
        <w:gridCol w:w="3043"/>
        <w:gridCol w:w="2596"/>
        <w:gridCol w:w="2007"/>
      </w:tblGrid>
      <w:tr w:rsidR="00E80728" w:rsidRPr="003D14DD" w:rsidTr="004D69F2">
        <w:trPr>
          <w:trHeight w:val="190"/>
          <w:tblHeader/>
        </w:trPr>
        <w:tc>
          <w:tcPr>
            <w:tcW w:w="0" w:type="auto"/>
            <w:vMerge w:val="restart"/>
            <w:vAlign w:val="center"/>
          </w:tcPr>
          <w:p w:rsidR="00E80728" w:rsidRPr="003D14DD" w:rsidRDefault="00E80728" w:rsidP="004D69F2">
            <w:pPr>
              <w:jc w:val="center"/>
              <w:rPr>
                <w:b/>
                <w:sz w:val="20"/>
                <w:szCs w:val="20"/>
              </w:rPr>
            </w:pPr>
            <w:r w:rsidRPr="003D14DD">
              <w:rPr>
                <w:b/>
                <w:sz w:val="20"/>
                <w:szCs w:val="20"/>
              </w:rPr>
              <w:t>Виды контактной</w:t>
            </w:r>
          </w:p>
          <w:p w:rsidR="00E80728" w:rsidRPr="003D14DD" w:rsidRDefault="00E80728" w:rsidP="004D69F2">
            <w:pPr>
              <w:jc w:val="center"/>
              <w:rPr>
                <w:b/>
                <w:sz w:val="20"/>
                <w:szCs w:val="20"/>
              </w:rPr>
            </w:pPr>
            <w:r w:rsidRPr="003D14DD">
              <w:rPr>
                <w:b/>
                <w:sz w:val="20"/>
                <w:szCs w:val="20"/>
              </w:rPr>
              <w:t xml:space="preserve">работы </w:t>
            </w:r>
          </w:p>
        </w:tc>
        <w:tc>
          <w:tcPr>
            <w:tcW w:w="5870" w:type="dxa"/>
            <w:gridSpan w:val="2"/>
          </w:tcPr>
          <w:p w:rsidR="00E80728" w:rsidRPr="003D14DD" w:rsidRDefault="00E80728" w:rsidP="004D69F2">
            <w:pPr>
              <w:jc w:val="center"/>
              <w:rPr>
                <w:b/>
                <w:sz w:val="20"/>
                <w:szCs w:val="20"/>
              </w:rPr>
            </w:pPr>
            <w:r w:rsidRPr="003D14DD">
              <w:rPr>
                <w:b/>
                <w:sz w:val="20"/>
                <w:szCs w:val="20"/>
              </w:rPr>
              <w:t xml:space="preserve">Образовательные технологии </w:t>
            </w:r>
          </w:p>
        </w:tc>
        <w:tc>
          <w:tcPr>
            <w:tcW w:w="2091" w:type="dxa"/>
            <w:vMerge w:val="restart"/>
            <w:vAlign w:val="center"/>
          </w:tcPr>
          <w:p w:rsidR="00E80728" w:rsidRPr="003D14DD" w:rsidRDefault="00E80728" w:rsidP="004D69F2">
            <w:pPr>
              <w:jc w:val="center"/>
              <w:rPr>
                <w:b/>
                <w:sz w:val="20"/>
                <w:szCs w:val="20"/>
              </w:rPr>
            </w:pPr>
            <w:r w:rsidRPr="003D14DD">
              <w:rPr>
                <w:b/>
                <w:sz w:val="20"/>
                <w:szCs w:val="20"/>
              </w:rPr>
              <w:t xml:space="preserve">Контактная работа </w:t>
            </w:r>
          </w:p>
          <w:p w:rsidR="00E80728" w:rsidRPr="003D14DD" w:rsidRDefault="00E80728" w:rsidP="004D69F2">
            <w:pPr>
              <w:jc w:val="center"/>
              <w:rPr>
                <w:b/>
                <w:sz w:val="20"/>
                <w:szCs w:val="20"/>
              </w:rPr>
            </w:pPr>
            <w:r w:rsidRPr="003D14DD">
              <w:rPr>
                <w:b/>
                <w:sz w:val="20"/>
                <w:szCs w:val="20"/>
              </w:rPr>
              <w:t xml:space="preserve"> (всего </w:t>
            </w:r>
            <w:proofErr w:type="spellStart"/>
            <w:r w:rsidRPr="003D14DD">
              <w:rPr>
                <w:b/>
                <w:sz w:val="20"/>
                <w:szCs w:val="20"/>
              </w:rPr>
              <w:t>ак.ч</w:t>
            </w:r>
            <w:proofErr w:type="spellEnd"/>
            <w:r w:rsidRPr="003D14DD">
              <w:rPr>
                <w:b/>
                <w:sz w:val="20"/>
                <w:szCs w:val="20"/>
              </w:rPr>
              <w:t>.)</w:t>
            </w:r>
          </w:p>
        </w:tc>
      </w:tr>
      <w:tr w:rsidR="00E80728" w:rsidRPr="003D14DD" w:rsidTr="004D69F2">
        <w:trPr>
          <w:trHeight w:val="577"/>
          <w:tblHeader/>
        </w:trPr>
        <w:tc>
          <w:tcPr>
            <w:tcW w:w="0" w:type="auto"/>
            <w:vMerge/>
          </w:tcPr>
          <w:p w:rsidR="00E80728" w:rsidRPr="003D14DD" w:rsidRDefault="00E80728" w:rsidP="004D69F2">
            <w:pPr>
              <w:jc w:val="center"/>
              <w:rPr>
                <w:sz w:val="20"/>
                <w:szCs w:val="20"/>
              </w:rPr>
            </w:pPr>
          </w:p>
        </w:tc>
        <w:tc>
          <w:tcPr>
            <w:tcW w:w="3177" w:type="dxa"/>
          </w:tcPr>
          <w:p w:rsidR="00E80728" w:rsidRPr="003D14DD" w:rsidRDefault="00E80728" w:rsidP="004D69F2">
            <w:pPr>
              <w:jc w:val="center"/>
              <w:rPr>
                <w:b/>
                <w:sz w:val="20"/>
                <w:szCs w:val="20"/>
              </w:rPr>
            </w:pPr>
            <w:r w:rsidRPr="003D14DD">
              <w:rPr>
                <w:b/>
                <w:sz w:val="20"/>
                <w:szCs w:val="20"/>
              </w:rPr>
              <w:t>Объем занятий, проводимых путем непосредственного взаимодействия педагогического работника с обучающимися</w:t>
            </w:r>
          </w:p>
          <w:p w:rsidR="00E80728" w:rsidRPr="003D14DD" w:rsidRDefault="00E80728" w:rsidP="004D69F2">
            <w:pPr>
              <w:jc w:val="center"/>
              <w:rPr>
                <w:b/>
                <w:sz w:val="20"/>
                <w:szCs w:val="20"/>
              </w:rPr>
            </w:pPr>
            <w:r w:rsidRPr="003D14DD">
              <w:rPr>
                <w:b/>
                <w:sz w:val="20"/>
                <w:szCs w:val="20"/>
              </w:rPr>
              <w:t>(</w:t>
            </w:r>
            <w:proofErr w:type="spellStart"/>
            <w:r w:rsidRPr="003D14DD">
              <w:rPr>
                <w:b/>
                <w:sz w:val="20"/>
                <w:szCs w:val="20"/>
              </w:rPr>
              <w:t>ак.ч</w:t>
            </w:r>
            <w:proofErr w:type="spellEnd"/>
            <w:r w:rsidRPr="003D14DD">
              <w:rPr>
                <w:b/>
                <w:sz w:val="20"/>
                <w:szCs w:val="20"/>
              </w:rPr>
              <w:t>)</w:t>
            </w:r>
          </w:p>
        </w:tc>
        <w:tc>
          <w:tcPr>
            <w:tcW w:w="2693" w:type="dxa"/>
          </w:tcPr>
          <w:p w:rsidR="00E80728" w:rsidRPr="003D14DD" w:rsidRDefault="00E80728" w:rsidP="004D69F2">
            <w:pPr>
              <w:jc w:val="center"/>
              <w:rPr>
                <w:b/>
                <w:sz w:val="20"/>
                <w:szCs w:val="20"/>
              </w:rPr>
            </w:pPr>
            <w:r w:rsidRPr="003D14DD">
              <w:rPr>
                <w:b/>
                <w:sz w:val="20"/>
                <w:szCs w:val="20"/>
              </w:rPr>
              <w:t>Объем занятий с применением электронного обучения, дистанционных образовательных технологий (</w:t>
            </w:r>
            <w:proofErr w:type="spellStart"/>
            <w:r w:rsidRPr="003D14DD">
              <w:rPr>
                <w:b/>
                <w:sz w:val="20"/>
                <w:szCs w:val="20"/>
              </w:rPr>
              <w:t>ак.ч</w:t>
            </w:r>
            <w:proofErr w:type="spellEnd"/>
            <w:r w:rsidRPr="003D14DD">
              <w:rPr>
                <w:b/>
                <w:sz w:val="20"/>
                <w:szCs w:val="20"/>
              </w:rPr>
              <w:t>)</w:t>
            </w:r>
          </w:p>
        </w:tc>
        <w:tc>
          <w:tcPr>
            <w:tcW w:w="2091" w:type="dxa"/>
            <w:vMerge/>
            <w:vAlign w:val="center"/>
          </w:tcPr>
          <w:p w:rsidR="00E80728" w:rsidRPr="003D14DD" w:rsidRDefault="00E80728" w:rsidP="004D69F2">
            <w:pPr>
              <w:jc w:val="center"/>
              <w:rPr>
                <w:sz w:val="20"/>
                <w:szCs w:val="20"/>
              </w:rPr>
            </w:pPr>
          </w:p>
        </w:tc>
      </w:tr>
      <w:tr w:rsidR="00E80728" w:rsidRPr="003D14DD" w:rsidTr="004D69F2">
        <w:trPr>
          <w:trHeight w:val="171"/>
          <w:tblHeader/>
        </w:trPr>
        <w:tc>
          <w:tcPr>
            <w:tcW w:w="0" w:type="auto"/>
          </w:tcPr>
          <w:p w:rsidR="00E80728" w:rsidRPr="003D14DD" w:rsidRDefault="00E80728" w:rsidP="004D69F2">
            <w:pPr>
              <w:jc w:val="center"/>
              <w:rPr>
                <w:sz w:val="20"/>
                <w:szCs w:val="20"/>
              </w:rPr>
            </w:pPr>
            <w:r w:rsidRPr="003D14DD">
              <w:rPr>
                <w:sz w:val="20"/>
                <w:szCs w:val="20"/>
              </w:rPr>
              <w:t>1</w:t>
            </w:r>
          </w:p>
        </w:tc>
        <w:tc>
          <w:tcPr>
            <w:tcW w:w="3177" w:type="dxa"/>
          </w:tcPr>
          <w:p w:rsidR="00E80728" w:rsidRPr="003D14DD" w:rsidRDefault="00E80728" w:rsidP="004D69F2">
            <w:pPr>
              <w:jc w:val="center"/>
              <w:rPr>
                <w:sz w:val="20"/>
                <w:szCs w:val="20"/>
              </w:rPr>
            </w:pPr>
            <w:r w:rsidRPr="003D14DD">
              <w:rPr>
                <w:sz w:val="20"/>
                <w:szCs w:val="20"/>
              </w:rPr>
              <w:t>2</w:t>
            </w:r>
          </w:p>
        </w:tc>
        <w:tc>
          <w:tcPr>
            <w:tcW w:w="2693" w:type="dxa"/>
          </w:tcPr>
          <w:p w:rsidR="00E80728" w:rsidRPr="003D14DD" w:rsidRDefault="00E80728" w:rsidP="004D69F2">
            <w:pPr>
              <w:jc w:val="center"/>
              <w:rPr>
                <w:sz w:val="20"/>
                <w:szCs w:val="20"/>
              </w:rPr>
            </w:pPr>
            <w:r w:rsidRPr="003D14DD">
              <w:rPr>
                <w:sz w:val="20"/>
                <w:szCs w:val="20"/>
              </w:rPr>
              <w:t>3</w:t>
            </w:r>
          </w:p>
        </w:tc>
        <w:tc>
          <w:tcPr>
            <w:tcW w:w="2091" w:type="dxa"/>
          </w:tcPr>
          <w:p w:rsidR="00E80728" w:rsidRPr="003D14DD" w:rsidRDefault="00E80728" w:rsidP="004D69F2">
            <w:pPr>
              <w:jc w:val="center"/>
              <w:rPr>
                <w:sz w:val="20"/>
                <w:szCs w:val="20"/>
              </w:rPr>
            </w:pPr>
            <w:r w:rsidRPr="003D14DD">
              <w:rPr>
                <w:sz w:val="20"/>
                <w:szCs w:val="20"/>
              </w:rPr>
              <w:t>4</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Лекционного типа (лекции)</w:t>
            </w:r>
          </w:p>
        </w:tc>
        <w:tc>
          <w:tcPr>
            <w:tcW w:w="3177" w:type="dxa"/>
            <w:vAlign w:val="center"/>
          </w:tcPr>
          <w:p w:rsidR="00E80728" w:rsidRPr="003D14DD" w:rsidRDefault="00E80728" w:rsidP="004D69F2">
            <w:pPr>
              <w:jc w:val="center"/>
              <w:rPr>
                <w:sz w:val="20"/>
                <w:szCs w:val="20"/>
              </w:rPr>
            </w:pPr>
            <w:r w:rsidRPr="003D14DD">
              <w:rPr>
                <w:sz w:val="20"/>
                <w:szCs w:val="20"/>
              </w:rPr>
              <w:t>6</w:t>
            </w:r>
          </w:p>
        </w:tc>
        <w:tc>
          <w:tcPr>
            <w:tcW w:w="2693" w:type="dxa"/>
            <w:vAlign w:val="center"/>
          </w:tcPr>
          <w:p w:rsidR="00E80728" w:rsidRPr="003D14DD" w:rsidRDefault="00E80728" w:rsidP="004D69F2">
            <w:pPr>
              <w:jc w:val="center"/>
              <w:rPr>
                <w:i/>
                <w:sz w:val="20"/>
                <w:szCs w:val="20"/>
              </w:rPr>
            </w:pPr>
            <w:r w:rsidRPr="003D14DD">
              <w:rPr>
                <w:i/>
                <w:sz w:val="20"/>
                <w:szCs w:val="20"/>
              </w:rPr>
              <w:t>-</w:t>
            </w:r>
          </w:p>
        </w:tc>
        <w:tc>
          <w:tcPr>
            <w:tcW w:w="2091" w:type="dxa"/>
            <w:vAlign w:val="center"/>
          </w:tcPr>
          <w:p w:rsidR="00E80728" w:rsidRPr="003D14DD" w:rsidRDefault="00E80728" w:rsidP="004D69F2">
            <w:pPr>
              <w:jc w:val="center"/>
              <w:rPr>
                <w:b/>
                <w:sz w:val="20"/>
                <w:szCs w:val="20"/>
              </w:rPr>
            </w:pPr>
            <w:r w:rsidRPr="003D14DD">
              <w:rPr>
                <w:b/>
                <w:sz w:val="20"/>
                <w:szCs w:val="20"/>
              </w:rPr>
              <w:t>6</w:t>
            </w:r>
          </w:p>
          <w:p w:rsidR="00E80728" w:rsidRPr="003D14DD" w:rsidRDefault="00E80728" w:rsidP="004D69F2">
            <w:pPr>
              <w:jc w:val="center"/>
              <w:rPr>
                <w:b/>
                <w:sz w:val="20"/>
                <w:szCs w:val="20"/>
              </w:rPr>
            </w:pPr>
          </w:p>
        </w:tc>
      </w:tr>
      <w:tr w:rsidR="00E80728" w:rsidRPr="003D14DD" w:rsidTr="004D69F2">
        <w:trPr>
          <w:trHeight w:val="337"/>
        </w:trPr>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(семинар дискуссия)</w:t>
            </w:r>
          </w:p>
          <w:p w:rsidR="00E80728" w:rsidRPr="003D14DD" w:rsidRDefault="00E80728" w:rsidP="004D69F2">
            <w:pPr>
              <w:rPr>
                <w:b/>
                <w:sz w:val="20"/>
                <w:szCs w:val="20"/>
              </w:rPr>
            </w:pPr>
          </w:p>
        </w:tc>
        <w:tc>
          <w:tcPr>
            <w:tcW w:w="3177" w:type="dxa"/>
            <w:vAlign w:val="center"/>
          </w:tcPr>
          <w:p w:rsidR="00E80728" w:rsidRPr="003D14DD" w:rsidRDefault="00E80728" w:rsidP="004D69F2">
            <w:pPr>
              <w:jc w:val="center"/>
              <w:rPr>
                <w:sz w:val="20"/>
                <w:szCs w:val="20"/>
              </w:rPr>
            </w:pPr>
            <w:r w:rsidRPr="003D14DD">
              <w:rPr>
                <w:sz w:val="20"/>
                <w:szCs w:val="20"/>
              </w:rPr>
              <w:t>-</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b/>
                <w:sz w:val="20"/>
                <w:szCs w:val="20"/>
              </w:rPr>
            </w:pPr>
            <w:r w:rsidRPr="003D14DD">
              <w:rPr>
                <w:b/>
                <w:sz w:val="20"/>
                <w:szCs w:val="20"/>
              </w:rPr>
              <w:t>-</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(практические занятия)</w:t>
            </w:r>
          </w:p>
        </w:tc>
        <w:tc>
          <w:tcPr>
            <w:tcW w:w="3177" w:type="dxa"/>
            <w:vAlign w:val="center"/>
          </w:tcPr>
          <w:p w:rsidR="00E80728" w:rsidRPr="003D14DD" w:rsidRDefault="00E80728" w:rsidP="004D69F2">
            <w:pPr>
              <w:jc w:val="center"/>
              <w:rPr>
                <w:sz w:val="20"/>
                <w:szCs w:val="20"/>
              </w:rPr>
            </w:pPr>
            <w:r w:rsidRPr="003D14DD">
              <w:rPr>
                <w:sz w:val="20"/>
                <w:szCs w:val="20"/>
              </w:rPr>
              <w:t>-</w:t>
            </w:r>
          </w:p>
        </w:tc>
        <w:tc>
          <w:tcPr>
            <w:tcW w:w="2693" w:type="dxa"/>
            <w:vAlign w:val="center"/>
          </w:tcPr>
          <w:p w:rsidR="00E80728" w:rsidRPr="003D14DD" w:rsidRDefault="00E80728" w:rsidP="004D69F2">
            <w:pPr>
              <w:jc w:val="center"/>
              <w:rPr>
                <w:sz w:val="20"/>
                <w:szCs w:val="20"/>
              </w:rPr>
            </w:pPr>
            <w:r w:rsidRPr="003D14DD">
              <w:rPr>
                <w:sz w:val="20"/>
                <w:szCs w:val="20"/>
              </w:rPr>
              <w:t>18</w:t>
            </w:r>
          </w:p>
        </w:tc>
        <w:tc>
          <w:tcPr>
            <w:tcW w:w="2091" w:type="dxa"/>
            <w:vAlign w:val="center"/>
          </w:tcPr>
          <w:p w:rsidR="00E80728" w:rsidRPr="003D14DD" w:rsidRDefault="00E80728" w:rsidP="004D69F2">
            <w:pPr>
              <w:jc w:val="center"/>
              <w:rPr>
                <w:b/>
                <w:sz w:val="20"/>
                <w:szCs w:val="20"/>
              </w:rPr>
            </w:pPr>
            <w:r w:rsidRPr="003D14DD">
              <w:rPr>
                <w:b/>
                <w:sz w:val="20"/>
                <w:szCs w:val="20"/>
              </w:rPr>
              <w:t>18</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(курсовое проектирование (работа))</w:t>
            </w:r>
          </w:p>
        </w:tc>
        <w:tc>
          <w:tcPr>
            <w:tcW w:w="3177" w:type="dxa"/>
            <w:vAlign w:val="center"/>
          </w:tcPr>
          <w:p w:rsidR="00E80728" w:rsidRPr="003D14DD" w:rsidRDefault="00E80728" w:rsidP="004D69F2">
            <w:pPr>
              <w:jc w:val="center"/>
              <w:rPr>
                <w:sz w:val="20"/>
                <w:szCs w:val="20"/>
              </w:rPr>
            </w:pPr>
            <w:r w:rsidRPr="003D14DD">
              <w:rPr>
                <w:sz w:val="20"/>
                <w:szCs w:val="20"/>
              </w:rPr>
              <w:t>2</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sz w:val="20"/>
                <w:szCs w:val="20"/>
              </w:rPr>
            </w:pPr>
            <w:r w:rsidRPr="003D14DD">
              <w:rPr>
                <w:sz w:val="20"/>
                <w:szCs w:val="20"/>
              </w:rPr>
              <w:t>2</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Семинарского типа</w:t>
            </w:r>
          </w:p>
          <w:p w:rsidR="00E80728" w:rsidRPr="003D14DD" w:rsidRDefault="00E80728" w:rsidP="004D69F2">
            <w:pPr>
              <w:rPr>
                <w:b/>
                <w:sz w:val="20"/>
                <w:szCs w:val="20"/>
              </w:rPr>
            </w:pPr>
            <w:r w:rsidRPr="003D14DD">
              <w:rPr>
                <w:b/>
                <w:sz w:val="20"/>
                <w:szCs w:val="20"/>
              </w:rPr>
              <w:t>(лабораторные работы)</w:t>
            </w:r>
          </w:p>
        </w:tc>
        <w:tc>
          <w:tcPr>
            <w:tcW w:w="3177" w:type="dxa"/>
            <w:vAlign w:val="center"/>
          </w:tcPr>
          <w:p w:rsidR="00E80728" w:rsidRPr="003D14DD" w:rsidRDefault="00E80728" w:rsidP="004D69F2">
            <w:pPr>
              <w:jc w:val="center"/>
              <w:rPr>
                <w:sz w:val="20"/>
                <w:szCs w:val="20"/>
              </w:rPr>
            </w:pPr>
            <w:r w:rsidRPr="003D14DD">
              <w:rPr>
                <w:sz w:val="20"/>
                <w:szCs w:val="20"/>
              </w:rPr>
              <w:t>-</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sz w:val="20"/>
                <w:szCs w:val="20"/>
              </w:rPr>
            </w:pPr>
            <w:r w:rsidRPr="003D14DD">
              <w:rPr>
                <w:sz w:val="20"/>
                <w:szCs w:val="20"/>
              </w:rPr>
              <w:t>-</w:t>
            </w:r>
          </w:p>
        </w:tc>
      </w:tr>
      <w:tr w:rsidR="00E80728" w:rsidRPr="003D14DD" w:rsidTr="004D69F2">
        <w:tc>
          <w:tcPr>
            <w:tcW w:w="0" w:type="auto"/>
          </w:tcPr>
          <w:p w:rsidR="00E80728" w:rsidRPr="003D14DD" w:rsidRDefault="00E80728" w:rsidP="004D69F2">
            <w:pPr>
              <w:rPr>
                <w:b/>
                <w:sz w:val="20"/>
                <w:szCs w:val="20"/>
              </w:rPr>
            </w:pPr>
            <w:r w:rsidRPr="003D14DD">
              <w:rPr>
                <w:b/>
                <w:sz w:val="20"/>
                <w:szCs w:val="20"/>
              </w:rPr>
              <w:t>Промежуточная аттестация (экзамен)</w:t>
            </w:r>
          </w:p>
        </w:tc>
        <w:tc>
          <w:tcPr>
            <w:tcW w:w="3177" w:type="dxa"/>
            <w:vAlign w:val="center"/>
          </w:tcPr>
          <w:p w:rsidR="00E80728" w:rsidRPr="003D14DD" w:rsidRDefault="00E80728" w:rsidP="004D69F2">
            <w:pPr>
              <w:jc w:val="center"/>
              <w:rPr>
                <w:sz w:val="20"/>
                <w:szCs w:val="20"/>
              </w:rPr>
            </w:pPr>
            <w:r w:rsidRPr="003D14DD">
              <w:rPr>
                <w:sz w:val="20"/>
                <w:szCs w:val="20"/>
              </w:rPr>
              <w:t>2,2</w:t>
            </w:r>
          </w:p>
        </w:tc>
        <w:tc>
          <w:tcPr>
            <w:tcW w:w="2693" w:type="dxa"/>
            <w:vAlign w:val="center"/>
          </w:tcPr>
          <w:p w:rsidR="00E80728" w:rsidRPr="003D14DD" w:rsidRDefault="00E80728" w:rsidP="004D69F2">
            <w:pPr>
              <w:jc w:val="center"/>
              <w:rPr>
                <w:sz w:val="20"/>
                <w:szCs w:val="20"/>
              </w:rPr>
            </w:pPr>
            <w:r w:rsidRPr="003D14DD">
              <w:rPr>
                <w:sz w:val="20"/>
                <w:szCs w:val="20"/>
              </w:rPr>
              <w:t>-</w:t>
            </w:r>
          </w:p>
        </w:tc>
        <w:tc>
          <w:tcPr>
            <w:tcW w:w="2091" w:type="dxa"/>
            <w:vAlign w:val="center"/>
          </w:tcPr>
          <w:p w:rsidR="00E80728" w:rsidRPr="003D14DD" w:rsidRDefault="00E80728" w:rsidP="004D69F2">
            <w:pPr>
              <w:jc w:val="center"/>
              <w:rPr>
                <w:b/>
                <w:sz w:val="20"/>
                <w:szCs w:val="20"/>
              </w:rPr>
            </w:pPr>
            <w:r w:rsidRPr="003D14DD">
              <w:rPr>
                <w:b/>
                <w:sz w:val="20"/>
                <w:szCs w:val="20"/>
              </w:rPr>
              <w:t>2,2</w:t>
            </w:r>
          </w:p>
        </w:tc>
      </w:tr>
      <w:tr w:rsidR="00E80728" w:rsidRPr="003D14DD" w:rsidTr="004D69F2">
        <w:trPr>
          <w:trHeight w:val="160"/>
        </w:trPr>
        <w:tc>
          <w:tcPr>
            <w:tcW w:w="0" w:type="auto"/>
            <w:vAlign w:val="center"/>
          </w:tcPr>
          <w:p w:rsidR="00E80728" w:rsidRPr="003D14DD" w:rsidRDefault="00E80728" w:rsidP="004D69F2">
            <w:pPr>
              <w:jc w:val="center"/>
              <w:rPr>
                <w:sz w:val="20"/>
                <w:szCs w:val="20"/>
              </w:rPr>
            </w:pPr>
            <w:r w:rsidRPr="003D14DD">
              <w:rPr>
                <w:sz w:val="20"/>
                <w:szCs w:val="20"/>
              </w:rPr>
              <w:t xml:space="preserve">Итого </w:t>
            </w:r>
          </w:p>
        </w:tc>
        <w:tc>
          <w:tcPr>
            <w:tcW w:w="3177" w:type="dxa"/>
            <w:vAlign w:val="center"/>
          </w:tcPr>
          <w:p w:rsidR="00E80728" w:rsidRPr="003D14DD" w:rsidRDefault="00E80728" w:rsidP="004D69F2">
            <w:pPr>
              <w:jc w:val="center"/>
              <w:rPr>
                <w:sz w:val="20"/>
                <w:szCs w:val="20"/>
              </w:rPr>
            </w:pPr>
            <w:r w:rsidRPr="003D14DD">
              <w:rPr>
                <w:sz w:val="20"/>
                <w:szCs w:val="20"/>
              </w:rPr>
              <w:t>10,2</w:t>
            </w:r>
          </w:p>
        </w:tc>
        <w:tc>
          <w:tcPr>
            <w:tcW w:w="2693" w:type="dxa"/>
            <w:vAlign w:val="center"/>
          </w:tcPr>
          <w:p w:rsidR="00E80728" w:rsidRPr="003D14DD" w:rsidRDefault="00E80728" w:rsidP="004D69F2">
            <w:pPr>
              <w:jc w:val="center"/>
              <w:rPr>
                <w:sz w:val="20"/>
                <w:szCs w:val="20"/>
              </w:rPr>
            </w:pPr>
            <w:r w:rsidRPr="003D14DD">
              <w:rPr>
                <w:sz w:val="20"/>
                <w:szCs w:val="20"/>
              </w:rPr>
              <w:t>18</w:t>
            </w:r>
          </w:p>
        </w:tc>
        <w:tc>
          <w:tcPr>
            <w:tcW w:w="2091" w:type="dxa"/>
            <w:vAlign w:val="center"/>
          </w:tcPr>
          <w:p w:rsidR="00E80728" w:rsidRPr="003D14DD" w:rsidRDefault="00E80728" w:rsidP="004D69F2">
            <w:pPr>
              <w:jc w:val="center"/>
              <w:rPr>
                <w:b/>
                <w:sz w:val="20"/>
                <w:szCs w:val="20"/>
              </w:rPr>
            </w:pPr>
            <w:r w:rsidRPr="003D14DD">
              <w:rPr>
                <w:b/>
                <w:sz w:val="20"/>
                <w:szCs w:val="20"/>
              </w:rPr>
              <w:t>28,2</w:t>
            </w:r>
          </w:p>
        </w:tc>
      </w:tr>
    </w:tbl>
    <w:p w:rsidR="00E80728" w:rsidRPr="003D14DD" w:rsidRDefault="00E80728" w:rsidP="00E80728">
      <w:pPr>
        <w:suppressAutoHyphens/>
        <w:rPr>
          <w:b/>
          <w:bCs/>
          <w:sz w:val="20"/>
          <w:szCs w:val="20"/>
        </w:rPr>
      </w:pPr>
    </w:p>
    <w:p w:rsidR="00E80728" w:rsidRPr="003D14DD" w:rsidRDefault="00E80728" w:rsidP="00E80728">
      <w:pPr>
        <w:suppressAutoHyphens/>
        <w:rPr>
          <w:i/>
          <w:sz w:val="20"/>
          <w:szCs w:val="20"/>
        </w:rPr>
      </w:pPr>
      <w:r w:rsidRPr="003D14DD">
        <w:rPr>
          <w:i/>
          <w:sz w:val="20"/>
          <w:szCs w:val="20"/>
        </w:rPr>
        <w:t>Соотношение объема занятий, проведенных путем непосредственного взаимодействия педагогического работника с обучающимися по заочной форме – 36 %</w:t>
      </w:r>
    </w:p>
    <w:p w:rsidR="00E80728" w:rsidRPr="003D14DD" w:rsidRDefault="00E80728" w:rsidP="00E80728">
      <w:pPr>
        <w:suppressAutoHyphens/>
        <w:rPr>
          <w:i/>
          <w:sz w:val="20"/>
          <w:szCs w:val="20"/>
        </w:rPr>
      </w:pPr>
    </w:p>
    <w:p w:rsidR="00E80728" w:rsidRPr="003D14DD" w:rsidRDefault="00E80728" w:rsidP="00E80728">
      <w:pPr>
        <w:rPr>
          <w:rFonts w:eastAsia="Calibri"/>
          <w:sz w:val="20"/>
          <w:szCs w:val="20"/>
        </w:rPr>
      </w:pPr>
    </w:p>
    <w:p w:rsidR="00E80728" w:rsidRPr="003D14DD" w:rsidRDefault="00E80728" w:rsidP="00E80728">
      <w:pPr>
        <w:pStyle w:val="11"/>
        <w:tabs>
          <w:tab w:val="right" w:leader="dot" w:pos="9600"/>
        </w:tabs>
        <w:ind w:firstLine="709"/>
        <w:rPr>
          <w:sz w:val="20"/>
          <w:szCs w:val="20"/>
        </w:rPr>
      </w:pPr>
      <w:r w:rsidRPr="003D14DD">
        <w:rPr>
          <w:sz w:val="20"/>
          <w:szCs w:val="20"/>
        </w:rPr>
        <w:t>6. М</w:t>
      </w:r>
      <w:r w:rsidRPr="003D14DD">
        <w:rPr>
          <w:caps w:val="0"/>
          <w:sz w:val="20"/>
          <w:szCs w:val="20"/>
        </w:rPr>
        <w:t xml:space="preserve">етодические указания по освоению дисциплины </w:t>
      </w:r>
    </w:p>
    <w:p w:rsidR="00E80728" w:rsidRPr="003D14DD" w:rsidRDefault="00E80728" w:rsidP="00E80728">
      <w:pPr>
        <w:tabs>
          <w:tab w:val="center" w:pos="4677"/>
          <w:tab w:val="right" w:pos="9355"/>
        </w:tabs>
        <w:suppressAutoHyphens/>
        <w:ind w:firstLine="709"/>
        <w:jc w:val="both"/>
        <w:rPr>
          <w:b/>
          <w:sz w:val="20"/>
          <w:szCs w:val="20"/>
        </w:rPr>
      </w:pPr>
      <w:r w:rsidRPr="003D14DD">
        <w:rPr>
          <w:b/>
          <w:sz w:val="20"/>
          <w:szCs w:val="20"/>
        </w:rPr>
        <w:t>6.1  Учебно-методическое обеспечение дисциплины</w:t>
      </w:r>
    </w:p>
    <w:p w:rsidR="00E80728" w:rsidRPr="003D14DD" w:rsidRDefault="00E80728" w:rsidP="00E80728">
      <w:pPr>
        <w:tabs>
          <w:tab w:val="left" w:pos="900"/>
        </w:tabs>
        <w:suppressAutoHyphens/>
        <w:overflowPunct w:val="0"/>
        <w:autoSpaceDE w:val="0"/>
        <w:autoSpaceDN w:val="0"/>
        <w:adjustRightInd w:val="0"/>
        <w:ind w:firstLine="709"/>
        <w:rPr>
          <w:i/>
          <w:sz w:val="20"/>
          <w:szCs w:val="20"/>
        </w:rPr>
      </w:pPr>
      <w:r w:rsidRPr="003D14DD">
        <w:rPr>
          <w:i/>
          <w:sz w:val="20"/>
          <w:szCs w:val="20"/>
        </w:rPr>
        <w:t>Методические указания для преподавателя</w:t>
      </w:r>
    </w:p>
    <w:p w:rsidR="00E80728" w:rsidRPr="003D14DD" w:rsidRDefault="00E80728" w:rsidP="00E80728">
      <w:pPr>
        <w:shd w:val="clear" w:color="auto" w:fill="FFFFFF"/>
        <w:ind w:firstLine="709"/>
        <w:jc w:val="both"/>
        <w:rPr>
          <w:sz w:val="20"/>
          <w:szCs w:val="20"/>
        </w:rPr>
      </w:pPr>
      <w:r w:rsidRPr="003D14DD">
        <w:rPr>
          <w:sz w:val="20"/>
          <w:szCs w:val="20"/>
        </w:rPr>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к учебной деятельности и конкретной учебной </w:t>
      </w:r>
      <w:r w:rsidRPr="003D14DD">
        <w:rPr>
          <w:spacing w:val="-1"/>
          <w:sz w:val="20"/>
          <w:szCs w:val="20"/>
        </w:rPr>
        <w:t>дисциплине, сформировать у студентов ориентиры для самостоятельной работы над курсом.</w:t>
      </w:r>
    </w:p>
    <w:p w:rsidR="00E80728" w:rsidRPr="003D14DD" w:rsidRDefault="00E80728" w:rsidP="00E80728">
      <w:pPr>
        <w:shd w:val="clear" w:color="auto" w:fill="FFFFFF"/>
        <w:ind w:firstLine="709"/>
        <w:jc w:val="both"/>
        <w:rPr>
          <w:sz w:val="20"/>
          <w:szCs w:val="20"/>
        </w:rPr>
      </w:pPr>
      <w:r w:rsidRPr="003D14DD">
        <w:rPr>
          <w:sz w:val="20"/>
          <w:szCs w:val="20"/>
        </w:rPr>
        <w:t>Основной целью практических занятий является обсуждение наиболее сложных теоретических вопросов курса, их методологическая и методическая проработка. Они проводятся в форме опроса, диспута, тестирования, обсуждения докладов и пр.</w:t>
      </w:r>
    </w:p>
    <w:p w:rsidR="00E80728" w:rsidRPr="003D14DD" w:rsidRDefault="00E80728" w:rsidP="00E80728">
      <w:pPr>
        <w:shd w:val="clear" w:color="auto" w:fill="FFFFFF"/>
        <w:ind w:firstLine="709"/>
        <w:jc w:val="both"/>
        <w:rPr>
          <w:sz w:val="20"/>
          <w:szCs w:val="20"/>
        </w:rPr>
      </w:pPr>
      <w:r w:rsidRPr="003D14DD">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3D14DD">
        <w:rPr>
          <w:sz w:val="20"/>
          <w:szCs w:val="20"/>
        </w:rPr>
        <w:t>тренинговыми</w:t>
      </w:r>
      <w:proofErr w:type="spellEnd"/>
      <w:r w:rsidRPr="003D14DD">
        <w:rPr>
          <w:sz w:val="20"/>
          <w:szCs w:val="20"/>
        </w:rPr>
        <w:t xml:space="preserve"> программами, с информационными базами, образовательным ресурсов электронной информационно-образовательной среды и сети Интернет.</w:t>
      </w:r>
    </w:p>
    <w:p w:rsidR="00E80728" w:rsidRPr="003D14DD" w:rsidRDefault="00E80728" w:rsidP="00E80728">
      <w:pPr>
        <w:tabs>
          <w:tab w:val="left" w:pos="900"/>
        </w:tabs>
        <w:suppressAutoHyphens/>
        <w:overflowPunct w:val="0"/>
        <w:autoSpaceDE w:val="0"/>
        <w:autoSpaceDN w:val="0"/>
        <w:adjustRightInd w:val="0"/>
        <w:ind w:firstLine="709"/>
        <w:jc w:val="both"/>
        <w:rPr>
          <w:b/>
          <w:sz w:val="20"/>
          <w:szCs w:val="20"/>
        </w:rPr>
      </w:pPr>
    </w:p>
    <w:p w:rsidR="00E80728" w:rsidRPr="003D14DD" w:rsidRDefault="00E80728" w:rsidP="00E80728">
      <w:pPr>
        <w:tabs>
          <w:tab w:val="left" w:pos="900"/>
        </w:tabs>
        <w:suppressAutoHyphens/>
        <w:overflowPunct w:val="0"/>
        <w:autoSpaceDE w:val="0"/>
        <w:autoSpaceDN w:val="0"/>
        <w:adjustRightInd w:val="0"/>
        <w:ind w:firstLine="709"/>
        <w:jc w:val="both"/>
        <w:rPr>
          <w:b/>
          <w:sz w:val="20"/>
          <w:szCs w:val="20"/>
        </w:rPr>
      </w:pPr>
      <w:r w:rsidRPr="003D14DD">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E80728" w:rsidRPr="003D14DD" w:rsidRDefault="00E80728" w:rsidP="00E80728">
      <w:pPr>
        <w:tabs>
          <w:tab w:val="left" w:pos="900"/>
          <w:tab w:val="left" w:pos="1080"/>
        </w:tabs>
        <w:ind w:firstLine="709"/>
        <w:jc w:val="both"/>
        <w:rPr>
          <w:sz w:val="20"/>
          <w:szCs w:val="20"/>
        </w:rPr>
      </w:pPr>
      <w:r w:rsidRPr="003D14DD">
        <w:rPr>
          <w:sz w:val="20"/>
          <w:szCs w:val="20"/>
        </w:rPr>
        <w:t>Методические материалы доступны на сайте «Личная студия» в разделе «Методические указания и пособия».</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«Введение в технологию обучения».</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w:t>
      </w:r>
      <w:proofErr w:type="spellStart"/>
      <w:r w:rsidRPr="003D14DD">
        <w:rPr>
          <w:sz w:val="20"/>
          <w:szCs w:val="20"/>
        </w:rPr>
        <w:t>Вебинар</w:t>
      </w:r>
      <w:proofErr w:type="spellEnd"/>
      <w:r w:rsidRPr="003D14DD">
        <w:rPr>
          <w:sz w:val="20"/>
          <w:szCs w:val="20"/>
        </w:rPr>
        <w:t>».</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устного эссе», «Семинар - обсуждение устного доклада».</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«Семинар – </w:t>
      </w:r>
      <w:proofErr w:type="spellStart"/>
      <w:r w:rsidRPr="003D14DD">
        <w:rPr>
          <w:sz w:val="20"/>
          <w:szCs w:val="20"/>
        </w:rPr>
        <w:t>асессмент</w:t>
      </w:r>
      <w:proofErr w:type="spellEnd"/>
      <w:r w:rsidRPr="003D14DD">
        <w:rPr>
          <w:sz w:val="20"/>
          <w:szCs w:val="20"/>
        </w:rPr>
        <w:t xml:space="preserve"> реферата».</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«Семинар – обсуждение реферата».</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3D14DD">
        <w:rPr>
          <w:sz w:val="20"/>
          <w:szCs w:val="20"/>
        </w:rPr>
        <w:t>глоссарный</w:t>
      </w:r>
      <w:proofErr w:type="spellEnd"/>
      <w:r w:rsidRPr="003D14DD">
        <w:rPr>
          <w:sz w:val="20"/>
          <w:szCs w:val="20"/>
        </w:rPr>
        <w:t xml:space="preserve"> тренинг».</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 xml:space="preserve">Методические указания по проведению занятия «Практическое занятие - </w:t>
      </w:r>
      <w:proofErr w:type="spellStart"/>
      <w:r w:rsidRPr="003D14DD">
        <w:rPr>
          <w:sz w:val="20"/>
          <w:szCs w:val="20"/>
        </w:rPr>
        <w:t>позетовое</w:t>
      </w:r>
      <w:proofErr w:type="spellEnd"/>
      <w:r w:rsidRPr="003D14DD">
        <w:rPr>
          <w:sz w:val="20"/>
          <w:szCs w:val="20"/>
        </w:rPr>
        <w:t xml:space="preserve"> тестирование».</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Положение о реализации электронного обучения,  дистанционных образовательных технологий.</w:t>
      </w:r>
    </w:p>
    <w:p w:rsidR="00E80728" w:rsidRPr="003D14DD" w:rsidRDefault="00E80728" w:rsidP="00E80728">
      <w:pPr>
        <w:numPr>
          <w:ilvl w:val="0"/>
          <w:numId w:val="32"/>
        </w:numPr>
        <w:tabs>
          <w:tab w:val="left" w:pos="900"/>
          <w:tab w:val="left" w:pos="1080"/>
        </w:tabs>
        <w:ind w:left="0" w:firstLine="709"/>
        <w:jc w:val="both"/>
        <w:rPr>
          <w:sz w:val="20"/>
          <w:szCs w:val="20"/>
        </w:rPr>
      </w:pPr>
      <w:r w:rsidRPr="003D14DD">
        <w:rPr>
          <w:sz w:val="20"/>
          <w:szCs w:val="20"/>
        </w:rPr>
        <w:t>Методические указания по проведению занятия «Практическое занятие - алгоритмический тренинг».</w:t>
      </w:r>
    </w:p>
    <w:p w:rsidR="00E80728" w:rsidRPr="003D14DD" w:rsidRDefault="00E80728" w:rsidP="00E80728">
      <w:pPr>
        <w:tabs>
          <w:tab w:val="left" w:pos="900"/>
          <w:tab w:val="left" w:pos="1080"/>
        </w:tabs>
        <w:ind w:firstLine="709"/>
        <w:jc w:val="both"/>
        <w:rPr>
          <w:sz w:val="20"/>
          <w:szCs w:val="20"/>
        </w:rPr>
      </w:pPr>
      <w:r w:rsidRPr="003D14DD">
        <w:rPr>
          <w:sz w:val="20"/>
          <w:szCs w:val="20"/>
        </w:rPr>
        <w:t xml:space="preserve">Указанные методические материалы для обучающихся доступны в Личной студии обучающегося, в разделе ресурсы. </w:t>
      </w:r>
    </w:p>
    <w:p w:rsidR="00E80728" w:rsidRPr="003D14DD" w:rsidRDefault="00E80728" w:rsidP="00E80728">
      <w:pPr>
        <w:ind w:firstLine="709"/>
        <w:rPr>
          <w:b/>
          <w:sz w:val="20"/>
          <w:szCs w:val="20"/>
        </w:rPr>
      </w:pPr>
    </w:p>
    <w:p w:rsidR="00E80728" w:rsidRPr="003D14DD" w:rsidRDefault="00E80728" w:rsidP="00E80728">
      <w:pPr>
        <w:ind w:firstLine="680"/>
        <w:rPr>
          <w:b/>
          <w:sz w:val="20"/>
          <w:szCs w:val="20"/>
        </w:rPr>
      </w:pPr>
      <w:r w:rsidRPr="003D14DD">
        <w:rPr>
          <w:b/>
          <w:sz w:val="20"/>
          <w:szCs w:val="20"/>
        </w:rPr>
        <w:t>6.3 Особенности реализации дисциплины в отношении лиц из числа инвалидов и лиц с ограниченными возможностями здоровья</w:t>
      </w:r>
    </w:p>
    <w:p w:rsidR="00F741C1" w:rsidRPr="00F741C1" w:rsidRDefault="00F741C1" w:rsidP="00F741C1">
      <w:pPr>
        <w:shd w:val="clear" w:color="auto" w:fill="FFFFFF"/>
        <w:ind w:firstLine="709"/>
        <w:jc w:val="both"/>
        <w:rPr>
          <w:rFonts w:eastAsia="Calibri"/>
          <w:sz w:val="20"/>
          <w:szCs w:val="20"/>
        </w:rPr>
      </w:pPr>
      <w:r w:rsidRPr="00F741C1">
        <w:rPr>
          <w:rFonts w:eastAsia="Calibri"/>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F741C1">
        <w:rPr>
          <w:rFonts w:eastAsia="Calibri"/>
          <w:sz w:val="20"/>
          <w:szCs w:val="20"/>
        </w:rPr>
        <w:t>тифлоинформационных</w:t>
      </w:r>
      <w:proofErr w:type="spellEnd"/>
      <w:r w:rsidRPr="00F741C1">
        <w:rPr>
          <w:rFonts w:eastAsia="Calibri"/>
          <w:sz w:val="20"/>
          <w:szCs w:val="20"/>
        </w:rPr>
        <w:t xml:space="preserve"> устройств.</w:t>
      </w:r>
    </w:p>
    <w:p w:rsidR="00F741C1" w:rsidRPr="00F741C1" w:rsidRDefault="00F741C1" w:rsidP="00F741C1">
      <w:pPr>
        <w:shd w:val="clear" w:color="auto" w:fill="FFFFFF"/>
        <w:tabs>
          <w:tab w:val="left" w:pos="993"/>
        </w:tabs>
        <w:ind w:firstLine="709"/>
        <w:jc w:val="both"/>
        <w:rPr>
          <w:rFonts w:eastAsia="Calibri"/>
          <w:sz w:val="20"/>
          <w:szCs w:val="20"/>
        </w:rPr>
      </w:pPr>
      <w:r w:rsidRPr="00F741C1">
        <w:rPr>
          <w:rFonts w:eastAsia="Calibri"/>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F741C1" w:rsidRPr="00F741C1" w:rsidRDefault="00F741C1" w:rsidP="00F741C1">
      <w:pPr>
        <w:ind w:firstLine="709"/>
        <w:jc w:val="both"/>
        <w:rPr>
          <w:rFonts w:eastAsia="Calibri"/>
          <w:sz w:val="20"/>
          <w:szCs w:val="20"/>
        </w:rPr>
      </w:pPr>
      <w:r w:rsidRPr="00F741C1">
        <w:rPr>
          <w:rFonts w:eastAsia="Calibri"/>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F741C1" w:rsidRPr="00F741C1" w:rsidRDefault="00F741C1" w:rsidP="00F741C1">
      <w:pPr>
        <w:ind w:firstLine="709"/>
        <w:jc w:val="both"/>
        <w:rPr>
          <w:rFonts w:eastAsia="Calibri"/>
          <w:sz w:val="20"/>
          <w:szCs w:val="20"/>
        </w:rPr>
      </w:pPr>
      <w:r w:rsidRPr="00F741C1">
        <w:rPr>
          <w:rFonts w:eastAsia="Calibri"/>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F741C1" w:rsidRPr="00F741C1" w:rsidRDefault="00F741C1" w:rsidP="00F741C1">
      <w:pPr>
        <w:ind w:firstLine="709"/>
        <w:jc w:val="both"/>
        <w:rPr>
          <w:rFonts w:eastAsia="Calibri"/>
          <w:sz w:val="20"/>
          <w:szCs w:val="20"/>
        </w:rPr>
      </w:pPr>
      <w:r w:rsidRPr="00F741C1">
        <w:rPr>
          <w:rFonts w:eastAsia="Calibri"/>
          <w:sz w:val="20"/>
          <w:szCs w:val="20"/>
        </w:rPr>
        <w:t>При проведении промежуточной аттестации по дисциплине обеспечивается соблюдение следующих общих требований:</w:t>
      </w:r>
    </w:p>
    <w:p w:rsidR="00F741C1" w:rsidRPr="00F741C1" w:rsidRDefault="00F741C1" w:rsidP="00F741C1">
      <w:pPr>
        <w:shd w:val="clear" w:color="auto" w:fill="FFFFFF"/>
        <w:tabs>
          <w:tab w:val="left" w:pos="888"/>
        </w:tabs>
        <w:ind w:firstLine="709"/>
        <w:jc w:val="both"/>
        <w:rPr>
          <w:rFonts w:eastAsia="Calibri"/>
          <w:sz w:val="20"/>
          <w:szCs w:val="20"/>
        </w:rPr>
      </w:pPr>
      <w:r w:rsidRPr="00F741C1">
        <w:rPr>
          <w:rFonts w:eastAsia="Calibri"/>
          <w:sz w:val="20"/>
          <w:szCs w:val="20"/>
        </w:rPr>
        <w:t>-</w:t>
      </w:r>
      <w:r w:rsidRPr="00F741C1">
        <w:rPr>
          <w:rFonts w:eastAsia="Calibri"/>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F741C1" w:rsidRPr="00F741C1" w:rsidRDefault="00F741C1" w:rsidP="00F741C1">
      <w:pPr>
        <w:ind w:firstLine="709"/>
        <w:jc w:val="both"/>
        <w:rPr>
          <w:rFonts w:eastAsia="Calibri"/>
          <w:sz w:val="20"/>
          <w:szCs w:val="20"/>
        </w:rPr>
      </w:pPr>
      <w:r w:rsidRPr="00F741C1">
        <w:rPr>
          <w:rFonts w:eastAsia="Calibri"/>
          <w:sz w:val="20"/>
          <w:szCs w:val="20"/>
        </w:rPr>
        <w:lastRenderedPageBreak/>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F741C1" w:rsidRPr="00F741C1" w:rsidRDefault="00F741C1" w:rsidP="00F741C1">
      <w:pPr>
        <w:ind w:firstLine="709"/>
        <w:jc w:val="both"/>
        <w:rPr>
          <w:rFonts w:eastAsia="Calibri"/>
          <w:sz w:val="20"/>
          <w:szCs w:val="20"/>
        </w:rPr>
      </w:pPr>
      <w:r w:rsidRPr="00F741C1">
        <w:rPr>
          <w:rFonts w:eastAsia="Calibri"/>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F741C1" w:rsidRPr="00F741C1" w:rsidRDefault="00F741C1" w:rsidP="00F741C1">
      <w:pPr>
        <w:ind w:firstLine="709"/>
        <w:jc w:val="both"/>
        <w:rPr>
          <w:rFonts w:eastAsia="Calibri"/>
          <w:sz w:val="20"/>
          <w:szCs w:val="20"/>
        </w:rPr>
      </w:pPr>
      <w:r w:rsidRPr="00F741C1">
        <w:rPr>
          <w:rFonts w:eastAsia="Calibri"/>
          <w:sz w:val="20"/>
          <w:szCs w:val="20"/>
        </w:rPr>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F741C1" w:rsidRPr="00F741C1" w:rsidRDefault="00F741C1" w:rsidP="00F741C1">
      <w:pPr>
        <w:ind w:firstLine="709"/>
        <w:jc w:val="both"/>
        <w:rPr>
          <w:rFonts w:eastAsia="Calibri"/>
          <w:sz w:val="20"/>
          <w:szCs w:val="20"/>
        </w:rPr>
      </w:pPr>
      <w:r w:rsidRPr="00F741C1">
        <w:rPr>
          <w:rFonts w:eastAsia="Calibri"/>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F741C1" w:rsidRPr="00F741C1" w:rsidRDefault="00F741C1" w:rsidP="00F741C1">
      <w:pPr>
        <w:ind w:firstLine="709"/>
        <w:jc w:val="both"/>
        <w:rPr>
          <w:rFonts w:eastAsia="Calibri"/>
          <w:sz w:val="20"/>
          <w:szCs w:val="20"/>
        </w:rPr>
      </w:pPr>
      <w:r w:rsidRPr="00F741C1">
        <w:rPr>
          <w:rFonts w:eastAsia="Calibri"/>
          <w:sz w:val="20"/>
          <w:szCs w:val="20"/>
        </w:rPr>
        <w:t>- продолжительность сдачи экзамена, проводимого в письменной форме, - не более чем на 90 минут;</w:t>
      </w:r>
    </w:p>
    <w:p w:rsidR="00F741C1" w:rsidRPr="00F741C1" w:rsidRDefault="00F741C1" w:rsidP="00F741C1">
      <w:pPr>
        <w:ind w:firstLine="709"/>
        <w:jc w:val="both"/>
        <w:rPr>
          <w:rFonts w:eastAsia="Calibri"/>
          <w:sz w:val="20"/>
          <w:szCs w:val="20"/>
        </w:rPr>
      </w:pPr>
      <w:r w:rsidRPr="00F741C1">
        <w:rPr>
          <w:rFonts w:eastAsia="Calibri"/>
          <w:sz w:val="20"/>
          <w:szCs w:val="20"/>
        </w:rPr>
        <w:t>- продолжительность подготовки обучающегося к ответу на экзамене, проводимом в устной форме, - не более чем на 20 минут.</w:t>
      </w:r>
    </w:p>
    <w:p w:rsidR="00F741C1" w:rsidRPr="00F741C1" w:rsidRDefault="00F741C1" w:rsidP="00F741C1">
      <w:pPr>
        <w:ind w:firstLine="709"/>
        <w:jc w:val="both"/>
        <w:rPr>
          <w:rFonts w:eastAsia="Calibri"/>
          <w:sz w:val="20"/>
          <w:szCs w:val="20"/>
        </w:rPr>
      </w:pPr>
      <w:r w:rsidRPr="00F741C1">
        <w:rPr>
          <w:rFonts w:eastAsia="Calibri"/>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F741C1" w:rsidRPr="00F741C1" w:rsidRDefault="00F741C1" w:rsidP="00F741C1">
      <w:pPr>
        <w:ind w:firstLine="709"/>
        <w:jc w:val="both"/>
        <w:rPr>
          <w:rFonts w:eastAsia="Calibri"/>
          <w:sz w:val="20"/>
          <w:szCs w:val="20"/>
        </w:rPr>
      </w:pPr>
      <w:r w:rsidRPr="00F741C1">
        <w:rPr>
          <w:rFonts w:eastAsia="Calibri"/>
          <w:sz w:val="20"/>
          <w:szCs w:val="20"/>
        </w:rPr>
        <w:t>а) для слепых:</w:t>
      </w:r>
    </w:p>
    <w:p w:rsidR="00F741C1" w:rsidRPr="00F741C1" w:rsidRDefault="00F741C1" w:rsidP="00F741C1">
      <w:pPr>
        <w:shd w:val="clear" w:color="auto" w:fill="FFFFFF"/>
        <w:tabs>
          <w:tab w:val="left" w:pos="955"/>
        </w:tabs>
        <w:ind w:firstLine="709"/>
        <w:jc w:val="both"/>
        <w:rPr>
          <w:rFonts w:eastAsia="Calibri"/>
          <w:sz w:val="20"/>
          <w:szCs w:val="20"/>
        </w:rPr>
      </w:pPr>
      <w:r w:rsidRPr="00F741C1">
        <w:rPr>
          <w:rFonts w:eastAsia="Calibri"/>
          <w:sz w:val="20"/>
          <w:szCs w:val="20"/>
        </w:rPr>
        <w:t>-</w:t>
      </w:r>
      <w:r w:rsidRPr="00F741C1">
        <w:rPr>
          <w:rFonts w:eastAsia="Calibri"/>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письменные задания выполняются обучающимися с использованием клавиатуры с азбукой Брайля, либо </w:t>
      </w:r>
      <w:proofErr w:type="spellStart"/>
      <w:r w:rsidRPr="00F741C1">
        <w:rPr>
          <w:rFonts w:eastAsia="Calibri"/>
          <w:sz w:val="20"/>
          <w:szCs w:val="20"/>
        </w:rPr>
        <w:t>надиктовываются</w:t>
      </w:r>
      <w:proofErr w:type="spellEnd"/>
      <w:r w:rsidRPr="00F741C1">
        <w:rPr>
          <w:rFonts w:eastAsia="Calibri"/>
          <w:sz w:val="20"/>
          <w:szCs w:val="20"/>
        </w:rPr>
        <w:t xml:space="preserve"> ассистенту;</w:t>
      </w:r>
    </w:p>
    <w:p w:rsidR="00F741C1" w:rsidRPr="00F741C1" w:rsidRDefault="00F741C1" w:rsidP="00F741C1">
      <w:pPr>
        <w:ind w:firstLine="709"/>
        <w:jc w:val="both"/>
        <w:rPr>
          <w:rFonts w:eastAsia="Calibri"/>
          <w:sz w:val="20"/>
          <w:szCs w:val="20"/>
        </w:rPr>
      </w:pPr>
      <w:r w:rsidRPr="00F741C1">
        <w:rPr>
          <w:rFonts w:eastAsia="Calibri"/>
          <w:sz w:val="20"/>
          <w:szCs w:val="20"/>
        </w:rPr>
        <w:t>б) для слабовидящих:</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F741C1">
        <w:rPr>
          <w:rFonts w:eastAsia="Calibri"/>
          <w:sz w:val="20"/>
          <w:szCs w:val="20"/>
        </w:rPr>
        <w:t>Jaws</w:t>
      </w:r>
      <w:proofErr w:type="spellEnd"/>
      <w:r w:rsidRPr="00F741C1">
        <w:rPr>
          <w:rFonts w:eastAsia="Calibri"/>
          <w:sz w:val="20"/>
          <w:szCs w:val="20"/>
        </w:rPr>
        <w:t>;</w:t>
      </w:r>
    </w:p>
    <w:p w:rsidR="00F741C1" w:rsidRPr="00F741C1" w:rsidRDefault="00F741C1" w:rsidP="00F741C1">
      <w:pPr>
        <w:ind w:firstLine="709"/>
        <w:jc w:val="both"/>
        <w:rPr>
          <w:rFonts w:eastAsia="Calibri"/>
          <w:sz w:val="20"/>
          <w:szCs w:val="20"/>
        </w:rPr>
      </w:pPr>
      <w:r w:rsidRPr="00F741C1">
        <w:rPr>
          <w:rFonts w:eastAsia="Calibri"/>
          <w:sz w:val="20"/>
          <w:szCs w:val="20"/>
        </w:rPr>
        <w:t>- обеспечивается индивидуальное равномерное освещение не менее 300 люкс;</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при необходимости обучающимся предоставляется увеличивающее </w:t>
      </w:r>
      <w:proofErr w:type="spellStart"/>
      <w:r w:rsidRPr="00F741C1">
        <w:rPr>
          <w:rFonts w:eastAsia="Calibri"/>
          <w:sz w:val="20"/>
          <w:szCs w:val="20"/>
        </w:rPr>
        <w:t>устройство,допускается</w:t>
      </w:r>
      <w:proofErr w:type="spellEnd"/>
      <w:r w:rsidRPr="00F741C1">
        <w:rPr>
          <w:rFonts w:eastAsia="Calibri"/>
          <w:sz w:val="20"/>
          <w:szCs w:val="20"/>
        </w:rPr>
        <w:t xml:space="preserve"> использование увеличивающих устройств, имеющихся у обучающихся;</w:t>
      </w:r>
    </w:p>
    <w:p w:rsidR="00F741C1" w:rsidRPr="00F741C1" w:rsidRDefault="00F741C1" w:rsidP="00F741C1">
      <w:pPr>
        <w:ind w:firstLine="709"/>
        <w:jc w:val="both"/>
        <w:rPr>
          <w:rFonts w:eastAsia="Calibri"/>
          <w:sz w:val="20"/>
          <w:szCs w:val="20"/>
        </w:rPr>
      </w:pPr>
      <w:r w:rsidRPr="00F741C1">
        <w:rPr>
          <w:rFonts w:eastAsia="Calibri"/>
          <w:sz w:val="20"/>
          <w:szCs w:val="20"/>
        </w:rPr>
        <w:t>в) для глухих и слабослышащих, с тяжелыми нарушениями речи:</w:t>
      </w:r>
    </w:p>
    <w:p w:rsidR="00F741C1" w:rsidRPr="00F741C1" w:rsidRDefault="00F741C1" w:rsidP="00F741C1">
      <w:pPr>
        <w:ind w:firstLine="709"/>
        <w:jc w:val="both"/>
        <w:rPr>
          <w:rFonts w:eastAsia="Calibri"/>
          <w:sz w:val="20"/>
          <w:szCs w:val="20"/>
        </w:rPr>
      </w:pPr>
      <w:r w:rsidRPr="00F741C1">
        <w:rPr>
          <w:rFonts w:eastAsia="Calibri"/>
          <w:sz w:val="20"/>
          <w:szCs w:val="20"/>
        </w:rPr>
        <w:t>- имеется в наличии информационная система "Исток" для слабослышащих коллективного пользования;</w:t>
      </w:r>
    </w:p>
    <w:p w:rsidR="00F741C1" w:rsidRPr="00F741C1" w:rsidRDefault="00F741C1" w:rsidP="00F741C1">
      <w:pPr>
        <w:ind w:firstLine="709"/>
        <w:jc w:val="both"/>
        <w:rPr>
          <w:rFonts w:eastAsia="Calibri"/>
          <w:sz w:val="20"/>
          <w:szCs w:val="20"/>
        </w:rPr>
      </w:pPr>
      <w:r w:rsidRPr="00F741C1">
        <w:rPr>
          <w:rFonts w:eastAsia="Calibri"/>
          <w:sz w:val="20"/>
          <w:szCs w:val="20"/>
        </w:rPr>
        <w:t>- по их желанию испытания проводятся в электронной или письменной форме;</w:t>
      </w:r>
    </w:p>
    <w:p w:rsidR="00F741C1" w:rsidRPr="00F741C1" w:rsidRDefault="00F741C1" w:rsidP="00F741C1">
      <w:pPr>
        <w:ind w:firstLine="709"/>
        <w:jc w:val="both"/>
        <w:rPr>
          <w:rFonts w:eastAsia="Calibri"/>
          <w:sz w:val="20"/>
          <w:szCs w:val="20"/>
        </w:rPr>
      </w:pPr>
      <w:r w:rsidRPr="00F741C1">
        <w:rPr>
          <w:rFonts w:eastAsia="Calibri"/>
          <w:sz w:val="20"/>
          <w:szCs w:val="20"/>
        </w:rPr>
        <w:t>г) для лиц с нарушениями опорно-двигательного аппарата:</w:t>
      </w:r>
    </w:p>
    <w:p w:rsidR="00F741C1" w:rsidRPr="00F741C1" w:rsidRDefault="00F741C1" w:rsidP="00F741C1">
      <w:pPr>
        <w:ind w:firstLine="709"/>
        <w:jc w:val="both"/>
        <w:rPr>
          <w:rFonts w:eastAsia="Calibri"/>
          <w:sz w:val="20"/>
          <w:szCs w:val="20"/>
        </w:rPr>
      </w:pPr>
      <w:r w:rsidRPr="00F741C1">
        <w:rPr>
          <w:rFonts w:eastAsia="Calibri"/>
          <w:sz w:val="20"/>
          <w:szCs w:val="20"/>
        </w:rPr>
        <w:t xml:space="preserve">- тестовые и </w:t>
      </w:r>
      <w:proofErr w:type="spellStart"/>
      <w:r w:rsidRPr="00F741C1">
        <w:rPr>
          <w:rFonts w:eastAsia="Calibri"/>
          <w:sz w:val="20"/>
          <w:szCs w:val="20"/>
        </w:rPr>
        <w:t>тренинговые</w:t>
      </w:r>
      <w:proofErr w:type="spellEnd"/>
      <w:r w:rsidRPr="00F741C1">
        <w:rPr>
          <w:rFonts w:eastAsia="Calibri"/>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F741C1" w:rsidRPr="00F741C1" w:rsidRDefault="00F741C1" w:rsidP="00F741C1">
      <w:pPr>
        <w:ind w:firstLine="709"/>
        <w:jc w:val="both"/>
        <w:rPr>
          <w:rFonts w:eastAsia="Calibri"/>
          <w:sz w:val="20"/>
          <w:szCs w:val="20"/>
        </w:rPr>
      </w:pPr>
      <w:r w:rsidRPr="00F741C1">
        <w:rPr>
          <w:rFonts w:eastAsia="Calibri"/>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F741C1" w:rsidRPr="00F741C1" w:rsidRDefault="00F741C1" w:rsidP="00F741C1">
      <w:pPr>
        <w:ind w:firstLine="709"/>
        <w:jc w:val="both"/>
        <w:rPr>
          <w:rFonts w:eastAsia="Calibri"/>
          <w:sz w:val="20"/>
          <w:szCs w:val="20"/>
        </w:rPr>
      </w:pPr>
      <w:r w:rsidRPr="00F741C1">
        <w:rPr>
          <w:rFonts w:eastAsia="Calibri"/>
          <w:sz w:val="20"/>
          <w:szCs w:val="20"/>
        </w:rPr>
        <w:t>- по их желанию испытания проводятся в устной форме.</w:t>
      </w:r>
    </w:p>
    <w:p w:rsidR="00F741C1" w:rsidRPr="00F741C1" w:rsidRDefault="00F741C1" w:rsidP="00F741C1">
      <w:pPr>
        <w:ind w:firstLine="709"/>
        <w:jc w:val="both"/>
        <w:rPr>
          <w:rFonts w:eastAsia="Calibri"/>
          <w:sz w:val="20"/>
          <w:szCs w:val="20"/>
        </w:rPr>
      </w:pPr>
      <w:r w:rsidRPr="00F741C1">
        <w:rPr>
          <w:rFonts w:eastAsia="Calibri"/>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741C1" w:rsidRDefault="00F741C1" w:rsidP="00E80728">
      <w:pPr>
        <w:ind w:firstLine="709"/>
        <w:rPr>
          <w:b/>
          <w:sz w:val="20"/>
          <w:szCs w:val="20"/>
        </w:rPr>
      </w:pPr>
    </w:p>
    <w:p w:rsidR="00E80728" w:rsidRPr="003D14DD" w:rsidRDefault="00E80728" w:rsidP="00E80728">
      <w:pPr>
        <w:ind w:firstLine="709"/>
        <w:rPr>
          <w:b/>
          <w:sz w:val="20"/>
          <w:szCs w:val="20"/>
        </w:rPr>
      </w:pPr>
      <w:r w:rsidRPr="003D14DD">
        <w:rPr>
          <w:b/>
          <w:sz w:val="20"/>
          <w:szCs w:val="20"/>
        </w:rPr>
        <w:t xml:space="preserve">6.4 Методические рекомендации по самостоятельной работе студентов </w:t>
      </w:r>
    </w:p>
    <w:p w:rsidR="00E80728" w:rsidRPr="003D14DD" w:rsidRDefault="00E80728" w:rsidP="00E80728">
      <w:pPr>
        <w:shd w:val="clear" w:color="auto" w:fill="FFFFFF"/>
        <w:ind w:firstLine="709"/>
        <w:jc w:val="both"/>
        <w:rPr>
          <w:sz w:val="20"/>
          <w:szCs w:val="20"/>
        </w:rPr>
      </w:pPr>
      <w:r w:rsidRPr="003D14DD">
        <w:rPr>
          <w:sz w:val="20"/>
          <w:szCs w:val="20"/>
        </w:rPr>
        <w:t>Цель самостоятельной работы - подготовка современного компетентного специалиста и формирование способностей и навыков к непрерывному самообразованию и профессиональному совершенствованию.</w:t>
      </w:r>
    </w:p>
    <w:p w:rsidR="00E80728" w:rsidRPr="003D14DD" w:rsidRDefault="00E80728" w:rsidP="00E80728">
      <w:pPr>
        <w:shd w:val="clear" w:color="auto" w:fill="FFFFFF"/>
        <w:ind w:firstLine="709"/>
        <w:jc w:val="both"/>
        <w:rPr>
          <w:sz w:val="20"/>
          <w:szCs w:val="20"/>
        </w:rPr>
      </w:pPr>
      <w:r w:rsidRPr="003D14DD">
        <w:rPr>
          <w:sz w:val="20"/>
          <w:szCs w:val="20"/>
        </w:rPr>
        <w:t>Реализация поставленной цели предполагает решение следующих задач:</w:t>
      </w:r>
    </w:p>
    <w:p w:rsidR="00E80728" w:rsidRPr="003D14DD" w:rsidRDefault="00E80728" w:rsidP="00E80728">
      <w:pPr>
        <w:shd w:val="clear" w:color="auto" w:fill="FFFFFF"/>
        <w:tabs>
          <w:tab w:val="left" w:pos="893"/>
        </w:tabs>
        <w:ind w:firstLine="709"/>
        <w:jc w:val="both"/>
        <w:rPr>
          <w:sz w:val="20"/>
          <w:szCs w:val="20"/>
        </w:rPr>
      </w:pPr>
      <w:r w:rsidRPr="003D14DD">
        <w:rPr>
          <w:sz w:val="20"/>
          <w:szCs w:val="20"/>
        </w:rPr>
        <w:t>-</w:t>
      </w:r>
      <w:r w:rsidRPr="003D14DD">
        <w:rPr>
          <w:sz w:val="20"/>
          <w:szCs w:val="20"/>
        </w:rPr>
        <w:tab/>
        <w:t>качественное освоение теоретического материала по изучаемой дисциплине, углубление</w:t>
      </w:r>
      <w:r w:rsidRPr="003D14DD">
        <w:rPr>
          <w:sz w:val="20"/>
          <w:szCs w:val="20"/>
        </w:rPr>
        <w:br/>
        <w:t xml:space="preserve">и расширение теоретических знаний с целью их применения на уровне </w:t>
      </w:r>
      <w:proofErr w:type="spellStart"/>
      <w:r w:rsidRPr="003D14DD">
        <w:rPr>
          <w:sz w:val="20"/>
          <w:szCs w:val="20"/>
        </w:rPr>
        <w:t>межпредметных</w:t>
      </w:r>
      <w:proofErr w:type="spellEnd"/>
      <w:r w:rsidRPr="003D14DD">
        <w:rPr>
          <w:sz w:val="20"/>
          <w:szCs w:val="20"/>
        </w:rPr>
        <w:t xml:space="preserve"> связей;</w:t>
      </w:r>
    </w:p>
    <w:p w:rsidR="00E80728" w:rsidRPr="003D14DD" w:rsidRDefault="00E80728" w:rsidP="00E80728">
      <w:pPr>
        <w:shd w:val="clear" w:color="auto" w:fill="FFFFFF"/>
        <w:tabs>
          <w:tab w:val="left" w:pos="984"/>
        </w:tabs>
        <w:ind w:firstLine="709"/>
        <w:jc w:val="both"/>
        <w:rPr>
          <w:sz w:val="20"/>
          <w:szCs w:val="20"/>
        </w:rPr>
      </w:pPr>
      <w:r w:rsidRPr="003D14DD">
        <w:rPr>
          <w:sz w:val="20"/>
          <w:szCs w:val="20"/>
        </w:rPr>
        <w:t>-</w:t>
      </w:r>
      <w:r w:rsidRPr="003D14DD">
        <w:rPr>
          <w:sz w:val="20"/>
          <w:szCs w:val="20"/>
        </w:rPr>
        <w:tab/>
        <w:t>систематизация    и    закрепление    полученных    теоретических    знаний    и    практических навыков;</w:t>
      </w:r>
    </w:p>
    <w:p w:rsidR="00E80728" w:rsidRPr="003D14DD" w:rsidRDefault="00E80728" w:rsidP="00E80728">
      <w:pPr>
        <w:shd w:val="clear" w:color="auto" w:fill="FFFFFF"/>
        <w:tabs>
          <w:tab w:val="left" w:pos="907"/>
        </w:tabs>
        <w:ind w:firstLine="709"/>
        <w:jc w:val="both"/>
        <w:rPr>
          <w:sz w:val="20"/>
          <w:szCs w:val="20"/>
        </w:rPr>
      </w:pPr>
      <w:r w:rsidRPr="003D14DD">
        <w:rPr>
          <w:sz w:val="20"/>
          <w:szCs w:val="20"/>
        </w:rPr>
        <w:t>-</w:t>
      </w:r>
      <w:r w:rsidRPr="003D14DD">
        <w:rPr>
          <w:sz w:val="20"/>
          <w:szCs w:val="20"/>
        </w:rPr>
        <w:tab/>
        <w:t>формирование умений по поиску и использованию нормативной, правовой, справочной</w:t>
      </w:r>
      <w:r w:rsidRPr="003D14DD">
        <w:rPr>
          <w:sz w:val="20"/>
          <w:szCs w:val="20"/>
        </w:rPr>
        <w:br/>
        <w:t>и специальной литературы, а также других источников информации;</w:t>
      </w:r>
    </w:p>
    <w:p w:rsidR="00E80728" w:rsidRPr="003D14DD" w:rsidRDefault="00E80728" w:rsidP="00E80728">
      <w:pPr>
        <w:shd w:val="clear" w:color="auto" w:fill="FFFFFF"/>
        <w:tabs>
          <w:tab w:val="left" w:pos="1037"/>
        </w:tabs>
        <w:ind w:firstLine="709"/>
        <w:jc w:val="both"/>
        <w:rPr>
          <w:sz w:val="20"/>
          <w:szCs w:val="20"/>
        </w:rPr>
      </w:pPr>
      <w:r w:rsidRPr="003D14DD">
        <w:rPr>
          <w:sz w:val="20"/>
          <w:szCs w:val="20"/>
        </w:rPr>
        <w:t>-</w:t>
      </w:r>
      <w:r w:rsidRPr="003D14DD">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E80728" w:rsidRPr="003D14DD" w:rsidRDefault="00E80728" w:rsidP="00E80728">
      <w:pPr>
        <w:shd w:val="clear" w:color="auto" w:fill="FFFFFF"/>
        <w:tabs>
          <w:tab w:val="left" w:pos="1090"/>
        </w:tabs>
        <w:ind w:firstLine="709"/>
        <w:jc w:val="both"/>
        <w:rPr>
          <w:sz w:val="20"/>
          <w:szCs w:val="20"/>
        </w:rPr>
      </w:pPr>
      <w:r w:rsidRPr="003D14DD">
        <w:rPr>
          <w:sz w:val="20"/>
          <w:szCs w:val="20"/>
        </w:rPr>
        <w:t>-</w:t>
      </w:r>
      <w:r w:rsidRPr="003D14DD">
        <w:rPr>
          <w:sz w:val="20"/>
          <w:szCs w:val="20"/>
        </w:rPr>
        <w:tab/>
        <w:t>формирование       самостоятельности       мышления,       способностей       к       саморазвитию,</w:t>
      </w:r>
      <w:r w:rsidRPr="003D14DD">
        <w:rPr>
          <w:sz w:val="20"/>
          <w:szCs w:val="20"/>
        </w:rPr>
        <w:br/>
        <w:t>самообразованию, самосовершенствованию и самореализации;</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развитие научно-исследовательских навыков;</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формирование умения решать практические задачи (в профессиональной деятельности), используя приобретенные знания, способности и навыки.</w:t>
      </w:r>
    </w:p>
    <w:p w:rsidR="00E80728" w:rsidRPr="003D14DD" w:rsidRDefault="00E80728" w:rsidP="00E80728">
      <w:pPr>
        <w:shd w:val="clear" w:color="auto" w:fill="FFFFFF"/>
        <w:ind w:firstLine="709"/>
        <w:jc w:val="both"/>
        <w:rPr>
          <w:sz w:val="20"/>
          <w:szCs w:val="20"/>
        </w:rPr>
      </w:pPr>
      <w:r w:rsidRPr="003D14DD">
        <w:rPr>
          <w:sz w:val="20"/>
          <w:szCs w:val="20"/>
        </w:rPr>
        <w:t>Самостоятельная работа является неотъемлемой частью образовательного процесса.</w:t>
      </w:r>
    </w:p>
    <w:p w:rsidR="00E80728" w:rsidRPr="003D14DD" w:rsidRDefault="00E80728" w:rsidP="00E80728">
      <w:pPr>
        <w:shd w:val="clear" w:color="auto" w:fill="FFFFFF"/>
        <w:ind w:firstLine="709"/>
        <w:jc w:val="both"/>
        <w:rPr>
          <w:sz w:val="20"/>
          <w:szCs w:val="20"/>
        </w:rPr>
      </w:pPr>
      <w:r w:rsidRPr="003D14DD">
        <w:rPr>
          <w:sz w:val="20"/>
          <w:szCs w:val="20"/>
        </w:rPr>
        <w:t xml:space="preserve">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ответственность его за планирование, </w:t>
      </w:r>
      <w:r w:rsidRPr="003D14DD">
        <w:rPr>
          <w:sz w:val="20"/>
          <w:szCs w:val="20"/>
        </w:rPr>
        <w:lastRenderedPageBreak/>
        <w:t>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E80728" w:rsidRPr="003D14DD" w:rsidRDefault="00E80728" w:rsidP="00E80728">
      <w:pPr>
        <w:shd w:val="clear" w:color="auto" w:fill="FFFFFF"/>
        <w:ind w:firstLine="709"/>
        <w:jc w:val="both"/>
        <w:rPr>
          <w:sz w:val="20"/>
          <w:szCs w:val="20"/>
        </w:rPr>
      </w:pPr>
      <w:r w:rsidRPr="003D14DD">
        <w:rPr>
          <w:sz w:val="20"/>
          <w:szCs w:val="20"/>
        </w:rPr>
        <w:t>Самостоятельная работа должна:</w:t>
      </w:r>
    </w:p>
    <w:p w:rsidR="00E80728" w:rsidRPr="003D14DD" w:rsidRDefault="00E80728" w:rsidP="00E80728">
      <w:pPr>
        <w:shd w:val="clear" w:color="auto" w:fill="FFFFFF"/>
        <w:tabs>
          <w:tab w:val="left" w:pos="907"/>
        </w:tabs>
        <w:ind w:firstLine="709"/>
        <w:jc w:val="both"/>
        <w:rPr>
          <w:sz w:val="20"/>
          <w:szCs w:val="20"/>
        </w:rPr>
      </w:pPr>
      <w:r w:rsidRPr="003D14DD">
        <w:rPr>
          <w:sz w:val="20"/>
          <w:szCs w:val="20"/>
        </w:rPr>
        <w:t>-</w:t>
      </w:r>
      <w:r w:rsidRPr="003D14DD">
        <w:rPr>
          <w:sz w:val="20"/>
          <w:szCs w:val="20"/>
        </w:rPr>
        <w:tab/>
        <w:t>быть выполнена индивидуально (или являться частью коллективной работы). В случае,</w:t>
      </w:r>
      <w:r w:rsidRPr="003D14DD">
        <w:rPr>
          <w:sz w:val="20"/>
          <w:szCs w:val="20"/>
        </w:rPr>
        <w:br/>
        <w:t>когда СР подготовлена в порядке выполнения группового задания, в работе делается</w:t>
      </w:r>
      <w:r w:rsidRPr="003D14DD">
        <w:rPr>
          <w:sz w:val="20"/>
          <w:szCs w:val="20"/>
        </w:rPr>
        <w:br/>
        <w:t>соответствующая оговорка;</w:t>
      </w:r>
    </w:p>
    <w:p w:rsidR="00E80728" w:rsidRPr="003D14DD" w:rsidRDefault="00E80728" w:rsidP="00E80728">
      <w:pPr>
        <w:shd w:val="clear" w:color="auto" w:fill="FFFFFF"/>
        <w:tabs>
          <w:tab w:val="left" w:pos="1085"/>
        </w:tabs>
        <w:ind w:firstLine="709"/>
        <w:jc w:val="both"/>
        <w:rPr>
          <w:sz w:val="20"/>
          <w:szCs w:val="20"/>
        </w:rPr>
      </w:pPr>
      <w:r w:rsidRPr="003D14DD">
        <w:rPr>
          <w:sz w:val="20"/>
          <w:szCs w:val="20"/>
        </w:rPr>
        <w:t>-</w:t>
      </w:r>
      <w:r w:rsidRPr="003D14DD">
        <w:rPr>
          <w:sz w:val="20"/>
          <w:szCs w:val="20"/>
        </w:rPr>
        <w:tab/>
        <w:t>представлять собой законченную разработку (этап разработки), в которой</w:t>
      </w:r>
      <w:r w:rsidRPr="003D14DD">
        <w:rPr>
          <w:sz w:val="20"/>
          <w:szCs w:val="20"/>
        </w:rPr>
        <w:br/>
        <w:t>анализируются актуальные проблемы по определенной теме и ее отдельных аспектов;</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отражать необходимую и достаточную компетентность автора;</w:t>
      </w:r>
    </w:p>
    <w:p w:rsidR="00E80728" w:rsidRPr="003D14DD" w:rsidRDefault="00E80728" w:rsidP="00E80728">
      <w:pPr>
        <w:widowControl w:val="0"/>
        <w:numPr>
          <w:ilvl w:val="0"/>
          <w:numId w:val="19"/>
        </w:numPr>
        <w:shd w:val="clear" w:color="auto" w:fill="FFFFFF"/>
        <w:tabs>
          <w:tab w:val="left" w:pos="888"/>
        </w:tabs>
        <w:autoSpaceDE w:val="0"/>
        <w:autoSpaceDN w:val="0"/>
        <w:adjustRightInd w:val="0"/>
        <w:ind w:left="720" w:hanging="360"/>
        <w:jc w:val="both"/>
        <w:rPr>
          <w:sz w:val="20"/>
          <w:szCs w:val="20"/>
        </w:rPr>
      </w:pPr>
      <w:r w:rsidRPr="003D14DD">
        <w:rPr>
          <w:sz w:val="20"/>
          <w:szCs w:val="20"/>
        </w:rPr>
        <w:t>иметь учебную, научную и/или практическую направленность;</w:t>
      </w:r>
    </w:p>
    <w:p w:rsidR="00E80728" w:rsidRPr="003D14DD" w:rsidRDefault="00E80728" w:rsidP="00E80728">
      <w:pPr>
        <w:shd w:val="clear" w:color="auto" w:fill="FFFFFF"/>
        <w:tabs>
          <w:tab w:val="left" w:pos="970"/>
        </w:tabs>
        <w:ind w:firstLine="709"/>
        <w:jc w:val="both"/>
        <w:rPr>
          <w:sz w:val="20"/>
          <w:szCs w:val="20"/>
        </w:rPr>
      </w:pPr>
      <w:r w:rsidRPr="003D14DD">
        <w:rPr>
          <w:sz w:val="20"/>
          <w:szCs w:val="20"/>
        </w:rPr>
        <w:t>-</w:t>
      </w:r>
      <w:r w:rsidRPr="003D14DD">
        <w:rPr>
          <w:sz w:val="20"/>
          <w:szCs w:val="20"/>
        </w:rPr>
        <w:tab/>
        <w:t>быть оформлена структурно и в логической последовательности: титульный лист,</w:t>
      </w:r>
      <w:r w:rsidRPr="003D14DD">
        <w:rPr>
          <w:sz w:val="20"/>
          <w:szCs w:val="20"/>
        </w:rPr>
        <w:br/>
        <w:t>оглавление, основная часть, заключение, выводы, список литературы, приложения,</w:t>
      </w:r>
    </w:p>
    <w:p w:rsidR="00E80728" w:rsidRPr="003D14DD" w:rsidRDefault="00E80728" w:rsidP="00E80728">
      <w:pPr>
        <w:shd w:val="clear" w:color="auto" w:fill="FFFFFF"/>
        <w:tabs>
          <w:tab w:val="left" w:pos="1109"/>
        </w:tabs>
        <w:ind w:firstLine="709"/>
        <w:jc w:val="both"/>
        <w:rPr>
          <w:sz w:val="20"/>
          <w:szCs w:val="20"/>
        </w:rPr>
      </w:pPr>
      <w:r w:rsidRPr="003D14DD">
        <w:rPr>
          <w:sz w:val="20"/>
          <w:szCs w:val="20"/>
        </w:rPr>
        <w:t>-</w:t>
      </w:r>
      <w:r w:rsidRPr="003D14DD">
        <w:rPr>
          <w:sz w:val="20"/>
          <w:szCs w:val="20"/>
        </w:rPr>
        <w:tab/>
        <w:t>содержать краткие и четкие формулировки, убедительную аргументацию,</w:t>
      </w:r>
      <w:r w:rsidRPr="003D14DD">
        <w:rPr>
          <w:sz w:val="20"/>
          <w:szCs w:val="20"/>
        </w:rPr>
        <w:br/>
        <w:t>доказательность и обоснованность выводов;</w:t>
      </w:r>
    </w:p>
    <w:p w:rsidR="00E80728" w:rsidRPr="003D14DD" w:rsidRDefault="00E80728" w:rsidP="00E80728">
      <w:pPr>
        <w:shd w:val="clear" w:color="auto" w:fill="FFFFFF"/>
        <w:tabs>
          <w:tab w:val="left" w:pos="984"/>
          <w:tab w:val="left" w:pos="5770"/>
        </w:tabs>
        <w:ind w:firstLine="709"/>
        <w:jc w:val="both"/>
        <w:rPr>
          <w:sz w:val="20"/>
          <w:szCs w:val="20"/>
        </w:rPr>
      </w:pPr>
      <w:r w:rsidRPr="003D14DD">
        <w:rPr>
          <w:sz w:val="20"/>
          <w:szCs w:val="20"/>
        </w:rPr>
        <w:t>-</w:t>
      </w:r>
      <w:r w:rsidRPr="003D14DD">
        <w:rPr>
          <w:sz w:val="20"/>
          <w:szCs w:val="20"/>
        </w:rPr>
        <w:tab/>
        <w:t>соответствовать этическим нормам (правила цитирования и парафраз; ссылки на</w:t>
      </w:r>
      <w:r w:rsidRPr="003D14DD">
        <w:rPr>
          <w:sz w:val="20"/>
          <w:szCs w:val="20"/>
        </w:rPr>
        <w:br/>
        <w:t>использованные библиографические источники; исключение плагиата, дублирования собственного текста и использования чужих работ).</w:t>
      </w:r>
    </w:p>
    <w:p w:rsidR="00E80728" w:rsidRPr="003D14DD" w:rsidRDefault="00E80728" w:rsidP="00E80728">
      <w:pPr>
        <w:ind w:firstLine="708"/>
        <w:jc w:val="both"/>
        <w:rPr>
          <w:b/>
          <w:bCs/>
          <w:sz w:val="20"/>
          <w:szCs w:val="20"/>
        </w:rPr>
      </w:pPr>
    </w:p>
    <w:p w:rsidR="00E80728" w:rsidRPr="003D14DD" w:rsidRDefault="00E80728" w:rsidP="00E80728">
      <w:pPr>
        <w:tabs>
          <w:tab w:val="left" w:pos="709"/>
        </w:tabs>
        <w:suppressAutoHyphens/>
        <w:ind w:firstLine="709"/>
        <w:jc w:val="both"/>
        <w:rPr>
          <w:b/>
          <w:sz w:val="20"/>
          <w:szCs w:val="20"/>
        </w:rPr>
      </w:pPr>
      <w:r w:rsidRPr="003D14DD">
        <w:rPr>
          <w:b/>
          <w:sz w:val="20"/>
          <w:szCs w:val="20"/>
        </w:rPr>
        <w:t xml:space="preserve">6.4.1 Формы самостоятельной работы обучающихся по разделам дисциплины </w:t>
      </w:r>
    </w:p>
    <w:p w:rsidR="00E80728" w:rsidRPr="003D14DD" w:rsidRDefault="00E80728" w:rsidP="00E80728">
      <w:pPr>
        <w:tabs>
          <w:tab w:val="left" w:pos="709"/>
        </w:tabs>
        <w:suppressAutoHyphens/>
        <w:ind w:firstLine="709"/>
        <w:jc w:val="both"/>
        <w:rPr>
          <w:b/>
          <w:sz w:val="20"/>
          <w:szCs w:val="20"/>
        </w:rPr>
      </w:pPr>
      <w:r w:rsidRPr="003D14DD">
        <w:rPr>
          <w:b/>
          <w:sz w:val="20"/>
          <w:szCs w:val="20"/>
        </w:rPr>
        <w:t>Раздел 1 «</w:t>
      </w:r>
      <w:r w:rsidRPr="003D14DD">
        <w:rPr>
          <w:b/>
          <w:bCs/>
          <w:sz w:val="20"/>
          <w:szCs w:val="20"/>
        </w:rPr>
        <w:t>Оценочные материалы</w:t>
      </w:r>
      <w:r w:rsidRPr="003D14DD">
        <w:rPr>
          <w:b/>
          <w:sz w:val="20"/>
          <w:szCs w:val="20"/>
        </w:rPr>
        <w:t>»</w:t>
      </w:r>
    </w:p>
    <w:p w:rsidR="00E80728" w:rsidRPr="003D14DD" w:rsidRDefault="00E80728" w:rsidP="00E80728">
      <w:pPr>
        <w:tabs>
          <w:tab w:val="left" w:pos="709"/>
          <w:tab w:val="left" w:pos="1080"/>
        </w:tabs>
        <w:ind w:firstLine="709"/>
        <w:jc w:val="both"/>
        <w:rPr>
          <w:b/>
          <w:bCs/>
          <w:iCs/>
          <w:sz w:val="20"/>
          <w:szCs w:val="20"/>
        </w:rPr>
      </w:pPr>
      <w:r w:rsidRPr="003D14DD">
        <w:rPr>
          <w:b/>
          <w:bCs/>
          <w:iCs/>
          <w:sz w:val="20"/>
          <w:szCs w:val="20"/>
        </w:rPr>
        <w:t>Темы устного доклада</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Оценочные материалы и их формирование.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Контрольно-оценочные материалы как мера форсированности профессиональных и общих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 xml:space="preserve">Система оценочных материалов  как инструмент подтверждения </w:t>
      </w:r>
      <w:proofErr w:type="spellStart"/>
      <w:r w:rsidRPr="003D14DD">
        <w:rPr>
          <w:sz w:val="20"/>
          <w:szCs w:val="20"/>
        </w:rPr>
        <w:t>сформированности</w:t>
      </w:r>
      <w:proofErr w:type="spellEnd"/>
      <w:r w:rsidRPr="003D14DD">
        <w:rPr>
          <w:sz w:val="20"/>
          <w:szCs w:val="20"/>
        </w:rPr>
        <w:t xml:space="preserve"> компетенции.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 xml:space="preserve">Оценочные материалы в современном юридическом образовании. </w:t>
      </w:r>
      <w:r w:rsidRPr="003D14DD">
        <w:rPr>
          <w:sz w:val="20"/>
          <w:szCs w:val="20"/>
        </w:rPr>
        <w:b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 xml:space="preserve">Оценочные материалы в современном юридическом образовании. </w:t>
      </w:r>
      <w:r w:rsidRPr="003D14DD">
        <w:rPr>
          <w:sz w:val="20"/>
          <w:szCs w:val="20"/>
        </w:rPr>
        <w:br/>
        <w:t>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Контрольно-измерительные материалы и их назначение.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Характеристика оценочных материалов.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Оценочные материалы реферата.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Факторы достоверности и сопоставимости оценок.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3"/>
        </w:numPr>
        <w:tabs>
          <w:tab w:val="left" w:pos="709"/>
          <w:tab w:val="left" w:pos="1080"/>
          <w:tab w:val="left" w:pos="1429"/>
        </w:tabs>
        <w:ind w:left="0" w:firstLine="709"/>
        <w:jc w:val="both"/>
        <w:rPr>
          <w:sz w:val="20"/>
          <w:szCs w:val="20"/>
        </w:rPr>
      </w:pPr>
      <w:r w:rsidRPr="003D14DD">
        <w:rPr>
          <w:sz w:val="20"/>
          <w:szCs w:val="20"/>
        </w:rPr>
        <w:tab/>
        <w:t>Критерии оценивания.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 w:val="left" w:pos="1080"/>
        </w:tabs>
        <w:ind w:firstLine="709"/>
        <w:jc w:val="both"/>
        <w:rPr>
          <w:b/>
          <w:bCs/>
          <w:iCs/>
          <w:sz w:val="20"/>
          <w:szCs w:val="20"/>
        </w:rPr>
      </w:pPr>
    </w:p>
    <w:p w:rsidR="00E80728" w:rsidRPr="003D14DD" w:rsidRDefault="00E80728" w:rsidP="00E80728">
      <w:pPr>
        <w:tabs>
          <w:tab w:val="left" w:pos="709"/>
          <w:tab w:val="left" w:pos="1080"/>
        </w:tabs>
        <w:ind w:firstLine="709"/>
        <w:jc w:val="both"/>
        <w:rPr>
          <w:b/>
          <w:iCs/>
          <w:sz w:val="20"/>
          <w:szCs w:val="20"/>
        </w:rPr>
      </w:pPr>
      <w:r w:rsidRPr="003D14DD">
        <w:rPr>
          <w:b/>
          <w:sz w:val="20"/>
          <w:szCs w:val="20"/>
        </w:rPr>
        <w:t xml:space="preserve">Раздел 2 </w:t>
      </w:r>
      <w:r w:rsidRPr="003D14DD">
        <w:rPr>
          <w:b/>
          <w:iCs/>
          <w:sz w:val="20"/>
          <w:szCs w:val="20"/>
        </w:rPr>
        <w:t>«</w:t>
      </w:r>
      <w:r w:rsidRPr="003D14DD">
        <w:rPr>
          <w:b/>
          <w:sz w:val="20"/>
          <w:szCs w:val="20"/>
        </w:rPr>
        <w:t>Формирование оценочных материалов</w:t>
      </w:r>
      <w:r w:rsidRPr="003D14DD">
        <w:rPr>
          <w:b/>
          <w:iCs/>
          <w:sz w:val="20"/>
          <w:szCs w:val="20"/>
        </w:rPr>
        <w:t>»</w:t>
      </w: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Темы устного доклада</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Основа для проектирования и разработки оценочных материалов.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lastRenderedPageBreak/>
        <w:tab/>
        <w:t>Эффективность применения оценочных материалов.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Измеримость усвоения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Уровни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Таксономия </w:t>
      </w:r>
      <w:proofErr w:type="spellStart"/>
      <w:r w:rsidRPr="003D14DD">
        <w:rPr>
          <w:sz w:val="20"/>
          <w:szCs w:val="20"/>
        </w:rPr>
        <w:t>Блума</w:t>
      </w:r>
      <w:proofErr w:type="spellEnd"/>
      <w:r w:rsidRPr="003D14DD">
        <w:rPr>
          <w:sz w:val="20"/>
          <w:szCs w:val="20"/>
        </w:rPr>
        <w:t>.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Результаты обучения в зависимости от уровней учебной деятельности.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Требования к оценочным материалам для проверки </w:t>
      </w:r>
      <w:proofErr w:type="spellStart"/>
      <w:r w:rsidRPr="003D14DD">
        <w:rPr>
          <w:sz w:val="20"/>
          <w:szCs w:val="20"/>
        </w:rPr>
        <w:t>сформированности</w:t>
      </w:r>
      <w:proofErr w:type="spellEnd"/>
      <w:r w:rsidRPr="003D14DD">
        <w:rPr>
          <w:sz w:val="20"/>
          <w:szCs w:val="20"/>
        </w:rPr>
        <w:t xml:space="preserve"> компетенций.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Структурные матрицы оценочных материалов  текущего, промежуточного (рубежного) и итогового контроля уровня освоения компетенций обучающихся и выпускников.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4"/>
        </w:numPr>
        <w:tabs>
          <w:tab w:val="left" w:pos="709"/>
          <w:tab w:val="left" w:pos="1080"/>
          <w:tab w:val="left" w:pos="1429"/>
        </w:tabs>
        <w:ind w:left="0" w:firstLine="709"/>
        <w:jc w:val="both"/>
        <w:rPr>
          <w:sz w:val="20"/>
          <w:szCs w:val="20"/>
        </w:rPr>
      </w:pPr>
      <w:r w:rsidRPr="003D14DD">
        <w:rPr>
          <w:sz w:val="20"/>
          <w:szCs w:val="20"/>
        </w:rPr>
        <w:tab/>
        <w:t xml:space="preserve">Уровни компетенций: когнитивный, мотивационно-ценностный, </w:t>
      </w:r>
      <w:proofErr w:type="spellStart"/>
      <w:r w:rsidRPr="003D14DD">
        <w:rPr>
          <w:sz w:val="20"/>
          <w:szCs w:val="20"/>
        </w:rPr>
        <w:t>деятельностно</w:t>
      </w:r>
      <w:proofErr w:type="spellEnd"/>
      <w:r w:rsidRPr="003D14DD">
        <w:rPr>
          <w:sz w:val="20"/>
          <w:szCs w:val="20"/>
        </w:rPr>
        <w:t>-практический.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 w:val="left" w:pos="1080"/>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3</w:t>
      </w:r>
      <w:r w:rsidRPr="003D14DD">
        <w:rPr>
          <w:b/>
          <w:bCs/>
          <w:iCs/>
          <w:sz w:val="20"/>
          <w:szCs w:val="20"/>
        </w:rPr>
        <w:t xml:space="preserve"> «</w:t>
      </w:r>
      <w:r w:rsidRPr="003D14DD">
        <w:rPr>
          <w:b/>
          <w:sz w:val="20"/>
          <w:szCs w:val="20"/>
        </w:rPr>
        <w:t>Типы, виды и традиционные формы контроля»</w:t>
      </w:r>
    </w:p>
    <w:p w:rsidR="00E80728" w:rsidRPr="003D14DD" w:rsidRDefault="00E80728" w:rsidP="00E80728">
      <w:pPr>
        <w:tabs>
          <w:tab w:val="left" w:pos="709"/>
        </w:tabs>
        <w:suppressAutoHyphens/>
        <w:ind w:firstLine="709"/>
        <w:jc w:val="both"/>
        <w:rPr>
          <w:b/>
          <w:sz w:val="20"/>
          <w:szCs w:val="20"/>
        </w:rPr>
      </w:pPr>
      <w:r w:rsidRPr="003D14DD">
        <w:rPr>
          <w:b/>
          <w:sz w:val="20"/>
          <w:szCs w:val="20"/>
        </w:rPr>
        <w:t>Темы устного доклада</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Типы контроля: текущий контроль, промежуточная аттестация, итоговая государственная аттестация.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Характеристики дополнительных типов контроля: пропедевтический, рубежный (модульный) и контроль остаточных знаний (</w:t>
      </w:r>
      <w:proofErr w:type="spellStart"/>
      <w:r w:rsidRPr="003D14DD">
        <w:rPr>
          <w:sz w:val="20"/>
          <w:szCs w:val="20"/>
        </w:rPr>
        <w:t>резидуальный</w:t>
      </w:r>
      <w:proofErr w:type="spellEnd"/>
      <w:r w:rsidRPr="003D14DD">
        <w:rPr>
          <w:sz w:val="20"/>
          <w:szCs w:val="20"/>
        </w:rPr>
        <w:t xml:space="preserve"> контроль).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Виды контроля: устный опрос, письменные работы, контроль с помощью технических средств и информационных систем.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Формы устного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Формы письменного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Формы технического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Информационные системы и технологии (ИС) оценивания качества учебных достижений обучающихся.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Достоинства и недостатки различных типов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lastRenderedPageBreak/>
        <w:t>Достоинства и недостатки пропедевтического контроля. Формы пропедевтического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5"/>
        </w:numPr>
        <w:tabs>
          <w:tab w:val="left" w:pos="360"/>
          <w:tab w:val="left" w:pos="709"/>
        </w:tabs>
        <w:suppressAutoHyphens/>
        <w:ind w:left="0" w:firstLine="709"/>
        <w:jc w:val="both"/>
        <w:rPr>
          <w:sz w:val="20"/>
          <w:szCs w:val="20"/>
        </w:rPr>
      </w:pPr>
      <w:r w:rsidRPr="003D14DD">
        <w:rPr>
          <w:sz w:val="20"/>
          <w:szCs w:val="20"/>
        </w:rPr>
        <w:t>Достоинства и недостатки рубежного контроля. Формы рубежного контроля.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Раздел 4</w:t>
      </w:r>
      <w:r w:rsidRPr="003D14DD">
        <w:rPr>
          <w:b/>
          <w:bCs/>
          <w:iCs/>
          <w:sz w:val="20"/>
          <w:szCs w:val="20"/>
        </w:rPr>
        <w:t xml:space="preserve"> «</w:t>
      </w:r>
      <w:r w:rsidRPr="003D14DD">
        <w:rPr>
          <w:b/>
          <w:sz w:val="20"/>
          <w:szCs w:val="20"/>
        </w:rPr>
        <w:t>Инновационные оценочные материалы»</w:t>
      </w:r>
    </w:p>
    <w:p w:rsidR="00E80728" w:rsidRPr="003D14DD" w:rsidRDefault="00E80728" w:rsidP="00E80728">
      <w:pPr>
        <w:tabs>
          <w:tab w:val="left" w:pos="709"/>
        </w:tabs>
        <w:suppressAutoHyphens/>
        <w:ind w:firstLine="709"/>
        <w:jc w:val="both"/>
        <w:rPr>
          <w:b/>
          <w:sz w:val="20"/>
          <w:szCs w:val="20"/>
        </w:rPr>
      </w:pPr>
      <w:r w:rsidRPr="003D14DD">
        <w:rPr>
          <w:b/>
          <w:sz w:val="20"/>
          <w:szCs w:val="20"/>
        </w:rPr>
        <w:t>Темы устного доклада</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Модульно-рейтинговая система.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Использование тестовой методики.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Кейс-метод (ситуационные задачи).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Портфолио (оценка собственных достижений).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Метод развивающейся кооперации (групповое решение задач с распределением ролей).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Проектный метод (научные, учебные, производственные и рекламные проекты).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Деловая игра (приближение к реальной производственной ситуации).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 xml:space="preserve">Метод </w:t>
      </w:r>
      <w:proofErr w:type="spellStart"/>
      <w:r w:rsidRPr="003D14DD">
        <w:rPr>
          <w:sz w:val="20"/>
          <w:szCs w:val="20"/>
        </w:rPr>
        <w:t>Дельфи</w:t>
      </w:r>
      <w:proofErr w:type="spellEnd"/>
      <w:r w:rsidRPr="003D14DD">
        <w:rPr>
          <w:sz w:val="20"/>
          <w:szCs w:val="20"/>
        </w:rPr>
        <w:t>» («мозговая атака»).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Обобщенная классификация тестов по разным основаниям деления.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numPr>
          <w:ilvl w:val="0"/>
          <w:numId w:val="36"/>
        </w:numPr>
        <w:tabs>
          <w:tab w:val="left" w:pos="360"/>
          <w:tab w:val="left" w:pos="709"/>
        </w:tabs>
        <w:suppressAutoHyphens/>
        <w:ind w:left="0" w:firstLine="709"/>
        <w:jc w:val="both"/>
        <w:rPr>
          <w:sz w:val="20"/>
          <w:szCs w:val="20"/>
        </w:rPr>
      </w:pPr>
      <w:r w:rsidRPr="003D14DD">
        <w:rPr>
          <w:sz w:val="20"/>
          <w:szCs w:val="20"/>
        </w:rPr>
        <w:t>Уровни оценки учебного портфолио. Проанализируйте информационные источники, сформулируйте свой ответ, используя методы сравнения и обобщения. Перед выполнением задания рекомендуется ознакомиться с методическими указаниями по данному виду занятия.</w:t>
      </w:r>
    </w:p>
    <w:p w:rsidR="00E80728" w:rsidRPr="003D14DD" w:rsidRDefault="00E80728" w:rsidP="00E80728">
      <w:pPr>
        <w:tabs>
          <w:tab w:val="left" w:pos="709"/>
        </w:tabs>
        <w:suppressAutoHyphens/>
        <w:ind w:firstLine="709"/>
        <w:jc w:val="both"/>
        <w:rPr>
          <w:b/>
          <w:sz w:val="20"/>
          <w:szCs w:val="20"/>
        </w:rPr>
      </w:pP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 xml:space="preserve">Раздел 6 </w:t>
      </w:r>
      <w:r w:rsidRPr="003D14DD">
        <w:rPr>
          <w:b/>
          <w:bCs/>
          <w:iCs/>
          <w:sz w:val="20"/>
          <w:szCs w:val="20"/>
        </w:rPr>
        <w:t>«</w:t>
      </w:r>
      <w:r w:rsidRPr="003D14DD">
        <w:rPr>
          <w:b/>
          <w:sz w:val="20"/>
          <w:szCs w:val="20"/>
        </w:rPr>
        <w:t>Методические основы формирования фонда оценочных материалов»</w:t>
      </w:r>
    </w:p>
    <w:p w:rsidR="00E80728" w:rsidRPr="003D14DD" w:rsidRDefault="00E80728" w:rsidP="00E80728">
      <w:pPr>
        <w:tabs>
          <w:tab w:val="left" w:pos="709"/>
          <w:tab w:val="left" w:pos="1080"/>
        </w:tabs>
        <w:suppressAutoHyphens/>
        <w:ind w:firstLine="709"/>
        <w:jc w:val="both"/>
        <w:rPr>
          <w:b/>
          <w:sz w:val="20"/>
          <w:szCs w:val="20"/>
        </w:rPr>
      </w:pPr>
      <w:r w:rsidRPr="003D14DD">
        <w:rPr>
          <w:b/>
          <w:sz w:val="20"/>
          <w:szCs w:val="20"/>
        </w:rPr>
        <w:t>Темы реферата</w:t>
      </w:r>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Методические рекомендации по разработке оценочных материалов для экспертного оценивания компетенций, заявленных в профессиональных стандартах </w:t>
      </w:r>
      <w:hyperlink r:id="rId6" w:history="1">
        <w:r w:rsidRPr="003D14DD">
          <w:rPr>
            <w:sz w:val="20"/>
            <w:szCs w:val="20"/>
          </w:rPr>
          <w:t>https://mcrk.urfu.ru/fileadmin/user_upload/site_15121/Metodich/Metodicheskie_rekomendacii_po_razrabotke_ocenochnykh_materialov.pdf</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Основные подходы к разработке оценочного материала прохождения учебной и производственной практики </w:t>
      </w:r>
      <w:hyperlink r:id="rId7" w:history="1">
        <w:r w:rsidRPr="003D14DD">
          <w:rPr>
            <w:rStyle w:val="ac"/>
            <w:sz w:val="20"/>
            <w:szCs w:val="20"/>
          </w:rPr>
          <w:t>https://infourok.ru/statya-osnovnie-podhodi-k-razrabotke-ocenochnogo-materiala-prohozhdeniya-uchebnoy-i-proizvodstvennoy-praktiki-3262830.html</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Методическое пособие «Контрольно-оценочный материал как средство контроля профессиональных знаний и умений» </w:t>
      </w:r>
      <w:hyperlink r:id="rId8" w:history="1">
        <w:r w:rsidRPr="003D14DD">
          <w:rPr>
            <w:rStyle w:val="ac"/>
            <w:sz w:val="20"/>
            <w:szCs w:val="20"/>
          </w:rPr>
          <w:t>http://5fan.ru/wievjob.php?id=90214</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Оценочные материалы </w:t>
      </w:r>
      <w:hyperlink r:id="rId9" w:history="1">
        <w:r w:rsidRPr="003D14DD">
          <w:rPr>
            <w:rStyle w:val="ac"/>
            <w:sz w:val="20"/>
            <w:szCs w:val="20"/>
          </w:rPr>
          <w:t>http://xn--48-6kcmdywy.xn--p1ai/</w:t>
        </w:r>
        <w:proofErr w:type="spellStart"/>
        <w:r w:rsidRPr="003D14DD">
          <w:rPr>
            <w:rStyle w:val="ac"/>
            <w:sz w:val="20"/>
            <w:szCs w:val="20"/>
          </w:rPr>
          <w:t>obraz_deyat</w:t>
        </w:r>
        <w:proofErr w:type="spellEnd"/>
        <w:r w:rsidRPr="003D14DD">
          <w:rPr>
            <w:rStyle w:val="ac"/>
            <w:sz w:val="20"/>
            <w:szCs w:val="20"/>
          </w:rPr>
          <w:t>/</w:t>
        </w:r>
        <w:proofErr w:type="spellStart"/>
        <w:r w:rsidRPr="003D14DD">
          <w:rPr>
            <w:rStyle w:val="ac"/>
            <w:sz w:val="20"/>
            <w:szCs w:val="20"/>
          </w:rPr>
          <w:t>obrazovanie</w:t>
        </w:r>
        <w:proofErr w:type="spellEnd"/>
        <w:r w:rsidRPr="003D14DD">
          <w:rPr>
            <w:rStyle w:val="ac"/>
            <w:sz w:val="20"/>
            <w:szCs w:val="20"/>
          </w:rPr>
          <w:t>/ocenochnye_materialy.pdf</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Контрольно-оценочные материалы </w:t>
      </w:r>
      <w:hyperlink r:id="rId10" w:history="1">
        <w:r w:rsidRPr="003D14DD">
          <w:rPr>
            <w:rStyle w:val="ac"/>
            <w:sz w:val="20"/>
            <w:szCs w:val="20"/>
          </w:rPr>
          <w:t>http://referatwork.ru/category/sotsiologiya/view/429740_kontrol_no_ocenochnye_materialy</w:t>
        </w:r>
      </w:hyperlink>
      <w:r w:rsidRPr="003D14DD">
        <w:rPr>
          <w:sz w:val="20"/>
          <w:szCs w:val="20"/>
        </w:rPr>
        <w:t xml:space="preserve"> </w:t>
      </w:r>
    </w:p>
    <w:p w:rsidR="00E80728" w:rsidRPr="003D14DD" w:rsidRDefault="00E80728" w:rsidP="00E80728">
      <w:pPr>
        <w:tabs>
          <w:tab w:val="left" w:pos="709"/>
        </w:tabs>
        <w:ind w:firstLine="709"/>
        <w:rPr>
          <w:sz w:val="20"/>
          <w:szCs w:val="20"/>
        </w:rPr>
      </w:pPr>
      <w:r w:rsidRPr="003D14DD">
        <w:rPr>
          <w:sz w:val="20"/>
          <w:szCs w:val="20"/>
        </w:rPr>
        <w:t xml:space="preserve">Система оценки </w:t>
      </w:r>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Качество образования </w:t>
      </w:r>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Оценочные средства и контрольно-измерительные материалы (</w:t>
      </w:r>
      <w:proofErr w:type="spellStart"/>
      <w:r w:rsidRPr="003D14DD">
        <w:rPr>
          <w:sz w:val="20"/>
          <w:szCs w:val="20"/>
        </w:rPr>
        <w:t>КИМы</w:t>
      </w:r>
      <w:proofErr w:type="spellEnd"/>
      <w:r w:rsidRPr="003D14DD">
        <w:rPr>
          <w:sz w:val="20"/>
          <w:szCs w:val="20"/>
        </w:rPr>
        <w:t xml:space="preserve">) </w:t>
      </w:r>
      <w:hyperlink r:id="rId11" w:history="1">
        <w:r w:rsidRPr="003D14DD">
          <w:rPr>
            <w:rStyle w:val="ac"/>
            <w:sz w:val="20"/>
            <w:szCs w:val="20"/>
          </w:rPr>
          <w:t>https://www.hse.ru/studyspravka/kim</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lastRenderedPageBreak/>
        <w:t xml:space="preserve">Диагностические оценочные материалы </w:t>
      </w:r>
      <w:hyperlink r:id="rId12" w:history="1">
        <w:r w:rsidRPr="003D14DD">
          <w:rPr>
            <w:rStyle w:val="ac"/>
            <w:sz w:val="20"/>
            <w:szCs w:val="20"/>
          </w:rPr>
          <w:t>https://www.maam.ru/detskijsad/diagnosticheskie-i-ocenochnye-materialy-do.html</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 xml:space="preserve">Независимая оценка качества образования </w:t>
      </w:r>
      <w:hyperlink r:id="rId13" w:history="1">
        <w:r w:rsidRPr="003D14DD">
          <w:rPr>
            <w:rStyle w:val="ac"/>
            <w:sz w:val="20"/>
            <w:szCs w:val="20"/>
          </w:rPr>
          <w:t>https://schoolfiles.net/3229915</w:t>
        </w:r>
      </w:hyperlink>
    </w:p>
    <w:p w:rsidR="00E80728" w:rsidRPr="003D14DD" w:rsidRDefault="00E80728" w:rsidP="00E80728">
      <w:pPr>
        <w:numPr>
          <w:ilvl w:val="0"/>
          <w:numId w:val="37"/>
        </w:numPr>
        <w:tabs>
          <w:tab w:val="left" w:pos="709"/>
          <w:tab w:val="left" w:pos="1080"/>
          <w:tab w:val="left" w:pos="1776"/>
        </w:tabs>
        <w:suppressAutoHyphens/>
        <w:ind w:left="0" w:firstLine="709"/>
        <w:jc w:val="both"/>
        <w:rPr>
          <w:b/>
          <w:sz w:val="20"/>
          <w:szCs w:val="20"/>
        </w:rPr>
      </w:pPr>
      <w:r w:rsidRPr="003D14DD">
        <w:rPr>
          <w:sz w:val="20"/>
          <w:szCs w:val="20"/>
        </w:rPr>
        <w:t>Оценочные материалы http://jilinaschool.ucoz.ru/dopolnenie_k_oop_ooo_fgos.pdf</w:t>
      </w:r>
    </w:p>
    <w:p w:rsidR="00E80728" w:rsidRPr="003D14DD" w:rsidRDefault="00E80728" w:rsidP="00E80728">
      <w:pPr>
        <w:jc w:val="both"/>
        <w:rPr>
          <w:b/>
          <w:bCs/>
          <w:sz w:val="20"/>
          <w:szCs w:val="20"/>
        </w:rPr>
      </w:pPr>
    </w:p>
    <w:p w:rsidR="00E80728" w:rsidRPr="003D14DD" w:rsidRDefault="00224495" w:rsidP="00E80728">
      <w:pPr>
        <w:tabs>
          <w:tab w:val="left" w:pos="900"/>
        </w:tabs>
        <w:ind w:firstLine="709"/>
        <w:jc w:val="both"/>
        <w:rPr>
          <w:b/>
          <w:sz w:val="20"/>
          <w:szCs w:val="20"/>
        </w:rPr>
      </w:pPr>
      <w:r>
        <w:rPr>
          <w:b/>
          <w:bCs/>
          <w:sz w:val="20"/>
          <w:szCs w:val="20"/>
        </w:rPr>
        <w:t>7</w:t>
      </w:r>
      <w:r w:rsidR="00E80728" w:rsidRPr="003D14DD">
        <w:rPr>
          <w:b/>
          <w:sz w:val="20"/>
          <w:szCs w:val="20"/>
        </w:rPr>
        <w:t>. Учебно-методическое и информационное обеспечение дисциплины</w:t>
      </w:r>
    </w:p>
    <w:p w:rsidR="00E80728" w:rsidRPr="003D14DD" w:rsidRDefault="00224495" w:rsidP="00E80728">
      <w:pPr>
        <w:ind w:firstLine="709"/>
        <w:jc w:val="both"/>
        <w:rPr>
          <w:b/>
          <w:sz w:val="20"/>
          <w:szCs w:val="20"/>
        </w:rPr>
      </w:pPr>
      <w:r>
        <w:rPr>
          <w:b/>
          <w:sz w:val="20"/>
          <w:szCs w:val="20"/>
        </w:rPr>
        <w:t>7</w:t>
      </w:r>
      <w:r w:rsidR="00E80728" w:rsidRPr="003D14DD">
        <w:rPr>
          <w:b/>
          <w:sz w:val="20"/>
          <w:szCs w:val="20"/>
        </w:rPr>
        <w:t xml:space="preserve">.1 Рекомендуемая литература </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sz w:val="20"/>
          <w:szCs w:val="20"/>
        </w:rPr>
      </w:pPr>
      <w:r w:rsidRPr="003D14DD">
        <w:rPr>
          <w:b/>
          <w:sz w:val="20"/>
          <w:szCs w:val="20"/>
        </w:rPr>
        <w:t>Основная учебная и научная литература</w:t>
      </w:r>
    </w:p>
    <w:p w:rsidR="008A1DF6" w:rsidRPr="008A1DF6" w:rsidRDefault="008A1DF6" w:rsidP="008A1DF6">
      <w:pPr>
        <w:pStyle w:val="afffc"/>
        <w:numPr>
          <w:ilvl w:val="0"/>
          <w:numId w:val="47"/>
        </w:numPr>
        <w:rPr>
          <w:sz w:val="20"/>
          <w:szCs w:val="20"/>
        </w:rPr>
      </w:pPr>
      <w:r w:rsidRPr="008A1DF6">
        <w:rPr>
          <w:sz w:val="20"/>
          <w:szCs w:val="20"/>
        </w:rPr>
        <w:t xml:space="preserve">Ильин, М. В. Разработка содержания профессионального образования на основе </w:t>
      </w:r>
      <w:proofErr w:type="spellStart"/>
      <w:r w:rsidRPr="008A1DF6">
        <w:rPr>
          <w:sz w:val="20"/>
          <w:szCs w:val="20"/>
        </w:rPr>
        <w:t>компетентностного</w:t>
      </w:r>
      <w:proofErr w:type="spellEnd"/>
      <w:r w:rsidRPr="008A1DF6">
        <w:rPr>
          <w:sz w:val="20"/>
          <w:szCs w:val="20"/>
        </w:rPr>
        <w:t xml:space="preserve"> подхода : методические рекомендации / М. В. Ильин, Э. М. </w:t>
      </w:r>
      <w:proofErr w:type="spellStart"/>
      <w:r w:rsidRPr="008A1DF6">
        <w:rPr>
          <w:sz w:val="20"/>
          <w:szCs w:val="20"/>
        </w:rPr>
        <w:t>Калицкий</w:t>
      </w:r>
      <w:proofErr w:type="spellEnd"/>
      <w:r w:rsidRPr="008A1DF6">
        <w:rPr>
          <w:sz w:val="20"/>
          <w:szCs w:val="20"/>
        </w:rPr>
        <w:t>. — Минск : Республиканский институт профессионального образования (РИПО), 2016. — 91 c. — ISBN 978-985-503-619-8. — Текст : электронный // Электронно-библиотечная система IPR BOOKS : [сайт]. — URL: http://www.iprbookshop.ru/63575.html</w:t>
      </w:r>
    </w:p>
    <w:p w:rsidR="00E80728" w:rsidRPr="003D14DD" w:rsidRDefault="00E80728" w:rsidP="00E80728">
      <w:pPr>
        <w:suppressAutoHyphens/>
        <w:ind w:firstLine="709"/>
        <w:jc w:val="both"/>
        <w:rPr>
          <w:b/>
          <w:sz w:val="20"/>
          <w:szCs w:val="20"/>
        </w:rPr>
      </w:pPr>
    </w:p>
    <w:p w:rsidR="00E80728" w:rsidRPr="003D14DD" w:rsidRDefault="00E80728" w:rsidP="00E80728">
      <w:pPr>
        <w:suppressAutoHyphens/>
        <w:ind w:firstLine="709"/>
        <w:jc w:val="both"/>
        <w:rPr>
          <w:b/>
          <w:sz w:val="20"/>
          <w:szCs w:val="20"/>
        </w:rPr>
      </w:pPr>
      <w:r w:rsidRPr="003D14DD">
        <w:rPr>
          <w:b/>
          <w:sz w:val="20"/>
          <w:szCs w:val="20"/>
        </w:rPr>
        <w:t>Дополнительная литература</w:t>
      </w:r>
    </w:p>
    <w:p w:rsidR="008A1DF6" w:rsidRPr="008A1DF6" w:rsidRDefault="008A1DF6" w:rsidP="008A1DF6">
      <w:pPr>
        <w:pStyle w:val="afffc"/>
        <w:numPr>
          <w:ilvl w:val="0"/>
          <w:numId w:val="48"/>
        </w:numPr>
        <w:rPr>
          <w:sz w:val="20"/>
          <w:szCs w:val="20"/>
        </w:rPr>
      </w:pPr>
      <w:r w:rsidRPr="008A1DF6">
        <w:rPr>
          <w:sz w:val="20"/>
          <w:szCs w:val="20"/>
        </w:rPr>
        <w:t>Семенова, Л. И. Основные направления совершенствования контроля и оценки уровня подготовки учащихся : монография / Л. И. Семенова. — Саратов : Вузовское образование, 2015. — 72 c. — Текст : электронный // Электронно-библиотечная система IPR BOOKS : [сайт]. — URL: https://www.iprbookshop.ru/36223.html</w:t>
      </w:r>
    </w:p>
    <w:p w:rsidR="008A1DF6" w:rsidRPr="008A1DF6" w:rsidRDefault="008A1DF6" w:rsidP="008A1DF6">
      <w:pPr>
        <w:pStyle w:val="afffc"/>
        <w:numPr>
          <w:ilvl w:val="0"/>
          <w:numId w:val="48"/>
        </w:numPr>
        <w:rPr>
          <w:sz w:val="20"/>
          <w:szCs w:val="20"/>
        </w:rPr>
      </w:pPr>
      <w:proofErr w:type="spellStart"/>
      <w:r w:rsidRPr="008A1DF6">
        <w:rPr>
          <w:sz w:val="20"/>
          <w:szCs w:val="20"/>
        </w:rPr>
        <w:t>Когномика</w:t>
      </w:r>
      <w:proofErr w:type="spellEnd"/>
      <w:r w:rsidRPr="008A1DF6">
        <w:rPr>
          <w:sz w:val="20"/>
          <w:szCs w:val="20"/>
        </w:rPr>
        <w:t xml:space="preserve">. Изд. 2-е, </w:t>
      </w:r>
      <w:proofErr w:type="spellStart"/>
      <w:r w:rsidRPr="008A1DF6">
        <w:rPr>
          <w:sz w:val="20"/>
          <w:szCs w:val="20"/>
        </w:rPr>
        <w:t>перераб</w:t>
      </w:r>
      <w:proofErr w:type="spellEnd"/>
      <w:r w:rsidRPr="008A1DF6">
        <w:rPr>
          <w:sz w:val="20"/>
          <w:szCs w:val="20"/>
        </w:rPr>
        <w:t xml:space="preserve">. и </w:t>
      </w:r>
      <w:proofErr w:type="spellStart"/>
      <w:r w:rsidRPr="008A1DF6">
        <w:rPr>
          <w:sz w:val="20"/>
          <w:szCs w:val="20"/>
        </w:rPr>
        <w:t>допол</w:t>
      </w:r>
      <w:proofErr w:type="spellEnd"/>
      <w:r w:rsidRPr="008A1DF6">
        <w:rPr>
          <w:sz w:val="20"/>
          <w:szCs w:val="20"/>
        </w:rPr>
        <w:t>.: Монография / Под ред. М.П. Карпенко. М.: Изд-во СГУ, 2016. 312 с. - http://library.roweb.online</w:t>
      </w:r>
    </w:p>
    <w:p w:rsidR="008A1DF6" w:rsidRPr="008A1DF6" w:rsidRDefault="008A1DF6" w:rsidP="008A1DF6">
      <w:pPr>
        <w:pStyle w:val="afffc"/>
        <w:numPr>
          <w:ilvl w:val="0"/>
          <w:numId w:val="48"/>
        </w:numPr>
        <w:rPr>
          <w:sz w:val="20"/>
          <w:szCs w:val="20"/>
        </w:rPr>
      </w:pPr>
      <w:r w:rsidRPr="008A1DF6">
        <w:rPr>
          <w:sz w:val="20"/>
          <w:szCs w:val="20"/>
        </w:rPr>
        <w:t>Клименко А.В. Инновационное проектирование оценочных средств в системе контроля качества обучения в вузе [Электронный ресурс] : учебное пособие / А.В. Клименко, М.Л. Несмелова, М.В. Пономарев. — Электрон. текстовые данные. — М. : Прометей, 2015. — 124 c. — 978-5-9906134-4-7. — Режим доступа: http://www.iprbookshop.ru/58223</w:t>
      </w:r>
    </w:p>
    <w:p w:rsidR="00E80728" w:rsidRPr="003D14DD" w:rsidRDefault="00E80728" w:rsidP="00E80728">
      <w:pPr>
        <w:ind w:firstLine="709"/>
        <w:jc w:val="both"/>
        <w:outlineLvl w:val="0"/>
        <w:rPr>
          <w:b/>
          <w:sz w:val="20"/>
          <w:szCs w:val="20"/>
        </w:rPr>
      </w:pPr>
    </w:p>
    <w:p w:rsidR="00E80728" w:rsidRPr="003D14DD" w:rsidRDefault="00224495" w:rsidP="00E80728">
      <w:pPr>
        <w:ind w:firstLine="709"/>
        <w:jc w:val="both"/>
        <w:outlineLvl w:val="0"/>
        <w:rPr>
          <w:b/>
          <w:sz w:val="20"/>
          <w:szCs w:val="20"/>
        </w:rPr>
      </w:pPr>
      <w:r>
        <w:rPr>
          <w:b/>
          <w:sz w:val="20"/>
          <w:szCs w:val="20"/>
        </w:rPr>
        <w:t>7</w:t>
      </w:r>
      <w:r w:rsidR="00E80728" w:rsidRPr="003D14DD">
        <w:rPr>
          <w:b/>
          <w:sz w:val="20"/>
          <w:szCs w:val="20"/>
        </w:rPr>
        <w:t>.2 Ресурсы информационно-телекоммуникационной сети «Интернет»</w:t>
      </w:r>
    </w:p>
    <w:p w:rsidR="00E80728" w:rsidRPr="003D14DD" w:rsidRDefault="00E80728" w:rsidP="00E80728">
      <w:pPr>
        <w:numPr>
          <w:ilvl w:val="0"/>
          <w:numId w:val="41"/>
        </w:numPr>
        <w:tabs>
          <w:tab w:val="left" w:pos="1068"/>
        </w:tabs>
        <w:suppressAutoHyphens/>
        <w:ind w:left="0" w:firstLine="709"/>
        <w:jc w:val="both"/>
        <w:rPr>
          <w:sz w:val="20"/>
          <w:szCs w:val="20"/>
          <w:shd w:val="clear" w:color="auto" w:fill="FCFCFC"/>
        </w:rPr>
      </w:pPr>
      <w:r w:rsidRPr="003D14DD">
        <w:rPr>
          <w:sz w:val="20"/>
          <w:szCs w:val="20"/>
          <w:shd w:val="clear" w:color="auto" w:fill="FCFCFC"/>
        </w:rPr>
        <w:t>Единое окно доступа к образовательным ресурсам [Электронный ресурс]. – URL: http://window.edu.ru</w:t>
      </w:r>
    </w:p>
    <w:p w:rsidR="00E80728" w:rsidRPr="003D14DD" w:rsidRDefault="00E80728" w:rsidP="00E80728">
      <w:pPr>
        <w:numPr>
          <w:ilvl w:val="0"/>
          <w:numId w:val="41"/>
        </w:numPr>
        <w:tabs>
          <w:tab w:val="left" w:pos="1068"/>
        </w:tabs>
        <w:suppressAutoHyphens/>
        <w:ind w:left="0" w:firstLine="709"/>
        <w:jc w:val="both"/>
        <w:rPr>
          <w:sz w:val="20"/>
          <w:szCs w:val="20"/>
          <w:shd w:val="clear" w:color="auto" w:fill="FCFCFC"/>
        </w:rPr>
      </w:pPr>
      <w:r w:rsidRPr="003D14DD">
        <w:rPr>
          <w:sz w:val="20"/>
          <w:szCs w:val="20"/>
          <w:shd w:val="clear" w:color="auto" w:fill="FCFCFC"/>
        </w:rPr>
        <w:t>eLIBRARY.RU [Электронный ресурс]: научная электронная библиотека. – URL: http://www.elibrary.ru</w:t>
      </w:r>
    </w:p>
    <w:p w:rsidR="00F43C01" w:rsidRDefault="00F43C01" w:rsidP="00E80728">
      <w:pPr>
        <w:ind w:firstLine="709"/>
        <w:jc w:val="both"/>
        <w:outlineLvl w:val="0"/>
        <w:rPr>
          <w:b/>
          <w:sz w:val="20"/>
          <w:szCs w:val="20"/>
        </w:rPr>
      </w:pPr>
    </w:p>
    <w:p w:rsidR="00A10F3D" w:rsidRDefault="00224495" w:rsidP="00A10F3D">
      <w:pPr>
        <w:ind w:firstLine="567"/>
        <w:jc w:val="both"/>
        <w:rPr>
          <w:b/>
          <w:sz w:val="20"/>
          <w:szCs w:val="20"/>
        </w:rPr>
      </w:pPr>
      <w:r>
        <w:rPr>
          <w:b/>
          <w:sz w:val="20"/>
          <w:szCs w:val="20"/>
        </w:rPr>
        <w:t>8</w:t>
      </w:r>
      <w:r w:rsidR="00A10F3D">
        <w:rPr>
          <w:b/>
          <w:sz w:val="20"/>
          <w:szCs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A10F3D" w:rsidRDefault="00A10F3D" w:rsidP="00A10F3D">
      <w:pPr>
        <w:ind w:firstLine="567"/>
        <w:jc w:val="both"/>
        <w:rPr>
          <w:sz w:val="20"/>
          <w:szCs w:val="20"/>
        </w:rPr>
      </w:pPr>
      <w:r>
        <w:rPr>
          <w:sz w:val="20"/>
          <w:szCs w:val="20"/>
        </w:rPr>
        <w:t xml:space="preserve">Для проведения занятий по дисциплине имеется следующее материально-техническое обеспечение: </w:t>
      </w:r>
    </w:p>
    <w:p w:rsidR="00A10F3D" w:rsidRDefault="00A10F3D" w:rsidP="00A10F3D">
      <w:pPr>
        <w:ind w:firstLine="567"/>
        <w:jc w:val="both"/>
        <w:rPr>
          <w:sz w:val="20"/>
          <w:szCs w:val="20"/>
        </w:rPr>
      </w:pPr>
      <w:r>
        <w:rPr>
          <w:sz w:val="20"/>
          <w:szCs w:val="20"/>
        </w:rPr>
        <w:t xml:space="preserve">- </w:t>
      </w:r>
      <w:r w:rsidR="008F104F" w:rsidRPr="008F104F">
        <w:rPr>
          <w:sz w:val="20"/>
          <w:szCs w:val="20"/>
        </w:rPr>
        <w:t>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A10F3D" w:rsidRDefault="00A10F3D" w:rsidP="00A10F3D">
      <w:pPr>
        <w:ind w:firstLine="567"/>
        <w:jc w:val="both"/>
        <w:rPr>
          <w:sz w:val="20"/>
          <w:szCs w:val="20"/>
        </w:rPr>
      </w:pPr>
      <w:r>
        <w:rPr>
          <w:sz w:val="20"/>
          <w:szCs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A10F3D" w:rsidRDefault="00A10F3D" w:rsidP="00A10F3D">
      <w:pPr>
        <w:tabs>
          <w:tab w:val="left" w:pos="360"/>
          <w:tab w:val="left" w:pos="900"/>
          <w:tab w:val="left" w:pos="993"/>
          <w:tab w:val="left" w:pos="1134"/>
        </w:tabs>
        <w:suppressAutoHyphens/>
        <w:ind w:firstLine="709"/>
        <w:jc w:val="both"/>
        <w:rPr>
          <w:sz w:val="20"/>
          <w:szCs w:val="20"/>
        </w:rPr>
      </w:pPr>
      <w:r>
        <w:rPr>
          <w:sz w:val="20"/>
          <w:szCs w:val="20"/>
        </w:rPr>
        <w:t>Программное обеспечение:</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Лицензионное программное обеспечение (в том числе, отечественного производства):</w:t>
      </w:r>
    </w:p>
    <w:p w:rsidR="00E80728" w:rsidRPr="003D14DD" w:rsidRDefault="00E80728" w:rsidP="00E80728">
      <w:pPr>
        <w:ind w:firstLine="709"/>
        <w:jc w:val="both"/>
        <w:rPr>
          <w:sz w:val="20"/>
          <w:szCs w:val="20"/>
        </w:rPr>
      </w:pPr>
      <w:r w:rsidRPr="003D14DD">
        <w:rPr>
          <w:sz w:val="20"/>
          <w:szCs w:val="20"/>
        </w:rPr>
        <w:t xml:space="preserve">Операционная система </w:t>
      </w:r>
      <w:r w:rsidRPr="003D14DD">
        <w:rPr>
          <w:sz w:val="20"/>
          <w:szCs w:val="20"/>
          <w:lang w:val="en-US"/>
        </w:rPr>
        <w:t>Windows</w:t>
      </w:r>
      <w:r w:rsidRPr="003D14DD">
        <w:rPr>
          <w:sz w:val="20"/>
          <w:szCs w:val="20"/>
        </w:rPr>
        <w:t xml:space="preserve"> </w:t>
      </w:r>
      <w:r w:rsidRPr="003D14DD">
        <w:rPr>
          <w:sz w:val="20"/>
          <w:szCs w:val="20"/>
          <w:lang w:val="en-US"/>
        </w:rPr>
        <w:t>Professional</w:t>
      </w:r>
      <w:r w:rsidRPr="003D14DD">
        <w:rPr>
          <w:sz w:val="20"/>
          <w:szCs w:val="20"/>
        </w:rPr>
        <w:t xml:space="preserve"> 10</w:t>
      </w:r>
    </w:p>
    <w:p w:rsidR="00E80728" w:rsidRPr="003D14DD" w:rsidRDefault="00E80728" w:rsidP="00E80728">
      <w:pPr>
        <w:ind w:firstLine="709"/>
        <w:jc w:val="both"/>
        <w:rPr>
          <w:sz w:val="20"/>
          <w:szCs w:val="20"/>
        </w:rPr>
      </w:pPr>
      <w:r w:rsidRPr="003D14DD">
        <w:rPr>
          <w:sz w:val="20"/>
          <w:szCs w:val="20"/>
        </w:rPr>
        <w:t>ПО браузер – приложение операционной системы, предназначенное для просмотра Web-страниц</w:t>
      </w:r>
    </w:p>
    <w:p w:rsidR="00E80728" w:rsidRPr="003D14DD" w:rsidRDefault="00E80728" w:rsidP="00E80728">
      <w:pPr>
        <w:ind w:firstLine="709"/>
        <w:jc w:val="both"/>
        <w:rPr>
          <w:sz w:val="20"/>
          <w:szCs w:val="20"/>
        </w:rPr>
      </w:pPr>
      <w:r w:rsidRPr="003D14DD">
        <w:rPr>
          <w:sz w:val="20"/>
          <w:szCs w:val="20"/>
        </w:rPr>
        <w:t>Платформа проведения аттестационных процедур с использованием каналов связи (отечественное ПО)</w:t>
      </w:r>
    </w:p>
    <w:p w:rsidR="00E80728" w:rsidRPr="003D14DD" w:rsidRDefault="00E80728" w:rsidP="00E80728">
      <w:pPr>
        <w:ind w:firstLine="709"/>
        <w:jc w:val="both"/>
        <w:rPr>
          <w:sz w:val="20"/>
          <w:szCs w:val="20"/>
        </w:rPr>
      </w:pPr>
      <w:r w:rsidRPr="003D14DD">
        <w:rPr>
          <w:sz w:val="20"/>
          <w:szCs w:val="20"/>
        </w:rPr>
        <w:t xml:space="preserve">Платформа проведения </w:t>
      </w:r>
      <w:proofErr w:type="spellStart"/>
      <w:r w:rsidRPr="003D14DD">
        <w:rPr>
          <w:sz w:val="20"/>
          <w:szCs w:val="20"/>
        </w:rPr>
        <w:t>вебинаров</w:t>
      </w:r>
      <w:proofErr w:type="spellEnd"/>
      <w:r w:rsidRPr="003D14DD">
        <w:rPr>
          <w:sz w:val="20"/>
          <w:szCs w:val="20"/>
        </w:rPr>
        <w:t xml:space="preserve"> (отечественное ПО)</w:t>
      </w:r>
    </w:p>
    <w:p w:rsidR="00E80728" w:rsidRPr="003D14DD" w:rsidRDefault="00E80728" w:rsidP="00E80728">
      <w:pPr>
        <w:ind w:firstLine="709"/>
        <w:jc w:val="both"/>
        <w:rPr>
          <w:sz w:val="20"/>
          <w:szCs w:val="20"/>
        </w:rPr>
      </w:pPr>
      <w:r w:rsidRPr="003D14DD">
        <w:rPr>
          <w:sz w:val="20"/>
          <w:szCs w:val="20"/>
        </w:rPr>
        <w:t xml:space="preserve">Информационная технология. Онлайн тестирование цифровой платформы </w:t>
      </w:r>
      <w:proofErr w:type="spellStart"/>
      <w:r w:rsidRPr="003D14DD">
        <w:rPr>
          <w:sz w:val="20"/>
          <w:szCs w:val="20"/>
        </w:rPr>
        <w:t>Ровеб</w:t>
      </w:r>
      <w:proofErr w:type="spellEnd"/>
      <w:r w:rsidRPr="003D14DD">
        <w:rPr>
          <w:sz w:val="20"/>
          <w:szCs w:val="20"/>
        </w:rPr>
        <w:t xml:space="preserve"> (отечественное ПО)</w:t>
      </w:r>
    </w:p>
    <w:p w:rsidR="00E80728" w:rsidRPr="003D14DD" w:rsidRDefault="00E80728" w:rsidP="00E80728">
      <w:pPr>
        <w:ind w:firstLine="709"/>
        <w:jc w:val="both"/>
        <w:rPr>
          <w:sz w:val="20"/>
          <w:szCs w:val="20"/>
        </w:rPr>
      </w:pPr>
      <w:r w:rsidRPr="003D14DD">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E80728" w:rsidRPr="003D14DD" w:rsidRDefault="00E80728" w:rsidP="00E80728">
      <w:pPr>
        <w:ind w:firstLine="709"/>
        <w:jc w:val="both"/>
        <w:rPr>
          <w:sz w:val="20"/>
          <w:szCs w:val="20"/>
        </w:rPr>
      </w:pPr>
      <w:r w:rsidRPr="003D14DD">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E80728" w:rsidRPr="003D14DD" w:rsidRDefault="00E80728" w:rsidP="00E80728">
      <w:pPr>
        <w:ind w:firstLine="709"/>
        <w:jc w:val="both"/>
        <w:rPr>
          <w:sz w:val="20"/>
          <w:szCs w:val="20"/>
        </w:rPr>
      </w:pPr>
      <w:r w:rsidRPr="003D14DD">
        <w:rPr>
          <w:sz w:val="20"/>
          <w:szCs w:val="20"/>
        </w:rPr>
        <w:t>Электронный информационный ресурс «Личная студия обучающегося» (отечественное ПО)</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Свободно распространяемое программное обеспечение (в том числе отечественного производства):</w:t>
      </w:r>
    </w:p>
    <w:p w:rsidR="00E80728" w:rsidRPr="003D14DD" w:rsidRDefault="00E80728" w:rsidP="00E80728">
      <w:pPr>
        <w:ind w:firstLine="709"/>
        <w:jc w:val="both"/>
        <w:rPr>
          <w:sz w:val="20"/>
          <w:szCs w:val="20"/>
        </w:rPr>
      </w:pPr>
      <w:r w:rsidRPr="003D14DD">
        <w:rPr>
          <w:sz w:val="20"/>
          <w:szCs w:val="20"/>
        </w:rPr>
        <w:t>Мой Офис Веб-редакторы https://edit.myoffice.ru (отечественное ПО)</w:t>
      </w:r>
    </w:p>
    <w:p w:rsidR="00E80728" w:rsidRPr="003D14DD" w:rsidRDefault="00E80728" w:rsidP="00E80728">
      <w:pPr>
        <w:ind w:firstLine="709"/>
        <w:jc w:val="both"/>
        <w:rPr>
          <w:sz w:val="20"/>
          <w:szCs w:val="20"/>
          <w:lang w:val="en-US"/>
        </w:rPr>
      </w:pPr>
      <w:r w:rsidRPr="003D14DD">
        <w:rPr>
          <w:sz w:val="20"/>
          <w:szCs w:val="20"/>
        </w:rPr>
        <w:t>ПО</w:t>
      </w:r>
      <w:r w:rsidRPr="003D14DD">
        <w:rPr>
          <w:sz w:val="20"/>
          <w:szCs w:val="20"/>
          <w:lang w:val="en-US"/>
        </w:rPr>
        <w:t xml:space="preserve"> OpenOffice.Org Calc. </w:t>
      </w:r>
    </w:p>
    <w:p w:rsidR="00E80728" w:rsidRPr="003D14DD" w:rsidRDefault="0018614C" w:rsidP="00E80728">
      <w:pPr>
        <w:ind w:firstLine="709"/>
        <w:jc w:val="both"/>
        <w:rPr>
          <w:sz w:val="20"/>
          <w:szCs w:val="20"/>
          <w:lang w:val="en-US"/>
        </w:rPr>
      </w:pPr>
      <w:hyperlink r:id="rId14" w:history="1">
        <w:r w:rsidR="00E80728" w:rsidRPr="003D14DD">
          <w:rPr>
            <w:sz w:val="20"/>
            <w:szCs w:val="20"/>
            <w:lang w:val="en-US"/>
          </w:rPr>
          <w:t>http://qsp.su/tools/onlinehelp/about_license_gpl_russian.html</w:t>
        </w:r>
      </w:hyperlink>
      <w:r w:rsidR="00E80728" w:rsidRPr="003D14DD">
        <w:rPr>
          <w:sz w:val="20"/>
          <w:szCs w:val="20"/>
          <w:lang w:val="en-US"/>
        </w:rPr>
        <w:t xml:space="preserve"> </w:t>
      </w:r>
    </w:p>
    <w:p w:rsidR="00E80728" w:rsidRPr="003D14DD" w:rsidRDefault="00E80728" w:rsidP="00E80728">
      <w:pPr>
        <w:ind w:firstLine="709"/>
        <w:jc w:val="both"/>
        <w:rPr>
          <w:sz w:val="20"/>
          <w:szCs w:val="20"/>
        </w:rPr>
      </w:pPr>
      <w:r w:rsidRPr="003D14DD">
        <w:rPr>
          <w:sz w:val="20"/>
          <w:szCs w:val="20"/>
        </w:rPr>
        <w:t xml:space="preserve">ПО </w:t>
      </w:r>
      <w:proofErr w:type="spellStart"/>
      <w:r w:rsidRPr="003D14DD">
        <w:rPr>
          <w:sz w:val="20"/>
          <w:szCs w:val="20"/>
        </w:rPr>
        <w:t>OpenOffice.Org.Base</w:t>
      </w:r>
      <w:proofErr w:type="spellEnd"/>
    </w:p>
    <w:p w:rsidR="00E80728" w:rsidRPr="003D14DD" w:rsidRDefault="0018614C" w:rsidP="00E80728">
      <w:pPr>
        <w:ind w:firstLine="709"/>
        <w:jc w:val="both"/>
        <w:rPr>
          <w:sz w:val="20"/>
          <w:szCs w:val="20"/>
        </w:rPr>
      </w:pPr>
      <w:hyperlink r:id="rId15" w:history="1">
        <w:r w:rsidR="00E80728" w:rsidRPr="003D14DD">
          <w:rPr>
            <w:sz w:val="20"/>
            <w:szCs w:val="20"/>
          </w:rPr>
          <w:t>http://qsp.su/tools/onlinehelp/about_license_gpl_russian.html</w:t>
        </w:r>
      </w:hyperlink>
    </w:p>
    <w:p w:rsidR="00E80728" w:rsidRPr="003D14DD" w:rsidRDefault="00E80728" w:rsidP="00E80728">
      <w:pPr>
        <w:ind w:firstLine="709"/>
        <w:jc w:val="both"/>
        <w:rPr>
          <w:sz w:val="20"/>
          <w:szCs w:val="20"/>
          <w:lang w:val="en-US"/>
        </w:rPr>
      </w:pPr>
      <w:r w:rsidRPr="003D14DD">
        <w:rPr>
          <w:sz w:val="20"/>
          <w:szCs w:val="20"/>
        </w:rPr>
        <w:t>ПО</w:t>
      </w:r>
      <w:r w:rsidRPr="003D14DD">
        <w:rPr>
          <w:sz w:val="20"/>
          <w:szCs w:val="20"/>
          <w:lang w:val="en-US"/>
        </w:rPr>
        <w:t xml:space="preserve"> </w:t>
      </w:r>
      <w:proofErr w:type="spellStart"/>
      <w:r w:rsidRPr="003D14DD">
        <w:rPr>
          <w:sz w:val="20"/>
          <w:szCs w:val="20"/>
          <w:lang w:val="en-US"/>
        </w:rPr>
        <w:t>OpenOffice.org.Impress</w:t>
      </w:r>
      <w:proofErr w:type="spellEnd"/>
      <w:r w:rsidRPr="003D14DD">
        <w:rPr>
          <w:sz w:val="20"/>
          <w:szCs w:val="20"/>
          <w:lang w:val="en-US"/>
        </w:rPr>
        <w:t xml:space="preserve"> </w:t>
      </w:r>
    </w:p>
    <w:p w:rsidR="00E80728" w:rsidRPr="003D14DD" w:rsidRDefault="0018614C" w:rsidP="00E80728">
      <w:pPr>
        <w:ind w:firstLine="709"/>
        <w:jc w:val="both"/>
        <w:rPr>
          <w:sz w:val="20"/>
          <w:szCs w:val="20"/>
          <w:lang w:val="en-US"/>
        </w:rPr>
      </w:pPr>
      <w:hyperlink r:id="rId16" w:history="1">
        <w:r w:rsidR="00E80728" w:rsidRPr="003D14DD">
          <w:rPr>
            <w:sz w:val="20"/>
            <w:szCs w:val="20"/>
            <w:lang w:val="en-US"/>
          </w:rPr>
          <w:t>http://qsp.su/tools/onlinehelp/about_license_gpl_russian.html</w:t>
        </w:r>
      </w:hyperlink>
      <w:r w:rsidR="00E80728" w:rsidRPr="003D14DD">
        <w:rPr>
          <w:sz w:val="20"/>
          <w:szCs w:val="20"/>
          <w:lang w:val="en-US"/>
        </w:rPr>
        <w:t xml:space="preserve"> </w:t>
      </w:r>
    </w:p>
    <w:p w:rsidR="00E80728" w:rsidRPr="003D14DD" w:rsidRDefault="00E80728" w:rsidP="00E80728">
      <w:pPr>
        <w:ind w:firstLine="709"/>
        <w:jc w:val="both"/>
        <w:rPr>
          <w:sz w:val="20"/>
          <w:szCs w:val="20"/>
          <w:lang w:val="en-US"/>
        </w:rPr>
      </w:pPr>
      <w:r w:rsidRPr="003D14DD">
        <w:rPr>
          <w:sz w:val="20"/>
          <w:szCs w:val="20"/>
        </w:rPr>
        <w:lastRenderedPageBreak/>
        <w:t>ПО</w:t>
      </w:r>
      <w:r w:rsidRPr="003D14DD">
        <w:rPr>
          <w:sz w:val="20"/>
          <w:szCs w:val="20"/>
          <w:lang w:val="en-US"/>
        </w:rPr>
        <w:t xml:space="preserve"> OpenOffice.Org Writer </w:t>
      </w:r>
    </w:p>
    <w:p w:rsidR="00E80728" w:rsidRPr="003D14DD" w:rsidRDefault="0018614C" w:rsidP="00E80728">
      <w:pPr>
        <w:ind w:firstLine="709"/>
        <w:jc w:val="both"/>
        <w:rPr>
          <w:sz w:val="20"/>
          <w:szCs w:val="20"/>
          <w:lang w:val="en-US"/>
        </w:rPr>
      </w:pPr>
      <w:hyperlink r:id="rId17" w:history="1">
        <w:r w:rsidR="00E80728" w:rsidRPr="003D14DD">
          <w:rPr>
            <w:sz w:val="20"/>
            <w:szCs w:val="20"/>
            <w:lang w:val="en-US"/>
          </w:rPr>
          <w:t>http://qsp.su/tools/onlinehelp/about_license_gpl_russian.html</w:t>
        </w:r>
      </w:hyperlink>
    </w:p>
    <w:p w:rsidR="00E80728" w:rsidRPr="003D14DD" w:rsidRDefault="00E80728" w:rsidP="00E80728">
      <w:pPr>
        <w:ind w:firstLine="709"/>
        <w:jc w:val="both"/>
        <w:rPr>
          <w:sz w:val="20"/>
          <w:szCs w:val="20"/>
          <w:lang w:val="en-US"/>
        </w:rPr>
      </w:pPr>
      <w:r w:rsidRPr="003D14DD">
        <w:rPr>
          <w:sz w:val="20"/>
          <w:szCs w:val="20"/>
        </w:rPr>
        <w:t>ПО</w:t>
      </w:r>
      <w:r w:rsidRPr="003D14DD">
        <w:rPr>
          <w:sz w:val="20"/>
          <w:szCs w:val="20"/>
          <w:lang w:val="en-US"/>
        </w:rPr>
        <w:t xml:space="preserve"> Open Office.org Draw</w:t>
      </w:r>
    </w:p>
    <w:p w:rsidR="00E80728" w:rsidRPr="003D14DD" w:rsidRDefault="0018614C" w:rsidP="00E80728">
      <w:pPr>
        <w:ind w:firstLine="709"/>
        <w:jc w:val="both"/>
        <w:rPr>
          <w:sz w:val="20"/>
          <w:szCs w:val="20"/>
          <w:lang w:val="en-US"/>
        </w:rPr>
      </w:pPr>
      <w:hyperlink r:id="rId18" w:history="1">
        <w:r w:rsidR="00E80728" w:rsidRPr="003D14DD">
          <w:rPr>
            <w:sz w:val="20"/>
            <w:szCs w:val="20"/>
            <w:lang w:val="en-US"/>
          </w:rPr>
          <w:t>http://qsp.su/tools/onlinehelp/about_license_gpl_russian.html</w:t>
        </w:r>
      </w:hyperlink>
    </w:p>
    <w:p w:rsidR="00E80728" w:rsidRPr="003D14DD" w:rsidRDefault="00E80728" w:rsidP="00E80728">
      <w:pPr>
        <w:ind w:firstLine="709"/>
        <w:jc w:val="both"/>
        <w:rPr>
          <w:sz w:val="20"/>
          <w:szCs w:val="20"/>
        </w:rPr>
      </w:pPr>
      <w:r w:rsidRPr="003D14DD">
        <w:rPr>
          <w:sz w:val="20"/>
          <w:szCs w:val="20"/>
        </w:rPr>
        <w:t xml:space="preserve">ПО «Блокнот» - стандартное приложение операционной системы (MS </w:t>
      </w:r>
      <w:proofErr w:type="spellStart"/>
      <w:r w:rsidRPr="003D14DD">
        <w:rPr>
          <w:sz w:val="20"/>
          <w:szCs w:val="20"/>
        </w:rPr>
        <w:t>Windows</w:t>
      </w:r>
      <w:proofErr w:type="spellEnd"/>
      <w:r w:rsidRPr="003D14DD">
        <w:rPr>
          <w:sz w:val="20"/>
          <w:szCs w:val="20"/>
        </w:rPr>
        <w:t xml:space="preserve">, </w:t>
      </w:r>
      <w:proofErr w:type="spellStart"/>
      <w:r w:rsidRPr="003D14DD">
        <w:rPr>
          <w:sz w:val="20"/>
          <w:szCs w:val="20"/>
        </w:rPr>
        <w:t>Android</w:t>
      </w:r>
      <w:proofErr w:type="spellEnd"/>
      <w:r w:rsidRPr="003D14DD">
        <w:rPr>
          <w:sz w:val="20"/>
          <w:szCs w:val="20"/>
        </w:rPr>
        <w:t xml:space="preserve"> и т.д.), </w:t>
      </w:r>
    </w:p>
    <w:p w:rsidR="00E80728" w:rsidRPr="003D14DD" w:rsidRDefault="00E80728" w:rsidP="00E80728">
      <w:pPr>
        <w:ind w:firstLine="709"/>
        <w:jc w:val="both"/>
        <w:rPr>
          <w:sz w:val="20"/>
          <w:szCs w:val="20"/>
        </w:rPr>
      </w:pPr>
      <w:r w:rsidRPr="003D14DD">
        <w:rPr>
          <w:sz w:val="20"/>
          <w:szCs w:val="20"/>
        </w:rPr>
        <w:t xml:space="preserve">предназначенное для работы с текстами;  </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Современные профессиональные базы данных:</w:t>
      </w:r>
    </w:p>
    <w:p w:rsidR="00E80728" w:rsidRPr="003D14DD" w:rsidRDefault="00E80728" w:rsidP="00E80728">
      <w:pPr>
        <w:ind w:firstLine="709"/>
        <w:rPr>
          <w:sz w:val="20"/>
          <w:szCs w:val="20"/>
        </w:rPr>
      </w:pPr>
      <w:r w:rsidRPr="003D14DD">
        <w:rPr>
          <w:sz w:val="20"/>
          <w:szCs w:val="20"/>
        </w:rPr>
        <w:t xml:space="preserve">Реестр профессиональных стандартов https://profstandart.rosmintrud.ru/obshchiy-informatsionnyy-blok/natsionalnyy-reestr-professionalnykh-standartov/reestr-professionalnykh-standartov/ </w:t>
      </w:r>
    </w:p>
    <w:p w:rsidR="00E80728" w:rsidRPr="003D14DD" w:rsidRDefault="00E80728" w:rsidP="00E80728">
      <w:pPr>
        <w:ind w:firstLine="709"/>
        <w:rPr>
          <w:sz w:val="20"/>
          <w:szCs w:val="20"/>
        </w:rPr>
      </w:pPr>
      <w:r w:rsidRPr="003D14DD">
        <w:rPr>
          <w:sz w:val="20"/>
          <w:szCs w:val="20"/>
        </w:rPr>
        <w:t xml:space="preserve">Реестр студентов/ординаторов/аспирантов/ассистентов-стажеров https://www.mos.ru/karta-moskvicha/services-proverka-grazhdanina-v-reestre-studentov/  </w:t>
      </w:r>
    </w:p>
    <w:p w:rsidR="00E80728" w:rsidRPr="003D14DD" w:rsidRDefault="00E80728" w:rsidP="00E80728">
      <w:pPr>
        <w:ind w:firstLine="709"/>
        <w:rPr>
          <w:sz w:val="20"/>
          <w:szCs w:val="20"/>
        </w:rPr>
      </w:pPr>
      <w:r w:rsidRPr="003D14DD">
        <w:rPr>
          <w:sz w:val="20"/>
          <w:szCs w:val="20"/>
        </w:rPr>
        <w:t xml:space="preserve">Российское образование. Федеральный портал </w:t>
      </w:r>
      <w:hyperlink r:id="rId19" w:history="1">
        <w:r w:rsidRPr="003D14DD">
          <w:rPr>
            <w:sz w:val="20"/>
            <w:szCs w:val="20"/>
          </w:rPr>
          <w:t>http://www.edu.ru/</w:t>
        </w:r>
      </w:hyperlink>
      <w:r w:rsidRPr="003D14DD">
        <w:rPr>
          <w:sz w:val="20"/>
          <w:szCs w:val="20"/>
        </w:rPr>
        <w:t xml:space="preserve"> </w:t>
      </w:r>
      <w:r w:rsidRPr="003D14DD">
        <w:rPr>
          <w:sz w:val="20"/>
          <w:szCs w:val="20"/>
        </w:rPr>
        <w:br/>
        <w:t xml:space="preserve">Электронные версии изданий по психологии и педагогике </w:t>
      </w:r>
      <w:hyperlink r:id="rId20" w:history="1">
        <w:r w:rsidRPr="003D14DD">
          <w:rPr>
            <w:sz w:val="20"/>
            <w:szCs w:val="20"/>
          </w:rPr>
          <w:t>https://psyjournals.ru/psyedu_ru/index.shtml</w:t>
        </w:r>
      </w:hyperlink>
      <w:r w:rsidRPr="003D14DD">
        <w:rPr>
          <w:sz w:val="20"/>
          <w:szCs w:val="20"/>
        </w:rPr>
        <w:t xml:space="preserve"> </w:t>
      </w:r>
    </w:p>
    <w:p w:rsidR="00E80728" w:rsidRPr="003D14DD" w:rsidRDefault="00E80728" w:rsidP="00E80728">
      <w:pPr>
        <w:ind w:firstLine="709"/>
        <w:jc w:val="both"/>
        <w:rPr>
          <w:sz w:val="20"/>
          <w:szCs w:val="20"/>
        </w:rPr>
      </w:pPr>
      <w:r w:rsidRPr="003D14DD">
        <w:rPr>
          <w:sz w:val="20"/>
          <w:szCs w:val="20"/>
        </w:rPr>
        <w:t>Научная электронная библиотека http://elibrary.ru</w:t>
      </w:r>
    </w:p>
    <w:p w:rsidR="00E80728" w:rsidRPr="003D14DD" w:rsidRDefault="00E80728" w:rsidP="00E80728">
      <w:pPr>
        <w:ind w:firstLine="709"/>
        <w:jc w:val="both"/>
        <w:rPr>
          <w:sz w:val="20"/>
          <w:szCs w:val="20"/>
        </w:rPr>
      </w:pPr>
      <w:r w:rsidRPr="003D14DD">
        <w:rPr>
          <w:sz w:val="20"/>
          <w:szCs w:val="20"/>
        </w:rPr>
        <w:t xml:space="preserve">Электронно-библиотечная система </w:t>
      </w:r>
      <w:proofErr w:type="spellStart"/>
      <w:r w:rsidRPr="003D14DD">
        <w:rPr>
          <w:sz w:val="20"/>
          <w:szCs w:val="20"/>
        </w:rPr>
        <w:t>IPRbooks</w:t>
      </w:r>
      <w:proofErr w:type="spellEnd"/>
      <w:r w:rsidRPr="003D14DD">
        <w:rPr>
          <w:sz w:val="20"/>
          <w:szCs w:val="20"/>
        </w:rPr>
        <w:t xml:space="preserve"> (ЭБС </w:t>
      </w:r>
      <w:proofErr w:type="spellStart"/>
      <w:r w:rsidRPr="003D14DD">
        <w:rPr>
          <w:sz w:val="20"/>
          <w:szCs w:val="20"/>
        </w:rPr>
        <w:t>IPRbooks</w:t>
      </w:r>
      <w:proofErr w:type="spellEnd"/>
      <w:r w:rsidRPr="003D14DD">
        <w:rPr>
          <w:sz w:val="20"/>
          <w:szCs w:val="20"/>
        </w:rPr>
        <w:t>) –</w:t>
      </w:r>
    </w:p>
    <w:p w:rsidR="00E80728" w:rsidRPr="003D14DD" w:rsidRDefault="00E80728" w:rsidP="00E80728">
      <w:pPr>
        <w:ind w:firstLine="709"/>
        <w:jc w:val="both"/>
        <w:rPr>
          <w:sz w:val="20"/>
          <w:szCs w:val="20"/>
        </w:rPr>
      </w:pPr>
      <w:r w:rsidRPr="003D14DD">
        <w:rPr>
          <w:sz w:val="20"/>
          <w:szCs w:val="20"/>
        </w:rPr>
        <w:t>электронная библиотека по всем отраслям знаний</w:t>
      </w:r>
    </w:p>
    <w:p w:rsidR="00E80728" w:rsidRPr="003D14DD" w:rsidRDefault="00E80728" w:rsidP="00E80728">
      <w:pPr>
        <w:ind w:firstLine="709"/>
        <w:jc w:val="both"/>
        <w:rPr>
          <w:sz w:val="20"/>
          <w:szCs w:val="20"/>
        </w:rPr>
      </w:pPr>
      <w:r w:rsidRPr="003D14DD">
        <w:rPr>
          <w:sz w:val="20"/>
          <w:szCs w:val="20"/>
        </w:rPr>
        <w:t>http://www.iprbookshop.ru</w:t>
      </w:r>
    </w:p>
    <w:p w:rsidR="00E80728" w:rsidRPr="003D14DD" w:rsidRDefault="00E80728" w:rsidP="00E80728">
      <w:pPr>
        <w:tabs>
          <w:tab w:val="left" w:pos="360"/>
          <w:tab w:val="left" w:pos="900"/>
          <w:tab w:val="left" w:pos="993"/>
          <w:tab w:val="left" w:pos="1134"/>
        </w:tabs>
        <w:suppressAutoHyphens/>
        <w:ind w:firstLine="709"/>
        <w:jc w:val="both"/>
        <w:rPr>
          <w:i/>
          <w:sz w:val="20"/>
          <w:szCs w:val="20"/>
        </w:rPr>
      </w:pPr>
      <w:r w:rsidRPr="003D14DD">
        <w:rPr>
          <w:i/>
          <w:sz w:val="20"/>
          <w:szCs w:val="20"/>
        </w:rPr>
        <w:t>Информационно-справочные системы:</w:t>
      </w:r>
    </w:p>
    <w:p w:rsidR="00CF16D8" w:rsidRPr="00CF16D8" w:rsidRDefault="00CF16D8" w:rsidP="003845B2">
      <w:pPr>
        <w:ind w:firstLine="709"/>
        <w:jc w:val="both"/>
        <w:rPr>
          <w:sz w:val="20"/>
          <w:szCs w:val="20"/>
        </w:rPr>
      </w:pPr>
      <w:r w:rsidRPr="00CF16D8">
        <w:rPr>
          <w:sz w:val="20"/>
          <w:szCs w:val="20"/>
        </w:rPr>
        <w:t xml:space="preserve">Справочно-правовая система «Гарант»; </w:t>
      </w:r>
    </w:p>
    <w:p w:rsidR="00335312" w:rsidRPr="003845B2" w:rsidRDefault="00CF16D8" w:rsidP="003845B2">
      <w:pPr>
        <w:ind w:firstLine="709"/>
        <w:jc w:val="both"/>
        <w:rPr>
          <w:sz w:val="20"/>
          <w:szCs w:val="20"/>
        </w:rPr>
      </w:pPr>
      <w:r w:rsidRPr="00CF16D8">
        <w:rPr>
          <w:sz w:val="20"/>
          <w:szCs w:val="20"/>
        </w:rPr>
        <w:t>Справочно-правовая система «Консультант Плюс».</w:t>
      </w:r>
    </w:p>
    <w:sectPr w:rsidR="00335312" w:rsidRPr="003845B2" w:rsidSect="007A69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Franklin Gothic Demi Cond">
    <w:panose1 w:val="020B0706030402020204"/>
    <w:charset w:val="CC"/>
    <w:family w:val="swiss"/>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SchoolDL">
    <w:altName w:val="Times New Roman"/>
    <w:panose1 w:val="00000000000000000000"/>
    <w:charset w:val="00"/>
    <w:family w:val="auto"/>
    <w:notTrueType/>
    <w:pitch w:val="variable"/>
    <w:sig w:usb0="00000003" w:usb1="00000000" w:usb2="00000000" w:usb3="00000000" w:csb0="00000001" w:csb1="00000000"/>
  </w:font>
  <w:font w:name="PragmaticaCTT">
    <w:charset w:val="02"/>
    <w:family w:val="auto"/>
    <w:pitch w:val="variable"/>
    <w:sig w:usb0="00000000" w:usb1="10000000" w:usb2="00000000" w:usb3="00000000" w:csb0="80000000" w:csb1="00000000"/>
  </w:font>
  <w:font w:name="Comic Sans MS">
    <w:panose1 w:val="030F0702030302020204"/>
    <w:charset w:val="CC"/>
    <w:family w:val="script"/>
    <w:pitch w:val="variable"/>
    <w:sig w:usb0="00000287" w:usb1="00000013"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Sylfaen">
    <w:panose1 w:val="010A0502050306030303"/>
    <w:charset w:val="CC"/>
    <w:family w:val="roman"/>
    <w:pitch w:val="variable"/>
    <w:sig w:usb0="04000687" w:usb1="00000000" w:usb2="00000000" w:usb3="00000000" w:csb0="0000009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CC"/>
    <w:family w:val="swiss"/>
    <w:pitch w:val="variable"/>
    <w:sig w:usb0="00000287" w:usb1="000008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Wingdings 2">
    <w:panose1 w:val="05020102010507070707"/>
    <w:charset w:val="02"/>
    <w:family w:val="roman"/>
    <w:pitch w:val="variable"/>
    <w:sig w:usb0="00000000" w:usb1="10000000" w:usb2="00000000" w:usb3="00000000" w:csb0="80000000" w:csb1="00000000"/>
  </w:font>
  <w:font w:name="OpenSymbol">
    <w:altName w:val="Courier New"/>
    <w:panose1 w:val="00000000000000000000"/>
    <w:charset w:val="CC"/>
    <w:family w:val="roman"/>
    <w:notTrueType/>
    <w:pitch w:val="variable"/>
    <w:sig w:usb0="00000203" w:usb1="00000000" w:usb2="00000000" w:usb3="00000000" w:csb0="00000005"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Schoolbook">
    <w:panose1 w:val="02040604050505020304"/>
    <w:charset w:val="CC"/>
    <w:family w:val="roman"/>
    <w:pitch w:val="variable"/>
    <w:sig w:usb0="00000287" w:usb1="00000000" w:usb2="00000000" w:usb3="00000000" w:csb0="0000009F" w:csb1="00000000"/>
  </w:font>
  <w:font w:name="MS Sans Serif">
    <w:altName w:val="Arial"/>
    <w:panose1 w:val="00000000000000000000"/>
    <w:charset w:val="00"/>
    <w:family w:val="swiss"/>
    <w:notTrueType/>
    <w:pitch w:val="variable"/>
    <w:sig w:usb0="00000003" w:usb1="00000000" w:usb2="00000000" w:usb3="00000000" w:csb0="00000001"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Mangal">
    <w:panose1 w:val="00000400000000000000"/>
    <w:charset w:val="01"/>
    <w:family w:val="roman"/>
    <w:pitch w:val="variable"/>
    <w:sig w:usb0="00002000" w:usb1="00000000" w:usb2="00000000" w:usb3="00000000" w:csb0="00000000" w:csb1="00000000"/>
  </w:font>
  <w:font w:name="Arial Black">
    <w:panose1 w:val="020B0A04020102020204"/>
    <w:charset w:val="CC"/>
    <w:family w:val="swiss"/>
    <w:pitch w:val="variable"/>
    <w:sig w:usb0="A00002AF" w:usb1="400078FB" w:usb2="00000000" w:usb3="00000000" w:csb0="0000009F" w:csb1="00000000"/>
  </w:font>
  <w:font w:name="Georgia">
    <w:panose1 w:val="02040502050405020303"/>
    <w:charset w:val="CC"/>
    <w:family w:val="roman"/>
    <w:pitch w:val="variable"/>
    <w:sig w:usb0="00000287" w:usb1="00000000" w:usb2="00000000" w:usb3="00000000" w:csb0="0000009F" w:csb1="00000000"/>
  </w:font>
  <w:font w:name="TimesNewRomanPS-BoldMT">
    <w:altName w:val="Yu Gothic UI"/>
    <w:panose1 w:val="00000000000000000000"/>
    <w:charset w:val="80"/>
    <w:family w:val="auto"/>
    <w:notTrueType/>
    <w:pitch w:val="default"/>
    <w:sig w:usb0="00000003" w:usb1="08070000" w:usb2="00000010" w:usb3="00000000" w:csb0="00020001" w:csb1="00000000"/>
  </w:font>
  <w:font w:name="Trebuchet MS">
    <w:panose1 w:val="020B0603020202020204"/>
    <w:charset w:val="CC"/>
    <w:family w:val="swiss"/>
    <w:pitch w:val="variable"/>
    <w:sig w:usb0="00000687" w:usb1="00000000" w:usb2="00000000" w:usb3="00000000" w:csb0="0000009F" w:csb1="00000000"/>
  </w:font>
  <w:font w:name="MS PMincho">
    <w:charset w:val="80"/>
    <w:family w:val="roman"/>
    <w:pitch w:val="variable"/>
    <w:sig w:usb0="E00002FF" w:usb1="6AC7FDFB" w:usb2="00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Franklin Gothic Medium Cond">
    <w:panose1 w:val="020B0606030402020204"/>
    <w:charset w:val="CC"/>
    <w:family w:val="swiss"/>
    <w:pitch w:val="variable"/>
    <w:sig w:usb0="00000287" w:usb1="00000000" w:usb2="00000000" w:usb3="00000000" w:csb0="0000009F"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MS Reference Sans Serif">
    <w:panose1 w:val="020B0604030504040204"/>
    <w:charset w:val="CC"/>
    <w:family w:val="swiss"/>
    <w:pitch w:val="variable"/>
    <w:sig w:usb0="20000287" w:usb1="00000000"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FE481B4"/>
    <w:lvl w:ilvl="0">
      <w:start w:val="1"/>
      <w:numFmt w:val="decimal"/>
      <w:pStyle w:val="5"/>
      <w:lvlText w:val="%1."/>
      <w:lvlJc w:val="left"/>
      <w:pPr>
        <w:tabs>
          <w:tab w:val="num" w:pos="1492"/>
        </w:tabs>
        <w:ind w:left="1492" w:hanging="360"/>
      </w:pPr>
    </w:lvl>
  </w:abstractNum>
  <w:abstractNum w:abstractNumId="1" w15:restartNumberingAfterBreak="0">
    <w:nsid w:val="FFFFFF7E"/>
    <w:multiLevelType w:val="singleLevel"/>
    <w:tmpl w:val="FFFFFF7E"/>
    <w:lvl w:ilvl="0">
      <w:start w:val="1"/>
      <w:numFmt w:val="decimal"/>
      <w:pStyle w:val="3"/>
      <w:lvlText w:val="%1."/>
      <w:lvlJc w:val="left"/>
      <w:pPr>
        <w:tabs>
          <w:tab w:val="num" w:pos="926"/>
        </w:tabs>
        <w:ind w:left="926" w:hanging="360"/>
      </w:pPr>
    </w:lvl>
  </w:abstractNum>
  <w:abstractNum w:abstractNumId="2" w15:restartNumberingAfterBreak="0">
    <w:nsid w:val="FFFFFF7F"/>
    <w:multiLevelType w:val="singleLevel"/>
    <w:tmpl w:val="FFFFFF7F"/>
    <w:lvl w:ilvl="0">
      <w:start w:val="1"/>
      <w:numFmt w:val="decimal"/>
      <w:pStyle w:val="1"/>
      <w:lvlText w:val="%1."/>
      <w:lvlJc w:val="left"/>
      <w:pPr>
        <w:tabs>
          <w:tab w:val="num" w:pos="643"/>
        </w:tabs>
        <w:ind w:left="643" w:hanging="360"/>
      </w:pPr>
    </w:lvl>
  </w:abstractNum>
  <w:abstractNum w:abstractNumId="3" w15:restartNumberingAfterBreak="0">
    <w:nsid w:val="FFFFFF83"/>
    <w:multiLevelType w:val="singleLevel"/>
    <w:tmpl w:val="FFFFFF83"/>
    <w:lvl w:ilvl="0">
      <w:start w:val="1"/>
      <w:numFmt w:val="bullet"/>
      <w:pStyle w:val="2"/>
      <w:lvlText w:val=""/>
      <w:lvlJc w:val="left"/>
      <w:pPr>
        <w:tabs>
          <w:tab w:val="num" w:pos="643"/>
        </w:tabs>
        <w:ind w:left="643" w:hanging="360"/>
      </w:pPr>
      <w:rPr>
        <w:rFonts w:ascii="Symbol" w:hAnsi="Symbol" w:hint="default"/>
      </w:rPr>
    </w:lvl>
  </w:abstractNum>
  <w:abstractNum w:abstractNumId="4" w15:restartNumberingAfterBreak="0">
    <w:nsid w:val="FFFFFFFE"/>
    <w:multiLevelType w:val="singleLevel"/>
    <w:tmpl w:val="FFFFFFFE"/>
    <w:lvl w:ilvl="0">
      <w:numFmt w:val="decimal"/>
      <w:lvlText w:val="*"/>
      <w:lvlJc w:val="left"/>
    </w:lvl>
  </w:abstractNum>
  <w:abstractNum w:abstractNumId="5" w15:restartNumberingAfterBreak="0">
    <w:nsid w:val="00130F54"/>
    <w:multiLevelType w:val="multilevel"/>
    <w:tmpl w:val="00130F54"/>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5B513DC"/>
    <w:multiLevelType w:val="multilevel"/>
    <w:tmpl w:val="05B513D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7A26F92"/>
    <w:multiLevelType w:val="multilevel"/>
    <w:tmpl w:val="07A26F92"/>
    <w:lvl w:ilvl="0">
      <w:start w:val="4"/>
      <w:numFmt w:val="upperRoman"/>
      <w:pStyle w:val="30"/>
      <w:lvlText w:val="%1."/>
      <w:lvlJc w:val="left"/>
      <w:pPr>
        <w:tabs>
          <w:tab w:val="num" w:pos="3330"/>
        </w:tabs>
        <w:ind w:left="3330" w:hanging="72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10E54661"/>
    <w:multiLevelType w:val="multilevel"/>
    <w:tmpl w:val="10E54661"/>
    <w:lvl w:ilvl="0">
      <w:start w:val="1"/>
      <w:numFmt w:val="bullet"/>
      <w:pStyle w:val="31"/>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9" w15:restartNumberingAfterBreak="0">
    <w:nsid w:val="134735D7"/>
    <w:multiLevelType w:val="multilevel"/>
    <w:tmpl w:val="134735D7"/>
    <w:lvl w:ilvl="0">
      <w:start w:val="1"/>
      <w:numFmt w:val="decimal"/>
      <w:pStyle w:val="a"/>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0" w15:restartNumberingAfterBreak="0">
    <w:nsid w:val="16C11014"/>
    <w:multiLevelType w:val="multilevel"/>
    <w:tmpl w:val="16C11014"/>
    <w:lvl w:ilvl="0">
      <w:start w:val="1"/>
      <w:numFmt w:val="decimal"/>
      <w:lvlText w:val="%1."/>
      <w:lvlJc w:val="left"/>
      <w:pPr>
        <w:tabs>
          <w:tab w:val="num" w:pos="1776"/>
        </w:tabs>
        <w:ind w:left="1776" w:hanging="360"/>
      </w:pPr>
      <w:rPr>
        <w:b w:val="0"/>
      </w:rPr>
    </w:lvl>
    <w:lvl w:ilvl="1">
      <w:start w:val="1"/>
      <w:numFmt w:val="lowerLetter"/>
      <w:lvlText w:val="%2."/>
      <w:lvlJc w:val="left"/>
      <w:pPr>
        <w:tabs>
          <w:tab w:val="num" w:pos="1787"/>
        </w:tabs>
        <w:ind w:left="1787" w:hanging="360"/>
      </w:pPr>
    </w:lvl>
    <w:lvl w:ilvl="2">
      <w:start w:val="1"/>
      <w:numFmt w:val="lowerRoman"/>
      <w:lvlText w:val="%3."/>
      <w:lvlJc w:val="right"/>
      <w:pPr>
        <w:tabs>
          <w:tab w:val="num" w:pos="2507"/>
        </w:tabs>
        <w:ind w:left="2507" w:hanging="180"/>
      </w:pPr>
    </w:lvl>
    <w:lvl w:ilvl="3">
      <w:start w:val="1"/>
      <w:numFmt w:val="decimal"/>
      <w:lvlText w:val="%4."/>
      <w:lvlJc w:val="left"/>
      <w:pPr>
        <w:tabs>
          <w:tab w:val="num" w:pos="3227"/>
        </w:tabs>
        <w:ind w:left="3227" w:hanging="360"/>
      </w:pPr>
    </w:lvl>
    <w:lvl w:ilvl="4">
      <w:start w:val="1"/>
      <w:numFmt w:val="lowerLetter"/>
      <w:lvlText w:val="%5."/>
      <w:lvlJc w:val="left"/>
      <w:pPr>
        <w:tabs>
          <w:tab w:val="num" w:pos="3947"/>
        </w:tabs>
        <w:ind w:left="3947" w:hanging="360"/>
      </w:pPr>
    </w:lvl>
    <w:lvl w:ilvl="5">
      <w:start w:val="1"/>
      <w:numFmt w:val="lowerRoman"/>
      <w:lvlText w:val="%6."/>
      <w:lvlJc w:val="right"/>
      <w:pPr>
        <w:tabs>
          <w:tab w:val="num" w:pos="4667"/>
        </w:tabs>
        <w:ind w:left="4667" w:hanging="180"/>
      </w:pPr>
    </w:lvl>
    <w:lvl w:ilvl="6">
      <w:start w:val="1"/>
      <w:numFmt w:val="decimal"/>
      <w:lvlText w:val="%7."/>
      <w:lvlJc w:val="left"/>
      <w:pPr>
        <w:tabs>
          <w:tab w:val="num" w:pos="5387"/>
        </w:tabs>
        <w:ind w:left="5387" w:hanging="360"/>
      </w:pPr>
    </w:lvl>
    <w:lvl w:ilvl="7">
      <w:start w:val="1"/>
      <w:numFmt w:val="lowerLetter"/>
      <w:lvlText w:val="%8."/>
      <w:lvlJc w:val="left"/>
      <w:pPr>
        <w:tabs>
          <w:tab w:val="num" w:pos="6107"/>
        </w:tabs>
        <w:ind w:left="6107" w:hanging="360"/>
      </w:pPr>
    </w:lvl>
    <w:lvl w:ilvl="8">
      <w:start w:val="1"/>
      <w:numFmt w:val="lowerRoman"/>
      <w:lvlText w:val="%9."/>
      <w:lvlJc w:val="right"/>
      <w:pPr>
        <w:tabs>
          <w:tab w:val="num" w:pos="6827"/>
        </w:tabs>
        <w:ind w:left="6827" w:hanging="180"/>
      </w:pPr>
    </w:lvl>
  </w:abstractNum>
  <w:abstractNum w:abstractNumId="11" w15:restartNumberingAfterBreak="0">
    <w:nsid w:val="172C2AED"/>
    <w:multiLevelType w:val="multilevel"/>
    <w:tmpl w:val="172C2AED"/>
    <w:lvl w:ilvl="0">
      <w:start w:val="1"/>
      <w:numFmt w:val="decimal"/>
      <w:pStyle w:val="131"/>
      <w:lvlText w:val="4.%1."/>
      <w:lvlJc w:val="left"/>
      <w:pPr>
        <w:tabs>
          <w:tab w:val="num" w:pos="1361"/>
        </w:tabs>
        <w:ind w:left="1361" w:hanging="681"/>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upperLetter"/>
      <w:lvlText w:val="%2)"/>
      <w:lvlJc w:val="left"/>
      <w:pPr>
        <w:tabs>
          <w:tab w:val="num" w:pos="0"/>
        </w:tabs>
        <w:ind w:left="454" w:hanging="114"/>
      </w:pPr>
      <w:rPr>
        <w:rFonts w:ascii="Times New Roman" w:hAnsi="Times New Roman" w:hint="default"/>
        <w:b w:val="0"/>
        <w:i w:val="0"/>
        <w:caps w:val="0"/>
        <w:strike w:val="0"/>
        <w:dstrike w:val="0"/>
        <w:vanish w:val="0"/>
        <w:color w:val="000000"/>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3"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vanish w:val="0"/>
        <w:color w:val="auto"/>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1015780"/>
    <w:multiLevelType w:val="multilevel"/>
    <w:tmpl w:val="2101578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1B8583C"/>
    <w:multiLevelType w:val="multilevel"/>
    <w:tmpl w:val="21B8583C"/>
    <w:lvl w:ilvl="0">
      <w:start w:val="1"/>
      <w:numFmt w:val="decimal"/>
      <w:lvlText w:val="%1."/>
      <w:lvlJc w:val="left"/>
      <w:pPr>
        <w:ind w:left="1778" w:hanging="360"/>
      </w:pPr>
      <w:rPr>
        <w:rFonts w:hint="default"/>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25810DFB"/>
    <w:multiLevelType w:val="multilevel"/>
    <w:tmpl w:val="25810DFB"/>
    <w:lvl w:ilvl="0">
      <w:start w:val="1"/>
      <w:numFmt w:val="decimal"/>
      <w:lvlText w:val="%1."/>
      <w:lvlJc w:val="left"/>
      <w:pPr>
        <w:tabs>
          <w:tab w:val="num" w:pos="1776"/>
        </w:tabs>
        <w:ind w:left="1776" w:hanging="360"/>
      </w:pPr>
      <w:rPr>
        <w:b w:val="0"/>
      </w:rPr>
    </w:lvl>
    <w:lvl w:ilvl="1">
      <w:start w:val="1"/>
      <w:numFmt w:val="lowerLetter"/>
      <w:lvlText w:val="%2."/>
      <w:lvlJc w:val="left"/>
      <w:pPr>
        <w:tabs>
          <w:tab w:val="num" w:pos="1787"/>
        </w:tabs>
        <w:ind w:left="1787" w:hanging="360"/>
      </w:pPr>
    </w:lvl>
    <w:lvl w:ilvl="2">
      <w:start w:val="1"/>
      <w:numFmt w:val="lowerRoman"/>
      <w:lvlText w:val="%3."/>
      <w:lvlJc w:val="right"/>
      <w:pPr>
        <w:tabs>
          <w:tab w:val="num" w:pos="2507"/>
        </w:tabs>
        <w:ind w:left="2507" w:hanging="180"/>
      </w:pPr>
    </w:lvl>
    <w:lvl w:ilvl="3">
      <w:start w:val="1"/>
      <w:numFmt w:val="decimal"/>
      <w:lvlText w:val="%4."/>
      <w:lvlJc w:val="left"/>
      <w:pPr>
        <w:tabs>
          <w:tab w:val="num" w:pos="3227"/>
        </w:tabs>
        <w:ind w:left="3227" w:hanging="360"/>
      </w:pPr>
    </w:lvl>
    <w:lvl w:ilvl="4">
      <w:start w:val="1"/>
      <w:numFmt w:val="lowerLetter"/>
      <w:lvlText w:val="%5."/>
      <w:lvlJc w:val="left"/>
      <w:pPr>
        <w:tabs>
          <w:tab w:val="num" w:pos="3947"/>
        </w:tabs>
        <w:ind w:left="3947" w:hanging="360"/>
      </w:pPr>
    </w:lvl>
    <w:lvl w:ilvl="5">
      <w:start w:val="1"/>
      <w:numFmt w:val="lowerRoman"/>
      <w:lvlText w:val="%6."/>
      <w:lvlJc w:val="right"/>
      <w:pPr>
        <w:tabs>
          <w:tab w:val="num" w:pos="4667"/>
        </w:tabs>
        <w:ind w:left="4667" w:hanging="180"/>
      </w:pPr>
    </w:lvl>
    <w:lvl w:ilvl="6">
      <w:start w:val="1"/>
      <w:numFmt w:val="decimal"/>
      <w:lvlText w:val="%7."/>
      <w:lvlJc w:val="left"/>
      <w:pPr>
        <w:tabs>
          <w:tab w:val="num" w:pos="5387"/>
        </w:tabs>
        <w:ind w:left="5387" w:hanging="360"/>
      </w:pPr>
    </w:lvl>
    <w:lvl w:ilvl="7">
      <w:start w:val="1"/>
      <w:numFmt w:val="lowerLetter"/>
      <w:lvlText w:val="%8."/>
      <w:lvlJc w:val="left"/>
      <w:pPr>
        <w:tabs>
          <w:tab w:val="num" w:pos="6107"/>
        </w:tabs>
        <w:ind w:left="6107" w:hanging="360"/>
      </w:pPr>
    </w:lvl>
    <w:lvl w:ilvl="8">
      <w:start w:val="1"/>
      <w:numFmt w:val="lowerRoman"/>
      <w:lvlText w:val="%9."/>
      <w:lvlJc w:val="right"/>
      <w:pPr>
        <w:tabs>
          <w:tab w:val="num" w:pos="6827"/>
        </w:tabs>
        <w:ind w:left="6827" w:hanging="180"/>
      </w:pPr>
    </w:lvl>
  </w:abstractNum>
  <w:abstractNum w:abstractNumId="18" w15:restartNumberingAfterBreak="0">
    <w:nsid w:val="26431CAD"/>
    <w:multiLevelType w:val="multilevel"/>
    <w:tmpl w:val="26431CAD"/>
    <w:lvl w:ilvl="0">
      <w:start w:val="1"/>
      <w:numFmt w:val="decimal"/>
      <w:pStyle w:val="0752"/>
      <w:suff w:val="space"/>
      <w:lvlText w:val="%1."/>
      <w:lvlJc w:val="left"/>
      <w:pPr>
        <w:ind w:left="360" w:hanging="360"/>
      </w:pPr>
    </w:lvl>
    <w:lvl w:ilvl="1">
      <w:start w:val="1"/>
      <w:numFmt w:val="upperLetter"/>
      <w:pStyle w:val="20"/>
      <w:lvlText w:val="%2)"/>
      <w:lvlJc w:val="left"/>
      <w:pPr>
        <w:tabs>
          <w:tab w:val="num" w:pos="1211"/>
        </w:tabs>
        <w:ind w:left="720" w:firstLine="131"/>
      </w:pPr>
      <w:rPr>
        <w:sz w:val="20"/>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A0B2ECE"/>
    <w:multiLevelType w:val="multilevel"/>
    <w:tmpl w:val="649E4A5F"/>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336E4760"/>
    <w:multiLevelType w:val="multilevel"/>
    <w:tmpl w:val="336E4760"/>
    <w:lvl w:ilvl="0">
      <w:start w:val="1"/>
      <w:numFmt w:val="decimal"/>
      <w:lvlText w:val="%1."/>
      <w:lvlJc w:val="left"/>
      <w:pPr>
        <w:tabs>
          <w:tab w:val="num" w:pos="1776"/>
        </w:tabs>
        <w:ind w:left="1776"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34876730"/>
    <w:multiLevelType w:val="multilevel"/>
    <w:tmpl w:val="34876730"/>
    <w:lvl w:ilvl="0">
      <w:start w:val="1"/>
      <w:numFmt w:val="bullet"/>
      <w:pStyle w:val="a1"/>
      <w:lvlText w:val=""/>
      <w:lvlJc w:val="left"/>
      <w:pPr>
        <w:tabs>
          <w:tab w:val="num" w:pos="540"/>
        </w:tabs>
        <w:ind w:left="54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cs="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cs="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22" w15:restartNumberingAfterBreak="0">
    <w:nsid w:val="363008E8"/>
    <w:multiLevelType w:val="multilevel"/>
    <w:tmpl w:val="363008E8"/>
    <w:lvl w:ilvl="0">
      <w:numFmt w:val="bullet"/>
      <w:lvlText w:val="-"/>
      <w:lvlJc w:val="left"/>
      <w:pPr>
        <w:tabs>
          <w:tab w:val="num" w:pos="1429"/>
        </w:tabs>
        <w:ind w:left="1429" w:hanging="360"/>
      </w:pPr>
      <w:rPr>
        <w:rFonts w:ascii="Times New Roman" w:eastAsia="Times New Roman" w:hAnsi="Times New Roman" w:cs="Times New Roman"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3"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38043C17"/>
    <w:multiLevelType w:val="multilevel"/>
    <w:tmpl w:val="38043C17"/>
    <w:lvl w:ilvl="0">
      <w:start w:val="1"/>
      <w:numFmt w:val="russianLower"/>
      <w:pStyle w:val="a2"/>
      <w:lvlText w:val="%1)"/>
      <w:lvlJc w:val="left"/>
      <w:pPr>
        <w:tabs>
          <w:tab w:val="num" w:pos="1354"/>
        </w:tabs>
        <w:ind w:left="1354" w:hanging="360"/>
      </w:pPr>
      <w:rPr>
        <w:rFonts w:hint="default"/>
      </w:rPr>
    </w:lvl>
    <w:lvl w:ilvl="1">
      <w:start w:val="1"/>
      <w:numFmt w:val="bullet"/>
      <w:lvlText w:val=""/>
      <w:lvlJc w:val="left"/>
      <w:pPr>
        <w:tabs>
          <w:tab w:val="num" w:pos="900"/>
        </w:tabs>
        <w:ind w:left="900" w:hanging="360"/>
      </w:pPr>
      <w:rPr>
        <w:rFonts w:ascii="Symbol" w:hAnsi="Symbol"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CA970CE"/>
    <w:multiLevelType w:val="multilevel"/>
    <w:tmpl w:val="3CA970CE"/>
    <w:lvl w:ilvl="0">
      <w:start w:val="1"/>
      <w:numFmt w:val="decimal"/>
      <w:lvlText w:val="%1."/>
      <w:lvlJc w:val="left"/>
      <w:pPr>
        <w:tabs>
          <w:tab w:val="num" w:pos="360"/>
        </w:tabs>
        <w:ind w:left="360" w:hanging="360"/>
      </w:pPr>
      <w:rPr>
        <w:b w:val="0"/>
      </w:rPr>
    </w:lvl>
    <w:lvl w:ilvl="1">
      <w:start w:val="1"/>
      <w:numFmt w:val="lowerLetter"/>
      <w:lvlText w:val="%2."/>
      <w:lvlJc w:val="left"/>
      <w:pPr>
        <w:tabs>
          <w:tab w:val="num" w:pos="-338"/>
        </w:tabs>
        <w:ind w:left="-338" w:hanging="360"/>
      </w:pPr>
    </w:lvl>
    <w:lvl w:ilvl="2">
      <w:start w:val="1"/>
      <w:numFmt w:val="lowerRoman"/>
      <w:lvlText w:val="%3."/>
      <w:lvlJc w:val="right"/>
      <w:pPr>
        <w:tabs>
          <w:tab w:val="num" w:pos="382"/>
        </w:tabs>
        <w:ind w:left="382" w:hanging="180"/>
      </w:pPr>
    </w:lvl>
    <w:lvl w:ilvl="3">
      <w:start w:val="1"/>
      <w:numFmt w:val="decimal"/>
      <w:lvlText w:val="%4."/>
      <w:lvlJc w:val="left"/>
      <w:pPr>
        <w:tabs>
          <w:tab w:val="num" w:pos="1102"/>
        </w:tabs>
        <w:ind w:left="1102" w:hanging="360"/>
      </w:pPr>
    </w:lvl>
    <w:lvl w:ilvl="4">
      <w:start w:val="1"/>
      <w:numFmt w:val="lowerLetter"/>
      <w:lvlText w:val="%5."/>
      <w:lvlJc w:val="left"/>
      <w:pPr>
        <w:tabs>
          <w:tab w:val="num" w:pos="1822"/>
        </w:tabs>
        <w:ind w:left="1822" w:hanging="360"/>
      </w:pPr>
    </w:lvl>
    <w:lvl w:ilvl="5">
      <w:start w:val="1"/>
      <w:numFmt w:val="lowerRoman"/>
      <w:lvlText w:val="%6."/>
      <w:lvlJc w:val="right"/>
      <w:pPr>
        <w:tabs>
          <w:tab w:val="num" w:pos="2542"/>
        </w:tabs>
        <w:ind w:left="2542" w:hanging="180"/>
      </w:pPr>
    </w:lvl>
    <w:lvl w:ilvl="6">
      <w:start w:val="1"/>
      <w:numFmt w:val="decimal"/>
      <w:lvlText w:val="%7."/>
      <w:lvlJc w:val="left"/>
      <w:pPr>
        <w:tabs>
          <w:tab w:val="num" w:pos="3262"/>
        </w:tabs>
        <w:ind w:left="3262" w:hanging="360"/>
      </w:pPr>
    </w:lvl>
    <w:lvl w:ilvl="7">
      <w:start w:val="1"/>
      <w:numFmt w:val="lowerLetter"/>
      <w:lvlText w:val="%8."/>
      <w:lvlJc w:val="left"/>
      <w:pPr>
        <w:tabs>
          <w:tab w:val="num" w:pos="3982"/>
        </w:tabs>
        <w:ind w:left="3982" w:hanging="360"/>
      </w:pPr>
    </w:lvl>
    <w:lvl w:ilvl="8">
      <w:start w:val="1"/>
      <w:numFmt w:val="lowerRoman"/>
      <w:lvlText w:val="%9."/>
      <w:lvlJc w:val="right"/>
      <w:pPr>
        <w:tabs>
          <w:tab w:val="num" w:pos="4702"/>
        </w:tabs>
        <w:ind w:left="4702" w:hanging="180"/>
      </w:pPr>
    </w:lvl>
  </w:abstractNum>
  <w:abstractNum w:abstractNumId="26" w15:restartNumberingAfterBreak="0">
    <w:nsid w:val="3D7873AF"/>
    <w:multiLevelType w:val="multilevel"/>
    <w:tmpl w:val="3D7873AF"/>
    <w:lvl w:ilvl="0">
      <w:start w:val="1"/>
      <w:numFmt w:val="bullet"/>
      <w:pStyle w:val="10"/>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7" w15:restartNumberingAfterBreak="0">
    <w:nsid w:val="3F137F11"/>
    <w:multiLevelType w:val="multilevel"/>
    <w:tmpl w:val="3F137F11"/>
    <w:lvl w:ilvl="0">
      <w:start w:val="1"/>
      <w:numFmt w:val="decimal"/>
      <w:lvlText w:val="%1."/>
      <w:lvlJc w:val="left"/>
      <w:pPr>
        <w:ind w:left="1429" w:hanging="360"/>
      </w:pPr>
      <w:rPr>
        <w:rFonts w:hint="default"/>
      </w:rPr>
    </w:lvl>
    <w:lvl w:ilvl="1">
      <w:start w:val="2"/>
      <w:numFmt w:val="decimal"/>
      <w:isLgl/>
      <w:lvlText w:val="%1.%2"/>
      <w:lvlJc w:val="left"/>
      <w:pPr>
        <w:ind w:left="1519" w:hanging="450"/>
      </w:pPr>
      <w:rPr>
        <w:rFonts w:hint="default"/>
      </w:rPr>
    </w:lvl>
    <w:lvl w:ilvl="2">
      <w:start w:val="2"/>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1789" w:hanging="720"/>
      </w:pPr>
      <w:rPr>
        <w:rFonts w:hint="default"/>
      </w:rPr>
    </w:lvl>
    <w:lvl w:ilvl="5">
      <w:start w:val="1"/>
      <w:numFmt w:val="decimal"/>
      <w:isLgl/>
      <w:lvlText w:val="%1.%2.%3.%4.%5.%6"/>
      <w:lvlJc w:val="left"/>
      <w:pPr>
        <w:ind w:left="2149" w:hanging="1080"/>
      </w:pPr>
      <w:rPr>
        <w:rFonts w:hint="default"/>
      </w:rPr>
    </w:lvl>
    <w:lvl w:ilvl="6">
      <w:start w:val="1"/>
      <w:numFmt w:val="decimal"/>
      <w:isLgl/>
      <w:lvlText w:val="%1.%2.%3.%4.%5.%6.%7"/>
      <w:lvlJc w:val="left"/>
      <w:pPr>
        <w:ind w:left="2149" w:hanging="1080"/>
      </w:pPr>
      <w:rPr>
        <w:rFonts w:hint="default"/>
      </w:rPr>
    </w:lvl>
    <w:lvl w:ilvl="7">
      <w:start w:val="1"/>
      <w:numFmt w:val="decimal"/>
      <w:isLgl/>
      <w:lvlText w:val="%1.%2.%3.%4.%5.%6.%7.%8"/>
      <w:lvlJc w:val="left"/>
      <w:pPr>
        <w:ind w:left="2509" w:hanging="1440"/>
      </w:pPr>
      <w:rPr>
        <w:rFonts w:hint="default"/>
      </w:rPr>
    </w:lvl>
    <w:lvl w:ilvl="8">
      <w:start w:val="1"/>
      <w:numFmt w:val="decimal"/>
      <w:isLgl/>
      <w:lvlText w:val="%1.%2.%3.%4.%5.%6.%7.%8.%9"/>
      <w:lvlJc w:val="left"/>
      <w:pPr>
        <w:ind w:left="2509" w:hanging="1440"/>
      </w:pPr>
      <w:rPr>
        <w:rFonts w:hint="default"/>
      </w:rPr>
    </w:lvl>
  </w:abstractNum>
  <w:abstractNum w:abstractNumId="28" w15:restartNumberingAfterBreak="0">
    <w:nsid w:val="44384E7A"/>
    <w:multiLevelType w:val="multilevel"/>
    <w:tmpl w:val="44384E7A"/>
    <w:lvl w:ilvl="0">
      <w:start w:val="1"/>
      <w:numFmt w:val="decimal"/>
      <w:pStyle w:val="4"/>
      <w:lvlText w:val="%1"/>
      <w:lvlJc w:val="left"/>
      <w:pPr>
        <w:tabs>
          <w:tab w:val="num" w:pos="0"/>
        </w:tabs>
        <w:ind w:left="0" w:firstLine="0"/>
      </w:pPr>
      <w:rPr>
        <w:rFonts w:hint="default"/>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445376AE"/>
    <w:multiLevelType w:val="multilevel"/>
    <w:tmpl w:val="445376AE"/>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61716F0"/>
    <w:multiLevelType w:val="multilevel"/>
    <w:tmpl w:val="461716F0"/>
    <w:lvl w:ilvl="0">
      <w:start w:val="1"/>
      <w:numFmt w:val="decimal"/>
      <w:pStyle w:val="8"/>
      <w:lvlText w:val="%1"/>
      <w:lvlJc w:val="left"/>
      <w:pPr>
        <w:tabs>
          <w:tab w:val="num" w:pos="57"/>
        </w:tabs>
        <w:ind w:left="57"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66F4DD0"/>
    <w:multiLevelType w:val="multilevel"/>
    <w:tmpl w:val="466F4DD0"/>
    <w:lvl w:ilvl="0">
      <w:start w:val="1"/>
      <w:numFmt w:val="decimal"/>
      <w:lvlText w:val="%1."/>
      <w:lvlJc w:val="left"/>
      <w:pPr>
        <w:tabs>
          <w:tab w:val="num" w:pos="540"/>
        </w:tabs>
        <w:ind w:left="540" w:hanging="360"/>
      </w:pPr>
      <w:rPr>
        <w:b w:val="0"/>
      </w:rPr>
    </w:lvl>
    <w:lvl w:ilvl="1">
      <w:start w:val="1"/>
      <w:numFmt w:val="lowerLetter"/>
      <w:lvlText w:val="%2."/>
      <w:lvlJc w:val="left"/>
      <w:pPr>
        <w:tabs>
          <w:tab w:val="num" w:pos="551"/>
        </w:tabs>
        <w:ind w:left="551" w:hanging="360"/>
      </w:pPr>
    </w:lvl>
    <w:lvl w:ilvl="2">
      <w:start w:val="1"/>
      <w:numFmt w:val="lowerRoman"/>
      <w:lvlText w:val="%3."/>
      <w:lvlJc w:val="right"/>
      <w:pPr>
        <w:tabs>
          <w:tab w:val="num" w:pos="1271"/>
        </w:tabs>
        <w:ind w:left="1271" w:hanging="180"/>
      </w:pPr>
    </w:lvl>
    <w:lvl w:ilvl="3">
      <w:start w:val="1"/>
      <w:numFmt w:val="decimal"/>
      <w:lvlText w:val="%4."/>
      <w:lvlJc w:val="left"/>
      <w:pPr>
        <w:tabs>
          <w:tab w:val="num" w:pos="1991"/>
        </w:tabs>
        <w:ind w:left="1991" w:hanging="360"/>
      </w:pPr>
    </w:lvl>
    <w:lvl w:ilvl="4">
      <w:start w:val="1"/>
      <w:numFmt w:val="lowerLetter"/>
      <w:lvlText w:val="%5."/>
      <w:lvlJc w:val="left"/>
      <w:pPr>
        <w:tabs>
          <w:tab w:val="num" w:pos="2711"/>
        </w:tabs>
        <w:ind w:left="2711" w:hanging="360"/>
      </w:pPr>
    </w:lvl>
    <w:lvl w:ilvl="5">
      <w:start w:val="1"/>
      <w:numFmt w:val="lowerRoman"/>
      <w:lvlText w:val="%6."/>
      <w:lvlJc w:val="right"/>
      <w:pPr>
        <w:tabs>
          <w:tab w:val="num" w:pos="3431"/>
        </w:tabs>
        <w:ind w:left="3431" w:hanging="180"/>
      </w:pPr>
    </w:lvl>
    <w:lvl w:ilvl="6">
      <w:start w:val="1"/>
      <w:numFmt w:val="decimal"/>
      <w:lvlText w:val="%7."/>
      <w:lvlJc w:val="left"/>
      <w:pPr>
        <w:tabs>
          <w:tab w:val="num" w:pos="4151"/>
        </w:tabs>
        <w:ind w:left="4151" w:hanging="360"/>
      </w:pPr>
    </w:lvl>
    <w:lvl w:ilvl="7">
      <w:start w:val="1"/>
      <w:numFmt w:val="lowerLetter"/>
      <w:lvlText w:val="%8."/>
      <w:lvlJc w:val="left"/>
      <w:pPr>
        <w:tabs>
          <w:tab w:val="num" w:pos="4871"/>
        </w:tabs>
        <w:ind w:left="4871" w:hanging="360"/>
      </w:pPr>
    </w:lvl>
    <w:lvl w:ilvl="8">
      <w:start w:val="1"/>
      <w:numFmt w:val="lowerRoman"/>
      <w:lvlText w:val="%9."/>
      <w:lvlJc w:val="right"/>
      <w:pPr>
        <w:tabs>
          <w:tab w:val="num" w:pos="5591"/>
        </w:tabs>
        <w:ind w:left="5591" w:hanging="180"/>
      </w:pPr>
    </w:lvl>
  </w:abstractNum>
  <w:abstractNum w:abstractNumId="33" w15:restartNumberingAfterBreak="0">
    <w:nsid w:val="471B090D"/>
    <w:multiLevelType w:val="multilevel"/>
    <w:tmpl w:val="471B090D"/>
    <w:lvl w:ilvl="0">
      <w:start w:val="1"/>
      <w:numFmt w:val="decimal"/>
      <w:pStyle w:val="12pt025"/>
      <w:lvlText w:val="%1"/>
      <w:lvlJc w:val="left"/>
      <w:pPr>
        <w:tabs>
          <w:tab w:val="num" w:pos="1076"/>
        </w:tabs>
        <w:ind w:left="1076" w:hanging="432"/>
      </w:pPr>
    </w:lvl>
    <w:lvl w:ilvl="1">
      <w:start w:val="1"/>
      <w:numFmt w:val="decimal"/>
      <w:lvlText w:val="%1.%2"/>
      <w:lvlJc w:val="left"/>
      <w:pPr>
        <w:tabs>
          <w:tab w:val="num" w:pos="1220"/>
        </w:tabs>
        <w:ind w:left="1220" w:hanging="576"/>
      </w:pPr>
    </w:lvl>
    <w:lvl w:ilvl="2">
      <w:start w:val="1"/>
      <w:numFmt w:val="decimal"/>
      <w:lvlText w:val="%1.%2.%3"/>
      <w:lvlJc w:val="left"/>
      <w:pPr>
        <w:tabs>
          <w:tab w:val="num" w:pos="1364"/>
        </w:tabs>
        <w:ind w:left="1364" w:hanging="720"/>
      </w:pPr>
    </w:lvl>
    <w:lvl w:ilvl="3">
      <w:start w:val="1"/>
      <w:numFmt w:val="decimal"/>
      <w:lvlText w:val="%1.%2.%3.%4"/>
      <w:lvlJc w:val="left"/>
      <w:pPr>
        <w:tabs>
          <w:tab w:val="num" w:pos="1508"/>
        </w:tabs>
        <w:ind w:left="1508" w:hanging="864"/>
      </w:pPr>
    </w:lvl>
    <w:lvl w:ilvl="4">
      <w:start w:val="1"/>
      <w:numFmt w:val="decimal"/>
      <w:lvlText w:val="%1.%2.%3.%4.%5"/>
      <w:lvlJc w:val="left"/>
      <w:pPr>
        <w:tabs>
          <w:tab w:val="num" w:pos="1652"/>
        </w:tabs>
        <w:ind w:left="1652" w:hanging="1008"/>
      </w:pPr>
    </w:lvl>
    <w:lvl w:ilvl="5">
      <w:start w:val="1"/>
      <w:numFmt w:val="decimal"/>
      <w:lvlText w:val="%1.%2.%3.%4.%5.%6"/>
      <w:lvlJc w:val="left"/>
      <w:pPr>
        <w:tabs>
          <w:tab w:val="num" w:pos="1796"/>
        </w:tabs>
        <w:ind w:left="1796" w:hanging="1152"/>
      </w:pPr>
    </w:lvl>
    <w:lvl w:ilvl="6">
      <w:start w:val="1"/>
      <w:numFmt w:val="decimal"/>
      <w:lvlText w:val="%1.%2.%3.%4.%5.%6.%7"/>
      <w:lvlJc w:val="left"/>
      <w:pPr>
        <w:tabs>
          <w:tab w:val="num" w:pos="1940"/>
        </w:tabs>
        <w:ind w:left="1940" w:hanging="1296"/>
      </w:pPr>
    </w:lvl>
    <w:lvl w:ilvl="7">
      <w:start w:val="1"/>
      <w:numFmt w:val="decimal"/>
      <w:lvlText w:val="%1.%2.%3.%4.%5.%6.%7.%8"/>
      <w:lvlJc w:val="left"/>
      <w:pPr>
        <w:tabs>
          <w:tab w:val="num" w:pos="2084"/>
        </w:tabs>
        <w:ind w:left="2084" w:hanging="1440"/>
      </w:pPr>
    </w:lvl>
    <w:lvl w:ilvl="8">
      <w:start w:val="1"/>
      <w:numFmt w:val="decimal"/>
      <w:lvlText w:val="%1.%2.%3.%4.%5.%6.%7.%8.%9"/>
      <w:lvlJc w:val="left"/>
      <w:pPr>
        <w:tabs>
          <w:tab w:val="num" w:pos="2228"/>
        </w:tabs>
        <w:ind w:left="2228" w:hanging="1584"/>
      </w:pPr>
    </w:lvl>
  </w:abstractNum>
  <w:abstractNum w:abstractNumId="34" w15:restartNumberingAfterBreak="0">
    <w:nsid w:val="4C884036"/>
    <w:multiLevelType w:val="multilevel"/>
    <w:tmpl w:val="4C884036"/>
    <w:lvl w:ilvl="0">
      <w:start w:val="1"/>
      <w:numFmt w:val="decimal"/>
      <w:lvlText w:val="%1."/>
      <w:lvlJc w:val="left"/>
      <w:pPr>
        <w:tabs>
          <w:tab w:val="num" w:pos="540"/>
        </w:tabs>
        <w:ind w:left="540" w:hanging="360"/>
      </w:pPr>
      <w:rPr>
        <w:b w:val="0"/>
      </w:rPr>
    </w:lvl>
    <w:lvl w:ilvl="1">
      <w:start w:val="1"/>
      <w:numFmt w:val="lowerLetter"/>
      <w:lvlText w:val="%2."/>
      <w:lvlJc w:val="left"/>
      <w:pPr>
        <w:tabs>
          <w:tab w:val="num" w:pos="551"/>
        </w:tabs>
        <w:ind w:left="551" w:hanging="360"/>
      </w:pPr>
    </w:lvl>
    <w:lvl w:ilvl="2">
      <w:start w:val="1"/>
      <w:numFmt w:val="lowerRoman"/>
      <w:lvlText w:val="%3."/>
      <w:lvlJc w:val="right"/>
      <w:pPr>
        <w:tabs>
          <w:tab w:val="num" w:pos="1271"/>
        </w:tabs>
        <w:ind w:left="1271" w:hanging="180"/>
      </w:pPr>
    </w:lvl>
    <w:lvl w:ilvl="3">
      <w:start w:val="1"/>
      <w:numFmt w:val="decimal"/>
      <w:lvlText w:val="%4."/>
      <w:lvlJc w:val="left"/>
      <w:pPr>
        <w:tabs>
          <w:tab w:val="num" w:pos="1991"/>
        </w:tabs>
        <w:ind w:left="1991" w:hanging="360"/>
      </w:pPr>
    </w:lvl>
    <w:lvl w:ilvl="4">
      <w:start w:val="1"/>
      <w:numFmt w:val="lowerLetter"/>
      <w:lvlText w:val="%5."/>
      <w:lvlJc w:val="left"/>
      <w:pPr>
        <w:tabs>
          <w:tab w:val="num" w:pos="2711"/>
        </w:tabs>
        <w:ind w:left="2711" w:hanging="360"/>
      </w:pPr>
    </w:lvl>
    <w:lvl w:ilvl="5">
      <w:start w:val="1"/>
      <w:numFmt w:val="lowerRoman"/>
      <w:lvlText w:val="%6."/>
      <w:lvlJc w:val="right"/>
      <w:pPr>
        <w:tabs>
          <w:tab w:val="num" w:pos="3431"/>
        </w:tabs>
        <w:ind w:left="3431" w:hanging="180"/>
      </w:pPr>
    </w:lvl>
    <w:lvl w:ilvl="6">
      <w:start w:val="1"/>
      <w:numFmt w:val="decimal"/>
      <w:lvlText w:val="%7."/>
      <w:lvlJc w:val="left"/>
      <w:pPr>
        <w:tabs>
          <w:tab w:val="num" w:pos="4151"/>
        </w:tabs>
        <w:ind w:left="4151" w:hanging="360"/>
      </w:pPr>
    </w:lvl>
    <w:lvl w:ilvl="7">
      <w:start w:val="1"/>
      <w:numFmt w:val="lowerLetter"/>
      <w:lvlText w:val="%8."/>
      <w:lvlJc w:val="left"/>
      <w:pPr>
        <w:tabs>
          <w:tab w:val="num" w:pos="4871"/>
        </w:tabs>
        <w:ind w:left="4871" w:hanging="360"/>
      </w:pPr>
    </w:lvl>
    <w:lvl w:ilvl="8">
      <w:start w:val="1"/>
      <w:numFmt w:val="lowerRoman"/>
      <w:lvlText w:val="%9."/>
      <w:lvlJc w:val="right"/>
      <w:pPr>
        <w:tabs>
          <w:tab w:val="num" w:pos="5591"/>
        </w:tabs>
        <w:ind w:left="5591" w:hanging="180"/>
      </w:pPr>
    </w:lvl>
  </w:abstractNum>
  <w:abstractNum w:abstractNumId="35" w15:restartNumberingAfterBreak="0">
    <w:nsid w:val="4F9F5C1E"/>
    <w:multiLevelType w:val="hybridMultilevel"/>
    <w:tmpl w:val="74067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3814050"/>
    <w:multiLevelType w:val="multilevel"/>
    <w:tmpl w:val="5381405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15:restartNumberingAfterBreak="0">
    <w:nsid w:val="5D1D6645"/>
    <w:multiLevelType w:val="multilevel"/>
    <w:tmpl w:val="5D1D6645"/>
    <w:styleLink w:val="224"/>
    <w:lvl w:ilvl="0">
      <w:start w:val="1"/>
      <w:numFmt w:val="decimal"/>
      <w:lvlText w:val="%1."/>
      <w:lvlJc w:val="left"/>
      <w:pPr>
        <w:ind w:left="1080" w:hanging="360"/>
      </w:pPr>
      <w:rPr>
        <w:rFonts w:cs="Times New Roman" w:hint="default"/>
        <w:sz w:val="20"/>
      </w:rPr>
    </w:lvl>
    <w:lvl w:ilvl="1">
      <w:start w:val="1"/>
      <w:numFmt w:val="lowerLetter"/>
      <w:lvlText w:val="%2."/>
      <w:lvlJc w:val="left"/>
      <w:pPr>
        <w:ind w:left="1800" w:hanging="360"/>
      </w:pPr>
      <w:rPr>
        <w:rFonts w:cs="Times New Roman"/>
      </w:rPr>
    </w:lvl>
    <w:lvl w:ilvl="2">
      <w:start w:val="1"/>
      <w:numFmt w:val="lowerRoman"/>
      <w:lvlText w:val="%3."/>
      <w:lvlJc w:val="right"/>
      <w:pPr>
        <w:ind w:left="2520" w:hanging="180"/>
      </w:pPr>
      <w:rPr>
        <w:rFonts w:cs="Times New Roman"/>
      </w:rPr>
    </w:lvl>
    <w:lvl w:ilvl="3">
      <w:start w:val="1"/>
      <w:numFmt w:val="decimal"/>
      <w:lvlText w:val="%4."/>
      <w:lvlJc w:val="left"/>
      <w:pPr>
        <w:ind w:left="3240" w:hanging="360"/>
      </w:pPr>
      <w:rPr>
        <w:rFonts w:cs="Times New Roman"/>
      </w:rPr>
    </w:lvl>
    <w:lvl w:ilvl="4">
      <w:start w:val="1"/>
      <w:numFmt w:val="lowerLetter"/>
      <w:lvlText w:val="%5."/>
      <w:lvlJc w:val="left"/>
      <w:pPr>
        <w:ind w:left="3960" w:hanging="360"/>
      </w:pPr>
      <w:rPr>
        <w:rFonts w:cs="Times New Roman"/>
      </w:rPr>
    </w:lvl>
    <w:lvl w:ilvl="5">
      <w:start w:val="1"/>
      <w:numFmt w:val="lowerRoman"/>
      <w:lvlText w:val="%6."/>
      <w:lvlJc w:val="right"/>
      <w:pPr>
        <w:ind w:left="4680" w:hanging="180"/>
      </w:pPr>
      <w:rPr>
        <w:rFonts w:cs="Times New Roman"/>
      </w:rPr>
    </w:lvl>
    <w:lvl w:ilvl="6">
      <w:start w:val="1"/>
      <w:numFmt w:val="decimal"/>
      <w:lvlText w:val="%7."/>
      <w:lvlJc w:val="left"/>
      <w:pPr>
        <w:ind w:left="5400" w:hanging="360"/>
      </w:pPr>
      <w:rPr>
        <w:rFonts w:cs="Times New Roman"/>
      </w:rPr>
    </w:lvl>
    <w:lvl w:ilvl="7">
      <w:start w:val="1"/>
      <w:numFmt w:val="lowerLetter"/>
      <w:lvlText w:val="%8."/>
      <w:lvlJc w:val="left"/>
      <w:pPr>
        <w:ind w:left="6120" w:hanging="360"/>
      </w:pPr>
      <w:rPr>
        <w:rFonts w:cs="Times New Roman"/>
      </w:rPr>
    </w:lvl>
    <w:lvl w:ilvl="8">
      <w:start w:val="1"/>
      <w:numFmt w:val="lowerRoman"/>
      <w:lvlText w:val="%9."/>
      <w:lvlJc w:val="right"/>
      <w:pPr>
        <w:ind w:left="6840" w:hanging="180"/>
      </w:pPr>
      <w:rPr>
        <w:rFonts w:cs="Times New Roman"/>
      </w:rPr>
    </w:lvl>
  </w:abstractNum>
  <w:abstractNum w:abstractNumId="38" w15:restartNumberingAfterBreak="0">
    <w:nsid w:val="5D815DE3"/>
    <w:multiLevelType w:val="multilevel"/>
    <w:tmpl w:val="5D815DE3"/>
    <w:lvl w:ilvl="0">
      <w:start w:val="1"/>
      <w:numFmt w:val="decimal"/>
      <w:lvlText w:val="%1."/>
      <w:lvlJc w:val="left"/>
      <w:pPr>
        <w:tabs>
          <w:tab w:val="num" w:pos="360"/>
        </w:tabs>
        <w:ind w:left="360" w:hanging="360"/>
      </w:pPr>
      <w:rPr>
        <w:b w:val="0"/>
      </w:rPr>
    </w:lvl>
    <w:lvl w:ilvl="1">
      <w:start w:val="1"/>
      <w:numFmt w:val="lowerLetter"/>
      <w:lvlText w:val="%2."/>
      <w:lvlJc w:val="left"/>
      <w:pPr>
        <w:tabs>
          <w:tab w:val="num" w:pos="24"/>
        </w:tabs>
        <w:ind w:left="24" w:hanging="360"/>
      </w:pPr>
    </w:lvl>
    <w:lvl w:ilvl="2">
      <w:start w:val="1"/>
      <w:numFmt w:val="lowerRoman"/>
      <w:lvlText w:val="%3."/>
      <w:lvlJc w:val="right"/>
      <w:pPr>
        <w:tabs>
          <w:tab w:val="num" w:pos="744"/>
        </w:tabs>
        <w:ind w:left="744" w:hanging="180"/>
      </w:pPr>
    </w:lvl>
    <w:lvl w:ilvl="3">
      <w:start w:val="1"/>
      <w:numFmt w:val="decimal"/>
      <w:lvlText w:val="%4."/>
      <w:lvlJc w:val="left"/>
      <w:pPr>
        <w:tabs>
          <w:tab w:val="num" w:pos="1464"/>
        </w:tabs>
        <w:ind w:left="1464" w:hanging="360"/>
      </w:pPr>
    </w:lvl>
    <w:lvl w:ilvl="4">
      <w:start w:val="1"/>
      <w:numFmt w:val="lowerLetter"/>
      <w:lvlText w:val="%5."/>
      <w:lvlJc w:val="left"/>
      <w:pPr>
        <w:tabs>
          <w:tab w:val="num" w:pos="2184"/>
        </w:tabs>
        <w:ind w:left="2184" w:hanging="360"/>
      </w:pPr>
    </w:lvl>
    <w:lvl w:ilvl="5">
      <w:start w:val="1"/>
      <w:numFmt w:val="lowerRoman"/>
      <w:lvlText w:val="%6."/>
      <w:lvlJc w:val="right"/>
      <w:pPr>
        <w:tabs>
          <w:tab w:val="num" w:pos="2904"/>
        </w:tabs>
        <w:ind w:left="2904" w:hanging="180"/>
      </w:pPr>
    </w:lvl>
    <w:lvl w:ilvl="6">
      <w:start w:val="1"/>
      <w:numFmt w:val="decimal"/>
      <w:lvlText w:val="%7."/>
      <w:lvlJc w:val="left"/>
      <w:pPr>
        <w:tabs>
          <w:tab w:val="num" w:pos="3624"/>
        </w:tabs>
        <w:ind w:left="3624" w:hanging="360"/>
      </w:pPr>
    </w:lvl>
    <w:lvl w:ilvl="7">
      <w:start w:val="1"/>
      <w:numFmt w:val="lowerLetter"/>
      <w:lvlText w:val="%8."/>
      <w:lvlJc w:val="left"/>
      <w:pPr>
        <w:tabs>
          <w:tab w:val="num" w:pos="4344"/>
        </w:tabs>
        <w:ind w:left="4344" w:hanging="360"/>
      </w:pPr>
    </w:lvl>
    <w:lvl w:ilvl="8">
      <w:start w:val="1"/>
      <w:numFmt w:val="lowerRoman"/>
      <w:lvlText w:val="%9."/>
      <w:lvlJc w:val="right"/>
      <w:pPr>
        <w:tabs>
          <w:tab w:val="num" w:pos="5064"/>
        </w:tabs>
        <w:ind w:left="5064" w:hanging="180"/>
      </w:pPr>
    </w:lvl>
  </w:abstractNum>
  <w:abstractNum w:abstractNumId="39" w15:restartNumberingAfterBreak="0">
    <w:nsid w:val="649E4A5F"/>
    <w:multiLevelType w:val="multilevel"/>
    <w:tmpl w:val="649E4A5F"/>
    <w:lvl w:ilvl="0">
      <w:start w:val="1"/>
      <w:numFmt w:val="decimal"/>
      <w:lvlText w:val="%1"/>
      <w:lvlJc w:val="left"/>
      <w:pPr>
        <w:tabs>
          <w:tab w:val="num" w:pos="720"/>
        </w:tabs>
        <w:ind w:left="0" w:firstLine="0"/>
      </w:pPr>
      <w:rPr>
        <w:rFonts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68A00A4F"/>
    <w:multiLevelType w:val="multilevel"/>
    <w:tmpl w:val="68A00A4F"/>
    <w:lvl w:ilvl="0">
      <w:start w:val="1"/>
      <w:numFmt w:val="decimal"/>
      <w:lvlText w:val="%1."/>
      <w:lvlJc w:val="left"/>
      <w:pPr>
        <w:tabs>
          <w:tab w:val="num" w:pos="1068"/>
        </w:tabs>
        <w:ind w:left="1068" w:hanging="360"/>
      </w:pPr>
      <w:rPr>
        <w:b w:val="0"/>
      </w:rPr>
    </w:lvl>
    <w:lvl w:ilvl="1">
      <w:start w:val="1"/>
      <w:numFmt w:val="lowerLetter"/>
      <w:lvlText w:val="%2."/>
      <w:lvlJc w:val="left"/>
      <w:pPr>
        <w:tabs>
          <w:tab w:val="num" w:pos="1428"/>
        </w:tabs>
        <w:ind w:left="1428" w:hanging="360"/>
      </w:pPr>
    </w:lvl>
    <w:lvl w:ilvl="2">
      <w:start w:val="1"/>
      <w:numFmt w:val="lowerRoman"/>
      <w:lvlText w:val="%3."/>
      <w:lvlJc w:val="right"/>
      <w:pPr>
        <w:tabs>
          <w:tab w:val="num" w:pos="2148"/>
        </w:tabs>
        <w:ind w:left="2148" w:hanging="180"/>
      </w:pPr>
    </w:lvl>
    <w:lvl w:ilvl="3">
      <w:start w:val="1"/>
      <w:numFmt w:val="decimal"/>
      <w:lvlText w:val="%4."/>
      <w:lvlJc w:val="left"/>
      <w:pPr>
        <w:tabs>
          <w:tab w:val="num" w:pos="2868"/>
        </w:tabs>
        <w:ind w:left="2868" w:hanging="360"/>
      </w:pPr>
    </w:lvl>
    <w:lvl w:ilvl="4">
      <w:start w:val="1"/>
      <w:numFmt w:val="lowerLetter"/>
      <w:lvlText w:val="%5."/>
      <w:lvlJc w:val="left"/>
      <w:pPr>
        <w:tabs>
          <w:tab w:val="num" w:pos="3588"/>
        </w:tabs>
        <w:ind w:left="3588" w:hanging="360"/>
      </w:pPr>
    </w:lvl>
    <w:lvl w:ilvl="5">
      <w:start w:val="1"/>
      <w:numFmt w:val="lowerRoman"/>
      <w:lvlText w:val="%6."/>
      <w:lvlJc w:val="right"/>
      <w:pPr>
        <w:tabs>
          <w:tab w:val="num" w:pos="4308"/>
        </w:tabs>
        <w:ind w:left="4308" w:hanging="180"/>
      </w:pPr>
    </w:lvl>
    <w:lvl w:ilvl="6">
      <w:start w:val="1"/>
      <w:numFmt w:val="decimal"/>
      <w:lvlText w:val="%7."/>
      <w:lvlJc w:val="left"/>
      <w:pPr>
        <w:tabs>
          <w:tab w:val="num" w:pos="5028"/>
        </w:tabs>
        <w:ind w:left="5028" w:hanging="360"/>
      </w:pPr>
    </w:lvl>
    <w:lvl w:ilvl="7">
      <w:start w:val="1"/>
      <w:numFmt w:val="lowerLetter"/>
      <w:lvlText w:val="%8."/>
      <w:lvlJc w:val="left"/>
      <w:pPr>
        <w:tabs>
          <w:tab w:val="num" w:pos="5748"/>
        </w:tabs>
        <w:ind w:left="5748" w:hanging="360"/>
      </w:pPr>
    </w:lvl>
    <w:lvl w:ilvl="8">
      <w:start w:val="1"/>
      <w:numFmt w:val="lowerRoman"/>
      <w:lvlText w:val="%9."/>
      <w:lvlJc w:val="right"/>
      <w:pPr>
        <w:tabs>
          <w:tab w:val="num" w:pos="6468"/>
        </w:tabs>
        <w:ind w:left="6468" w:hanging="180"/>
      </w:pPr>
    </w:lvl>
  </w:abstractNum>
  <w:abstractNum w:abstractNumId="41" w15:restartNumberingAfterBreak="0">
    <w:nsid w:val="6E0212D7"/>
    <w:multiLevelType w:val="hybridMultilevel"/>
    <w:tmpl w:val="740675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365E0"/>
    <w:multiLevelType w:val="multilevel"/>
    <w:tmpl w:val="6E8365E0"/>
    <w:lvl w:ilvl="0">
      <w:start w:val="1"/>
      <w:numFmt w:val="bullet"/>
      <w:lvlText w:val=""/>
      <w:lvlJc w:val="left"/>
      <w:pPr>
        <w:ind w:left="1429" w:hanging="360"/>
      </w:pPr>
      <w:rPr>
        <w:rFonts w:ascii="Symbol" w:hAnsi="Symbol"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3" w15:restartNumberingAfterBreak="0">
    <w:nsid w:val="702E73BF"/>
    <w:multiLevelType w:val="multilevel"/>
    <w:tmpl w:val="702E73BF"/>
    <w:lvl w:ilvl="0">
      <w:start w:val="1"/>
      <w:numFmt w:val="decimal"/>
      <w:lvlText w:val="%1."/>
      <w:lvlJc w:val="left"/>
      <w:pPr>
        <w:tabs>
          <w:tab w:val="num" w:pos="1789"/>
        </w:tabs>
        <w:ind w:left="1789" w:hanging="360"/>
      </w:pPr>
      <w:rPr>
        <w:rFonts w:hint="default"/>
      </w:rPr>
    </w:lvl>
    <w:lvl w:ilvl="1">
      <w:start w:val="1"/>
      <w:numFmt w:val="bullet"/>
      <w:lvlText w:val="o"/>
      <w:lvlJc w:val="left"/>
      <w:pPr>
        <w:tabs>
          <w:tab w:val="num" w:pos="2149"/>
        </w:tabs>
        <w:ind w:left="2149" w:hanging="360"/>
      </w:pPr>
      <w:rPr>
        <w:rFonts w:ascii="Courier New" w:hAnsi="Courier New" w:cs="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cs="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cs="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44" w15:restartNumberingAfterBreak="0">
    <w:nsid w:val="73C35081"/>
    <w:multiLevelType w:val="multilevel"/>
    <w:tmpl w:val="73C35081"/>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5" w15:restartNumberingAfterBreak="0">
    <w:nsid w:val="74083464"/>
    <w:multiLevelType w:val="multilevel"/>
    <w:tmpl w:val="74083464"/>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2149"/>
        </w:tabs>
        <w:ind w:left="2149" w:hanging="360"/>
      </w:pPr>
    </w:lvl>
    <w:lvl w:ilvl="2">
      <w:start w:val="1"/>
      <w:numFmt w:val="lowerRoman"/>
      <w:lvlText w:val="%3."/>
      <w:lvlJc w:val="right"/>
      <w:pPr>
        <w:tabs>
          <w:tab w:val="num" w:pos="2869"/>
        </w:tabs>
        <w:ind w:left="2869" w:hanging="180"/>
      </w:pPr>
    </w:lvl>
    <w:lvl w:ilvl="3">
      <w:start w:val="1"/>
      <w:numFmt w:val="decimal"/>
      <w:lvlText w:val="%4."/>
      <w:lvlJc w:val="left"/>
      <w:pPr>
        <w:tabs>
          <w:tab w:val="num" w:pos="3589"/>
        </w:tabs>
        <w:ind w:left="3589" w:hanging="360"/>
      </w:pPr>
    </w:lvl>
    <w:lvl w:ilvl="4">
      <w:start w:val="1"/>
      <w:numFmt w:val="lowerLetter"/>
      <w:lvlText w:val="%5."/>
      <w:lvlJc w:val="left"/>
      <w:pPr>
        <w:tabs>
          <w:tab w:val="num" w:pos="4309"/>
        </w:tabs>
        <w:ind w:left="4309" w:hanging="360"/>
      </w:pPr>
    </w:lvl>
    <w:lvl w:ilvl="5">
      <w:start w:val="1"/>
      <w:numFmt w:val="lowerRoman"/>
      <w:lvlText w:val="%6."/>
      <w:lvlJc w:val="right"/>
      <w:pPr>
        <w:tabs>
          <w:tab w:val="num" w:pos="5029"/>
        </w:tabs>
        <w:ind w:left="5029" w:hanging="180"/>
      </w:pPr>
    </w:lvl>
    <w:lvl w:ilvl="6">
      <w:start w:val="1"/>
      <w:numFmt w:val="decimal"/>
      <w:lvlText w:val="%7."/>
      <w:lvlJc w:val="left"/>
      <w:pPr>
        <w:tabs>
          <w:tab w:val="num" w:pos="5749"/>
        </w:tabs>
        <w:ind w:left="5749" w:hanging="360"/>
      </w:pPr>
    </w:lvl>
    <w:lvl w:ilvl="7">
      <w:start w:val="1"/>
      <w:numFmt w:val="lowerLetter"/>
      <w:lvlText w:val="%8."/>
      <w:lvlJc w:val="left"/>
      <w:pPr>
        <w:tabs>
          <w:tab w:val="num" w:pos="6469"/>
        </w:tabs>
        <w:ind w:left="6469" w:hanging="360"/>
      </w:pPr>
    </w:lvl>
    <w:lvl w:ilvl="8">
      <w:start w:val="1"/>
      <w:numFmt w:val="lowerRoman"/>
      <w:lvlText w:val="%9."/>
      <w:lvlJc w:val="right"/>
      <w:pPr>
        <w:tabs>
          <w:tab w:val="num" w:pos="7189"/>
        </w:tabs>
        <w:ind w:left="7189" w:hanging="180"/>
      </w:pPr>
    </w:lvl>
  </w:abstractNum>
  <w:abstractNum w:abstractNumId="46" w15:restartNumberingAfterBreak="0">
    <w:nsid w:val="755768D7"/>
    <w:multiLevelType w:val="multilevel"/>
    <w:tmpl w:val="755768D7"/>
    <w:lvl w:ilvl="0">
      <w:start w:val="1"/>
      <w:numFmt w:val="bullet"/>
      <w:pStyle w:val="40"/>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7B069A7"/>
    <w:multiLevelType w:val="multilevel"/>
    <w:tmpl w:val="77B069A7"/>
    <w:lvl w:ilvl="0">
      <w:start w:val="1"/>
      <w:numFmt w:val="decimal"/>
      <w:lvlText w:val="%1."/>
      <w:lvlJc w:val="left"/>
      <w:pPr>
        <w:tabs>
          <w:tab w:val="num" w:pos="1429"/>
        </w:tabs>
        <w:ind w:left="1429"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0"/>
  </w:num>
  <w:num w:numId="2">
    <w:abstractNumId w:val="31"/>
  </w:num>
  <w:num w:numId="3">
    <w:abstractNumId w:val="1"/>
    <w:lvlOverride w:ilvl="0">
      <w:startOverride w:val="1"/>
    </w:lvlOverride>
  </w:num>
  <w:num w:numId="4">
    <w:abstractNumId w:val="46"/>
  </w:num>
  <w:num w:numId="5">
    <w:abstractNumId w:val="3"/>
  </w:num>
  <w:num w:numId="6">
    <w:abstractNumId w:val="24"/>
  </w:num>
  <w:num w:numId="7">
    <w:abstractNumId w:val="7"/>
  </w:num>
  <w:num w:numId="8">
    <w:abstractNumId w:val="28"/>
  </w:num>
  <w:num w:numId="9">
    <w:abstractNumId w:val="18"/>
  </w:num>
  <w:num w:numId="10">
    <w:abstractNumId w:val="2"/>
  </w:num>
  <w:num w:numId="11">
    <w:abstractNumId w:val="11"/>
  </w:num>
  <w:num w:numId="12">
    <w:abstractNumId w:val="33"/>
  </w:num>
  <w:num w:numId="13">
    <w:abstractNumId w:val="12"/>
  </w:num>
  <w:num w:numId="14">
    <w:abstractNumId w:val="21"/>
  </w:num>
  <w:num w:numId="15">
    <w:abstractNumId w:val="8"/>
  </w:num>
  <w:num w:numId="16">
    <w:abstractNumId w:val="9"/>
  </w:num>
  <w:num w:numId="17">
    <w:abstractNumId w:val="26"/>
  </w:num>
  <w:num w:numId="18">
    <w:abstractNumId w:val="13"/>
    <w:lvlOverride w:ilvl="0">
      <w:startOverride w:val="1"/>
    </w:lvlOverride>
  </w:num>
  <w:num w:numId="19">
    <w:abstractNumId w:val="4"/>
    <w:lvlOverride w:ilvl="0">
      <w:lvl w:ilvl="0">
        <w:start w:val="65535"/>
        <w:numFmt w:val="bullet"/>
        <w:lvlText w:val="-"/>
        <w:legacy w:legacy="1" w:legacySpace="0" w:legacyIndent="130"/>
        <w:lvlJc w:val="left"/>
        <w:rPr>
          <w:rFonts w:ascii="Times New Roman" w:hAnsi="Times New Roman" w:cs="Times New Roman" w:hint="default"/>
        </w:rPr>
      </w:lvl>
    </w:lvlOverride>
  </w:num>
  <w:num w:numId="20">
    <w:abstractNumId w:val="43"/>
  </w:num>
  <w:num w:numId="21">
    <w:abstractNumId w:val="22"/>
  </w:num>
  <w:num w:numId="22">
    <w:abstractNumId w:val="27"/>
  </w:num>
  <w:num w:numId="23">
    <w:abstractNumId w:val="15"/>
  </w:num>
  <w:num w:numId="24">
    <w:abstractNumId w:val="6"/>
  </w:num>
  <w:num w:numId="25">
    <w:abstractNumId w:val="42"/>
  </w:num>
  <w:num w:numId="26">
    <w:abstractNumId w:val="45"/>
  </w:num>
  <w:num w:numId="27">
    <w:abstractNumId w:val="47"/>
  </w:num>
  <w:num w:numId="28">
    <w:abstractNumId w:val="32"/>
  </w:num>
  <w:num w:numId="29">
    <w:abstractNumId w:val="34"/>
  </w:num>
  <w:num w:numId="30">
    <w:abstractNumId w:val="10"/>
  </w:num>
  <w:num w:numId="31">
    <w:abstractNumId w:val="17"/>
  </w:num>
  <w:num w:numId="32">
    <w:abstractNumId w:val="16"/>
  </w:num>
  <w:num w:numId="33">
    <w:abstractNumId w:val="44"/>
  </w:num>
  <w:num w:numId="34">
    <w:abstractNumId w:val="29"/>
  </w:num>
  <w:num w:numId="35">
    <w:abstractNumId w:val="25"/>
  </w:num>
  <w:num w:numId="36">
    <w:abstractNumId w:val="38"/>
  </w:num>
  <w:num w:numId="37">
    <w:abstractNumId w:val="20"/>
  </w:num>
  <w:num w:numId="38">
    <w:abstractNumId w:val="39"/>
  </w:num>
  <w:num w:numId="39">
    <w:abstractNumId w:val="36"/>
  </w:num>
  <w:num w:numId="40">
    <w:abstractNumId w:val="5"/>
  </w:num>
  <w:num w:numId="41">
    <w:abstractNumId w:val="40"/>
  </w:num>
  <w:num w:numId="42">
    <w:abstractNumId w:val="37"/>
  </w:num>
  <w:num w:numId="43">
    <w:abstractNumId w:val="19"/>
  </w:num>
  <w:num w:numId="44">
    <w:abstractNumId w:val="14"/>
  </w:num>
  <w:num w:numId="45">
    <w:abstractNumId w:val="30"/>
  </w:num>
  <w:num w:numId="46">
    <w:abstractNumId w:val="23"/>
  </w:num>
  <w:num w:numId="47">
    <w:abstractNumId w:val="35"/>
  </w:num>
  <w:num w:numId="48">
    <w:abstractNumId w:val="41"/>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85E09"/>
    <w:rsid w:val="0018614C"/>
    <w:rsid w:val="00224495"/>
    <w:rsid w:val="002C6360"/>
    <w:rsid w:val="00312439"/>
    <w:rsid w:val="003214D8"/>
    <w:rsid w:val="003845B2"/>
    <w:rsid w:val="003B111E"/>
    <w:rsid w:val="004422E3"/>
    <w:rsid w:val="004D0F69"/>
    <w:rsid w:val="00507374"/>
    <w:rsid w:val="006E667C"/>
    <w:rsid w:val="007A6999"/>
    <w:rsid w:val="007F7C79"/>
    <w:rsid w:val="00862C15"/>
    <w:rsid w:val="008A1DF6"/>
    <w:rsid w:val="008A1E73"/>
    <w:rsid w:val="008F104F"/>
    <w:rsid w:val="00924728"/>
    <w:rsid w:val="0099190F"/>
    <w:rsid w:val="00A10F3D"/>
    <w:rsid w:val="00C1010C"/>
    <w:rsid w:val="00C36E10"/>
    <w:rsid w:val="00C85E09"/>
    <w:rsid w:val="00CF16D8"/>
    <w:rsid w:val="00E80728"/>
    <w:rsid w:val="00F43C01"/>
    <w:rsid w:val="00F741C1"/>
    <w:rsid w:val="00FE03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CA00E"/>
  <w15:docId w15:val="{C26D1198-AAF4-408F-B36B-0740BEE6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iPriority="99"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iPriority="99"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99" w:unhideWhenUsed="1"/>
    <w:lsdException w:name="List Number 5" w:semiHidden="1" w:unhideWhenUsed="1"/>
    <w:lsdException w:name="Title" w:uiPriority="10" w:qFormat="1"/>
    <w:lsdException w:name="Closing" w:semiHidden="1" w:uiPriority="99" w:unhideWhenUsed="1"/>
    <w:lsdException w:name="Signature" w:semiHidden="1" w:uiPriority="99"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iPriority="99"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Theme" w:semiHidden="1" w:uiPriority="99"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E80728"/>
    <w:pPr>
      <w:spacing w:after="0" w:line="240" w:lineRule="auto"/>
    </w:pPr>
    <w:rPr>
      <w:rFonts w:ascii="Times New Roman" w:eastAsia="Times New Roman" w:hAnsi="Times New Roman" w:cs="Times New Roman"/>
      <w:sz w:val="24"/>
      <w:szCs w:val="24"/>
      <w:lang w:eastAsia="ru-RU"/>
    </w:rPr>
  </w:style>
  <w:style w:type="paragraph" w:styleId="11">
    <w:name w:val="heading 1"/>
    <w:basedOn w:val="a3"/>
    <w:next w:val="a3"/>
    <w:link w:val="14"/>
    <w:qFormat/>
    <w:rsid w:val="00E80728"/>
    <w:pPr>
      <w:ind w:firstLine="454"/>
      <w:outlineLvl w:val="0"/>
    </w:pPr>
    <w:rPr>
      <w:b/>
      <w:caps/>
    </w:rPr>
  </w:style>
  <w:style w:type="paragraph" w:styleId="21">
    <w:name w:val="heading 2"/>
    <w:basedOn w:val="a3"/>
    <w:next w:val="a3"/>
    <w:link w:val="23"/>
    <w:qFormat/>
    <w:rsid w:val="00E80728"/>
    <w:pPr>
      <w:keepNext/>
      <w:spacing w:before="240" w:after="60"/>
      <w:outlineLvl w:val="1"/>
    </w:pPr>
    <w:rPr>
      <w:rFonts w:ascii="Arial" w:hAnsi="Arial" w:cs="Arial"/>
      <w:b/>
      <w:bCs/>
      <w:i/>
      <w:iCs/>
      <w:sz w:val="28"/>
      <w:szCs w:val="28"/>
      <w:lang w:eastAsia="en-US"/>
    </w:rPr>
  </w:style>
  <w:style w:type="paragraph" w:styleId="32">
    <w:name w:val="heading 3"/>
    <w:basedOn w:val="a3"/>
    <w:link w:val="320"/>
    <w:qFormat/>
    <w:rsid w:val="00E80728"/>
    <w:pPr>
      <w:spacing w:before="100" w:beforeAutospacing="1" w:after="100" w:afterAutospacing="1"/>
      <w:outlineLvl w:val="2"/>
    </w:pPr>
    <w:rPr>
      <w:b/>
      <w:bCs/>
      <w:sz w:val="27"/>
      <w:szCs w:val="27"/>
    </w:rPr>
  </w:style>
  <w:style w:type="paragraph" w:styleId="41">
    <w:name w:val="heading 4"/>
    <w:basedOn w:val="a3"/>
    <w:next w:val="a3"/>
    <w:link w:val="42"/>
    <w:qFormat/>
    <w:rsid w:val="00E80728"/>
    <w:pPr>
      <w:keepNext/>
      <w:spacing w:before="240" w:after="60"/>
      <w:outlineLvl w:val="3"/>
    </w:pPr>
    <w:rPr>
      <w:b/>
      <w:bCs/>
      <w:sz w:val="28"/>
      <w:szCs w:val="28"/>
    </w:rPr>
  </w:style>
  <w:style w:type="paragraph" w:styleId="50">
    <w:name w:val="heading 5"/>
    <w:basedOn w:val="a3"/>
    <w:next w:val="a3"/>
    <w:link w:val="51"/>
    <w:qFormat/>
    <w:rsid w:val="00E80728"/>
    <w:pPr>
      <w:spacing w:before="240" w:after="60"/>
      <w:outlineLvl w:val="4"/>
    </w:pPr>
    <w:rPr>
      <w:b/>
      <w:bCs/>
      <w:i/>
      <w:iCs/>
      <w:sz w:val="26"/>
      <w:szCs w:val="26"/>
    </w:rPr>
  </w:style>
  <w:style w:type="paragraph" w:styleId="6">
    <w:name w:val="heading 6"/>
    <w:basedOn w:val="a3"/>
    <w:next w:val="a3"/>
    <w:link w:val="60"/>
    <w:qFormat/>
    <w:rsid w:val="00E80728"/>
    <w:pPr>
      <w:spacing w:before="240" w:after="60"/>
      <w:outlineLvl w:val="5"/>
    </w:pPr>
    <w:rPr>
      <w:rFonts w:ascii="Calibri" w:hAnsi="Calibri"/>
      <w:b/>
      <w:bCs/>
      <w:sz w:val="22"/>
      <w:szCs w:val="22"/>
    </w:rPr>
  </w:style>
  <w:style w:type="paragraph" w:styleId="7">
    <w:name w:val="heading 7"/>
    <w:basedOn w:val="a3"/>
    <w:next w:val="a3"/>
    <w:link w:val="70"/>
    <w:qFormat/>
    <w:rsid w:val="00E80728"/>
    <w:pPr>
      <w:spacing w:before="240" w:after="60"/>
      <w:outlineLvl w:val="6"/>
    </w:pPr>
    <w:rPr>
      <w:rFonts w:ascii="Calibri" w:hAnsi="Calibri"/>
    </w:rPr>
  </w:style>
  <w:style w:type="paragraph" w:styleId="80">
    <w:name w:val="heading 8"/>
    <w:basedOn w:val="a3"/>
    <w:next w:val="a3"/>
    <w:link w:val="81"/>
    <w:qFormat/>
    <w:rsid w:val="00E80728"/>
    <w:pPr>
      <w:spacing w:before="240" w:after="60"/>
      <w:outlineLvl w:val="7"/>
    </w:pPr>
    <w:rPr>
      <w:rFonts w:ascii="Calibri" w:hAnsi="Calibri"/>
      <w:i/>
      <w:iCs/>
      <w:lang w:eastAsia="en-US"/>
    </w:rPr>
  </w:style>
  <w:style w:type="paragraph" w:styleId="9">
    <w:name w:val="heading 9"/>
    <w:basedOn w:val="a3"/>
    <w:next w:val="a3"/>
    <w:link w:val="90"/>
    <w:qFormat/>
    <w:rsid w:val="00E80728"/>
    <w:pPr>
      <w:spacing w:before="240" w:after="60"/>
      <w:outlineLvl w:val="8"/>
    </w:pPr>
    <w:rPr>
      <w:rFonts w:ascii="Cambria" w:hAnsi="Cambria"/>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Знак Знак410,Знак Заголовок 1 Знак Знак3,Основной текст с отступом1 Знак,текст Знак2,Основной текст 1 Знак2,Знак4 Знак1"/>
    <w:basedOn w:val="a4"/>
    <w:rsid w:val="00E80728"/>
    <w:rPr>
      <w:rFonts w:asciiTheme="majorHAnsi" w:eastAsiaTheme="majorEastAsia" w:hAnsiTheme="majorHAnsi" w:cstheme="majorBidi"/>
      <w:color w:val="2E74B5" w:themeColor="accent1" w:themeShade="BF"/>
      <w:sz w:val="32"/>
      <w:szCs w:val="32"/>
      <w:lang w:eastAsia="ru-RU"/>
    </w:rPr>
  </w:style>
  <w:style w:type="character" w:customStyle="1" w:styleId="22">
    <w:name w:val="Заголовок 2 Знак"/>
    <w:aliases w:val="Знак3 Знак Знак5,Знак3 Знак Знак12,Знак3 Знак Знак13,Знак3 Знак Знак14,Знак3 Знак Знак15,Знак3 Знак Знак16,Знак3 Знак Знак17,Знак3 Знак Знак Знак2,Знак3 Знак Знак Знак3"/>
    <w:basedOn w:val="a4"/>
    <w:uiPriority w:val="99"/>
    <w:rsid w:val="00E80728"/>
    <w:rPr>
      <w:rFonts w:asciiTheme="majorHAnsi" w:eastAsiaTheme="majorEastAsia" w:hAnsiTheme="majorHAnsi" w:cstheme="majorBidi"/>
      <w:color w:val="2E74B5" w:themeColor="accent1" w:themeShade="BF"/>
      <w:sz w:val="26"/>
      <w:szCs w:val="26"/>
      <w:lang w:eastAsia="ru-RU"/>
    </w:rPr>
  </w:style>
  <w:style w:type="character" w:customStyle="1" w:styleId="33">
    <w:name w:val="Заголовок 3 Знак"/>
    <w:aliases w:val="Знак2 Знак1,Знак2 Знак2"/>
    <w:basedOn w:val="a4"/>
    <w:rsid w:val="00E80728"/>
    <w:rPr>
      <w:rFonts w:asciiTheme="majorHAnsi" w:eastAsiaTheme="majorEastAsia" w:hAnsiTheme="majorHAnsi" w:cstheme="majorBidi"/>
      <w:color w:val="1F4D78" w:themeColor="accent1" w:themeShade="7F"/>
      <w:sz w:val="24"/>
      <w:szCs w:val="24"/>
      <w:lang w:eastAsia="ru-RU"/>
    </w:rPr>
  </w:style>
  <w:style w:type="character" w:customStyle="1" w:styleId="42">
    <w:name w:val="Заголовок 4 Знак"/>
    <w:basedOn w:val="a4"/>
    <w:link w:val="41"/>
    <w:rsid w:val="00E80728"/>
    <w:rPr>
      <w:rFonts w:ascii="Times New Roman" w:eastAsia="Times New Roman" w:hAnsi="Times New Roman" w:cs="Times New Roman"/>
      <w:b/>
      <w:bCs/>
      <w:sz w:val="28"/>
      <w:szCs w:val="28"/>
    </w:rPr>
  </w:style>
  <w:style w:type="character" w:customStyle="1" w:styleId="51">
    <w:name w:val="Заголовок 5 Знак"/>
    <w:basedOn w:val="a4"/>
    <w:link w:val="50"/>
    <w:rsid w:val="00E80728"/>
    <w:rPr>
      <w:rFonts w:ascii="Times New Roman" w:eastAsia="Times New Roman" w:hAnsi="Times New Roman" w:cs="Times New Roman"/>
      <w:b/>
      <w:bCs/>
      <w:i/>
      <w:iCs/>
      <w:sz w:val="26"/>
      <w:szCs w:val="26"/>
    </w:rPr>
  </w:style>
  <w:style w:type="character" w:customStyle="1" w:styleId="60">
    <w:name w:val="Заголовок 6 Знак"/>
    <w:basedOn w:val="a4"/>
    <w:link w:val="6"/>
    <w:rsid w:val="00E80728"/>
    <w:rPr>
      <w:rFonts w:ascii="Calibri" w:eastAsia="Times New Roman" w:hAnsi="Calibri" w:cs="Times New Roman"/>
      <w:b/>
      <w:bCs/>
    </w:rPr>
  </w:style>
  <w:style w:type="character" w:customStyle="1" w:styleId="70">
    <w:name w:val="Заголовок 7 Знак"/>
    <w:basedOn w:val="a4"/>
    <w:link w:val="7"/>
    <w:rsid w:val="00E80728"/>
    <w:rPr>
      <w:rFonts w:ascii="Calibri" w:eastAsia="Times New Roman" w:hAnsi="Calibri" w:cs="Times New Roman"/>
      <w:sz w:val="24"/>
      <w:szCs w:val="24"/>
    </w:rPr>
  </w:style>
  <w:style w:type="character" w:customStyle="1" w:styleId="81">
    <w:name w:val="Заголовок 8 Знак"/>
    <w:basedOn w:val="a4"/>
    <w:link w:val="80"/>
    <w:rsid w:val="00E80728"/>
    <w:rPr>
      <w:rFonts w:ascii="Calibri" w:eastAsia="Times New Roman" w:hAnsi="Calibri" w:cs="Times New Roman"/>
      <w:i/>
      <w:iCs/>
      <w:sz w:val="24"/>
      <w:szCs w:val="24"/>
    </w:rPr>
  </w:style>
  <w:style w:type="character" w:customStyle="1" w:styleId="90">
    <w:name w:val="Заголовок 9 Знак"/>
    <w:basedOn w:val="a4"/>
    <w:link w:val="9"/>
    <w:rsid w:val="00E80728"/>
    <w:rPr>
      <w:rFonts w:ascii="Cambria" w:eastAsia="Times New Roman" w:hAnsi="Cambria" w:cs="Times New Roman"/>
    </w:rPr>
  </w:style>
  <w:style w:type="character" w:customStyle="1" w:styleId="14">
    <w:name w:val="Заголовок 1 Знак4"/>
    <w:link w:val="11"/>
    <w:locked/>
    <w:rsid w:val="00E80728"/>
    <w:rPr>
      <w:rFonts w:ascii="Times New Roman" w:eastAsia="Times New Roman" w:hAnsi="Times New Roman" w:cs="Times New Roman"/>
      <w:b/>
      <w:caps/>
      <w:sz w:val="24"/>
      <w:szCs w:val="24"/>
      <w:lang w:eastAsia="ru-RU"/>
    </w:rPr>
  </w:style>
  <w:style w:type="character" w:customStyle="1" w:styleId="23">
    <w:name w:val="Заголовок 2 Знак3"/>
    <w:link w:val="21"/>
    <w:rsid w:val="00E80728"/>
    <w:rPr>
      <w:rFonts w:ascii="Arial" w:eastAsia="Times New Roman" w:hAnsi="Arial" w:cs="Arial"/>
      <w:b/>
      <w:bCs/>
      <w:i/>
      <w:iCs/>
      <w:sz w:val="28"/>
      <w:szCs w:val="28"/>
    </w:rPr>
  </w:style>
  <w:style w:type="character" w:customStyle="1" w:styleId="320">
    <w:name w:val="Заголовок 3 Знак2"/>
    <w:link w:val="32"/>
    <w:locked/>
    <w:rsid w:val="00E80728"/>
    <w:rPr>
      <w:rFonts w:ascii="Times New Roman" w:eastAsia="Times New Roman" w:hAnsi="Times New Roman" w:cs="Times New Roman"/>
      <w:b/>
      <w:bCs/>
      <w:sz w:val="27"/>
      <w:szCs w:val="27"/>
      <w:lang w:eastAsia="ru-RU"/>
    </w:rPr>
  </w:style>
  <w:style w:type="character" w:styleId="HTML">
    <w:name w:val="HTML Sample"/>
    <w:rsid w:val="00E80728"/>
    <w:rPr>
      <w:rFonts w:ascii="Courier New" w:eastAsia="Times New Roman" w:hAnsi="Courier New" w:cs="Courier New"/>
    </w:rPr>
  </w:style>
  <w:style w:type="character" w:styleId="a7">
    <w:name w:val="FollowedHyperlink"/>
    <w:rsid w:val="00E80728"/>
    <w:rPr>
      <w:color w:val="800080"/>
      <w:u w:val="single"/>
    </w:rPr>
  </w:style>
  <w:style w:type="character" w:styleId="a8">
    <w:name w:val="footnote reference"/>
    <w:unhideWhenUsed/>
    <w:rsid w:val="00E80728"/>
    <w:rPr>
      <w:vertAlign w:val="superscript"/>
    </w:rPr>
  </w:style>
  <w:style w:type="character" w:styleId="a9">
    <w:name w:val="annotation reference"/>
    <w:rsid w:val="00E80728"/>
    <w:rPr>
      <w:sz w:val="16"/>
      <w:szCs w:val="16"/>
    </w:rPr>
  </w:style>
  <w:style w:type="character" w:styleId="aa">
    <w:name w:val="endnote reference"/>
    <w:unhideWhenUsed/>
    <w:rsid w:val="00E80728"/>
    <w:rPr>
      <w:vertAlign w:val="superscript"/>
    </w:rPr>
  </w:style>
  <w:style w:type="character" w:styleId="HTML0">
    <w:name w:val="HTML Acronym"/>
    <w:rsid w:val="00E80728"/>
  </w:style>
  <w:style w:type="character" w:styleId="ab">
    <w:name w:val="Emphasis"/>
    <w:qFormat/>
    <w:rsid w:val="00E80728"/>
    <w:rPr>
      <w:i/>
      <w:iCs/>
    </w:rPr>
  </w:style>
  <w:style w:type="character" w:styleId="ac">
    <w:name w:val="Hyperlink"/>
    <w:uiPriority w:val="99"/>
    <w:rsid w:val="00E80728"/>
    <w:rPr>
      <w:color w:val="000000"/>
      <w:u w:val="single"/>
    </w:rPr>
  </w:style>
  <w:style w:type="character" w:styleId="HTML1">
    <w:name w:val="HTML Code"/>
    <w:rsid w:val="00E80728"/>
    <w:rPr>
      <w:rFonts w:ascii="Courier New" w:eastAsia="Times New Roman" w:hAnsi="Courier New" w:cs="Courier New"/>
      <w:sz w:val="20"/>
      <w:szCs w:val="20"/>
    </w:rPr>
  </w:style>
  <w:style w:type="character" w:styleId="ad">
    <w:name w:val="page number"/>
    <w:rsid w:val="00E80728"/>
  </w:style>
  <w:style w:type="character" w:styleId="ae">
    <w:name w:val="line number"/>
    <w:unhideWhenUsed/>
    <w:rsid w:val="00E80728"/>
  </w:style>
  <w:style w:type="character" w:styleId="HTML2">
    <w:name w:val="HTML Definition"/>
    <w:rsid w:val="00E80728"/>
    <w:rPr>
      <w:i/>
      <w:iCs/>
    </w:rPr>
  </w:style>
  <w:style w:type="character" w:styleId="HTML3">
    <w:name w:val="HTML Variable"/>
    <w:rsid w:val="00E80728"/>
    <w:rPr>
      <w:i/>
      <w:iCs/>
    </w:rPr>
  </w:style>
  <w:style w:type="character" w:styleId="HTML4">
    <w:name w:val="HTML Typewriter"/>
    <w:rsid w:val="00E80728"/>
    <w:rPr>
      <w:rFonts w:ascii="Courier New" w:eastAsia="Times New Roman" w:hAnsi="Courier New" w:cs="Courier New"/>
      <w:sz w:val="20"/>
      <w:szCs w:val="20"/>
    </w:rPr>
  </w:style>
  <w:style w:type="character" w:styleId="af">
    <w:name w:val="Strong"/>
    <w:uiPriority w:val="22"/>
    <w:qFormat/>
    <w:rsid w:val="00E80728"/>
    <w:rPr>
      <w:b/>
      <w:bCs/>
    </w:rPr>
  </w:style>
  <w:style w:type="character" w:styleId="HTML5">
    <w:name w:val="HTML Cite"/>
    <w:unhideWhenUsed/>
    <w:rsid w:val="00E80728"/>
    <w:rPr>
      <w:i/>
      <w:iCs/>
    </w:rPr>
  </w:style>
  <w:style w:type="paragraph" w:styleId="af0">
    <w:name w:val="Balloon Text"/>
    <w:basedOn w:val="a3"/>
    <w:link w:val="af1"/>
    <w:rsid w:val="00E80728"/>
    <w:rPr>
      <w:rFonts w:ascii="Tahoma" w:hAnsi="Tahoma"/>
      <w:sz w:val="16"/>
      <w:szCs w:val="16"/>
    </w:rPr>
  </w:style>
  <w:style w:type="character" w:customStyle="1" w:styleId="af1">
    <w:name w:val="Текст выноски Знак"/>
    <w:basedOn w:val="a4"/>
    <w:link w:val="af0"/>
    <w:rsid w:val="00E80728"/>
    <w:rPr>
      <w:rFonts w:ascii="Tahoma" w:eastAsia="Times New Roman" w:hAnsi="Tahoma" w:cs="Times New Roman"/>
      <w:sz w:val="16"/>
      <w:szCs w:val="16"/>
    </w:rPr>
  </w:style>
  <w:style w:type="paragraph" w:styleId="24">
    <w:name w:val="Body Text 2"/>
    <w:basedOn w:val="a3"/>
    <w:link w:val="25"/>
    <w:rsid w:val="00E80728"/>
    <w:pPr>
      <w:jc w:val="both"/>
    </w:pPr>
    <w:rPr>
      <w:color w:val="000000"/>
      <w:sz w:val="28"/>
    </w:rPr>
  </w:style>
  <w:style w:type="character" w:customStyle="1" w:styleId="25">
    <w:name w:val="Основной текст 2 Знак"/>
    <w:basedOn w:val="a4"/>
    <w:link w:val="24"/>
    <w:rsid w:val="00E80728"/>
    <w:rPr>
      <w:rFonts w:ascii="Times New Roman" w:eastAsia="Times New Roman" w:hAnsi="Times New Roman" w:cs="Times New Roman"/>
      <w:color w:val="000000"/>
      <w:sz w:val="28"/>
      <w:szCs w:val="24"/>
      <w:lang w:eastAsia="ru-RU"/>
    </w:rPr>
  </w:style>
  <w:style w:type="paragraph" w:styleId="5">
    <w:name w:val="List Number 5"/>
    <w:basedOn w:val="a3"/>
    <w:rsid w:val="00E80728"/>
    <w:pPr>
      <w:numPr>
        <w:numId w:val="1"/>
      </w:numPr>
      <w:tabs>
        <w:tab w:val="left" w:pos="1492"/>
      </w:tabs>
    </w:pPr>
  </w:style>
  <w:style w:type="paragraph" w:styleId="af2">
    <w:name w:val="Normal Indent"/>
    <w:basedOn w:val="a3"/>
    <w:rsid w:val="00E80728"/>
    <w:pPr>
      <w:ind w:firstLine="720"/>
      <w:jc w:val="both"/>
    </w:pPr>
    <w:rPr>
      <w:sz w:val="28"/>
      <w:szCs w:val="20"/>
    </w:rPr>
  </w:style>
  <w:style w:type="paragraph" w:styleId="af3">
    <w:name w:val="Plain Text"/>
    <w:basedOn w:val="a3"/>
    <w:link w:val="af4"/>
    <w:rsid w:val="00E80728"/>
    <w:pPr>
      <w:autoSpaceDE w:val="0"/>
      <w:autoSpaceDN w:val="0"/>
      <w:adjustRightInd w:val="0"/>
    </w:pPr>
    <w:rPr>
      <w:rFonts w:ascii="Courier New" w:hAnsi="Courier New" w:cs="Courier New"/>
      <w:sz w:val="20"/>
      <w:szCs w:val="20"/>
    </w:rPr>
  </w:style>
  <w:style w:type="character" w:customStyle="1" w:styleId="af4">
    <w:name w:val="Текст Знак"/>
    <w:basedOn w:val="a4"/>
    <w:link w:val="af3"/>
    <w:rsid w:val="00E80728"/>
    <w:rPr>
      <w:rFonts w:ascii="Courier New" w:eastAsia="Times New Roman" w:hAnsi="Courier New" w:cs="Courier New"/>
      <w:sz w:val="20"/>
      <w:szCs w:val="20"/>
      <w:lang w:eastAsia="ru-RU"/>
    </w:rPr>
  </w:style>
  <w:style w:type="paragraph" w:styleId="34">
    <w:name w:val="Body Text Indent 3"/>
    <w:basedOn w:val="a3"/>
    <w:link w:val="330"/>
    <w:rsid w:val="00E80728"/>
    <w:pPr>
      <w:spacing w:after="120"/>
      <w:ind w:left="283"/>
    </w:pPr>
    <w:rPr>
      <w:sz w:val="16"/>
      <w:szCs w:val="16"/>
    </w:rPr>
  </w:style>
  <w:style w:type="character" w:customStyle="1" w:styleId="35">
    <w:name w:val="Основной текст с отступом 3 Знак"/>
    <w:basedOn w:val="a4"/>
    <w:rsid w:val="00E80728"/>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4"/>
    <w:rsid w:val="00E80728"/>
    <w:rPr>
      <w:rFonts w:ascii="Times New Roman" w:eastAsia="Times New Roman" w:hAnsi="Times New Roman" w:cs="Times New Roman"/>
      <w:sz w:val="16"/>
      <w:szCs w:val="16"/>
      <w:lang w:eastAsia="ru-RU"/>
    </w:rPr>
  </w:style>
  <w:style w:type="paragraph" w:styleId="af5">
    <w:name w:val="endnote text"/>
    <w:basedOn w:val="a3"/>
    <w:link w:val="af6"/>
    <w:unhideWhenUsed/>
    <w:rsid w:val="00E80728"/>
    <w:pPr>
      <w:widowControl w:val="0"/>
      <w:autoSpaceDE w:val="0"/>
      <w:autoSpaceDN w:val="0"/>
      <w:adjustRightInd w:val="0"/>
    </w:pPr>
    <w:rPr>
      <w:color w:val="000000"/>
      <w:sz w:val="28"/>
    </w:rPr>
  </w:style>
  <w:style w:type="character" w:customStyle="1" w:styleId="af6">
    <w:name w:val="Текст концевой сноски Знак"/>
    <w:basedOn w:val="a4"/>
    <w:link w:val="af5"/>
    <w:rsid w:val="00E80728"/>
    <w:rPr>
      <w:rFonts w:ascii="Times New Roman" w:eastAsia="Times New Roman" w:hAnsi="Times New Roman" w:cs="Times New Roman"/>
      <w:color w:val="000000"/>
      <w:sz w:val="28"/>
      <w:szCs w:val="24"/>
    </w:rPr>
  </w:style>
  <w:style w:type="paragraph" w:styleId="af7">
    <w:name w:val="caption"/>
    <w:basedOn w:val="a3"/>
    <w:next w:val="a3"/>
    <w:qFormat/>
    <w:rsid w:val="00E80728"/>
    <w:rPr>
      <w:b/>
      <w:bCs/>
      <w:sz w:val="20"/>
      <w:szCs w:val="20"/>
    </w:rPr>
  </w:style>
  <w:style w:type="paragraph" w:styleId="af8">
    <w:name w:val="annotation text"/>
    <w:basedOn w:val="a3"/>
    <w:link w:val="af9"/>
    <w:rsid w:val="00E80728"/>
    <w:rPr>
      <w:sz w:val="20"/>
      <w:szCs w:val="20"/>
    </w:rPr>
  </w:style>
  <w:style w:type="character" w:customStyle="1" w:styleId="af9">
    <w:name w:val="Текст примечания Знак"/>
    <w:basedOn w:val="a4"/>
    <w:link w:val="af8"/>
    <w:rsid w:val="00E80728"/>
    <w:rPr>
      <w:rFonts w:ascii="Times New Roman" w:eastAsia="Times New Roman" w:hAnsi="Times New Roman" w:cs="Times New Roman"/>
      <w:sz w:val="20"/>
      <w:szCs w:val="20"/>
      <w:lang w:eastAsia="ru-RU"/>
    </w:rPr>
  </w:style>
  <w:style w:type="paragraph" w:styleId="13">
    <w:name w:val="index 1"/>
    <w:basedOn w:val="a3"/>
    <w:next w:val="a3"/>
    <w:rsid w:val="00E80728"/>
    <w:pPr>
      <w:suppressAutoHyphens/>
      <w:ind w:left="240" w:hanging="240"/>
    </w:pPr>
    <w:rPr>
      <w:lang w:eastAsia="ar-SA"/>
    </w:rPr>
  </w:style>
  <w:style w:type="paragraph" w:styleId="afa">
    <w:name w:val="annotation subject"/>
    <w:basedOn w:val="af8"/>
    <w:next w:val="af8"/>
    <w:link w:val="afb"/>
    <w:rsid w:val="00E80728"/>
    <w:rPr>
      <w:b/>
      <w:bCs/>
    </w:rPr>
  </w:style>
  <w:style w:type="character" w:customStyle="1" w:styleId="afb">
    <w:name w:val="Тема примечания Знак"/>
    <w:basedOn w:val="af9"/>
    <w:link w:val="afa"/>
    <w:rsid w:val="00E80728"/>
    <w:rPr>
      <w:rFonts w:ascii="Times New Roman" w:eastAsia="Times New Roman" w:hAnsi="Times New Roman" w:cs="Times New Roman"/>
      <w:b/>
      <w:bCs/>
      <w:sz w:val="20"/>
      <w:szCs w:val="20"/>
      <w:lang w:eastAsia="ru-RU"/>
    </w:rPr>
  </w:style>
  <w:style w:type="paragraph" w:styleId="afc">
    <w:name w:val="Document Map"/>
    <w:basedOn w:val="a3"/>
    <w:link w:val="afd"/>
    <w:rsid w:val="00E80728"/>
    <w:pPr>
      <w:shd w:val="clear" w:color="auto" w:fill="000080"/>
    </w:pPr>
    <w:rPr>
      <w:rFonts w:ascii="Tahoma" w:hAnsi="Tahoma"/>
      <w:sz w:val="20"/>
      <w:szCs w:val="20"/>
    </w:rPr>
  </w:style>
  <w:style w:type="character" w:customStyle="1" w:styleId="afd">
    <w:name w:val="Схема документа Знак"/>
    <w:basedOn w:val="a4"/>
    <w:link w:val="afc"/>
    <w:rsid w:val="00E80728"/>
    <w:rPr>
      <w:rFonts w:ascii="Tahoma" w:eastAsia="Times New Roman" w:hAnsi="Tahoma" w:cs="Times New Roman"/>
      <w:sz w:val="20"/>
      <w:szCs w:val="20"/>
      <w:shd w:val="clear" w:color="auto" w:fill="000080"/>
    </w:rPr>
  </w:style>
  <w:style w:type="paragraph" w:styleId="afe">
    <w:name w:val="footnote text"/>
    <w:basedOn w:val="a3"/>
    <w:link w:val="aff"/>
    <w:rsid w:val="00E80728"/>
    <w:pPr>
      <w:spacing w:line="360" w:lineRule="auto"/>
      <w:ind w:firstLine="709"/>
      <w:jc w:val="both"/>
    </w:pPr>
    <w:rPr>
      <w:rFonts w:ascii="Courier New" w:eastAsia="Courier New" w:hAnsi="Courier New" w:cs="Courier New"/>
      <w:color w:val="000000"/>
      <w:sz w:val="28"/>
    </w:rPr>
  </w:style>
  <w:style w:type="character" w:customStyle="1" w:styleId="aff">
    <w:name w:val="Текст сноски Знак"/>
    <w:basedOn w:val="a4"/>
    <w:link w:val="afe"/>
    <w:rsid w:val="00E80728"/>
    <w:rPr>
      <w:rFonts w:ascii="Courier New" w:eastAsia="Courier New" w:hAnsi="Courier New" w:cs="Courier New"/>
      <w:color w:val="000000"/>
      <w:sz w:val="28"/>
      <w:szCs w:val="24"/>
      <w:lang w:eastAsia="ru-RU"/>
    </w:rPr>
  </w:style>
  <w:style w:type="paragraph" w:styleId="8">
    <w:name w:val="toc 8"/>
    <w:basedOn w:val="a3"/>
    <w:next w:val="a3"/>
    <w:rsid w:val="00E80728"/>
    <w:pPr>
      <w:widowControl w:val="0"/>
      <w:numPr>
        <w:numId w:val="2"/>
      </w:numPr>
      <w:tabs>
        <w:tab w:val="left" w:pos="57"/>
        <w:tab w:val="left" w:pos="1800"/>
      </w:tabs>
      <w:autoSpaceDE w:val="0"/>
      <w:autoSpaceDN w:val="0"/>
      <w:adjustRightInd w:val="0"/>
      <w:ind w:left="1800"/>
    </w:pPr>
  </w:style>
  <w:style w:type="paragraph" w:styleId="3">
    <w:name w:val="List Number 3"/>
    <w:basedOn w:val="a3"/>
    <w:rsid w:val="00E80728"/>
    <w:pPr>
      <w:numPr>
        <w:numId w:val="3"/>
      </w:numPr>
      <w:tabs>
        <w:tab w:val="left" w:pos="926"/>
      </w:tabs>
    </w:pPr>
  </w:style>
  <w:style w:type="paragraph" w:styleId="HTML6">
    <w:name w:val="HTML Address"/>
    <w:basedOn w:val="a3"/>
    <w:link w:val="HTML7"/>
    <w:unhideWhenUsed/>
    <w:rsid w:val="00E80728"/>
    <w:rPr>
      <w:sz w:val="16"/>
      <w:szCs w:val="16"/>
    </w:rPr>
  </w:style>
  <w:style w:type="character" w:customStyle="1" w:styleId="HTML7">
    <w:name w:val="Адрес HTML Знак"/>
    <w:basedOn w:val="a4"/>
    <w:link w:val="HTML6"/>
    <w:rsid w:val="00E80728"/>
    <w:rPr>
      <w:rFonts w:ascii="Times New Roman" w:eastAsia="Times New Roman" w:hAnsi="Times New Roman" w:cs="Times New Roman"/>
      <w:sz w:val="16"/>
      <w:szCs w:val="16"/>
      <w:lang w:val="ru-RU" w:eastAsia="ru-RU"/>
    </w:rPr>
  </w:style>
  <w:style w:type="paragraph" w:styleId="aff0">
    <w:name w:val="header"/>
    <w:basedOn w:val="a3"/>
    <w:link w:val="aff1"/>
    <w:rsid w:val="00E80728"/>
    <w:pPr>
      <w:tabs>
        <w:tab w:val="center" w:pos="4677"/>
        <w:tab w:val="right" w:pos="9355"/>
      </w:tabs>
    </w:pPr>
    <w:rPr>
      <w:b/>
      <w:caps/>
    </w:rPr>
  </w:style>
  <w:style w:type="character" w:customStyle="1" w:styleId="aff1">
    <w:name w:val="Верхний колонтитул Знак"/>
    <w:basedOn w:val="a4"/>
    <w:link w:val="aff0"/>
    <w:rsid w:val="00E80728"/>
    <w:rPr>
      <w:rFonts w:ascii="Times New Roman" w:eastAsia="Times New Roman" w:hAnsi="Times New Roman" w:cs="Times New Roman"/>
      <w:b/>
      <w:caps/>
      <w:sz w:val="24"/>
      <w:szCs w:val="24"/>
      <w:lang w:eastAsia="ru-RU"/>
    </w:rPr>
  </w:style>
  <w:style w:type="paragraph" w:styleId="91">
    <w:name w:val="toc 9"/>
    <w:basedOn w:val="a3"/>
    <w:next w:val="a3"/>
    <w:rsid w:val="00E80728"/>
    <w:pPr>
      <w:spacing w:after="100" w:line="276" w:lineRule="auto"/>
      <w:ind w:left="1760"/>
    </w:pPr>
    <w:rPr>
      <w:rFonts w:ascii="Calibri" w:hAnsi="Calibri"/>
      <w:sz w:val="22"/>
      <w:szCs w:val="22"/>
    </w:rPr>
  </w:style>
  <w:style w:type="paragraph" w:styleId="71">
    <w:name w:val="toc 7"/>
    <w:basedOn w:val="a3"/>
    <w:next w:val="a3"/>
    <w:rsid w:val="00E80728"/>
    <w:pPr>
      <w:spacing w:after="100" w:line="276" w:lineRule="auto"/>
      <w:ind w:left="1320"/>
    </w:pPr>
    <w:rPr>
      <w:rFonts w:ascii="Calibri" w:hAnsi="Calibri"/>
      <w:sz w:val="22"/>
      <w:szCs w:val="22"/>
    </w:rPr>
  </w:style>
  <w:style w:type="paragraph" w:styleId="aff2">
    <w:name w:val="Body Text"/>
    <w:basedOn w:val="a3"/>
    <w:link w:val="43"/>
    <w:rsid w:val="00E80728"/>
    <w:pPr>
      <w:spacing w:after="120"/>
    </w:pPr>
  </w:style>
  <w:style w:type="character" w:customStyle="1" w:styleId="aff3">
    <w:name w:val="Основной текст Знак"/>
    <w:basedOn w:val="a4"/>
    <w:rsid w:val="00E80728"/>
    <w:rPr>
      <w:rFonts w:ascii="Times New Roman" w:eastAsia="Times New Roman" w:hAnsi="Times New Roman" w:cs="Times New Roman"/>
      <w:sz w:val="24"/>
      <w:szCs w:val="24"/>
      <w:lang w:eastAsia="ru-RU"/>
    </w:rPr>
  </w:style>
  <w:style w:type="character" w:customStyle="1" w:styleId="43">
    <w:name w:val="Основной текст Знак4"/>
    <w:link w:val="aff2"/>
    <w:rsid w:val="00E80728"/>
    <w:rPr>
      <w:rFonts w:ascii="Times New Roman" w:eastAsia="Times New Roman" w:hAnsi="Times New Roman" w:cs="Times New Roman"/>
      <w:sz w:val="24"/>
      <w:szCs w:val="24"/>
      <w:lang w:eastAsia="ru-RU"/>
    </w:rPr>
  </w:style>
  <w:style w:type="paragraph" w:styleId="aff4">
    <w:name w:val="index heading"/>
    <w:basedOn w:val="a3"/>
    <w:rsid w:val="00E80728"/>
    <w:pPr>
      <w:suppressLineNumbers/>
      <w:suppressAutoHyphens/>
    </w:pPr>
    <w:rPr>
      <w:rFonts w:cs="Tahoma"/>
      <w:lang w:eastAsia="ar-SA"/>
    </w:rPr>
  </w:style>
  <w:style w:type="paragraph" w:styleId="15">
    <w:name w:val="toc 1"/>
    <w:basedOn w:val="a3"/>
    <w:next w:val="a3"/>
    <w:link w:val="16"/>
    <w:rsid w:val="00E80728"/>
    <w:pPr>
      <w:widowControl w:val="0"/>
      <w:tabs>
        <w:tab w:val="left" w:pos="360"/>
      </w:tabs>
      <w:autoSpaceDE w:val="0"/>
      <w:autoSpaceDN w:val="0"/>
      <w:adjustRightInd w:val="0"/>
    </w:pPr>
    <w:rPr>
      <w:color w:val="000000"/>
    </w:rPr>
  </w:style>
  <w:style w:type="character" w:customStyle="1" w:styleId="16">
    <w:name w:val="Оглавление 1 Знак"/>
    <w:link w:val="15"/>
    <w:locked/>
    <w:rsid w:val="00E80728"/>
    <w:rPr>
      <w:rFonts w:ascii="Times New Roman" w:eastAsia="Times New Roman" w:hAnsi="Times New Roman" w:cs="Times New Roman"/>
      <w:color w:val="000000"/>
      <w:sz w:val="24"/>
      <w:szCs w:val="24"/>
      <w:lang w:eastAsia="ru-RU"/>
    </w:rPr>
  </w:style>
  <w:style w:type="paragraph" w:styleId="aff5">
    <w:name w:val="macro"/>
    <w:link w:val="aff6"/>
    <w:rsid w:val="00E80728"/>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6">
    <w:name w:val="Текст макроса Знак"/>
    <w:basedOn w:val="a4"/>
    <w:link w:val="aff5"/>
    <w:rsid w:val="00E80728"/>
    <w:rPr>
      <w:rFonts w:ascii="Courier New" w:eastAsia="Times New Roman" w:hAnsi="Courier New" w:cs="Times New Roman"/>
      <w:sz w:val="20"/>
      <w:szCs w:val="20"/>
      <w:lang w:val="en-US" w:eastAsia="ru-RU"/>
    </w:rPr>
  </w:style>
  <w:style w:type="paragraph" w:styleId="61">
    <w:name w:val="toc 6"/>
    <w:basedOn w:val="a3"/>
    <w:next w:val="a3"/>
    <w:rsid w:val="00E80728"/>
    <w:pPr>
      <w:spacing w:after="100" w:line="276" w:lineRule="auto"/>
      <w:ind w:left="1100"/>
    </w:pPr>
    <w:rPr>
      <w:rFonts w:ascii="Calibri" w:hAnsi="Calibri"/>
      <w:sz w:val="22"/>
      <w:szCs w:val="22"/>
    </w:rPr>
  </w:style>
  <w:style w:type="paragraph" w:styleId="36">
    <w:name w:val="toc 3"/>
    <w:basedOn w:val="a3"/>
    <w:next w:val="a3"/>
    <w:rsid w:val="00E80728"/>
    <w:pPr>
      <w:widowControl w:val="0"/>
      <w:tabs>
        <w:tab w:val="left" w:pos="360"/>
      </w:tabs>
      <w:autoSpaceDE w:val="0"/>
      <w:autoSpaceDN w:val="0"/>
      <w:adjustRightInd w:val="0"/>
      <w:ind w:left="400"/>
    </w:pPr>
    <w:rPr>
      <w:szCs w:val="20"/>
    </w:rPr>
  </w:style>
  <w:style w:type="paragraph" w:styleId="26">
    <w:name w:val="toc 2"/>
    <w:basedOn w:val="a3"/>
    <w:next w:val="a3"/>
    <w:rsid w:val="00E80728"/>
    <w:pPr>
      <w:widowControl w:val="0"/>
      <w:tabs>
        <w:tab w:val="left" w:pos="360"/>
      </w:tabs>
      <w:autoSpaceDE w:val="0"/>
      <w:autoSpaceDN w:val="0"/>
      <w:adjustRightInd w:val="0"/>
      <w:ind w:left="200"/>
    </w:pPr>
    <w:rPr>
      <w:szCs w:val="20"/>
    </w:rPr>
  </w:style>
  <w:style w:type="paragraph" w:styleId="40">
    <w:name w:val="toc 4"/>
    <w:basedOn w:val="a3"/>
    <w:next w:val="a3"/>
    <w:rsid w:val="00E80728"/>
    <w:pPr>
      <w:widowControl w:val="0"/>
      <w:numPr>
        <w:numId w:val="4"/>
      </w:numPr>
      <w:tabs>
        <w:tab w:val="left" w:pos="502"/>
        <w:tab w:val="left" w:pos="720"/>
      </w:tabs>
      <w:autoSpaceDE w:val="0"/>
      <w:autoSpaceDN w:val="0"/>
      <w:adjustRightInd w:val="0"/>
      <w:ind w:left="502"/>
    </w:pPr>
  </w:style>
  <w:style w:type="paragraph" w:styleId="52">
    <w:name w:val="toc 5"/>
    <w:basedOn w:val="a3"/>
    <w:next w:val="a3"/>
    <w:rsid w:val="00E80728"/>
    <w:pPr>
      <w:spacing w:after="100" w:line="276" w:lineRule="auto"/>
      <w:ind w:left="880"/>
    </w:pPr>
    <w:rPr>
      <w:rFonts w:ascii="Calibri" w:hAnsi="Calibri"/>
      <w:sz w:val="22"/>
      <w:szCs w:val="22"/>
    </w:rPr>
  </w:style>
  <w:style w:type="paragraph" w:styleId="53">
    <w:name w:val="List Bullet 5"/>
    <w:basedOn w:val="a3"/>
    <w:rsid w:val="00E80728"/>
    <w:pPr>
      <w:ind w:left="1132" w:hanging="283"/>
    </w:pPr>
    <w:rPr>
      <w:color w:val="00000A"/>
    </w:rPr>
  </w:style>
  <w:style w:type="paragraph" w:styleId="aff7">
    <w:name w:val="Body Text First Indent"/>
    <w:basedOn w:val="aff2"/>
    <w:link w:val="aff8"/>
    <w:rsid w:val="00E80728"/>
    <w:pPr>
      <w:ind w:firstLine="210"/>
    </w:pPr>
    <w:rPr>
      <w:b/>
      <w:bCs/>
      <w:sz w:val="27"/>
      <w:szCs w:val="27"/>
    </w:rPr>
  </w:style>
  <w:style w:type="character" w:customStyle="1" w:styleId="aff8">
    <w:name w:val="Красная строка Знак"/>
    <w:basedOn w:val="aff3"/>
    <w:link w:val="aff7"/>
    <w:rsid w:val="00E80728"/>
    <w:rPr>
      <w:rFonts w:ascii="Times New Roman" w:eastAsia="Times New Roman" w:hAnsi="Times New Roman" w:cs="Times New Roman"/>
      <w:b/>
      <w:bCs/>
      <w:sz w:val="27"/>
      <w:szCs w:val="27"/>
      <w:lang w:eastAsia="ru-RU"/>
    </w:rPr>
  </w:style>
  <w:style w:type="paragraph" w:styleId="aff9">
    <w:name w:val="Body Text Indent"/>
    <w:basedOn w:val="a3"/>
    <w:link w:val="affa"/>
    <w:unhideWhenUsed/>
    <w:rsid w:val="00E80728"/>
    <w:pPr>
      <w:spacing w:after="120"/>
      <w:ind w:left="283"/>
    </w:pPr>
  </w:style>
  <w:style w:type="character" w:customStyle="1" w:styleId="affa">
    <w:name w:val="Основной текст с отступом Знак"/>
    <w:basedOn w:val="a4"/>
    <w:link w:val="aff9"/>
    <w:semiHidden/>
    <w:rsid w:val="00E80728"/>
    <w:rPr>
      <w:rFonts w:ascii="Times New Roman" w:eastAsia="Times New Roman" w:hAnsi="Times New Roman" w:cs="Times New Roman"/>
      <w:sz w:val="24"/>
      <w:szCs w:val="24"/>
      <w:lang w:eastAsia="ru-RU"/>
    </w:rPr>
  </w:style>
  <w:style w:type="paragraph" w:styleId="27">
    <w:name w:val="Body Text First Indent 2"/>
    <w:basedOn w:val="aff9"/>
    <w:link w:val="28"/>
    <w:rsid w:val="00E80728"/>
    <w:pPr>
      <w:ind w:firstLine="210"/>
    </w:pPr>
  </w:style>
  <w:style w:type="character" w:customStyle="1" w:styleId="28">
    <w:name w:val="Красная строка 2 Знак"/>
    <w:basedOn w:val="affa"/>
    <w:link w:val="27"/>
    <w:rsid w:val="00E80728"/>
    <w:rPr>
      <w:rFonts w:ascii="Times New Roman" w:eastAsia="Times New Roman" w:hAnsi="Times New Roman" w:cs="Times New Roman"/>
      <w:sz w:val="24"/>
      <w:szCs w:val="24"/>
      <w:lang w:eastAsia="ru-RU"/>
    </w:rPr>
  </w:style>
  <w:style w:type="character" w:customStyle="1" w:styleId="29">
    <w:name w:val="Основной текст с отступом Знак2"/>
    <w:locked/>
    <w:rsid w:val="00E80728"/>
    <w:rPr>
      <w:sz w:val="24"/>
      <w:szCs w:val="24"/>
      <w:lang w:val="ru-RU" w:eastAsia="ru-RU" w:bidi="ar-SA"/>
    </w:rPr>
  </w:style>
  <w:style w:type="paragraph" w:styleId="44">
    <w:name w:val="List Bullet 4"/>
    <w:basedOn w:val="a3"/>
    <w:rsid w:val="00E80728"/>
    <w:pPr>
      <w:ind w:left="849" w:hanging="283"/>
    </w:pPr>
    <w:rPr>
      <w:color w:val="00000A"/>
    </w:rPr>
  </w:style>
  <w:style w:type="paragraph" w:styleId="affb">
    <w:name w:val="List Bullet"/>
    <w:basedOn w:val="a3"/>
    <w:rsid w:val="00E80728"/>
    <w:pPr>
      <w:tabs>
        <w:tab w:val="left" w:pos="643"/>
      </w:tabs>
      <w:ind w:left="643" w:hanging="360"/>
      <w:contextualSpacing/>
    </w:pPr>
  </w:style>
  <w:style w:type="paragraph" w:styleId="2">
    <w:name w:val="List Bullet 2"/>
    <w:basedOn w:val="a3"/>
    <w:rsid w:val="00E80728"/>
    <w:pPr>
      <w:numPr>
        <w:numId w:val="5"/>
      </w:numPr>
      <w:tabs>
        <w:tab w:val="left" w:pos="643"/>
      </w:tabs>
    </w:pPr>
  </w:style>
  <w:style w:type="paragraph" w:styleId="37">
    <w:name w:val="List Bullet 3"/>
    <w:basedOn w:val="a3"/>
    <w:rsid w:val="00E80728"/>
    <w:pPr>
      <w:tabs>
        <w:tab w:val="left" w:pos="926"/>
      </w:tabs>
      <w:ind w:left="926" w:hanging="360"/>
    </w:pPr>
  </w:style>
  <w:style w:type="paragraph" w:customStyle="1" w:styleId="affc">
    <w:basedOn w:val="a3"/>
    <w:next w:val="affd"/>
    <w:qFormat/>
    <w:rsid w:val="00E80728"/>
    <w:pPr>
      <w:suppressAutoHyphens/>
      <w:jc w:val="center"/>
    </w:pPr>
    <w:rPr>
      <w:sz w:val="28"/>
      <w:lang w:val="en-US" w:eastAsia="ar-SA"/>
    </w:rPr>
  </w:style>
  <w:style w:type="character" w:customStyle="1" w:styleId="54">
    <w:name w:val="Заголовок Знак5"/>
    <w:link w:val="affe"/>
    <w:rsid w:val="00E80728"/>
    <w:rPr>
      <w:sz w:val="28"/>
      <w:szCs w:val="24"/>
      <w:lang w:val="en-US" w:eastAsia="ar-SA" w:bidi="ar-SA"/>
    </w:rPr>
  </w:style>
  <w:style w:type="paragraph" w:styleId="affd">
    <w:name w:val="Subtitle"/>
    <w:basedOn w:val="a3"/>
    <w:link w:val="afff"/>
    <w:qFormat/>
    <w:rsid w:val="00E80728"/>
    <w:pPr>
      <w:jc w:val="center"/>
    </w:pPr>
    <w:rPr>
      <w:b/>
    </w:rPr>
  </w:style>
  <w:style w:type="character" w:customStyle="1" w:styleId="afff">
    <w:name w:val="Подзаголовок Знак"/>
    <w:basedOn w:val="a4"/>
    <w:link w:val="affd"/>
    <w:rsid w:val="00E80728"/>
    <w:rPr>
      <w:rFonts w:ascii="Times New Roman" w:eastAsia="Times New Roman" w:hAnsi="Times New Roman" w:cs="Times New Roman"/>
      <w:b/>
      <w:sz w:val="24"/>
      <w:szCs w:val="24"/>
    </w:rPr>
  </w:style>
  <w:style w:type="paragraph" w:styleId="afff0">
    <w:name w:val="footer"/>
    <w:basedOn w:val="a3"/>
    <w:link w:val="afff1"/>
    <w:rsid w:val="00E80728"/>
    <w:pPr>
      <w:tabs>
        <w:tab w:val="center" w:pos="4677"/>
        <w:tab w:val="right" w:pos="9355"/>
      </w:tabs>
    </w:pPr>
  </w:style>
  <w:style w:type="character" w:customStyle="1" w:styleId="afff1">
    <w:name w:val="Нижний колонтитул Знак"/>
    <w:basedOn w:val="a4"/>
    <w:link w:val="afff0"/>
    <w:rsid w:val="00E80728"/>
    <w:rPr>
      <w:rFonts w:ascii="Times New Roman" w:eastAsia="Times New Roman" w:hAnsi="Times New Roman" w:cs="Times New Roman"/>
      <w:sz w:val="24"/>
      <w:szCs w:val="24"/>
      <w:lang w:eastAsia="ru-RU"/>
    </w:rPr>
  </w:style>
  <w:style w:type="paragraph" w:styleId="a2">
    <w:name w:val="List Number"/>
    <w:basedOn w:val="a3"/>
    <w:rsid w:val="00E80728"/>
    <w:pPr>
      <w:numPr>
        <w:numId w:val="6"/>
      </w:numPr>
      <w:tabs>
        <w:tab w:val="left" w:pos="1354"/>
      </w:tabs>
      <w:contextualSpacing/>
    </w:pPr>
    <w:rPr>
      <w:sz w:val="20"/>
      <w:szCs w:val="20"/>
      <w:lang w:eastAsia="en-US"/>
    </w:rPr>
  </w:style>
  <w:style w:type="paragraph" w:styleId="2a">
    <w:name w:val="List Number 2"/>
    <w:basedOn w:val="a3"/>
    <w:rsid w:val="00E80728"/>
    <w:pPr>
      <w:widowControl w:val="0"/>
      <w:tabs>
        <w:tab w:val="left" w:pos="641"/>
      </w:tabs>
      <w:ind w:left="641" w:hanging="358"/>
    </w:pPr>
    <w:rPr>
      <w:rFonts w:ascii="Courier New" w:hAnsi="Courier New"/>
      <w:szCs w:val="20"/>
    </w:rPr>
  </w:style>
  <w:style w:type="paragraph" w:styleId="afff2">
    <w:name w:val="List"/>
    <w:basedOn w:val="a3"/>
    <w:rsid w:val="00E80728"/>
    <w:pPr>
      <w:ind w:left="283" w:hanging="283"/>
    </w:pPr>
  </w:style>
  <w:style w:type="paragraph" w:styleId="afff3">
    <w:name w:val="Normal (Web)"/>
    <w:aliases w:val="Знак Знак24,Знак Знак33,Знак Знак23,Обычный (веб) Знак,Текст Знак2,Знак3 Знак1,Heading 12 Знак1"/>
    <w:basedOn w:val="a3"/>
    <w:link w:val="17"/>
    <w:qFormat/>
    <w:rsid w:val="00E80728"/>
    <w:pPr>
      <w:spacing w:before="100" w:beforeAutospacing="1" w:after="100" w:afterAutospacing="1"/>
    </w:pPr>
    <w:rPr>
      <w:lang w:bidi="hi-IN"/>
    </w:rPr>
  </w:style>
  <w:style w:type="character" w:customStyle="1" w:styleId="17">
    <w:name w:val="Обычный (веб) Знак1"/>
    <w:aliases w:val="Знак Знак24 Знак2,Знак Знак33 Знак1,Знак Знак23 Знак2,Обычный (веб) Знак Знак2,Текст Знак2 Знак1,Знак3 Знак1 Знак1,Heading 12 Знак1 Знак"/>
    <w:link w:val="afff3"/>
    <w:locked/>
    <w:rsid w:val="00E80728"/>
    <w:rPr>
      <w:rFonts w:ascii="Times New Roman" w:eastAsia="Times New Roman" w:hAnsi="Times New Roman" w:cs="Times New Roman"/>
      <w:sz w:val="24"/>
      <w:szCs w:val="24"/>
      <w:lang w:eastAsia="ru-RU" w:bidi="hi-IN"/>
    </w:rPr>
  </w:style>
  <w:style w:type="paragraph" w:styleId="30">
    <w:name w:val="Body Text 3"/>
    <w:basedOn w:val="a3"/>
    <w:link w:val="321"/>
    <w:rsid w:val="00E80728"/>
    <w:pPr>
      <w:numPr>
        <w:numId w:val="7"/>
      </w:numPr>
      <w:tabs>
        <w:tab w:val="clear" w:pos="3330"/>
      </w:tabs>
      <w:spacing w:after="120"/>
      <w:ind w:left="0" w:firstLine="0"/>
    </w:pPr>
    <w:rPr>
      <w:sz w:val="16"/>
      <w:szCs w:val="16"/>
    </w:rPr>
  </w:style>
  <w:style w:type="character" w:customStyle="1" w:styleId="38">
    <w:name w:val="Основной текст 3 Знак"/>
    <w:aliases w:val="Знак5 Знак,Знак5 Знак Знак1,Знак5 Знак10,Знак5 Знак22,Знак5 Знак23,Знак5 Знак24,Знак5 Знак26,Знак5 Знак27"/>
    <w:basedOn w:val="a4"/>
    <w:rsid w:val="00E80728"/>
    <w:rPr>
      <w:rFonts w:ascii="Times New Roman" w:eastAsia="Times New Roman" w:hAnsi="Times New Roman" w:cs="Times New Roman"/>
      <w:sz w:val="16"/>
      <w:szCs w:val="16"/>
      <w:lang w:eastAsia="ru-RU"/>
    </w:rPr>
  </w:style>
  <w:style w:type="character" w:customStyle="1" w:styleId="321">
    <w:name w:val="Основной текст 3 Знак2"/>
    <w:link w:val="30"/>
    <w:locked/>
    <w:rsid w:val="00E80728"/>
    <w:rPr>
      <w:rFonts w:ascii="Times New Roman" w:eastAsia="Times New Roman" w:hAnsi="Times New Roman" w:cs="Times New Roman"/>
      <w:sz w:val="16"/>
      <w:szCs w:val="16"/>
    </w:rPr>
  </w:style>
  <w:style w:type="paragraph" w:styleId="2b">
    <w:name w:val="Body Text Indent 2"/>
    <w:basedOn w:val="a3"/>
    <w:link w:val="220"/>
    <w:rsid w:val="00E80728"/>
    <w:pPr>
      <w:spacing w:after="120" w:line="480" w:lineRule="auto"/>
      <w:ind w:left="283"/>
    </w:pPr>
  </w:style>
  <w:style w:type="character" w:customStyle="1" w:styleId="2c">
    <w:name w:val="Основной текст с отступом 2 Знак"/>
    <w:basedOn w:val="a4"/>
    <w:rsid w:val="00E80728"/>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b"/>
    <w:rsid w:val="00E80728"/>
    <w:rPr>
      <w:rFonts w:ascii="Times New Roman" w:eastAsia="Times New Roman" w:hAnsi="Times New Roman" w:cs="Times New Roman"/>
      <w:sz w:val="24"/>
      <w:szCs w:val="24"/>
      <w:lang w:eastAsia="ru-RU"/>
    </w:rPr>
  </w:style>
  <w:style w:type="paragraph" w:styleId="2d">
    <w:name w:val="List Continue 2"/>
    <w:basedOn w:val="a3"/>
    <w:rsid w:val="00E80728"/>
    <w:pPr>
      <w:spacing w:after="120"/>
      <w:ind w:left="566"/>
      <w:jc w:val="both"/>
    </w:pPr>
    <w:rPr>
      <w:sz w:val="20"/>
      <w:szCs w:val="20"/>
    </w:rPr>
  </w:style>
  <w:style w:type="paragraph" w:styleId="2e">
    <w:name w:val="List 2"/>
    <w:basedOn w:val="a3"/>
    <w:rsid w:val="00E80728"/>
    <w:pPr>
      <w:ind w:left="566" w:hanging="283"/>
      <w:contextualSpacing/>
    </w:pPr>
  </w:style>
  <w:style w:type="paragraph" w:styleId="39">
    <w:name w:val="List 3"/>
    <w:basedOn w:val="a3"/>
    <w:rsid w:val="00E80728"/>
    <w:pPr>
      <w:ind w:left="849" w:hanging="283"/>
    </w:pPr>
  </w:style>
  <w:style w:type="paragraph" w:styleId="45">
    <w:name w:val="List 4"/>
    <w:basedOn w:val="a3"/>
    <w:rsid w:val="00E80728"/>
    <w:pPr>
      <w:ind w:left="1132" w:hanging="283"/>
      <w:contextualSpacing/>
    </w:pPr>
  </w:style>
  <w:style w:type="paragraph" w:styleId="HTML8">
    <w:name w:val="HTML Preformatted"/>
    <w:basedOn w:val="a3"/>
    <w:link w:val="HTML30"/>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9">
    <w:name w:val="Стандартный HTML Знак"/>
    <w:basedOn w:val="a4"/>
    <w:semiHidden/>
    <w:rsid w:val="00E80728"/>
    <w:rPr>
      <w:rFonts w:ascii="Consolas" w:eastAsia="Times New Roman" w:hAnsi="Consolas" w:cs="Times New Roman"/>
      <w:sz w:val="20"/>
      <w:szCs w:val="20"/>
      <w:lang w:eastAsia="ru-RU"/>
    </w:rPr>
  </w:style>
  <w:style w:type="character" w:customStyle="1" w:styleId="HTML30">
    <w:name w:val="Стандартный HTML Знак3"/>
    <w:link w:val="HTML8"/>
    <w:rsid w:val="00E80728"/>
    <w:rPr>
      <w:rFonts w:ascii="Courier New" w:eastAsia="Times New Roman" w:hAnsi="Courier New" w:cs="Times New Roman"/>
      <w:sz w:val="20"/>
      <w:szCs w:val="20"/>
    </w:rPr>
  </w:style>
  <w:style w:type="paragraph" w:styleId="afff4">
    <w:name w:val="Block Text"/>
    <w:basedOn w:val="a3"/>
    <w:rsid w:val="00E80728"/>
    <w:pPr>
      <w:ind w:left="709" w:right="-908"/>
    </w:pPr>
    <w:rPr>
      <w:szCs w:val="20"/>
    </w:rPr>
  </w:style>
  <w:style w:type="table" w:styleId="18">
    <w:name w:val="Table Simple 1"/>
    <w:basedOn w:val="a5"/>
    <w:rsid w:val="00E80728"/>
    <w:pPr>
      <w:spacing w:after="0" w:line="240" w:lineRule="auto"/>
    </w:pPr>
    <w:rPr>
      <w:rFonts w:ascii="Calibri" w:eastAsia="Times New Roman" w:hAnsi="Calibri"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9">
    <w:name w:val="Table Grid 1"/>
    <w:basedOn w:val="a5"/>
    <w:rsid w:val="00E80728"/>
    <w:pPr>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5"/>
    <w:rsid w:val="00E8072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5"/>
    <w:rsid w:val="00E80728"/>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character" w:customStyle="1" w:styleId="FontStyle50">
    <w:name w:val="Font Style50"/>
    <w:rsid w:val="00E80728"/>
    <w:rPr>
      <w:rFonts w:ascii="Times New Roman" w:hAnsi="Times New Roman" w:cs="Times New Roman"/>
      <w:b/>
      <w:bCs/>
      <w:sz w:val="26"/>
      <w:szCs w:val="26"/>
    </w:rPr>
  </w:style>
  <w:style w:type="paragraph" w:customStyle="1" w:styleId="afff7">
    <w:name w:val="Для таблиц"/>
    <w:basedOn w:val="a3"/>
    <w:uiPriority w:val="99"/>
    <w:rsid w:val="00E80728"/>
  </w:style>
  <w:style w:type="paragraph" w:customStyle="1" w:styleId="afff8">
    <w:name w:val="список с точками"/>
    <w:basedOn w:val="a3"/>
    <w:rsid w:val="00E80728"/>
    <w:pPr>
      <w:tabs>
        <w:tab w:val="left" w:pos="3330"/>
      </w:tabs>
      <w:spacing w:line="312" w:lineRule="auto"/>
      <w:ind w:left="3330" w:hanging="720"/>
      <w:jc w:val="both"/>
    </w:pPr>
  </w:style>
  <w:style w:type="paragraph" w:customStyle="1" w:styleId="Default">
    <w:name w:val="Default"/>
    <w:rsid w:val="00E80728"/>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9">
    <w:name w:val="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FontStyle11">
    <w:name w:val="Font Style11"/>
    <w:rsid w:val="00E80728"/>
    <w:rPr>
      <w:rFonts w:ascii="Times New Roman" w:hAnsi="Times New Roman" w:cs="Times New Roman"/>
      <w:b/>
      <w:bCs/>
      <w:sz w:val="24"/>
      <w:szCs w:val="24"/>
    </w:rPr>
  </w:style>
  <w:style w:type="character" w:customStyle="1" w:styleId="FontStyle12">
    <w:name w:val="Font Style12"/>
    <w:rsid w:val="00E80728"/>
    <w:rPr>
      <w:rFonts w:ascii="Times New Roman" w:hAnsi="Times New Roman" w:cs="Times New Roman"/>
      <w:sz w:val="24"/>
      <w:szCs w:val="24"/>
    </w:rPr>
  </w:style>
  <w:style w:type="paragraph" w:customStyle="1" w:styleId="Style2">
    <w:name w:val="Style2"/>
    <w:basedOn w:val="a3"/>
    <w:rsid w:val="00E80728"/>
    <w:pPr>
      <w:widowControl w:val="0"/>
      <w:autoSpaceDE w:val="0"/>
      <w:autoSpaceDN w:val="0"/>
      <w:adjustRightInd w:val="0"/>
    </w:pPr>
  </w:style>
  <w:style w:type="paragraph" w:customStyle="1" w:styleId="Style1">
    <w:name w:val="Style1"/>
    <w:basedOn w:val="a3"/>
    <w:rsid w:val="00E80728"/>
    <w:pPr>
      <w:widowControl w:val="0"/>
      <w:autoSpaceDE w:val="0"/>
      <w:autoSpaceDN w:val="0"/>
      <w:adjustRightInd w:val="0"/>
      <w:spacing w:line="309" w:lineRule="exact"/>
      <w:ind w:firstLine="686"/>
      <w:jc w:val="both"/>
    </w:pPr>
  </w:style>
  <w:style w:type="paragraph" w:customStyle="1" w:styleId="Style16">
    <w:name w:val="Style16"/>
    <w:basedOn w:val="a3"/>
    <w:rsid w:val="00E80728"/>
    <w:pPr>
      <w:widowControl w:val="0"/>
      <w:autoSpaceDE w:val="0"/>
      <w:autoSpaceDN w:val="0"/>
      <w:adjustRightInd w:val="0"/>
      <w:spacing w:line="480" w:lineRule="exact"/>
      <w:ind w:firstLine="715"/>
      <w:jc w:val="both"/>
    </w:pPr>
  </w:style>
  <w:style w:type="character" w:customStyle="1" w:styleId="FontStyle36">
    <w:name w:val="Font Style36"/>
    <w:rsid w:val="00E80728"/>
    <w:rPr>
      <w:rFonts w:ascii="Times New Roman" w:hAnsi="Times New Roman" w:cs="Times New Roman" w:hint="default"/>
      <w:sz w:val="26"/>
      <w:szCs w:val="26"/>
    </w:rPr>
  </w:style>
  <w:style w:type="character" w:customStyle="1" w:styleId="FontStyle51">
    <w:name w:val="Font Style51"/>
    <w:rsid w:val="00E80728"/>
    <w:rPr>
      <w:rFonts w:ascii="Times New Roman" w:hAnsi="Times New Roman" w:cs="Times New Roman"/>
      <w:sz w:val="24"/>
      <w:szCs w:val="24"/>
    </w:rPr>
  </w:style>
  <w:style w:type="character" w:customStyle="1" w:styleId="afffa">
    <w:name w:val="Тело ИАК Знак"/>
    <w:link w:val="afffb"/>
    <w:rsid w:val="00E80728"/>
    <w:rPr>
      <w:sz w:val="28"/>
      <w:szCs w:val="28"/>
    </w:rPr>
  </w:style>
  <w:style w:type="paragraph" w:customStyle="1" w:styleId="afffb">
    <w:name w:val="Тело ИАК"/>
    <w:basedOn w:val="a3"/>
    <w:link w:val="afffa"/>
    <w:rsid w:val="00E80728"/>
    <w:pPr>
      <w:spacing w:line="288" w:lineRule="auto"/>
      <w:ind w:firstLine="720"/>
      <w:jc w:val="both"/>
    </w:pPr>
    <w:rPr>
      <w:rFonts w:asciiTheme="minorHAnsi" w:eastAsiaTheme="minorHAnsi" w:hAnsiTheme="minorHAnsi" w:cstheme="minorBidi"/>
      <w:sz w:val="28"/>
      <w:szCs w:val="28"/>
      <w:lang w:eastAsia="en-US"/>
    </w:rPr>
  </w:style>
  <w:style w:type="paragraph" w:customStyle="1" w:styleId="ConsPlusNonformat">
    <w:name w:val="ConsPlusNonformat"/>
    <w:rsid w:val="00E807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mw-headline">
    <w:name w:val="mw-headline"/>
    <w:rsid w:val="00E80728"/>
  </w:style>
  <w:style w:type="character" w:customStyle="1" w:styleId="150">
    <w:name w:val="Знак Знак15"/>
    <w:locked/>
    <w:rsid w:val="00E80728"/>
    <w:rPr>
      <w:b/>
      <w:caps/>
      <w:sz w:val="24"/>
      <w:szCs w:val="24"/>
      <w:lang w:val="ru-RU" w:eastAsia="ru-RU" w:bidi="ar-SA"/>
    </w:rPr>
  </w:style>
  <w:style w:type="character" w:customStyle="1" w:styleId="110">
    <w:name w:val="Знак Знак11"/>
    <w:locked/>
    <w:rsid w:val="00E80728"/>
    <w:rPr>
      <w:sz w:val="16"/>
      <w:szCs w:val="16"/>
      <w:lang w:val="ru-RU" w:eastAsia="ru-RU" w:bidi="ar-SA"/>
    </w:rPr>
  </w:style>
  <w:style w:type="character" w:customStyle="1" w:styleId="100">
    <w:name w:val="Знак Знак10"/>
    <w:rsid w:val="00E80728"/>
    <w:rPr>
      <w:sz w:val="16"/>
      <w:szCs w:val="16"/>
      <w:lang w:val="ru-RU" w:eastAsia="ru-RU" w:bidi="ar-SA"/>
    </w:rPr>
  </w:style>
  <w:style w:type="character" w:customStyle="1" w:styleId="140">
    <w:name w:val="Знак Знак14"/>
    <w:rsid w:val="00E80728"/>
    <w:rPr>
      <w:rFonts w:ascii="Arial" w:hAnsi="Arial" w:cs="Arial"/>
      <w:b/>
      <w:bCs/>
      <w:i/>
      <w:iCs/>
      <w:sz w:val="28"/>
      <w:szCs w:val="28"/>
      <w:lang w:val="ru-RU" w:eastAsia="en-US" w:bidi="ar-SA"/>
    </w:rPr>
  </w:style>
  <w:style w:type="character" w:customStyle="1" w:styleId="120">
    <w:name w:val="Знак Знак12"/>
    <w:rsid w:val="00E80728"/>
    <w:rPr>
      <w:rFonts w:ascii="Calibri" w:hAnsi="Calibri"/>
      <w:i/>
      <w:iCs/>
      <w:sz w:val="24"/>
      <w:szCs w:val="24"/>
      <w:lang w:val="ru-RU" w:eastAsia="en-US" w:bidi="ar-SA"/>
    </w:rPr>
  </w:style>
  <w:style w:type="character" w:customStyle="1" w:styleId="62">
    <w:name w:val="Знак Знак6"/>
    <w:rsid w:val="00E80728"/>
    <w:rPr>
      <w:sz w:val="24"/>
      <w:szCs w:val="24"/>
    </w:rPr>
  </w:style>
  <w:style w:type="paragraph" w:customStyle="1" w:styleId="Style5">
    <w:name w:val="Style5"/>
    <w:basedOn w:val="a3"/>
    <w:rsid w:val="00E80728"/>
    <w:pPr>
      <w:widowControl w:val="0"/>
      <w:autoSpaceDE w:val="0"/>
      <w:autoSpaceDN w:val="0"/>
      <w:adjustRightInd w:val="0"/>
      <w:spacing w:line="490" w:lineRule="exact"/>
      <w:jc w:val="center"/>
    </w:pPr>
  </w:style>
  <w:style w:type="paragraph" w:customStyle="1" w:styleId="FR3">
    <w:name w:val="FR3"/>
    <w:rsid w:val="00E80728"/>
    <w:pPr>
      <w:widowControl w:val="0"/>
      <w:spacing w:after="0" w:line="280" w:lineRule="auto"/>
      <w:jc w:val="both"/>
    </w:pPr>
    <w:rPr>
      <w:rFonts w:ascii="Times New Roman" w:eastAsia="Times New Roman" w:hAnsi="Times New Roman" w:cs="Times New Roman"/>
      <w:snapToGrid w:val="0"/>
      <w:sz w:val="20"/>
      <w:szCs w:val="20"/>
      <w:lang w:eastAsia="ru-RU"/>
    </w:rPr>
  </w:style>
  <w:style w:type="paragraph" w:customStyle="1" w:styleId="1a">
    <w:name w:val="Обычный1"/>
    <w:rsid w:val="00E80728"/>
    <w:pPr>
      <w:widowControl w:val="0"/>
      <w:spacing w:after="0" w:line="240" w:lineRule="auto"/>
      <w:ind w:firstLine="420"/>
      <w:jc w:val="both"/>
    </w:pPr>
    <w:rPr>
      <w:rFonts w:ascii="Arial" w:eastAsia="Times New Roman" w:hAnsi="Arial" w:cs="Times New Roman"/>
      <w:snapToGrid w:val="0"/>
      <w:sz w:val="18"/>
      <w:szCs w:val="20"/>
      <w:lang w:eastAsia="ru-RU"/>
    </w:rPr>
  </w:style>
  <w:style w:type="character" w:customStyle="1" w:styleId="FontStyle25">
    <w:name w:val="Font Style25"/>
    <w:rsid w:val="00E80728"/>
    <w:rPr>
      <w:rFonts w:ascii="Times New Roman" w:hAnsi="Times New Roman" w:cs="Times New Roman" w:hint="default"/>
      <w:i/>
      <w:iCs/>
      <w:sz w:val="16"/>
      <w:szCs w:val="16"/>
    </w:rPr>
  </w:style>
  <w:style w:type="paragraph" w:customStyle="1" w:styleId="2f">
    <w:name w:val="Стиль2"/>
    <w:basedOn w:val="a3"/>
    <w:next w:val="a2"/>
    <w:rsid w:val="00E80728"/>
    <w:rPr>
      <w:b/>
      <w:sz w:val="20"/>
    </w:rPr>
  </w:style>
  <w:style w:type="paragraph" w:customStyle="1" w:styleId="FR4">
    <w:name w:val="FR4"/>
    <w:rsid w:val="00E80728"/>
    <w:pPr>
      <w:spacing w:after="0" w:line="240" w:lineRule="auto"/>
      <w:jc w:val="center"/>
    </w:pPr>
    <w:rPr>
      <w:rFonts w:ascii="Arial" w:eastAsia="Times New Roman" w:hAnsi="Arial" w:cs="Times New Roman"/>
      <w:b/>
      <w:snapToGrid w:val="0"/>
      <w:sz w:val="12"/>
      <w:szCs w:val="20"/>
      <w:lang w:eastAsia="ru-RU"/>
    </w:rPr>
  </w:style>
  <w:style w:type="paragraph" w:customStyle="1" w:styleId="BodyText21">
    <w:name w:val="Body Text 21"/>
    <w:basedOn w:val="a3"/>
    <w:rsid w:val="00E80728"/>
    <w:pPr>
      <w:spacing w:line="360" w:lineRule="auto"/>
      <w:jc w:val="both"/>
    </w:pPr>
    <w:rPr>
      <w:szCs w:val="20"/>
    </w:rPr>
  </w:style>
  <w:style w:type="paragraph" w:customStyle="1" w:styleId="1b">
    <w:name w:val="Текст1"/>
    <w:basedOn w:val="a3"/>
    <w:rsid w:val="00E80728"/>
    <w:rPr>
      <w:rFonts w:ascii="Courier New" w:hAnsi="Courier New"/>
      <w:sz w:val="20"/>
      <w:szCs w:val="20"/>
    </w:rPr>
  </w:style>
  <w:style w:type="paragraph" w:customStyle="1" w:styleId="1c">
    <w:name w:val="Абзац списка1"/>
    <w:basedOn w:val="a3"/>
    <w:link w:val="ListParagraphChar"/>
    <w:rsid w:val="00E80728"/>
    <w:pPr>
      <w:ind w:left="708"/>
    </w:pPr>
  </w:style>
  <w:style w:type="character" w:customStyle="1" w:styleId="ListParagraphChar">
    <w:name w:val="List Paragraph Char"/>
    <w:link w:val="1c"/>
    <w:locked/>
    <w:rsid w:val="00E80728"/>
    <w:rPr>
      <w:rFonts w:ascii="Times New Roman" w:eastAsia="Times New Roman" w:hAnsi="Times New Roman" w:cs="Times New Roman"/>
      <w:sz w:val="24"/>
      <w:szCs w:val="24"/>
      <w:lang w:eastAsia="ru-RU"/>
    </w:rPr>
  </w:style>
  <w:style w:type="character" w:customStyle="1" w:styleId="FontStyle600">
    <w:name w:val="Font Style600"/>
    <w:rsid w:val="00E80728"/>
    <w:rPr>
      <w:rFonts w:ascii="Times New Roman" w:hAnsi="Times New Roman" w:cs="Times New Roman"/>
      <w:sz w:val="22"/>
      <w:szCs w:val="22"/>
    </w:rPr>
  </w:style>
  <w:style w:type="character" w:customStyle="1" w:styleId="FontStyle184">
    <w:name w:val="Font Style184"/>
    <w:rsid w:val="00E80728"/>
    <w:rPr>
      <w:rFonts w:ascii="Times New Roman" w:hAnsi="Times New Roman" w:cs="Times New Roman"/>
      <w:sz w:val="20"/>
      <w:szCs w:val="20"/>
    </w:rPr>
  </w:style>
  <w:style w:type="character" w:customStyle="1" w:styleId="FontStyle624">
    <w:name w:val="Font Style624"/>
    <w:rsid w:val="00E80728"/>
    <w:rPr>
      <w:rFonts w:ascii="Times New Roman" w:hAnsi="Times New Roman" w:cs="Times New Roman"/>
      <w:b/>
      <w:bCs/>
      <w:i/>
      <w:iCs/>
      <w:sz w:val="22"/>
      <w:szCs w:val="22"/>
    </w:rPr>
  </w:style>
  <w:style w:type="character" w:customStyle="1" w:styleId="FontStyle187">
    <w:name w:val="Font Style187"/>
    <w:rsid w:val="00E80728"/>
    <w:rPr>
      <w:rFonts w:ascii="Times New Roman" w:hAnsi="Times New Roman" w:cs="Times New Roman"/>
      <w:i/>
      <w:iCs/>
      <w:sz w:val="20"/>
      <w:szCs w:val="20"/>
    </w:rPr>
  </w:style>
  <w:style w:type="character" w:customStyle="1" w:styleId="FontStyle572">
    <w:name w:val="Font Style572"/>
    <w:rsid w:val="00E80728"/>
    <w:rPr>
      <w:rFonts w:ascii="Times New Roman" w:hAnsi="Times New Roman" w:cs="Times New Roman"/>
      <w:sz w:val="16"/>
      <w:szCs w:val="16"/>
    </w:rPr>
  </w:style>
  <w:style w:type="character" w:customStyle="1" w:styleId="FontStyle568">
    <w:name w:val="Font Style568"/>
    <w:rsid w:val="00E80728"/>
    <w:rPr>
      <w:rFonts w:ascii="Times New Roman" w:hAnsi="Times New Roman" w:cs="Times New Roman"/>
      <w:i/>
      <w:iCs/>
      <w:sz w:val="16"/>
      <w:szCs w:val="16"/>
    </w:rPr>
  </w:style>
  <w:style w:type="paragraph" w:customStyle="1" w:styleId="Style241">
    <w:name w:val="Style241"/>
    <w:basedOn w:val="a3"/>
    <w:rsid w:val="00E80728"/>
    <w:pPr>
      <w:widowControl w:val="0"/>
      <w:autoSpaceDE w:val="0"/>
      <w:autoSpaceDN w:val="0"/>
      <w:adjustRightInd w:val="0"/>
      <w:spacing w:line="194" w:lineRule="exact"/>
      <w:ind w:hanging="2021"/>
    </w:pPr>
  </w:style>
  <w:style w:type="character" w:customStyle="1" w:styleId="FontStyle152">
    <w:name w:val="Font Style152"/>
    <w:rsid w:val="00E80728"/>
    <w:rPr>
      <w:rFonts w:ascii="Times New Roman" w:hAnsi="Times New Roman" w:cs="Times New Roman"/>
      <w:b/>
      <w:bCs/>
      <w:sz w:val="20"/>
      <w:szCs w:val="20"/>
    </w:rPr>
  </w:style>
  <w:style w:type="paragraph" w:customStyle="1" w:styleId="Style174">
    <w:name w:val="Style174"/>
    <w:basedOn w:val="a3"/>
    <w:rsid w:val="00E80728"/>
    <w:pPr>
      <w:widowControl w:val="0"/>
      <w:autoSpaceDE w:val="0"/>
      <w:autoSpaceDN w:val="0"/>
      <w:adjustRightInd w:val="0"/>
      <w:spacing w:line="254" w:lineRule="exact"/>
      <w:jc w:val="center"/>
    </w:pPr>
  </w:style>
  <w:style w:type="paragraph" w:customStyle="1" w:styleId="Style222">
    <w:name w:val="Style222"/>
    <w:basedOn w:val="a3"/>
    <w:rsid w:val="00E80728"/>
    <w:pPr>
      <w:widowControl w:val="0"/>
      <w:autoSpaceDE w:val="0"/>
      <w:autoSpaceDN w:val="0"/>
      <w:adjustRightInd w:val="0"/>
      <w:spacing w:line="174" w:lineRule="exact"/>
      <w:ind w:firstLine="374"/>
      <w:jc w:val="both"/>
    </w:pPr>
  </w:style>
  <w:style w:type="paragraph" w:customStyle="1" w:styleId="Style285">
    <w:name w:val="Style285"/>
    <w:basedOn w:val="a3"/>
    <w:rsid w:val="00E80728"/>
    <w:pPr>
      <w:widowControl w:val="0"/>
      <w:autoSpaceDE w:val="0"/>
      <w:autoSpaceDN w:val="0"/>
      <w:adjustRightInd w:val="0"/>
      <w:spacing w:line="379" w:lineRule="exact"/>
      <w:ind w:hanging="787"/>
    </w:pPr>
  </w:style>
  <w:style w:type="paragraph" w:customStyle="1" w:styleId="Style204">
    <w:name w:val="Style204"/>
    <w:basedOn w:val="a3"/>
    <w:rsid w:val="00E80728"/>
    <w:pPr>
      <w:widowControl w:val="0"/>
      <w:autoSpaceDE w:val="0"/>
      <w:autoSpaceDN w:val="0"/>
      <w:adjustRightInd w:val="0"/>
      <w:spacing w:line="229" w:lineRule="exact"/>
      <w:jc w:val="both"/>
    </w:pPr>
  </w:style>
  <w:style w:type="paragraph" w:customStyle="1" w:styleId="Style210">
    <w:name w:val="Style210"/>
    <w:basedOn w:val="a3"/>
    <w:rsid w:val="00E80728"/>
    <w:pPr>
      <w:widowControl w:val="0"/>
      <w:autoSpaceDE w:val="0"/>
      <w:autoSpaceDN w:val="0"/>
      <w:adjustRightInd w:val="0"/>
      <w:spacing w:line="221" w:lineRule="exact"/>
    </w:pPr>
  </w:style>
  <w:style w:type="character" w:customStyle="1" w:styleId="FontStyle575">
    <w:name w:val="Font Style575"/>
    <w:rsid w:val="00E80728"/>
    <w:rPr>
      <w:rFonts w:ascii="Courier New" w:hAnsi="Courier New" w:cs="Courier New"/>
      <w:b/>
      <w:bCs/>
      <w:sz w:val="24"/>
      <w:szCs w:val="24"/>
    </w:rPr>
  </w:style>
  <w:style w:type="character" w:customStyle="1" w:styleId="FontStyle668">
    <w:name w:val="Font Style668"/>
    <w:rsid w:val="00E80728"/>
    <w:rPr>
      <w:rFonts w:ascii="Times New Roman" w:hAnsi="Times New Roman" w:cs="Times New Roman"/>
      <w:b/>
      <w:bCs/>
      <w:i/>
      <w:iCs/>
      <w:spacing w:val="30"/>
      <w:sz w:val="20"/>
      <w:szCs w:val="20"/>
    </w:rPr>
  </w:style>
  <w:style w:type="character" w:customStyle="1" w:styleId="toctext">
    <w:name w:val="toctext"/>
    <w:rsid w:val="00E80728"/>
  </w:style>
  <w:style w:type="paragraph" w:customStyle="1" w:styleId="Style59">
    <w:name w:val="Style59"/>
    <w:basedOn w:val="a3"/>
    <w:rsid w:val="00E80728"/>
    <w:pPr>
      <w:widowControl w:val="0"/>
      <w:autoSpaceDE w:val="0"/>
      <w:autoSpaceDN w:val="0"/>
      <w:adjustRightInd w:val="0"/>
      <w:spacing w:line="221" w:lineRule="exact"/>
      <w:ind w:firstLine="950"/>
      <w:jc w:val="both"/>
    </w:pPr>
  </w:style>
  <w:style w:type="paragraph" w:customStyle="1" w:styleId="Style269">
    <w:name w:val="Style269"/>
    <w:basedOn w:val="a3"/>
    <w:rsid w:val="00E80728"/>
    <w:pPr>
      <w:widowControl w:val="0"/>
      <w:autoSpaceDE w:val="0"/>
      <w:autoSpaceDN w:val="0"/>
      <w:adjustRightInd w:val="0"/>
      <w:spacing w:line="331" w:lineRule="exact"/>
      <w:ind w:firstLine="2621"/>
    </w:pPr>
  </w:style>
  <w:style w:type="paragraph" w:customStyle="1" w:styleId="Style19">
    <w:name w:val="Style19"/>
    <w:basedOn w:val="a3"/>
    <w:rsid w:val="00E80728"/>
    <w:pPr>
      <w:widowControl w:val="0"/>
      <w:autoSpaceDE w:val="0"/>
      <w:autoSpaceDN w:val="0"/>
      <w:adjustRightInd w:val="0"/>
      <w:spacing w:line="456" w:lineRule="exact"/>
      <w:ind w:firstLine="667"/>
      <w:jc w:val="both"/>
    </w:pPr>
  </w:style>
  <w:style w:type="character" w:customStyle="1" w:styleId="FontStyle580">
    <w:name w:val="Font Style580"/>
    <w:rsid w:val="00E80728"/>
    <w:rPr>
      <w:rFonts w:ascii="Times New Roman" w:hAnsi="Times New Roman" w:cs="Times New Roman"/>
      <w:i/>
      <w:iCs/>
      <w:sz w:val="22"/>
      <w:szCs w:val="22"/>
    </w:rPr>
  </w:style>
  <w:style w:type="character" w:customStyle="1" w:styleId="FontStyle582">
    <w:name w:val="Font Style582"/>
    <w:rsid w:val="00E80728"/>
    <w:rPr>
      <w:rFonts w:ascii="Times New Roman" w:hAnsi="Times New Roman" w:cs="Times New Roman"/>
      <w:b/>
      <w:bCs/>
      <w:i/>
      <w:iCs/>
      <w:sz w:val="22"/>
      <w:szCs w:val="22"/>
    </w:rPr>
  </w:style>
  <w:style w:type="paragraph" w:customStyle="1" w:styleId="Style192">
    <w:name w:val="Style192"/>
    <w:basedOn w:val="a3"/>
    <w:rsid w:val="00E80728"/>
    <w:pPr>
      <w:widowControl w:val="0"/>
      <w:autoSpaceDE w:val="0"/>
      <w:autoSpaceDN w:val="0"/>
      <w:adjustRightInd w:val="0"/>
      <w:spacing w:line="226" w:lineRule="exact"/>
      <w:ind w:firstLine="346"/>
      <w:jc w:val="both"/>
    </w:pPr>
  </w:style>
  <w:style w:type="character" w:customStyle="1" w:styleId="FontStyle592">
    <w:name w:val="Font Style592"/>
    <w:rsid w:val="00E80728"/>
    <w:rPr>
      <w:rFonts w:ascii="Times New Roman" w:hAnsi="Times New Roman" w:cs="Times New Roman"/>
      <w:b/>
      <w:bCs/>
      <w:sz w:val="20"/>
      <w:szCs w:val="20"/>
    </w:rPr>
  </w:style>
  <w:style w:type="character" w:customStyle="1" w:styleId="FontStyle577">
    <w:name w:val="Font Style577"/>
    <w:rsid w:val="00E80728"/>
    <w:rPr>
      <w:rFonts w:ascii="Times New Roman" w:hAnsi="Times New Roman" w:cs="Times New Roman"/>
      <w:sz w:val="20"/>
      <w:szCs w:val="20"/>
    </w:rPr>
  </w:style>
  <w:style w:type="character" w:customStyle="1" w:styleId="FontStyle594">
    <w:name w:val="Font Style594"/>
    <w:rsid w:val="00E80728"/>
    <w:rPr>
      <w:rFonts w:ascii="Times New Roman" w:hAnsi="Times New Roman" w:cs="Times New Roman"/>
      <w:i/>
      <w:iCs/>
      <w:sz w:val="20"/>
      <w:szCs w:val="20"/>
    </w:rPr>
  </w:style>
  <w:style w:type="character" w:customStyle="1" w:styleId="FontStyle148">
    <w:name w:val="Font Style148"/>
    <w:rsid w:val="00E80728"/>
    <w:rPr>
      <w:rFonts w:ascii="Times New Roman" w:hAnsi="Times New Roman" w:cs="Times New Roman"/>
      <w:i/>
      <w:iCs/>
      <w:sz w:val="20"/>
      <w:szCs w:val="20"/>
    </w:rPr>
  </w:style>
  <w:style w:type="paragraph" w:customStyle="1" w:styleId="Style139">
    <w:name w:val="Style139"/>
    <w:basedOn w:val="a3"/>
    <w:rsid w:val="00E80728"/>
    <w:pPr>
      <w:widowControl w:val="0"/>
      <w:autoSpaceDE w:val="0"/>
      <w:autoSpaceDN w:val="0"/>
      <w:adjustRightInd w:val="0"/>
      <w:spacing w:line="281" w:lineRule="exact"/>
      <w:ind w:firstLine="360"/>
      <w:jc w:val="both"/>
    </w:pPr>
    <w:rPr>
      <w:rFonts w:ascii="Franklin Gothic Demi Cond" w:hAnsi="Franklin Gothic Demi Cond"/>
    </w:rPr>
  </w:style>
  <w:style w:type="character" w:customStyle="1" w:styleId="FontStyle156">
    <w:name w:val="Font Style156"/>
    <w:rsid w:val="00E80728"/>
    <w:rPr>
      <w:rFonts w:ascii="Times New Roman" w:hAnsi="Times New Roman" w:cs="Times New Roman"/>
      <w:b/>
      <w:bCs/>
      <w:i/>
      <w:iCs/>
      <w:spacing w:val="30"/>
      <w:sz w:val="22"/>
      <w:szCs w:val="22"/>
    </w:rPr>
  </w:style>
  <w:style w:type="paragraph" w:customStyle="1" w:styleId="Style161">
    <w:name w:val="Style161"/>
    <w:basedOn w:val="a3"/>
    <w:rsid w:val="00E80728"/>
    <w:pPr>
      <w:widowControl w:val="0"/>
      <w:autoSpaceDE w:val="0"/>
      <w:autoSpaceDN w:val="0"/>
      <w:adjustRightInd w:val="0"/>
      <w:spacing w:line="221" w:lineRule="exact"/>
      <w:ind w:firstLine="379"/>
      <w:jc w:val="both"/>
    </w:pPr>
  </w:style>
  <w:style w:type="character" w:customStyle="1" w:styleId="FontStyle562">
    <w:name w:val="Font Style562"/>
    <w:rsid w:val="00E80728"/>
    <w:rPr>
      <w:rFonts w:ascii="Times New Roman" w:hAnsi="Times New Roman" w:cs="Times New Roman"/>
      <w:b/>
      <w:bCs/>
      <w:spacing w:val="-10"/>
      <w:sz w:val="28"/>
      <w:szCs w:val="28"/>
    </w:rPr>
  </w:style>
  <w:style w:type="paragraph" w:customStyle="1" w:styleId="Style135">
    <w:name w:val="Style135"/>
    <w:basedOn w:val="a3"/>
    <w:rsid w:val="00E80728"/>
    <w:pPr>
      <w:widowControl w:val="0"/>
      <w:autoSpaceDE w:val="0"/>
      <w:autoSpaceDN w:val="0"/>
      <w:adjustRightInd w:val="0"/>
      <w:spacing w:line="302" w:lineRule="exact"/>
      <w:ind w:firstLine="355"/>
    </w:pPr>
  </w:style>
  <w:style w:type="character" w:customStyle="1" w:styleId="FontStyle188">
    <w:name w:val="Font Style188"/>
    <w:rsid w:val="00E80728"/>
    <w:rPr>
      <w:rFonts w:ascii="Times New Roman" w:hAnsi="Times New Roman" w:cs="Times New Roman"/>
      <w:b/>
      <w:bCs/>
      <w:sz w:val="20"/>
      <w:szCs w:val="20"/>
    </w:rPr>
  </w:style>
  <w:style w:type="character" w:customStyle="1" w:styleId="FontStyle581">
    <w:name w:val="Font Style581"/>
    <w:rsid w:val="00E80728"/>
    <w:rPr>
      <w:rFonts w:ascii="Courier New" w:hAnsi="Courier New" w:cs="Courier New"/>
      <w:b/>
      <w:bCs/>
      <w:sz w:val="26"/>
      <w:szCs w:val="26"/>
    </w:rPr>
  </w:style>
  <w:style w:type="character" w:customStyle="1" w:styleId="FontStyle653">
    <w:name w:val="Font Style653"/>
    <w:rsid w:val="00E80728"/>
    <w:rPr>
      <w:rFonts w:ascii="Book Antiqua" w:hAnsi="Book Antiqua" w:cs="Book Antiqua"/>
      <w:b/>
      <w:bCs/>
      <w:sz w:val="18"/>
      <w:szCs w:val="18"/>
    </w:rPr>
  </w:style>
  <w:style w:type="character" w:customStyle="1" w:styleId="FontStyle631">
    <w:name w:val="Font Style631"/>
    <w:rsid w:val="00E80728"/>
    <w:rPr>
      <w:rFonts w:ascii="Times New Roman" w:hAnsi="Times New Roman" w:cs="Times New Roman"/>
      <w:b/>
      <w:bCs/>
      <w:spacing w:val="20"/>
      <w:sz w:val="22"/>
      <w:szCs w:val="22"/>
    </w:rPr>
  </w:style>
  <w:style w:type="character" w:customStyle="1" w:styleId="FontStyle712">
    <w:name w:val="Font Style712"/>
    <w:rsid w:val="00E80728"/>
    <w:rPr>
      <w:rFonts w:ascii="Times New Roman" w:hAnsi="Times New Roman" w:cs="Times New Roman"/>
      <w:b/>
      <w:bCs/>
      <w:sz w:val="20"/>
      <w:szCs w:val="20"/>
    </w:rPr>
  </w:style>
  <w:style w:type="character" w:customStyle="1" w:styleId="FontStyle820">
    <w:name w:val="Font Style820"/>
    <w:rsid w:val="00E80728"/>
    <w:rPr>
      <w:rFonts w:ascii="Times New Roman" w:hAnsi="Times New Roman" w:cs="Times New Roman"/>
      <w:sz w:val="22"/>
      <w:szCs w:val="22"/>
    </w:rPr>
  </w:style>
  <w:style w:type="character" w:customStyle="1" w:styleId="FontStyle821">
    <w:name w:val="Font Style821"/>
    <w:rsid w:val="00E80728"/>
    <w:rPr>
      <w:rFonts w:ascii="Times New Roman" w:hAnsi="Times New Roman" w:cs="Times New Roman"/>
      <w:i/>
      <w:iCs/>
      <w:sz w:val="22"/>
      <w:szCs w:val="22"/>
    </w:rPr>
  </w:style>
  <w:style w:type="paragraph" w:customStyle="1" w:styleId="Style450">
    <w:name w:val="Style450"/>
    <w:basedOn w:val="a3"/>
    <w:rsid w:val="00E80728"/>
    <w:pPr>
      <w:widowControl w:val="0"/>
      <w:autoSpaceDE w:val="0"/>
      <w:autoSpaceDN w:val="0"/>
      <w:adjustRightInd w:val="0"/>
      <w:spacing w:line="336" w:lineRule="exact"/>
      <w:ind w:firstLine="331"/>
      <w:jc w:val="both"/>
    </w:pPr>
  </w:style>
  <w:style w:type="character" w:customStyle="1" w:styleId="z-">
    <w:name w:val="z-Начало формы Знак"/>
    <w:link w:val="z-0"/>
    <w:rsid w:val="00E80728"/>
    <w:rPr>
      <w:rFonts w:ascii="Arial" w:hAnsi="Arial"/>
      <w:b/>
      <w:bCs/>
      <w:kern w:val="32"/>
      <w:sz w:val="32"/>
      <w:szCs w:val="32"/>
    </w:rPr>
  </w:style>
  <w:style w:type="paragraph" w:styleId="z-0">
    <w:name w:val="HTML Top of Form"/>
    <w:basedOn w:val="a3"/>
    <w:next w:val="a3"/>
    <w:link w:val="z-"/>
    <w:unhideWhenUsed/>
    <w:rsid w:val="00E80728"/>
    <w:pPr>
      <w:pBdr>
        <w:bottom w:val="single" w:sz="6" w:space="1" w:color="auto"/>
      </w:pBdr>
      <w:jc w:val="center"/>
    </w:pPr>
    <w:rPr>
      <w:rFonts w:ascii="Arial" w:eastAsiaTheme="minorHAnsi" w:hAnsi="Arial" w:cstheme="minorBidi"/>
      <w:b/>
      <w:bCs/>
      <w:kern w:val="32"/>
      <w:sz w:val="32"/>
      <w:szCs w:val="32"/>
      <w:lang w:eastAsia="en-US"/>
    </w:rPr>
  </w:style>
  <w:style w:type="character" w:customStyle="1" w:styleId="z-1">
    <w:name w:val="z-Начало формы Знак1"/>
    <w:basedOn w:val="a4"/>
    <w:semiHidden/>
    <w:rsid w:val="00E80728"/>
    <w:rPr>
      <w:rFonts w:ascii="Arial" w:eastAsia="Times New Roman" w:hAnsi="Arial" w:cs="Arial"/>
      <w:vanish/>
      <w:sz w:val="16"/>
      <w:szCs w:val="16"/>
      <w:lang w:eastAsia="ru-RU"/>
    </w:rPr>
  </w:style>
  <w:style w:type="character" w:customStyle="1" w:styleId="Heading2Char">
    <w:name w:val="Heading 2 Char"/>
    <w:aliases w:val="Знак3 Знак Char"/>
    <w:locked/>
    <w:rsid w:val="00E80728"/>
    <w:rPr>
      <w:rFonts w:ascii="Arial" w:hAnsi="Arial" w:cs="Arial"/>
      <w:b/>
      <w:bCs/>
      <w:i/>
      <w:iCs/>
      <w:sz w:val="28"/>
      <w:szCs w:val="28"/>
    </w:rPr>
  </w:style>
  <w:style w:type="paragraph" w:customStyle="1" w:styleId="1d">
    <w:name w:val="Без интервала1"/>
    <w:basedOn w:val="a3"/>
    <w:link w:val="NoSpacingChar"/>
    <w:rsid w:val="00E80728"/>
  </w:style>
  <w:style w:type="character" w:customStyle="1" w:styleId="NoSpacingChar">
    <w:name w:val="No Spacing Char"/>
    <w:link w:val="1d"/>
    <w:locked/>
    <w:rsid w:val="00E80728"/>
    <w:rPr>
      <w:rFonts w:ascii="Times New Roman" w:eastAsia="Times New Roman" w:hAnsi="Times New Roman" w:cs="Times New Roman"/>
      <w:sz w:val="24"/>
      <w:szCs w:val="24"/>
      <w:lang w:eastAsia="ru-RU"/>
    </w:rPr>
  </w:style>
  <w:style w:type="paragraph" w:customStyle="1" w:styleId="2f0">
    <w:name w:val="Абзац списка2"/>
    <w:basedOn w:val="a3"/>
    <w:link w:val="ListParagraphChar4"/>
    <w:rsid w:val="00E80728"/>
    <w:pPr>
      <w:ind w:left="708"/>
    </w:pPr>
  </w:style>
  <w:style w:type="character" w:customStyle="1" w:styleId="ListParagraphChar4">
    <w:name w:val="List Paragraph Char4"/>
    <w:link w:val="2f0"/>
    <w:locked/>
    <w:rsid w:val="00E80728"/>
    <w:rPr>
      <w:rFonts w:ascii="Times New Roman" w:eastAsia="Times New Roman" w:hAnsi="Times New Roman" w:cs="Times New Roman"/>
      <w:sz w:val="24"/>
      <w:szCs w:val="24"/>
      <w:lang w:eastAsia="ru-RU"/>
    </w:rPr>
  </w:style>
  <w:style w:type="paragraph" w:customStyle="1" w:styleId="210">
    <w:name w:val="Цитата 21"/>
    <w:basedOn w:val="a3"/>
    <w:next w:val="a3"/>
    <w:link w:val="QuoteChar"/>
    <w:rsid w:val="00E80728"/>
    <w:rPr>
      <w:i/>
      <w:iCs/>
      <w:color w:val="000000"/>
    </w:rPr>
  </w:style>
  <w:style w:type="character" w:customStyle="1" w:styleId="QuoteChar">
    <w:name w:val="Quote Char"/>
    <w:link w:val="210"/>
    <w:locked/>
    <w:rsid w:val="00E80728"/>
    <w:rPr>
      <w:rFonts w:ascii="Times New Roman" w:eastAsia="Times New Roman" w:hAnsi="Times New Roman" w:cs="Times New Roman"/>
      <w:i/>
      <w:iCs/>
      <w:color w:val="000000"/>
      <w:sz w:val="24"/>
      <w:szCs w:val="24"/>
    </w:rPr>
  </w:style>
  <w:style w:type="paragraph" w:customStyle="1" w:styleId="1e">
    <w:name w:val="Выделенная цитата1"/>
    <w:basedOn w:val="a3"/>
    <w:next w:val="a3"/>
    <w:link w:val="IntenseQuoteChar"/>
    <w:rsid w:val="00E80728"/>
    <w:pPr>
      <w:pBdr>
        <w:bottom w:val="single" w:sz="4" w:space="4" w:color="4F81BD"/>
      </w:pBdr>
      <w:spacing w:before="200" w:after="280"/>
      <w:ind w:left="936" w:right="936"/>
    </w:pPr>
    <w:rPr>
      <w:b/>
      <w:bCs/>
      <w:i/>
      <w:iCs/>
      <w:color w:val="4F81BD"/>
    </w:rPr>
  </w:style>
  <w:style w:type="character" w:customStyle="1" w:styleId="IntenseQuoteChar">
    <w:name w:val="Intense Quote Char"/>
    <w:link w:val="1e"/>
    <w:locked/>
    <w:rsid w:val="00E80728"/>
    <w:rPr>
      <w:rFonts w:ascii="Times New Roman" w:eastAsia="Times New Roman" w:hAnsi="Times New Roman" w:cs="Times New Roman"/>
      <w:b/>
      <w:bCs/>
      <w:i/>
      <w:iCs/>
      <w:color w:val="4F81BD"/>
      <w:sz w:val="24"/>
      <w:szCs w:val="24"/>
    </w:rPr>
  </w:style>
  <w:style w:type="character" w:customStyle="1" w:styleId="1f">
    <w:name w:val="Слабое выделение1"/>
    <w:rsid w:val="00E80728"/>
    <w:rPr>
      <w:rFonts w:cs="Times New Roman"/>
      <w:i/>
      <w:color w:val="808080"/>
    </w:rPr>
  </w:style>
  <w:style w:type="character" w:customStyle="1" w:styleId="1f0">
    <w:name w:val="Сильное выделение1"/>
    <w:rsid w:val="00E80728"/>
    <w:rPr>
      <w:rFonts w:cs="Times New Roman"/>
      <w:b/>
      <w:i/>
      <w:color w:val="4F81BD"/>
    </w:rPr>
  </w:style>
  <w:style w:type="character" w:customStyle="1" w:styleId="1f1">
    <w:name w:val="Слабая ссылка1"/>
    <w:rsid w:val="00E80728"/>
    <w:rPr>
      <w:rFonts w:cs="Times New Roman"/>
      <w:smallCaps/>
      <w:color w:val="C0504D"/>
      <w:u w:val="single"/>
    </w:rPr>
  </w:style>
  <w:style w:type="character" w:customStyle="1" w:styleId="1f2">
    <w:name w:val="Сильная ссылка1"/>
    <w:rsid w:val="00E80728"/>
    <w:rPr>
      <w:rFonts w:cs="Times New Roman"/>
      <w:b/>
      <w:smallCaps/>
      <w:color w:val="C0504D"/>
      <w:spacing w:val="5"/>
      <w:u w:val="single"/>
    </w:rPr>
  </w:style>
  <w:style w:type="character" w:customStyle="1" w:styleId="1f3">
    <w:name w:val="Название книги1"/>
    <w:rsid w:val="00E80728"/>
    <w:rPr>
      <w:rFonts w:cs="Times New Roman"/>
      <w:b/>
      <w:smallCaps/>
      <w:spacing w:val="5"/>
    </w:rPr>
  </w:style>
  <w:style w:type="paragraph" w:customStyle="1" w:styleId="1f4">
    <w:name w:val="Заголовок оглавления1"/>
    <w:basedOn w:val="11"/>
    <w:next w:val="a3"/>
    <w:rsid w:val="00E80728"/>
    <w:pPr>
      <w:keepNext/>
      <w:spacing w:before="240" w:after="60"/>
      <w:ind w:firstLine="0"/>
      <w:outlineLvl w:val="9"/>
    </w:pPr>
    <w:rPr>
      <w:rFonts w:ascii="Cambria" w:hAnsi="Cambria"/>
      <w:bCs/>
      <w:caps w:val="0"/>
      <w:kern w:val="32"/>
      <w:sz w:val="32"/>
      <w:szCs w:val="32"/>
    </w:rPr>
  </w:style>
  <w:style w:type="paragraph" w:customStyle="1" w:styleId="1f5">
    <w:name w:val="Раздел 1"/>
    <w:basedOn w:val="a3"/>
    <w:rsid w:val="00E80728"/>
    <w:pPr>
      <w:widowControl w:val="0"/>
      <w:spacing w:before="200" w:after="60" w:line="204" w:lineRule="auto"/>
      <w:jc w:val="center"/>
    </w:pPr>
    <w:rPr>
      <w:rFonts w:ascii="SchoolDL" w:hAnsi="SchoolDL"/>
      <w:b/>
      <w:caps/>
      <w:sz w:val="20"/>
      <w:szCs w:val="20"/>
    </w:rPr>
  </w:style>
  <w:style w:type="paragraph" w:customStyle="1" w:styleId="p">
    <w:name w:val="p"/>
    <w:basedOn w:val="a3"/>
    <w:rsid w:val="00E80728"/>
    <w:pPr>
      <w:spacing w:before="48" w:after="48"/>
      <w:ind w:firstLine="480"/>
      <w:jc w:val="both"/>
    </w:pPr>
  </w:style>
  <w:style w:type="character" w:customStyle="1" w:styleId="FootnoteTextChar">
    <w:name w:val="Footnote Text Char"/>
    <w:aliases w:val="Текст сноски Знак Знак Char,Знак3 Знак Знак Char,Знак3 Знак Знак18 Char,Знак3 Знак Знак Знак1 Char,Заголовок 2 Знак3 Char,Знак3 Знак Знак21 Char,Footnote Text Char4,Текст сноски Знак1 Char,Знак3 Знак Знак Char4"/>
    <w:locked/>
    <w:rsid w:val="00E80728"/>
    <w:rPr>
      <w:rFonts w:cs="Times New Roman"/>
    </w:rPr>
  </w:style>
  <w:style w:type="paragraph" w:customStyle="1" w:styleId="1f6">
    <w:name w:val="ЗАГОЛОВОК 1"/>
    <w:link w:val="1f7"/>
    <w:rsid w:val="00E80728"/>
    <w:pPr>
      <w:suppressAutoHyphens/>
      <w:spacing w:after="0" w:line="312" w:lineRule="auto"/>
      <w:outlineLvl w:val="0"/>
    </w:pPr>
    <w:rPr>
      <w:rFonts w:ascii="Times New Roman" w:eastAsia="Times New Roman" w:hAnsi="Times New Roman" w:cs="Times New Roman"/>
      <w:b/>
      <w:caps/>
      <w:sz w:val="24"/>
      <w:szCs w:val="24"/>
      <w:lang w:eastAsia="ru-RU"/>
    </w:rPr>
  </w:style>
  <w:style w:type="character" w:customStyle="1" w:styleId="1f7">
    <w:name w:val="ЗАГОЛОВОК 1 Знак"/>
    <w:link w:val="1f6"/>
    <w:locked/>
    <w:rsid w:val="00E80728"/>
    <w:rPr>
      <w:rFonts w:ascii="Times New Roman" w:eastAsia="Times New Roman" w:hAnsi="Times New Roman" w:cs="Times New Roman"/>
      <w:b/>
      <w:caps/>
      <w:sz w:val="24"/>
      <w:szCs w:val="24"/>
      <w:lang w:eastAsia="ru-RU"/>
    </w:rPr>
  </w:style>
  <w:style w:type="paragraph" w:customStyle="1" w:styleId="1f8">
    <w:name w:val="Стиль1"/>
    <w:basedOn w:val="11"/>
    <w:link w:val="1f9"/>
    <w:rsid w:val="00E80728"/>
    <w:pPr>
      <w:keepNext/>
      <w:spacing w:line="312" w:lineRule="auto"/>
      <w:ind w:firstLine="0"/>
      <w:jc w:val="center"/>
    </w:pPr>
    <w:rPr>
      <w:bCs/>
      <w:kern w:val="32"/>
    </w:rPr>
  </w:style>
  <w:style w:type="character" w:customStyle="1" w:styleId="1f9">
    <w:name w:val="Стиль1 Знак"/>
    <w:link w:val="1f8"/>
    <w:locked/>
    <w:rsid w:val="00E80728"/>
    <w:rPr>
      <w:rFonts w:ascii="Times New Roman" w:eastAsia="Times New Roman" w:hAnsi="Times New Roman" w:cs="Times New Roman"/>
      <w:b/>
      <w:bCs/>
      <w:caps/>
      <w:kern w:val="32"/>
      <w:sz w:val="24"/>
      <w:szCs w:val="24"/>
      <w:lang w:eastAsia="ru-RU"/>
    </w:rPr>
  </w:style>
  <w:style w:type="paragraph" w:customStyle="1" w:styleId="1fa">
    <w:name w:val="1 уровень Знак"/>
    <w:basedOn w:val="a3"/>
    <w:link w:val="1fb"/>
    <w:rsid w:val="00E80728"/>
    <w:pPr>
      <w:keepNext/>
      <w:widowControl w:val="0"/>
      <w:shd w:val="clear" w:color="auto" w:fill="FFFFFF"/>
      <w:autoSpaceDE w:val="0"/>
      <w:autoSpaceDN w:val="0"/>
      <w:adjustRightInd w:val="0"/>
      <w:spacing w:before="520" w:after="260" w:line="312" w:lineRule="auto"/>
      <w:jc w:val="center"/>
      <w:outlineLvl w:val="0"/>
    </w:pPr>
    <w:rPr>
      <w:b/>
      <w:bCs/>
      <w:color w:val="000000"/>
    </w:rPr>
  </w:style>
  <w:style w:type="character" w:customStyle="1" w:styleId="1fb">
    <w:name w:val="1 уровень Знак Знак"/>
    <w:link w:val="1fa"/>
    <w:locked/>
    <w:rsid w:val="00E80728"/>
    <w:rPr>
      <w:rFonts w:ascii="Times New Roman" w:eastAsia="Times New Roman" w:hAnsi="Times New Roman" w:cs="Times New Roman"/>
      <w:b/>
      <w:bCs/>
      <w:color w:val="000000"/>
      <w:sz w:val="24"/>
      <w:szCs w:val="24"/>
      <w:shd w:val="clear" w:color="auto" w:fill="FFFFFF"/>
    </w:rPr>
  </w:style>
  <w:style w:type="paragraph" w:customStyle="1" w:styleId="1fc">
    <w:name w:val="заголовок 1"/>
    <w:basedOn w:val="a3"/>
    <w:next w:val="a3"/>
    <w:link w:val="1fd"/>
    <w:rsid w:val="00E80728"/>
    <w:pPr>
      <w:shd w:val="clear" w:color="auto" w:fill="FFFFFF"/>
      <w:suppressAutoHyphens/>
      <w:autoSpaceDE w:val="0"/>
      <w:autoSpaceDN w:val="0"/>
      <w:adjustRightInd w:val="0"/>
      <w:spacing w:line="312" w:lineRule="auto"/>
      <w:ind w:firstLine="454"/>
      <w:outlineLvl w:val="0"/>
    </w:pPr>
    <w:rPr>
      <w:b/>
      <w:caps/>
    </w:rPr>
  </w:style>
  <w:style w:type="character" w:customStyle="1" w:styleId="1fd">
    <w:name w:val="заголовок 1 Знак"/>
    <w:link w:val="1fc"/>
    <w:rsid w:val="00E80728"/>
    <w:rPr>
      <w:rFonts w:ascii="Times New Roman" w:eastAsia="Times New Roman" w:hAnsi="Times New Roman" w:cs="Times New Roman"/>
      <w:b/>
      <w:caps/>
      <w:sz w:val="24"/>
      <w:szCs w:val="24"/>
      <w:shd w:val="clear" w:color="auto" w:fill="FFFFFF"/>
      <w:lang w:eastAsia="ru-RU"/>
    </w:rPr>
  </w:style>
  <w:style w:type="paragraph" w:customStyle="1" w:styleId="1fe">
    <w:name w:val="Загол. 1 ур."/>
    <w:basedOn w:val="a3"/>
    <w:rsid w:val="00E80728"/>
    <w:pPr>
      <w:keepNext/>
      <w:keepLines/>
      <w:widowControl w:val="0"/>
      <w:autoSpaceDE w:val="0"/>
      <w:autoSpaceDN w:val="0"/>
      <w:adjustRightInd w:val="0"/>
      <w:spacing w:before="57" w:after="57" w:line="220" w:lineRule="atLeast"/>
      <w:jc w:val="center"/>
    </w:pPr>
    <w:rPr>
      <w:rFonts w:ascii="PragmaticaCTT" w:hAnsi="PragmaticaCTT" w:cs="PragmaticaCTT"/>
      <w:b/>
      <w:bCs/>
      <w:caps/>
      <w:sz w:val="22"/>
      <w:szCs w:val="22"/>
    </w:rPr>
  </w:style>
  <w:style w:type="paragraph" w:customStyle="1" w:styleId="4">
    <w:name w:val="заголовок 4"/>
    <w:basedOn w:val="a3"/>
    <w:rsid w:val="00E80728"/>
    <w:pPr>
      <w:keepNext/>
      <w:numPr>
        <w:numId w:val="8"/>
      </w:numPr>
      <w:tabs>
        <w:tab w:val="left" w:pos="0"/>
      </w:tabs>
      <w:spacing w:before="240" w:after="60"/>
      <w:outlineLvl w:val="3"/>
    </w:pPr>
    <w:rPr>
      <w:bCs/>
      <w:i/>
      <w:sz w:val="28"/>
      <w:szCs w:val="28"/>
    </w:rPr>
  </w:style>
  <w:style w:type="paragraph" w:customStyle="1" w:styleId="1ff">
    <w:name w:val="Обычный1"/>
    <w:rsid w:val="00E80728"/>
    <w:pPr>
      <w:widowControl w:val="0"/>
      <w:spacing w:before="100" w:after="100" w:line="240" w:lineRule="auto"/>
    </w:pPr>
    <w:rPr>
      <w:rFonts w:ascii="Times New Roman" w:eastAsia="Times New Roman" w:hAnsi="Times New Roman" w:cs="Times New Roman"/>
      <w:sz w:val="24"/>
      <w:szCs w:val="20"/>
      <w:lang w:eastAsia="ru-RU"/>
    </w:rPr>
  </w:style>
  <w:style w:type="character" w:customStyle="1" w:styleId="lbldata1">
    <w:name w:val="lbldata1"/>
    <w:rsid w:val="00E80728"/>
    <w:rPr>
      <w:rFonts w:ascii="Arial" w:hAnsi="Arial" w:cs="Arial"/>
      <w:sz w:val="24"/>
      <w:szCs w:val="24"/>
      <w:u w:val="single"/>
    </w:rPr>
  </w:style>
  <w:style w:type="character" w:customStyle="1" w:styleId="111">
    <w:name w:val="Заголовок 1 Знак1"/>
    <w:aliases w:val="Знак Знак1,Текст Знак1,Заголовок 1 Знак Знак Знак2,Знак Заголовок 1 Знак Знак1,Знак6 Знак2,Знак7 Знак Знак Знак Знак2,Знак7 Знак1 Знак Знак2,Знак7 Знак Знак Знак11, Знак Знак Знак1,Знак Знак86,Заголовок 1 Знак3,Знак4 Знак12"/>
    <w:rsid w:val="00E80728"/>
    <w:rPr>
      <w:rFonts w:ascii="Cambria" w:hAnsi="Cambria" w:cs="Times New Roman"/>
      <w:b/>
      <w:bCs/>
      <w:color w:val="365F91"/>
      <w:sz w:val="28"/>
      <w:szCs w:val="28"/>
    </w:rPr>
  </w:style>
  <w:style w:type="character" w:customStyle="1" w:styleId="apple-converted-space">
    <w:name w:val="apple-converted-space"/>
    <w:rsid w:val="00E80728"/>
  </w:style>
  <w:style w:type="paragraph" w:styleId="afffc">
    <w:name w:val="List Paragraph"/>
    <w:basedOn w:val="a3"/>
    <w:link w:val="afffd"/>
    <w:uiPriority w:val="99"/>
    <w:qFormat/>
    <w:rsid w:val="00E80728"/>
    <w:pPr>
      <w:ind w:left="708"/>
    </w:pPr>
  </w:style>
  <w:style w:type="character" w:customStyle="1" w:styleId="afffd">
    <w:name w:val="Абзац списка Знак"/>
    <w:link w:val="afffc"/>
    <w:uiPriority w:val="99"/>
    <w:rsid w:val="00E80728"/>
    <w:rPr>
      <w:rFonts w:ascii="Times New Roman" w:eastAsia="Times New Roman" w:hAnsi="Times New Roman" w:cs="Times New Roman"/>
      <w:sz w:val="24"/>
      <w:szCs w:val="24"/>
    </w:rPr>
  </w:style>
  <w:style w:type="character" w:customStyle="1" w:styleId="211">
    <w:name w:val="Заголовок 2 Знак1"/>
    <w:uiPriority w:val="99"/>
    <w:rsid w:val="00E80728"/>
    <w:rPr>
      <w:rFonts w:ascii="Arial" w:hAnsi="Arial" w:cs="Arial"/>
      <w:b/>
      <w:bCs/>
      <w:i/>
      <w:iCs/>
      <w:sz w:val="28"/>
      <w:szCs w:val="28"/>
      <w:lang w:val="ru-RU" w:eastAsia="en-US" w:bidi="ar-SA"/>
    </w:rPr>
  </w:style>
  <w:style w:type="character" w:customStyle="1" w:styleId="apple-style-span">
    <w:name w:val="apple-style-span"/>
    <w:uiPriority w:val="99"/>
    <w:rsid w:val="00E80728"/>
  </w:style>
  <w:style w:type="paragraph" w:customStyle="1" w:styleId="1ff0">
    <w:name w:val="абзац1"/>
    <w:basedOn w:val="a3"/>
    <w:rsid w:val="00E80728"/>
    <w:pPr>
      <w:widowControl w:val="0"/>
      <w:tabs>
        <w:tab w:val="left" w:pos="1152"/>
      </w:tabs>
      <w:autoSpaceDE w:val="0"/>
      <w:autoSpaceDN w:val="0"/>
      <w:ind w:firstLine="431"/>
    </w:pPr>
    <w:rPr>
      <w:rFonts w:ascii="Courier New" w:hAnsi="Courier New" w:cs="Courier New"/>
    </w:rPr>
  </w:style>
  <w:style w:type="paragraph" w:customStyle="1" w:styleId="141">
    <w:name w:val="Стиль 14 пт По ширине"/>
    <w:basedOn w:val="a3"/>
    <w:rsid w:val="00E80728"/>
    <w:pPr>
      <w:jc w:val="both"/>
    </w:pPr>
    <w:rPr>
      <w:sz w:val="28"/>
      <w:szCs w:val="20"/>
    </w:rPr>
  </w:style>
  <w:style w:type="paragraph" w:customStyle="1" w:styleId="text">
    <w:name w:val="text"/>
    <w:basedOn w:val="a3"/>
    <w:rsid w:val="00E80728"/>
    <w:pPr>
      <w:spacing w:before="100" w:beforeAutospacing="1" w:after="100" w:afterAutospacing="1"/>
    </w:pPr>
  </w:style>
  <w:style w:type="character" w:customStyle="1" w:styleId="112">
    <w:name w:val="1 Заголовок 1 Знак"/>
    <w:link w:val="113"/>
    <w:locked/>
    <w:rsid w:val="00E80728"/>
    <w:rPr>
      <w:rFonts w:ascii="Arial" w:hAnsi="Arial"/>
      <w:b/>
      <w:sz w:val="32"/>
      <w:szCs w:val="32"/>
    </w:rPr>
  </w:style>
  <w:style w:type="paragraph" w:customStyle="1" w:styleId="113">
    <w:name w:val="1 Заголовок 1"/>
    <w:basedOn w:val="a3"/>
    <w:link w:val="112"/>
    <w:rsid w:val="00E80728"/>
    <w:pPr>
      <w:spacing w:before="240" w:after="60"/>
    </w:pPr>
    <w:rPr>
      <w:rFonts w:ascii="Arial" w:eastAsiaTheme="minorHAnsi" w:hAnsi="Arial" w:cstheme="minorBidi"/>
      <w:b/>
      <w:sz w:val="32"/>
      <w:szCs w:val="32"/>
      <w:lang w:eastAsia="en-US"/>
    </w:rPr>
  </w:style>
  <w:style w:type="paragraph" w:customStyle="1" w:styleId="Style14">
    <w:name w:val="Style14"/>
    <w:basedOn w:val="a3"/>
    <w:rsid w:val="00E80728"/>
    <w:pPr>
      <w:widowControl w:val="0"/>
      <w:autoSpaceDE w:val="0"/>
      <w:autoSpaceDN w:val="0"/>
      <w:adjustRightInd w:val="0"/>
    </w:pPr>
  </w:style>
  <w:style w:type="paragraph" w:customStyle="1" w:styleId="Style11">
    <w:name w:val="Style11"/>
    <w:basedOn w:val="a3"/>
    <w:rsid w:val="00E80728"/>
    <w:pPr>
      <w:widowControl w:val="0"/>
      <w:autoSpaceDE w:val="0"/>
      <w:autoSpaceDN w:val="0"/>
      <w:adjustRightInd w:val="0"/>
    </w:pPr>
  </w:style>
  <w:style w:type="paragraph" w:customStyle="1" w:styleId="FR1">
    <w:name w:val="FR1"/>
    <w:rsid w:val="00E80728"/>
    <w:pPr>
      <w:tabs>
        <w:tab w:val="right" w:pos="567"/>
        <w:tab w:val="left" w:pos="680"/>
        <w:tab w:val="left" w:pos="1106"/>
        <w:tab w:val="left" w:pos="1729"/>
        <w:tab w:val="right" w:leader="dot" w:pos="7002"/>
      </w:tabs>
      <w:autoSpaceDE w:val="0"/>
      <w:autoSpaceDN w:val="0"/>
      <w:adjustRightInd w:val="0"/>
      <w:spacing w:before="220" w:after="200" w:line="360" w:lineRule="atLeast"/>
      <w:ind w:left="120"/>
      <w:jc w:val="both"/>
    </w:pPr>
    <w:rPr>
      <w:rFonts w:ascii="Arial" w:eastAsia="Times New Roman" w:hAnsi="Arial" w:cs="Arial"/>
      <w:sz w:val="16"/>
      <w:szCs w:val="16"/>
      <w:lang w:eastAsia="ru-RU"/>
    </w:rPr>
  </w:style>
  <w:style w:type="character" w:customStyle="1" w:styleId="hps">
    <w:name w:val="hps"/>
    <w:rsid w:val="00E80728"/>
  </w:style>
  <w:style w:type="paragraph" w:customStyle="1" w:styleId="afffe">
    <w:name w:val="Обычный текст"/>
    <w:basedOn w:val="a3"/>
    <w:link w:val="affff"/>
    <w:rsid w:val="00E80728"/>
    <w:pPr>
      <w:ind w:firstLine="454"/>
      <w:jc w:val="both"/>
    </w:pPr>
    <w:rPr>
      <w:szCs w:val="20"/>
    </w:rPr>
  </w:style>
  <w:style w:type="character" w:customStyle="1" w:styleId="affff">
    <w:name w:val="Обычный текст Знак"/>
    <w:link w:val="afffe"/>
    <w:rsid w:val="00E80728"/>
    <w:rPr>
      <w:rFonts w:ascii="Times New Roman" w:eastAsia="Times New Roman" w:hAnsi="Times New Roman" w:cs="Times New Roman"/>
      <w:sz w:val="24"/>
      <w:szCs w:val="20"/>
      <w:lang w:eastAsia="ru-RU"/>
    </w:rPr>
  </w:style>
  <w:style w:type="character" w:customStyle="1" w:styleId="Heading1Char">
    <w:name w:val="Heading 1 Char"/>
    <w:aliases w:val="Знак Char,Заголовок 1 Знак Знак Char,Знак Заголовок 1 Char,Знак4 Char,Основной текст с отступом1 Char,Основной текст с отступом Знак Знак Зна Char"/>
    <w:locked/>
    <w:rsid w:val="00E80728"/>
    <w:rPr>
      <w:bCs/>
      <w:kern w:val="32"/>
      <w:sz w:val="32"/>
      <w:lang w:val="ru-RU" w:eastAsia="en-US" w:bidi="ar-SA"/>
    </w:rPr>
  </w:style>
  <w:style w:type="character" w:customStyle="1" w:styleId="Heading3Char">
    <w:name w:val="Heading 3 Char"/>
    <w:aliases w:val="Знак2 Char"/>
    <w:locked/>
    <w:rsid w:val="00E80728"/>
    <w:rPr>
      <w:rFonts w:ascii="Arial" w:hAnsi="Arial" w:cs="Arial"/>
      <w:b/>
      <w:bCs/>
      <w:sz w:val="26"/>
      <w:szCs w:val="26"/>
      <w:lang w:val="ru-RU" w:eastAsia="en-US" w:bidi="ar-SA"/>
    </w:rPr>
  </w:style>
  <w:style w:type="character" w:customStyle="1" w:styleId="TitleChar">
    <w:name w:val="Title Char"/>
    <w:locked/>
    <w:rsid w:val="00E80728"/>
    <w:rPr>
      <w:sz w:val="28"/>
      <w:szCs w:val="24"/>
      <w:lang w:val="en-US" w:eastAsia="ar-SA" w:bidi="ar-SA"/>
    </w:rPr>
  </w:style>
  <w:style w:type="character" w:customStyle="1" w:styleId="BodyTextChar">
    <w:name w:val="Body Text Char"/>
    <w:aliases w:val="Знак1 Char1,Основной текст Знак Char,Body Text Char3,Знак1 Char11,Знак1 Char111"/>
    <w:locked/>
    <w:rsid w:val="00E80728"/>
    <w:rPr>
      <w:sz w:val="24"/>
      <w:lang w:val="en-US" w:eastAsia="en-US" w:bidi="ar-SA"/>
    </w:rPr>
  </w:style>
  <w:style w:type="paragraph" w:customStyle="1" w:styleId="l1">
    <w:name w:val="l1"/>
    <w:basedOn w:val="a3"/>
    <w:rsid w:val="00E80728"/>
    <w:pPr>
      <w:spacing w:before="100" w:beforeAutospacing="1" w:after="100" w:afterAutospacing="1"/>
    </w:pPr>
  </w:style>
  <w:style w:type="paragraph" w:customStyle="1" w:styleId="l2">
    <w:name w:val="l2"/>
    <w:basedOn w:val="a3"/>
    <w:rsid w:val="00E80728"/>
    <w:pPr>
      <w:spacing w:before="100" w:beforeAutospacing="1" w:after="100" w:afterAutospacing="1"/>
    </w:p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Знак61 Char"/>
    <w:locked/>
    <w:rsid w:val="00E80728"/>
    <w:rPr>
      <w:sz w:val="24"/>
      <w:szCs w:val="24"/>
      <w:lang w:val="ru-RU" w:eastAsia="ru-RU" w:bidi="ar-SA"/>
    </w:rPr>
  </w:style>
  <w:style w:type="character" w:customStyle="1" w:styleId="gapspan">
    <w:name w:val="gapspan"/>
    <w:rsid w:val="00E80728"/>
    <w:rPr>
      <w:rFonts w:cs="Times New Roman"/>
    </w:rPr>
  </w:style>
  <w:style w:type="paragraph" w:customStyle="1" w:styleId="TablLeft">
    <w:name w:val="Tabl Left"/>
    <w:basedOn w:val="a3"/>
    <w:semiHidden/>
    <w:rsid w:val="00E80728"/>
    <w:pPr>
      <w:overflowPunct w:val="0"/>
      <w:autoSpaceDE w:val="0"/>
      <w:autoSpaceDN w:val="0"/>
      <w:adjustRightInd w:val="0"/>
      <w:textAlignment w:val="baseline"/>
    </w:pPr>
    <w:rPr>
      <w:sz w:val="28"/>
      <w:szCs w:val="20"/>
    </w:rPr>
  </w:style>
  <w:style w:type="character" w:customStyle="1" w:styleId="citecrochet1">
    <w:name w:val="cite_crochet1"/>
    <w:rsid w:val="00E80728"/>
    <w:rPr>
      <w:vanish/>
    </w:rPr>
  </w:style>
  <w:style w:type="character" w:customStyle="1" w:styleId="nowrap1">
    <w:name w:val="nowrap1"/>
    <w:rsid w:val="00E80728"/>
  </w:style>
  <w:style w:type="paragraph" w:customStyle="1" w:styleId="style3">
    <w:name w:val="style3"/>
    <w:basedOn w:val="a3"/>
    <w:rsid w:val="00E80728"/>
    <w:pPr>
      <w:spacing w:before="100" w:beforeAutospacing="1" w:after="100" w:afterAutospacing="1"/>
    </w:pPr>
    <w:rPr>
      <w:rFonts w:ascii="Verdana" w:hAnsi="Verdana"/>
      <w:sz w:val="18"/>
      <w:szCs w:val="18"/>
    </w:rPr>
  </w:style>
  <w:style w:type="character" w:customStyle="1" w:styleId="zagl">
    <w:name w:val="zagl"/>
    <w:rsid w:val="00E80728"/>
  </w:style>
  <w:style w:type="character" w:customStyle="1" w:styleId="font4">
    <w:name w:val="font4"/>
    <w:rsid w:val="00E80728"/>
  </w:style>
  <w:style w:type="paragraph" w:customStyle="1" w:styleId="tekstob">
    <w:name w:val="tekstob"/>
    <w:basedOn w:val="a3"/>
    <w:rsid w:val="00E80728"/>
    <w:pPr>
      <w:spacing w:before="100" w:beforeAutospacing="1" w:after="100" w:afterAutospacing="1"/>
    </w:pPr>
  </w:style>
  <w:style w:type="character" w:customStyle="1" w:styleId="st1">
    <w:name w:val="st1"/>
    <w:rsid w:val="00E80728"/>
  </w:style>
  <w:style w:type="character" w:customStyle="1" w:styleId="p1">
    <w:name w:val="p1"/>
    <w:rsid w:val="00E80728"/>
    <w:rPr>
      <w:rFonts w:cs="Times New Roman"/>
    </w:rPr>
  </w:style>
  <w:style w:type="character" w:customStyle="1" w:styleId="accented">
    <w:name w:val="accented"/>
    <w:rsid w:val="00E80728"/>
  </w:style>
  <w:style w:type="character" w:customStyle="1" w:styleId="editsection">
    <w:name w:val="editsection"/>
    <w:rsid w:val="00E80728"/>
  </w:style>
  <w:style w:type="paragraph" w:customStyle="1" w:styleId="-1">
    <w:name w:val="Обычный-1"/>
    <w:basedOn w:val="a3"/>
    <w:rsid w:val="00E80728"/>
    <w:pPr>
      <w:widowControl w:val="0"/>
      <w:spacing w:line="360" w:lineRule="auto"/>
      <w:ind w:firstLine="720"/>
      <w:jc w:val="both"/>
    </w:pPr>
    <w:rPr>
      <w:szCs w:val="20"/>
    </w:rPr>
  </w:style>
  <w:style w:type="paragraph" w:customStyle="1" w:styleId="text-v">
    <w:name w:val="text-v"/>
    <w:basedOn w:val="a3"/>
    <w:rsid w:val="00E80728"/>
    <w:pPr>
      <w:spacing w:before="100" w:beforeAutospacing="1" w:after="100" w:afterAutospacing="1"/>
    </w:pPr>
  </w:style>
  <w:style w:type="paragraph" w:customStyle="1" w:styleId="normal5">
    <w:name w:val="normal5"/>
    <w:basedOn w:val="a3"/>
    <w:rsid w:val="00E80728"/>
    <w:pPr>
      <w:spacing w:before="100" w:beforeAutospacing="1" w:after="100" w:afterAutospacing="1"/>
    </w:pPr>
  </w:style>
  <w:style w:type="paragraph" w:styleId="affff0">
    <w:name w:val="No Spacing"/>
    <w:link w:val="affff1"/>
    <w:qFormat/>
    <w:rsid w:val="00E80728"/>
    <w:pPr>
      <w:spacing w:after="0" w:line="240" w:lineRule="auto"/>
    </w:pPr>
    <w:rPr>
      <w:rFonts w:ascii="Times New Roman" w:eastAsia="Times New Roman" w:hAnsi="Times New Roman" w:cs="Times New Roman"/>
      <w:sz w:val="24"/>
      <w:szCs w:val="24"/>
      <w:lang w:eastAsia="ru-RU"/>
    </w:rPr>
  </w:style>
  <w:style w:type="character" w:customStyle="1" w:styleId="affff1">
    <w:name w:val="Без интервала Знак"/>
    <w:link w:val="affff0"/>
    <w:locked/>
    <w:rsid w:val="00E80728"/>
    <w:rPr>
      <w:rFonts w:ascii="Times New Roman" w:eastAsia="Times New Roman" w:hAnsi="Times New Roman" w:cs="Times New Roman"/>
      <w:sz w:val="24"/>
      <w:szCs w:val="24"/>
      <w:lang w:eastAsia="ru-RU"/>
    </w:rPr>
  </w:style>
  <w:style w:type="paragraph" w:customStyle="1" w:styleId="1ff1">
    <w:name w:val="Основной текст1"/>
    <w:basedOn w:val="1a"/>
    <w:rsid w:val="00E80728"/>
    <w:pPr>
      <w:widowControl/>
      <w:spacing w:after="120"/>
      <w:ind w:firstLine="0"/>
      <w:jc w:val="left"/>
    </w:pPr>
    <w:rPr>
      <w:rFonts w:ascii="Times New Roman" w:hAnsi="Times New Roman"/>
      <w:sz w:val="24"/>
    </w:rPr>
  </w:style>
  <w:style w:type="character" w:customStyle="1" w:styleId="FontStyle571">
    <w:name w:val="Font Style571"/>
    <w:rsid w:val="00E80728"/>
    <w:rPr>
      <w:rFonts w:ascii="Times New Roman" w:hAnsi="Times New Roman" w:cs="Times New Roman"/>
      <w:b/>
      <w:bCs/>
      <w:i/>
      <w:iCs/>
      <w:spacing w:val="30"/>
      <w:sz w:val="20"/>
      <w:szCs w:val="20"/>
    </w:rPr>
  </w:style>
  <w:style w:type="character" w:customStyle="1" w:styleId="FontStyle658">
    <w:name w:val="Font Style658"/>
    <w:rsid w:val="00E80728"/>
    <w:rPr>
      <w:rFonts w:ascii="Times New Roman" w:hAnsi="Times New Roman" w:cs="Times New Roman"/>
      <w:b/>
      <w:bCs/>
      <w:spacing w:val="-30"/>
      <w:sz w:val="32"/>
      <w:szCs w:val="32"/>
    </w:rPr>
  </w:style>
  <w:style w:type="character" w:customStyle="1" w:styleId="FontStyle596">
    <w:name w:val="Font Style596"/>
    <w:rsid w:val="00E80728"/>
    <w:rPr>
      <w:rFonts w:ascii="Consolas" w:hAnsi="Consolas" w:cs="Consolas"/>
      <w:i/>
      <w:iCs/>
      <w:spacing w:val="10"/>
      <w:sz w:val="24"/>
      <w:szCs w:val="24"/>
    </w:rPr>
  </w:style>
  <w:style w:type="character" w:customStyle="1" w:styleId="FontStyle621">
    <w:name w:val="Font Style621"/>
    <w:rsid w:val="00E80728"/>
    <w:rPr>
      <w:rFonts w:ascii="Times New Roman" w:hAnsi="Times New Roman" w:cs="Times New Roman" w:hint="default"/>
      <w:b/>
      <w:bCs/>
      <w:i/>
      <w:iCs/>
      <w:spacing w:val="30"/>
      <w:sz w:val="18"/>
      <w:szCs w:val="18"/>
    </w:rPr>
  </w:style>
  <w:style w:type="paragraph" w:customStyle="1" w:styleId="Style570">
    <w:name w:val="Style570"/>
    <w:basedOn w:val="a3"/>
    <w:rsid w:val="00E80728"/>
    <w:pPr>
      <w:widowControl w:val="0"/>
      <w:autoSpaceDE w:val="0"/>
      <w:autoSpaceDN w:val="0"/>
      <w:adjustRightInd w:val="0"/>
    </w:pPr>
  </w:style>
  <w:style w:type="character" w:customStyle="1" w:styleId="FontStyle870">
    <w:name w:val="Font Style870"/>
    <w:rsid w:val="00E80728"/>
    <w:rPr>
      <w:rFonts w:ascii="Times New Roman" w:hAnsi="Times New Roman" w:cs="Times New Roman" w:hint="default"/>
      <w:b/>
      <w:bCs/>
      <w:i/>
      <w:iCs/>
      <w:sz w:val="22"/>
      <w:szCs w:val="22"/>
    </w:rPr>
  </w:style>
  <w:style w:type="paragraph" w:customStyle="1" w:styleId="Style43">
    <w:name w:val="Style43"/>
    <w:basedOn w:val="a3"/>
    <w:rsid w:val="00E80728"/>
    <w:pPr>
      <w:widowControl w:val="0"/>
      <w:autoSpaceDE w:val="0"/>
      <w:autoSpaceDN w:val="0"/>
      <w:adjustRightInd w:val="0"/>
      <w:spacing w:line="211" w:lineRule="exact"/>
      <w:ind w:hanging="756"/>
    </w:pPr>
  </w:style>
  <w:style w:type="paragraph" w:customStyle="1" w:styleId="Style318">
    <w:name w:val="Style318"/>
    <w:basedOn w:val="a3"/>
    <w:rsid w:val="00E80728"/>
    <w:pPr>
      <w:widowControl w:val="0"/>
      <w:autoSpaceDE w:val="0"/>
      <w:autoSpaceDN w:val="0"/>
      <w:adjustRightInd w:val="0"/>
      <w:spacing w:line="223" w:lineRule="exact"/>
      <w:ind w:firstLine="374"/>
      <w:jc w:val="both"/>
    </w:pPr>
  </w:style>
  <w:style w:type="character" w:customStyle="1" w:styleId="FontStyle846">
    <w:name w:val="Font Style846"/>
    <w:rsid w:val="00E80728"/>
    <w:rPr>
      <w:rFonts w:ascii="Times New Roman" w:hAnsi="Times New Roman" w:cs="Times New Roman"/>
      <w:b/>
      <w:bCs/>
      <w:sz w:val="22"/>
      <w:szCs w:val="22"/>
    </w:rPr>
  </w:style>
  <w:style w:type="character" w:customStyle="1" w:styleId="FontStyle811">
    <w:name w:val="Font Style811"/>
    <w:rsid w:val="00E80728"/>
    <w:rPr>
      <w:rFonts w:ascii="Times New Roman" w:hAnsi="Times New Roman" w:cs="Times New Roman"/>
      <w:b/>
      <w:bCs/>
      <w:i/>
      <w:iCs/>
      <w:sz w:val="22"/>
      <w:szCs w:val="22"/>
    </w:rPr>
  </w:style>
  <w:style w:type="paragraph" w:customStyle="1" w:styleId="bodytext">
    <w:name w:val="bodytext"/>
    <w:basedOn w:val="a3"/>
    <w:rsid w:val="00E80728"/>
    <w:pPr>
      <w:spacing w:after="100" w:afterAutospacing="1" w:line="300" w:lineRule="atLeast"/>
    </w:pPr>
    <w:rPr>
      <w:rFonts w:ascii="Arial" w:hAnsi="Arial" w:cs="Arial"/>
      <w:color w:val="666666"/>
      <w:sz w:val="21"/>
      <w:szCs w:val="21"/>
    </w:rPr>
  </w:style>
  <w:style w:type="paragraph" w:customStyle="1" w:styleId="subheader">
    <w:name w:val="subheader"/>
    <w:basedOn w:val="a3"/>
    <w:rsid w:val="00E80728"/>
    <w:pPr>
      <w:spacing w:before="100" w:beforeAutospacing="1" w:after="100" w:afterAutospacing="1" w:line="330" w:lineRule="atLeast"/>
    </w:pPr>
    <w:rPr>
      <w:rFonts w:ascii="Arial" w:hAnsi="Arial" w:cs="Arial"/>
      <w:b/>
      <w:bCs/>
      <w:color w:val="660033"/>
      <w:spacing w:val="48"/>
      <w:sz w:val="21"/>
      <w:szCs w:val="21"/>
    </w:rPr>
  </w:style>
  <w:style w:type="paragraph" w:customStyle="1" w:styleId="affff2">
    <w:name w:val="Îáû÷íûé"/>
    <w:rsid w:val="00E80728"/>
    <w:pPr>
      <w:widowControl w:val="0"/>
      <w:spacing w:after="0" w:line="240" w:lineRule="auto"/>
    </w:pPr>
    <w:rPr>
      <w:rFonts w:ascii="Arial" w:eastAsia="Times New Roman" w:hAnsi="Arial" w:cs="Times New Roman"/>
      <w:sz w:val="20"/>
      <w:szCs w:val="20"/>
      <w:lang w:eastAsia="ru-RU"/>
    </w:rPr>
  </w:style>
  <w:style w:type="character" w:customStyle="1" w:styleId="b-forumtext">
    <w:name w:val="b-forum__text"/>
    <w:rsid w:val="00E80728"/>
  </w:style>
  <w:style w:type="character" w:customStyle="1" w:styleId="mymarkfind">
    <w:name w:val="my_mark_find"/>
    <w:rsid w:val="00E80728"/>
  </w:style>
  <w:style w:type="paragraph" w:customStyle="1" w:styleId="3a">
    <w:name w:val="Знак3"/>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text0">
    <w:name w:val="text0"/>
    <w:basedOn w:val="a3"/>
    <w:rsid w:val="00E80728"/>
    <w:pPr>
      <w:spacing w:before="48" w:after="48"/>
      <w:jc w:val="both"/>
    </w:pPr>
  </w:style>
  <w:style w:type="character" w:customStyle="1" w:styleId="b-serp-url">
    <w:name w:val="b-serp-url"/>
    <w:rsid w:val="00E80728"/>
  </w:style>
  <w:style w:type="paragraph" w:styleId="z-2">
    <w:name w:val="HTML Bottom of Form"/>
    <w:basedOn w:val="a3"/>
    <w:next w:val="a3"/>
    <w:link w:val="z-3"/>
    <w:rsid w:val="00E80728"/>
    <w:pPr>
      <w:pBdr>
        <w:top w:val="single" w:sz="6" w:space="1" w:color="auto"/>
      </w:pBdr>
      <w:jc w:val="center"/>
    </w:pPr>
    <w:rPr>
      <w:rFonts w:ascii="Arial" w:hAnsi="Arial"/>
      <w:vanish/>
      <w:sz w:val="16"/>
      <w:szCs w:val="16"/>
    </w:rPr>
  </w:style>
  <w:style w:type="character" w:customStyle="1" w:styleId="z-3">
    <w:name w:val="z-Конец формы Знак"/>
    <w:basedOn w:val="a4"/>
    <w:link w:val="z-2"/>
    <w:rsid w:val="00E80728"/>
    <w:rPr>
      <w:rFonts w:ascii="Arial" w:eastAsia="Times New Roman" w:hAnsi="Arial" w:cs="Times New Roman"/>
      <w:vanish/>
      <w:sz w:val="16"/>
      <w:szCs w:val="16"/>
    </w:rPr>
  </w:style>
  <w:style w:type="paragraph" w:customStyle="1" w:styleId="3b">
    <w:name w:val="Стиль3"/>
    <w:basedOn w:val="a3"/>
    <w:link w:val="3c"/>
    <w:rsid w:val="00E80728"/>
    <w:pPr>
      <w:widowControl w:val="0"/>
      <w:autoSpaceDE w:val="0"/>
      <w:autoSpaceDN w:val="0"/>
      <w:adjustRightInd w:val="0"/>
      <w:ind w:firstLine="567"/>
      <w:jc w:val="both"/>
    </w:pPr>
    <w:rPr>
      <w:b/>
      <w:sz w:val="28"/>
      <w:szCs w:val="20"/>
    </w:rPr>
  </w:style>
  <w:style w:type="character" w:customStyle="1" w:styleId="3c">
    <w:name w:val="Стиль3 Знак"/>
    <w:link w:val="3b"/>
    <w:locked/>
    <w:rsid w:val="00E80728"/>
    <w:rPr>
      <w:rFonts w:ascii="Times New Roman" w:eastAsia="Times New Roman" w:hAnsi="Times New Roman" w:cs="Times New Roman"/>
      <w:b/>
      <w:sz w:val="28"/>
      <w:szCs w:val="20"/>
      <w:lang w:eastAsia="ru-RU"/>
    </w:rPr>
  </w:style>
  <w:style w:type="paragraph" w:customStyle="1" w:styleId="biblio">
    <w:name w:val="biblio"/>
    <w:basedOn w:val="a3"/>
    <w:rsid w:val="00E80728"/>
    <w:pPr>
      <w:spacing w:before="48" w:after="48"/>
      <w:ind w:firstLine="360"/>
      <w:jc w:val="both"/>
    </w:pPr>
    <w:rPr>
      <w:sz w:val="19"/>
      <w:szCs w:val="19"/>
    </w:rPr>
  </w:style>
  <w:style w:type="paragraph" w:customStyle="1" w:styleId="biblio0">
    <w:name w:val="biblio0"/>
    <w:basedOn w:val="a3"/>
    <w:rsid w:val="00E80728"/>
    <w:pPr>
      <w:spacing w:before="48" w:after="48"/>
      <w:jc w:val="both"/>
    </w:pPr>
    <w:rPr>
      <w:sz w:val="19"/>
      <w:szCs w:val="19"/>
    </w:rPr>
  </w:style>
  <w:style w:type="paragraph" w:customStyle="1" w:styleId="podpis">
    <w:name w:val="podpis"/>
    <w:basedOn w:val="a3"/>
    <w:rsid w:val="00E80728"/>
    <w:pPr>
      <w:spacing w:before="48" w:after="48"/>
      <w:jc w:val="right"/>
    </w:pPr>
    <w:rPr>
      <w:i/>
      <w:iCs/>
      <w:sz w:val="19"/>
      <w:szCs w:val="19"/>
    </w:rPr>
  </w:style>
  <w:style w:type="paragraph" w:customStyle="1" w:styleId="ris">
    <w:name w:val="ris"/>
    <w:basedOn w:val="a3"/>
    <w:rsid w:val="00E80728"/>
    <w:pPr>
      <w:spacing w:before="48" w:after="48"/>
      <w:jc w:val="center"/>
    </w:pPr>
    <w:rPr>
      <w:i/>
      <w:iCs/>
      <w:sz w:val="19"/>
      <w:szCs w:val="19"/>
    </w:rPr>
  </w:style>
  <w:style w:type="paragraph" w:customStyle="1" w:styleId="small">
    <w:name w:val="small"/>
    <w:basedOn w:val="a3"/>
    <w:rsid w:val="00E80728"/>
    <w:pPr>
      <w:spacing w:before="48" w:after="48"/>
      <w:ind w:firstLine="360"/>
      <w:jc w:val="both"/>
    </w:pPr>
    <w:rPr>
      <w:sz w:val="19"/>
      <w:szCs w:val="19"/>
    </w:rPr>
  </w:style>
  <w:style w:type="paragraph" w:customStyle="1" w:styleId="small0">
    <w:name w:val="small0"/>
    <w:basedOn w:val="a3"/>
    <w:rsid w:val="00E80728"/>
    <w:pPr>
      <w:spacing w:before="48" w:after="48"/>
      <w:jc w:val="both"/>
    </w:pPr>
    <w:rPr>
      <w:sz w:val="19"/>
      <w:szCs w:val="19"/>
    </w:rPr>
  </w:style>
  <w:style w:type="paragraph" w:customStyle="1" w:styleId="stih4">
    <w:name w:val="stih4"/>
    <w:basedOn w:val="a3"/>
    <w:rsid w:val="00E80728"/>
    <w:pPr>
      <w:spacing w:before="120" w:after="120"/>
      <w:ind w:left="3240"/>
    </w:pPr>
    <w:rPr>
      <w:sz w:val="19"/>
      <w:szCs w:val="19"/>
    </w:rPr>
  </w:style>
  <w:style w:type="paragraph" w:customStyle="1" w:styleId="zag8">
    <w:name w:val="zag8"/>
    <w:basedOn w:val="a3"/>
    <w:rsid w:val="00E80728"/>
    <w:pPr>
      <w:spacing w:before="240" w:after="48"/>
      <w:jc w:val="center"/>
    </w:pPr>
    <w:rPr>
      <w:sz w:val="19"/>
      <w:szCs w:val="19"/>
    </w:rPr>
  </w:style>
  <w:style w:type="character" w:customStyle="1" w:styleId="page">
    <w:name w:val="page"/>
    <w:rsid w:val="00E80728"/>
    <w:rPr>
      <w:i/>
      <w:iCs/>
      <w:vanish/>
      <w:color w:val="00008B"/>
      <w:sz w:val="19"/>
      <w:szCs w:val="19"/>
      <w:bdr w:val="single" w:sz="4" w:space="0" w:color="C1C1C1"/>
    </w:rPr>
  </w:style>
  <w:style w:type="paragraph" w:customStyle="1" w:styleId="hook">
    <w:name w:val="hook"/>
    <w:basedOn w:val="a3"/>
    <w:rsid w:val="00E80728"/>
    <w:pPr>
      <w:spacing w:before="100" w:beforeAutospacing="1" w:after="100" w:afterAutospacing="1"/>
    </w:pPr>
    <w:rPr>
      <w:rFonts w:ascii="Comic Sans MS" w:hAnsi="Comic Sans MS"/>
      <w:b/>
      <w:bCs/>
    </w:rPr>
  </w:style>
  <w:style w:type="character" w:customStyle="1" w:styleId="current">
    <w:name w:val="current"/>
    <w:rsid w:val="00E80728"/>
  </w:style>
  <w:style w:type="paragraph" w:customStyle="1" w:styleId="affff3">
    <w:name w:val="Цитаты"/>
    <w:basedOn w:val="1a"/>
    <w:rsid w:val="00E80728"/>
    <w:pPr>
      <w:widowControl/>
      <w:snapToGrid w:val="0"/>
      <w:spacing w:before="100" w:after="100"/>
      <w:ind w:left="360" w:right="360" w:firstLine="0"/>
      <w:jc w:val="left"/>
    </w:pPr>
    <w:rPr>
      <w:rFonts w:ascii="Times New Roman" w:hAnsi="Times New Roman"/>
      <w:snapToGrid/>
      <w:sz w:val="24"/>
    </w:rPr>
  </w:style>
  <w:style w:type="paragraph" w:customStyle="1" w:styleId="Web">
    <w:name w:val="Обычный (Web)"/>
    <w:basedOn w:val="a3"/>
    <w:rsid w:val="00E80728"/>
    <w:pPr>
      <w:spacing w:before="100" w:after="100"/>
      <w:jc w:val="both"/>
    </w:pPr>
    <w:rPr>
      <w:rFonts w:ascii="Arial" w:hAnsi="Arial"/>
      <w:color w:val="000000"/>
      <w:sz w:val="20"/>
      <w:szCs w:val="20"/>
    </w:rPr>
  </w:style>
  <w:style w:type="character" w:customStyle="1" w:styleId="udar">
    <w:name w:val="udar"/>
    <w:rsid w:val="00E80728"/>
    <w:rPr>
      <w:rFonts w:cs="Times New Roman"/>
    </w:rPr>
  </w:style>
  <w:style w:type="paragraph" w:customStyle="1" w:styleId="CharCharCarCarCharCharCarCarCharCharCarCarCharChar">
    <w:name w:val="Char Char Car Car Char Char Car Car Char Char Car Car Char Char"/>
    <w:basedOn w:val="a3"/>
    <w:rsid w:val="00E80728"/>
    <w:pPr>
      <w:spacing w:after="160" w:line="240" w:lineRule="exact"/>
    </w:pPr>
    <w:rPr>
      <w:sz w:val="20"/>
      <w:szCs w:val="20"/>
    </w:rPr>
  </w:style>
  <w:style w:type="paragraph" w:customStyle="1" w:styleId="310">
    <w:name w:val="Основной текст с отступом 31"/>
    <w:basedOn w:val="a3"/>
    <w:rsid w:val="00E80728"/>
    <w:pPr>
      <w:ind w:firstLine="567"/>
      <w:jc w:val="both"/>
    </w:pPr>
    <w:rPr>
      <w:rFonts w:ascii="Arial" w:hAnsi="Arial"/>
      <w:sz w:val="20"/>
      <w:szCs w:val="20"/>
    </w:rPr>
  </w:style>
  <w:style w:type="character" w:customStyle="1" w:styleId="submenu-table">
    <w:name w:val="submenu-table"/>
    <w:rsid w:val="00E80728"/>
  </w:style>
  <w:style w:type="paragraph" w:customStyle="1" w:styleId="book">
    <w:name w:val="book"/>
    <w:basedOn w:val="a3"/>
    <w:rsid w:val="00E80728"/>
    <w:pPr>
      <w:ind w:firstLine="450"/>
      <w:jc w:val="both"/>
    </w:pPr>
  </w:style>
  <w:style w:type="character" w:customStyle="1" w:styleId="bday">
    <w:name w:val="bday"/>
    <w:rsid w:val="00E80728"/>
  </w:style>
  <w:style w:type="paragraph" w:customStyle="1" w:styleId="212">
    <w:name w:val="Основной текст 21"/>
    <w:basedOn w:val="a3"/>
    <w:rsid w:val="00E80728"/>
    <w:pPr>
      <w:shd w:val="clear" w:color="auto" w:fill="FFFFFF"/>
      <w:spacing w:before="233" w:line="360" w:lineRule="auto"/>
      <w:ind w:left="1701" w:hanging="567"/>
    </w:pPr>
    <w:rPr>
      <w:b/>
      <w:color w:val="000000"/>
      <w:spacing w:val="-5"/>
      <w:sz w:val="28"/>
      <w:szCs w:val="20"/>
    </w:rPr>
  </w:style>
  <w:style w:type="character" w:customStyle="1" w:styleId="1ff2">
    <w:name w:val="Верхний колонтитул Знак1"/>
    <w:rsid w:val="00E80728"/>
    <w:rPr>
      <w:sz w:val="24"/>
      <w:szCs w:val="24"/>
    </w:rPr>
  </w:style>
  <w:style w:type="paragraph" w:customStyle="1" w:styleId="Style45">
    <w:name w:val="Style45"/>
    <w:basedOn w:val="a3"/>
    <w:rsid w:val="00E80728"/>
    <w:pPr>
      <w:widowControl w:val="0"/>
      <w:autoSpaceDE w:val="0"/>
      <w:autoSpaceDN w:val="0"/>
      <w:adjustRightInd w:val="0"/>
      <w:spacing w:line="480" w:lineRule="exact"/>
      <w:ind w:firstLine="691"/>
      <w:jc w:val="both"/>
    </w:pPr>
  </w:style>
  <w:style w:type="character" w:customStyle="1" w:styleId="affff4">
    <w:name w:val="Знак Знак"/>
    <w:aliases w:val="Заголовок 1 Знак Знак Знак,Знак Заголовок 1 Знак Знак,Заголовок 1 Знак Знак Знак1,Заголовок 1 Знак Знак1,heading 1 Знак,heading 1 Знак Знак,Заголовок 1 Знак Знак2,Знак Заголовок 1 Знак1,Знак Знак Знак21,Знак Знак Знак2,Знак Знак4 Знак2"/>
    <w:locked/>
    <w:rsid w:val="00E80728"/>
    <w:rPr>
      <w:b/>
      <w:caps/>
      <w:sz w:val="24"/>
      <w:szCs w:val="24"/>
      <w:lang w:val="ru-RU" w:eastAsia="ru-RU" w:bidi="ar-SA"/>
    </w:rPr>
  </w:style>
  <w:style w:type="character" w:customStyle="1" w:styleId="400">
    <w:name w:val="Знак Знак40"/>
    <w:locked/>
    <w:rsid w:val="00E80728"/>
    <w:rPr>
      <w:rFonts w:ascii="Arial" w:hAnsi="Arial" w:cs="Arial"/>
      <w:b/>
      <w:bCs/>
      <w:i/>
      <w:iCs/>
      <w:sz w:val="28"/>
      <w:szCs w:val="28"/>
      <w:lang w:val="ru-RU" w:eastAsia="en-US" w:bidi="ar-SA"/>
    </w:rPr>
  </w:style>
  <w:style w:type="character" w:customStyle="1" w:styleId="390">
    <w:name w:val="Знак Знак39"/>
    <w:locked/>
    <w:rsid w:val="00E80728"/>
    <w:rPr>
      <w:b/>
      <w:bCs/>
      <w:sz w:val="27"/>
      <w:szCs w:val="27"/>
      <w:lang w:val="ru-RU" w:eastAsia="ru-RU" w:bidi="ar-SA"/>
    </w:rPr>
  </w:style>
  <w:style w:type="character" w:customStyle="1" w:styleId="380">
    <w:name w:val="Знак Знак38"/>
    <w:locked/>
    <w:rsid w:val="00E80728"/>
    <w:rPr>
      <w:b/>
      <w:bCs/>
      <w:sz w:val="28"/>
      <w:szCs w:val="28"/>
      <w:lang w:val="ru-RU" w:eastAsia="ru-RU" w:bidi="ar-SA"/>
    </w:rPr>
  </w:style>
  <w:style w:type="character" w:customStyle="1" w:styleId="370">
    <w:name w:val="Знак Знак37"/>
    <w:locked/>
    <w:rsid w:val="00E80728"/>
    <w:rPr>
      <w:b/>
      <w:bCs/>
      <w:i/>
      <w:iCs/>
      <w:sz w:val="26"/>
      <w:szCs w:val="26"/>
      <w:lang w:val="ru-RU" w:eastAsia="ru-RU" w:bidi="ar-SA"/>
    </w:rPr>
  </w:style>
  <w:style w:type="character" w:customStyle="1" w:styleId="360">
    <w:name w:val="Знак Знак36"/>
    <w:locked/>
    <w:rsid w:val="00E80728"/>
    <w:rPr>
      <w:sz w:val="24"/>
      <w:lang w:val="ru-RU" w:eastAsia="ru-RU" w:bidi="ar-SA"/>
    </w:rPr>
  </w:style>
  <w:style w:type="character" w:customStyle="1" w:styleId="350">
    <w:name w:val="Знак Знак35"/>
    <w:locked/>
    <w:rsid w:val="00E80728"/>
    <w:rPr>
      <w:sz w:val="24"/>
      <w:szCs w:val="24"/>
      <w:lang w:val="ru-RU" w:eastAsia="ru-RU" w:bidi="ar-SA"/>
    </w:rPr>
  </w:style>
  <w:style w:type="character" w:customStyle="1" w:styleId="340">
    <w:name w:val="Знак Знак34"/>
    <w:locked/>
    <w:rsid w:val="00E80728"/>
    <w:rPr>
      <w:i/>
      <w:iCs/>
      <w:sz w:val="24"/>
      <w:szCs w:val="24"/>
      <w:lang w:val="ru-RU" w:eastAsia="ru-RU" w:bidi="ar-SA"/>
    </w:rPr>
  </w:style>
  <w:style w:type="character" w:customStyle="1" w:styleId="affff5">
    <w:name w:val="Знак Знак Знак"/>
    <w:locked/>
    <w:rsid w:val="00E80728"/>
    <w:rPr>
      <w:rFonts w:ascii="Courier New" w:hAnsi="Courier New" w:cs="Courier New"/>
      <w:lang w:val="ru-RU" w:eastAsia="ru-RU" w:bidi="ar-SA"/>
    </w:rPr>
  </w:style>
  <w:style w:type="paragraph" w:customStyle="1" w:styleId="affff6">
    <w:name w:val="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affff7">
    <w:name w:val="......."/>
    <w:basedOn w:val="a3"/>
    <w:next w:val="a3"/>
    <w:rsid w:val="00E80728"/>
    <w:pPr>
      <w:autoSpaceDE w:val="0"/>
      <w:autoSpaceDN w:val="0"/>
      <w:adjustRightInd w:val="0"/>
    </w:pPr>
  </w:style>
  <w:style w:type="paragraph" w:customStyle="1" w:styleId="affff8">
    <w:name w:val="Темы"/>
    <w:basedOn w:val="a3"/>
    <w:link w:val="affff9"/>
    <w:rsid w:val="00E80728"/>
    <w:pPr>
      <w:keepNext/>
    </w:pPr>
  </w:style>
  <w:style w:type="character" w:customStyle="1" w:styleId="affff9">
    <w:name w:val="Темы Знак"/>
    <w:link w:val="affff8"/>
    <w:locked/>
    <w:rsid w:val="00E80728"/>
    <w:rPr>
      <w:rFonts w:ascii="Times New Roman" w:eastAsia="Times New Roman" w:hAnsi="Times New Roman" w:cs="Times New Roman"/>
      <w:sz w:val="24"/>
      <w:szCs w:val="24"/>
      <w:lang w:eastAsia="ru-RU"/>
    </w:rPr>
  </w:style>
  <w:style w:type="paragraph" w:customStyle="1" w:styleId="affffa">
    <w:name w:val="a"/>
    <w:basedOn w:val="a3"/>
    <w:rsid w:val="00E80728"/>
    <w:pPr>
      <w:spacing w:before="100" w:beforeAutospacing="1" w:after="100" w:afterAutospacing="1"/>
    </w:pPr>
  </w:style>
  <w:style w:type="paragraph" w:customStyle="1" w:styleId="acxspmiddle">
    <w:name w:val="acxspmiddle"/>
    <w:basedOn w:val="a3"/>
    <w:rsid w:val="00E80728"/>
    <w:pPr>
      <w:spacing w:before="100" w:beforeAutospacing="1" w:after="100" w:afterAutospacing="1"/>
    </w:pPr>
  </w:style>
  <w:style w:type="character" w:customStyle="1" w:styleId="affffb">
    <w:name w:val="Основной текст_"/>
    <w:link w:val="1ff3"/>
    <w:locked/>
    <w:rsid w:val="00E80728"/>
    <w:rPr>
      <w:rFonts w:ascii="Arial" w:hAnsi="Arial" w:cs="Arial"/>
      <w:sz w:val="19"/>
      <w:szCs w:val="19"/>
      <w:shd w:val="clear" w:color="auto" w:fill="FFFFFF"/>
    </w:rPr>
  </w:style>
  <w:style w:type="paragraph" w:customStyle="1" w:styleId="1ff3">
    <w:name w:val="Основной текст1"/>
    <w:basedOn w:val="a3"/>
    <w:link w:val="affffb"/>
    <w:rsid w:val="00E80728"/>
    <w:pPr>
      <w:shd w:val="clear" w:color="auto" w:fill="FFFFFF"/>
      <w:spacing w:before="180" w:line="235" w:lineRule="exact"/>
      <w:jc w:val="both"/>
    </w:pPr>
    <w:rPr>
      <w:rFonts w:ascii="Arial" w:eastAsiaTheme="minorHAnsi" w:hAnsi="Arial" w:cs="Arial"/>
      <w:sz w:val="19"/>
      <w:szCs w:val="19"/>
      <w:shd w:val="clear" w:color="auto" w:fill="FFFFFF"/>
      <w:lang w:eastAsia="en-US"/>
    </w:rPr>
  </w:style>
  <w:style w:type="paragraph" w:customStyle="1" w:styleId="2TimesNewRoman120">
    <w:name w:val="Стиль Заголовок 2 + (латиница) Times New Roman 12 пт Перед:  0 пт..."/>
    <w:basedOn w:val="21"/>
    <w:rsid w:val="00E80728"/>
    <w:pPr>
      <w:tabs>
        <w:tab w:val="left" w:pos="792"/>
      </w:tabs>
    </w:pPr>
    <w:rPr>
      <w:rFonts w:ascii="Times New Roman" w:hAnsi="Times New Roman" w:cs="Times New Roman"/>
      <w:i w:val="0"/>
      <w:iCs w:val="0"/>
      <w:kern w:val="32"/>
      <w:sz w:val="24"/>
      <w:szCs w:val="20"/>
      <w:lang w:eastAsia="ru-RU"/>
    </w:rPr>
  </w:style>
  <w:style w:type="paragraph" w:customStyle="1" w:styleId="Style9">
    <w:name w:val="Style9"/>
    <w:basedOn w:val="a3"/>
    <w:rsid w:val="00E80728"/>
    <w:pPr>
      <w:widowControl w:val="0"/>
      <w:autoSpaceDE w:val="0"/>
      <w:autoSpaceDN w:val="0"/>
      <w:adjustRightInd w:val="0"/>
    </w:pPr>
  </w:style>
  <w:style w:type="paragraph" w:customStyle="1" w:styleId="affffc">
    <w:name w:val="Знак Знак Знак Знак Знак Знак Знак Знак Знак Знак Знак Знак Знак"/>
    <w:basedOn w:val="a3"/>
    <w:rsid w:val="00E80728"/>
    <w:pPr>
      <w:spacing w:after="160" w:line="240" w:lineRule="exact"/>
    </w:pPr>
    <w:rPr>
      <w:rFonts w:ascii="Verdana" w:hAnsi="Verdana"/>
      <w:lang w:val="en-US" w:eastAsia="en-US"/>
    </w:rPr>
  </w:style>
  <w:style w:type="paragraph" w:customStyle="1" w:styleId="Style24">
    <w:name w:val="Style24"/>
    <w:basedOn w:val="a3"/>
    <w:rsid w:val="00E80728"/>
    <w:pPr>
      <w:widowControl w:val="0"/>
      <w:autoSpaceDE w:val="0"/>
      <w:autoSpaceDN w:val="0"/>
      <w:adjustRightInd w:val="0"/>
      <w:spacing w:line="482" w:lineRule="exact"/>
      <w:ind w:firstLine="720"/>
      <w:jc w:val="both"/>
    </w:pPr>
  </w:style>
  <w:style w:type="paragraph" w:customStyle="1" w:styleId="ConsPlusTitle">
    <w:name w:val="ConsPlusTitle"/>
    <w:rsid w:val="00E8072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ff4">
    <w:name w:val="Текст1"/>
    <w:basedOn w:val="a3"/>
    <w:rsid w:val="00E80728"/>
    <w:rPr>
      <w:rFonts w:ascii="Courier New" w:hAnsi="Courier New"/>
      <w:sz w:val="20"/>
      <w:szCs w:val="20"/>
    </w:rPr>
  </w:style>
  <w:style w:type="paragraph" w:customStyle="1" w:styleId="ConsPlusNormal">
    <w:name w:val="ConsPlusNormal"/>
    <w:link w:val="ConsPlusNormal0"/>
    <w:rsid w:val="00E80728"/>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locked/>
    <w:rsid w:val="00E80728"/>
    <w:rPr>
      <w:rFonts w:ascii="Arial" w:eastAsia="Times New Roman" w:hAnsi="Arial" w:cs="Arial"/>
      <w:sz w:val="20"/>
      <w:szCs w:val="20"/>
      <w:lang w:eastAsia="ru-RU"/>
    </w:rPr>
  </w:style>
  <w:style w:type="paragraph" w:customStyle="1" w:styleId="213">
    <w:name w:val="Заголовок 21"/>
    <w:basedOn w:val="a3"/>
    <w:next w:val="a3"/>
    <w:rsid w:val="00E80728"/>
    <w:pPr>
      <w:keepNext/>
      <w:widowControl w:val="0"/>
      <w:jc w:val="center"/>
    </w:pPr>
    <w:rPr>
      <w:b/>
      <w:sz w:val="26"/>
      <w:szCs w:val="20"/>
    </w:rPr>
  </w:style>
  <w:style w:type="paragraph" w:customStyle="1" w:styleId="2f1">
    <w:name w:val="Обычный2"/>
    <w:basedOn w:val="a3"/>
    <w:rsid w:val="00E80728"/>
    <w:pPr>
      <w:spacing w:before="100" w:beforeAutospacing="1" w:after="100" w:afterAutospacing="1"/>
    </w:pPr>
  </w:style>
  <w:style w:type="paragraph" w:customStyle="1" w:styleId="2f2">
    <w:name w:val="заголовок 2"/>
    <w:basedOn w:val="a3"/>
    <w:next w:val="a3"/>
    <w:rsid w:val="00E80728"/>
    <w:pPr>
      <w:keepNext/>
      <w:widowControl w:val="0"/>
      <w:autoSpaceDE w:val="0"/>
      <w:autoSpaceDN w:val="0"/>
      <w:adjustRightInd w:val="0"/>
      <w:spacing w:line="190" w:lineRule="atLeast"/>
      <w:ind w:firstLine="284"/>
      <w:jc w:val="both"/>
    </w:pPr>
    <w:rPr>
      <w:rFonts w:ascii="PragmaticaCTT" w:hAnsi="PragmaticaCTT" w:cs="PragmaticaCTT"/>
    </w:rPr>
  </w:style>
  <w:style w:type="paragraph" w:customStyle="1" w:styleId="2TimesNewRoman0">
    <w:name w:val="Стиль заголовок 2 + Times New Roman полужирный Первая строка:  0..."/>
    <w:basedOn w:val="2f2"/>
    <w:rsid w:val="00E80728"/>
    <w:pPr>
      <w:spacing w:before="24" w:after="16"/>
      <w:ind w:firstLine="454"/>
      <w:jc w:val="center"/>
    </w:pPr>
    <w:rPr>
      <w:rFonts w:ascii="Times New Roman" w:hAnsi="Times New Roman" w:cs="Times New Roman"/>
      <w:b/>
      <w:bCs/>
    </w:rPr>
  </w:style>
  <w:style w:type="paragraph" w:customStyle="1" w:styleId="46">
    <w:name w:val="Стиль4"/>
    <w:basedOn w:val="21"/>
    <w:rsid w:val="00E80728"/>
    <w:pPr>
      <w:spacing w:before="0" w:after="0" w:line="312" w:lineRule="auto"/>
      <w:ind w:firstLine="454"/>
    </w:pPr>
    <w:rPr>
      <w:rFonts w:ascii="Times New Roman" w:hAnsi="Times New Roman" w:cs="Times New Roman"/>
      <w:i w:val="0"/>
      <w:iCs w:val="0"/>
      <w:sz w:val="24"/>
      <w:szCs w:val="24"/>
      <w:lang w:eastAsia="ru-RU"/>
    </w:rPr>
  </w:style>
  <w:style w:type="paragraph" w:customStyle="1" w:styleId="55">
    <w:name w:val="Стиль5"/>
    <w:basedOn w:val="32"/>
    <w:rsid w:val="00E80728"/>
    <w:pPr>
      <w:keepNext/>
      <w:spacing w:before="0" w:beforeAutospacing="0" w:after="0" w:afterAutospacing="0" w:line="312" w:lineRule="auto"/>
      <w:ind w:firstLine="454"/>
    </w:pPr>
    <w:rPr>
      <w:sz w:val="22"/>
      <w:szCs w:val="22"/>
    </w:rPr>
  </w:style>
  <w:style w:type="paragraph" w:customStyle="1" w:styleId="63">
    <w:name w:val="Стиль6"/>
    <w:basedOn w:val="a3"/>
    <w:rsid w:val="00E80728"/>
    <w:pPr>
      <w:spacing w:line="312" w:lineRule="auto"/>
      <w:ind w:firstLine="454"/>
      <w:jc w:val="both"/>
    </w:pPr>
  </w:style>
  <w:style w:type="paragraph" w:customStyle="1" w:styleId="affffd">
    <w:name w:val="Стиль По ширине"/>
    <w:basedOn w:val="a3"/>
    <w:rsid w:val="00E80728"/>
    <w:pPr>
      <w:spacing w:line="312" w:lineRule="auto"/>
      <w:ind w:firstLine="454"/>
      <w:jc w:val="both"/>
    </w:pPr>
  </w:style>
  <w:style w:type="paragraph" w:customStyle="1" w:styleId="Style8">
    <w:name w:val="Style8"/>
    <w:basedOn w:val="a3"/>
    <w:rsid w:val="00E80728"/>
    <w:pPr>
      <w:widowControl w:val="0"/>
      <w:autoSpaceDE w:val="0"/>
      <w:autoSpaceDN w:val="0"/>
      <w:adjustRightInd w:val="0"/>
      <w:spacing w:line="214" w:lineRule="exact"/>
      <w:jc w:val="center"/>
    </w:pPr>
    <w:rPr>
      <w:rFonts w:ascii="Palatino Linotype" w:hAnsi="Palatino Linotype"/>
    </w:rPr>
  </w:style>
  <w:style w:type="paragraph" w:customStyle="1" w:styleId="Style33">
    <w:name w:val="Style33"/>
    <w:basedOn w:val="a3"/>
    <w:rsid w:val="00E80728"/>
    <w:pPr>
      <w:widowControl w:val="0"/>
      <w:autoSpaceDE w:val="0"/>
      <w:autoSpaceDN w:val="0"/>
      <w:adjustRightInd w:val="0"/>
      <w:spacing w:line="205" w:lineRule="exact"/>
      <w:jc w:val="both"/>
    </w:pPr>
    <w:rPr>
      <w:rFonts w:ascii="Palatino Linotype" w:hAnsi="Palatino Linotype"/>
    </w:rPr>
  </w:style>
  <w:style w:type="paragraph" w:customStyle="1" w:styleId="Style53">
    <w:name w:val="Style53"/>
    <w:basedOn w:val="a3"/>
    <w:rsid w:val="00E80728"/>
    <w:pPr>
      <w:widowControl w:val="0"/>
      <w:autoSpaceDE w:val="0"/>
      <w:autoSpaceDN w:val="0"/>
      <w:adjustRightInd w:val="0"/>
      <w:spacing w:line="197" w:lineRule="exact"/>
      <w:ind w:firstLine="456"/>
      <w:jc w:val="both"/>
    </w:pPr>
    <w:rPr>
      <w:rFonts w:ascii="Palatino Linotype" w:hAnsi="Palatino Linotype"/>
    </w:rPr>
  </w:style>
  <w:style w:type="paragraph" w:customStyle="1" w:styleId="Style57">
    <w:name w:val="Style57"/>
    <w:basedOn w:val="a3"/>
    <w:rsid w:val="00E80728"/>
    <w:pPr>
      <w:widowControl w:val="0"/>
      <w:autoSpaceDE w:val="0"/>
      <w:autoSpaceDN w:val="0"/>
      <w:adjustRightInd w:val="0"/>
      <w:spacing w:line="216" w:lineRule="exact"/>
      <w:jc w:val="both"/>
    </w:pPr>
    <w:rPr>
      <w:rFonts w:ascii="Palatino Linotype" w:hAnsi="Palatino Linotype"/>
    </w:rPr>
  </w:style>
  <w:style w:type="paragraph" w:customStyle="1" w:styleId="Style35">
    <w:name w:val="Style35"/>
    <w:basedOn w:val="a3"/>
    <w:rsid w:val="00E80728"/>
    <w:pPr>
      <w:widowControl w:val="0"/>
      <w:autoSpaceDE w:val="0"/>
      <w:autoSpaceDN w:val="0"/>
      <w:adjustRightInd w:val="0"/>
      <w:spacing w:line="197" w:lineRule="exact"/>
      <w:ind w:firstLine="442"/>
      <w:jc w:val="both"/>
    </w:pPr>
    <w:rPr>
      <w:rFonts w:ascii="Palatino Linotype" w:hAnsi="Palatino Linotype"/>
    </w:rPr>
  </w:style>
  <w:style w:type="paragraph" w:customStyle="1" w:styleId="Style37">
    <w:name w:val="Style37"/>
    <w:basedOn w:val="a3"/>
    <w:rsid w:val="00E80728"/>
    <w:pPr>
      <w:widowControl w:val="0"/>
      <w:autoSpaceDE w:val="0"/>
      <w:autoSpaceDN w:val="0"/>
      <w:adjustRightInd w:val="0"/>
      <w:spacing w:line="221" w:lineRule="exact"/>
      <w:ind w:firstLine="221"/>
      <w:jc w:val="both"/>
    </w:pPr>
    <w:rPr>
      <w:rFonts w:ascii="Palatino Linotype" w:hAnsi="Palatino Linotype"/>
    </w:rPr>
  </w:style>
  <w:style w:type="paragraph" w:customStyle="1" w:styleId="Style31">
    <w:name w:val="Style31"/>
    <w:basedOn w:val="a3"/>
    <w:rsid w:val="00E80728"/>
    <w:pPr>
      <w:widowControl w:val="0"/>
      <w:autoSpaceDE w:val="0"/>
      <w:autoSpaceDN w:val="0"/>
      <w:adjustRightInd w:val="0"/>
    </w:pPr>
    <w:rPr>
      <w:rFonts w:ascii="Palatino Linotype" w:hAnsi="Palatino Linotype"/>
    </w:rPr>
  </w:style>
  <w:style w:type="paragraph" w:customStyle="1" w:styleId="2Arial12">
    <w:name w:val="Стиль Заголовок 2 + Arial полужирный курсив Перед:  12 пт После..."/>
    <w:basedOn w:val="21"/>
    <w:rsid w:val="00E80728"/>
    <w:pPr>
      <w:tabs>
        <w:tab w:val="left" w:pos="720"/>
      </w:tabs>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1"/>
    <w:rsid w:val="00E80728"/>
    <w:pPr>
      <w:tabs>
        <w:tab w:val="left" w:pos="720"/>
      </w:tabs>
      <w:ind w:left="720" w:hanging="360"/>
      <w:jc w:val="both"/>
    </w:pPr>
    <w:rPr>
      <w:rFonts w:cs="Times New Roman"/>
      <w:i w:val="0"/>
      <w:iCs w:val="0"/>
      <w:sz w:val="24"/>
      <w:szCs w:val="20"/>
      <w:lang w:eastAsia="ru-RU"/>
    </w:rPr>
  </w:style>
  <w:style w:type="paragraph" w:customStyle="1" w:styleId="1ff5">
    <w:name w:val="Цитата1"/>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ConsNormal">
    <w:name w:val="ConsNormal"/>
    <w:link w:val="ConsNormal0"/>
    <w:rsid w:val="00E80728"/>
    <w:pPr>
      <w:widowControl w:val="0"/>
      <w:snapToGrid w:val="0"/>
      <w:spacing w:after="0" w:line="240" w:lineRule="auto"/>
      <w:ind w:firstLine="720"/>
    </w:pPr>
    <w:rPr>
      <w:rFonts w:ascii="Arial" w:eastAsia="Times New Roman" w:hAnsi="Arial" w:cs="Times New Roman"/>
      <w:sz w:val="20"/>
      <w:szCs w:val="20"/>
      <w:lang w:eastAsia="ru-RU"/>
    </w:rPr>
  </w:style>
  <w:style w:type="character" w:customStyle="1" w:styleId="ConsNormal0">
    <w:name w:val="ConsNormal Знак"/>
    <w:link w:val="ConsNormal"/>
    <w:rsid w:val="00E80728"/>
    <w:rPr>
      <w:rFonts w:ascii="Arial" w:eastAsia="Times New Roman" w:hAnsi="Arial" w:cs="Times New Roman"/>
      <w:sz w:val="20"/>
      <w:szCs w:val="20"/>
      <w:lang w:eastAsia="ru-RU"/>
    </w:rPr>
  </w:style>
  <w:style w:type="paragraph" w:customStyle="1" w:styleId="western">
    <w:name w:val="western"/>
    <w:basedOn w:val="a3"/>
    <w:rsid w:val="00E80728"/>
    <w:pPr>
      <w:shd w:val="clear" w:color="auto" w:fill="FFFFFF"/>
      <w:spacing w:before="778" w:line="475" w:lineRule="atLeast"/>
    </w:pPr>
    <w:rPr>
      <w:color w:val="000000"/>
    </w:rPr>
  </w:style>
  <w:style w:type="character" w:customStyle="1" w:styleId="small11">
    <w:name w:val="small11"/>
    <w:rsid w:val="00E80728"/>
    <w:rPr>
      <w:rFonts w:ascii="Times New Roman" w:hAnsi="Times New Roman" w:cs="Times New Roman" w:hint="default"/>
      <w:sz w:val="16"/>
      <w:szCs w:val="16"/>
    </w:rPr>
  </w:style>
  <w:style w:type="character" w:customStyle="1" w:styleId="b-serp-urlitem1">
    <w:name w:val="b-serp-url__item1"/>
    <w:rsid w:val="00E80728"/>
    <w:rPr>
      <w:rFonts w:ascii="Times New Roman" w:hAnsi="Times New Roman" w:cs="Times New Roman" w:hint="default"/>
    </w:rPr>
  </w:style>
  <w:style w:type="character" w:customStyle="1" w:styleId="121">
    <w:name w:val="Знак Знак12"/>
    <w:locked/>
    <w:rsid w:val="00E80728"/>
    <w:rPr>
      <w:b/>
      <w:bCs w:val="0"/>
      <w:caps/>
      <w:sz w:val="24"/>
      <w:szCs w:val="24"/>
      <w:lang w:val="ru-RU" w:eastAsia="ru-RU" w:bidi="ar-SA"/>
    </w:rPr>
  </w:style>
  <w:style w:type="character" w:customStyle="1" w:styleId="tbln121">
    <w:name w:val="tbln121"/>
    <w:rsid w:val="00E80728"/>
    <w:rPr>
      <w:rFonts w:ascii="Arial" w:hAnsi="Arial" w:cs="Arial" w:hint="default"/>
      <w:b w:val="0"/>
      <w:bCs w:val="0"/>
      <w:i/>
      <w:iCs/>
      <w:strike w:val="0"/>
      <w:dstrike w:val="0"/>
      <w:color w:val="000000"/>
      <w:sz w:val="18"/>
      <w:szCs w:val="18"/>
      <w:u w:val="none"/>
    </w:rPr>
  </w:style>
  <w:style w:type="character" w:customStyle="1" w:styleId="mistake">
    <w:name w:val="mistake"/>
    <w:rsid w:val="00E80728"/>
    <w:rPr>
      <w:sz w:val="24"/>
      <w:szCs w:val="24"/>
    </w:rPr>
  </w:style>
  <w:style w:type="character" w:customStyle="1" w:styleId="trb12">
    <w:name w:val="trb12"/>
    <w:rsid w:val="00E80728"/>
  </w:style>
  <w:style w:type="character" w:customStyle="1" w:styleId="tbln12">
    <w:name w:val="tbln12"/>
    <w:rsid w:val="00E80728"/>
  </w:style>
  <w:style w:type="character" w:customStyle="1" w:styleId="tbb12">
    <w:name w:val="tbb12"/>
    <w:rsid w:val="00E80728"/>
  </w:style>
  <w:style w:type="character" w:customStyle="1" w:styleId="hpsatn">
    <w:name w:val="hps atn"/>
    <w:rsid w:val="00E80728"/>
  </w:style>
  <w:style w:type="character" w:customStyle="1" w:styleId="64">
    <w:name w:val="Знак Знак6"/>
    <w:rsid w:val="00E80728"/>
    <w:rPr>
      <w:rFonts w:ascii="Arial" w:hAnsi="Arial" w:cs="Arial" w:hint="default"/>
      <w:b/>
      <w:bCs/>
      <w:kern w:val="32"/>
      <w:sz w:val="32"/>
      <w:szCs w:val="32"/>
    </w:rPr>
  </w:style>
  <w:style w:type="character" w:customStyle="1" w:styleId="FontStyle42">
    <w:name w:val="Font Style42"/>
    <w:rsid w:val="00E80728"/>
    <w:rPr>
      <w:rFonts w:ascii="Times New Roman" w:hAnsi="Times New Roman" w:cs="Times New Roman" w:hint="default"/>
      <w:sz w:val="26"/>
      <w:szCs w:val="26"/>
    </w:rPr>
  </w:style>
  <w:style w:type="character" w:customStyle="1" w:styleId="FontStyle41">
    <w:name w:val="Font Style41"/>
    <w:rsid w:val="00E80728"/>
    <w:rPr>
      <w:rFonts w:ascii="Times New Roman" w:hAnsi="Times New Roman" w:cs="Times New Roman" w:hint="default"/>
      <w:sz w:val="26"/>
      <w:szCs w:val="26"/>
    </w:rPr>
  </w:style>
  <w:style w:type="character" w:customStyle="1" w:styleId="affffe">
    <w:name w:val="Основной текст Знак Знак Знак"/>
    <w:aliases w:val=" Знак1 Знак"/>
    <w:locked/>
    <w:rsid w:val="00E80728"/>
    <w:rPr>
      <w:sz w:val="24"/>
      <w:szCs w:val="24"/>
      <w:lang w:val="ru-RU" w:eastAsia="ru-RU" w:bidi="ar-SA"/>
    </w:rPr>
  </w:style>
  <w:style w:type="character" w:customStyle="1" w:styleId="FontStyle139">
    <w:name w:val="Font Style139"/>
    <w:rsid w:val="00E80728"/>
    <w:rPr>
      <w:rFonts w:ascii="Palatino Linotype" w:hAnsi="Palatino Linotype" w:cs="Palatino Linotype" w:hint="default"/>
      <w:sz w:val="18"/>
      <w:szCs w:val="18"/>
    </w:rPr>
  </w:style>
  <w:style w:type="character" w:customStyle="1" w:styleId="FontStyle157">
    <w:name w:val="Font Style157"/>
    <w:rsid w:val="00E80728"/>
    <w:rPr>
      <w:rFonts w:ascii="Palatino Linotype" w:hAnsi="Palatino Linotype" w:cs="Palatino Linotype" w:hint="default"/>
      <w:sz w:val="18"/>
      <w:szCs w:val="18"/>
    </w:rPr>
  </w:style>
  <w:style w:type="character" w:customStyle="1" w:styleId="FontStyle138">
    <w:name w:val="Font Style138"/>
    <w:rsid w:val="00E80728"/>
    <w:rPr>
      <w:rFonts w:ascii="Palatino Linotype" w:hAnsi="Palatino Linotype" w:cs="Palatino Linotype" w:hint="default"/>
      <w:b/>
      <w:bCs/>
      <w:sz w:val="18"/>
      <w:szCs w:val="18"/>
    </w:rPr>
  </w:style>
  <w:style w:type="character" w:customStyle="1" w:styleId="FontStyle146">
    <w:name w:val="Font Style146"/>
    <w:rsid w:val="00E80728"/>
    <w:rPr>
      <w:rFonts w:ascii="Palatino Linotype" w:hAnsi="Palatino Linotype" w:cs="Palatino Linotype" w:hint="default"/>
      <w:b/>
      <w:bCs/>
      <w:sz w:val="18"/>
      <w:szCs w:val="18"/>
    </w:rPr>
  </w:style>
  <w:style w:type="character" w:customStyle="1" w:styleId="1ff6">
    <w:name w:val="Основной текст Знак1"/>
    <w:aliases w:val="Основной текст Знак Знак,Основной текст Знак Знак1,Знак1 Знак Знак4,Знак1 Знак,Знак1 Знак6,Основной текст Знак Знак Знак3,Знак1 Знак7,Основной текст Знак Знак Знак4,Основной текст Знак Знак6"/>
    <w:locked/>
    <w:rsid w:val="00E80728"/>
    <w:rPr>
      <w:sz w:val="24"/>
      <w:szCs w:val="24"/>
      <w:lang w:val="ru-RU" w:eastAsia="ru-RU" w:bidi="ar-SA"/>
    </w:rPr>
  </w:style>
  <w:style w:type="character" w:customStyle="1" w:styleId="1ff7">
    <w:name w:val="Знак1"/>
    <w:rsid w:val="00E80728"/>
    <w:rPr>
      <w:rFonts w:ascii="Arial" w:hAnsi="Arial" w:cs="Arial" w:hint="default"/>
      <w:b/>
      <w:bCs/>
      <w:kern w:val="32"/>
      <w:sz w:val="32"/>
      <w:szCs w:val="32"/>
      <w:lang w:val="ru-RU" w:eastAsia="ru-RU" w:bidi="ar-SA"/>
    </w:rPr>
  </w:style>
  <w:style w:type="character" w:customStyle="1" w:styleId="2f3">
    <w:name w:val="Знак2"/>
    <w:rsid w:val="00E80728"/>
    <w:rPr>
      <w:sz w:val="24"/>
      <w:lang w:val="ru-RU" w:eastAsia="en-US" w:bidi="ar-SA"/>
    </w:rPr>
  </w:style>
  <w:style w:type="character" w:customStyle="1" w:styleId="311">
    <w:name w:val="Заголовок 3 Знак1"/>
    <w:aliases w:val="Знак2 Знак3"/>
    <w:locked/>
    <w:rsid w:val="00E80728"/>
    <w:rPr>
      <w:b/>
      <w:bCs/>
      <w:sz w:val="27"/>
      <w:szCs w:val="27"/>
      <w:lang w:val="ru-RU" w:eastAsia="ru-RU" w:bidi="ar-SA"/>
    </w:rPr>
  </w:style>
  <w:style w:type="paragraph" w:customStyle="1" w:styleId="mane">
    <w:name w:val="mane"/>
    <w:rsid w:val="00E80728"/>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character" w:customStyle="1" w:styleId="FontStyle37">
    <w:name w:val="Font Style37"/>
    <w:rsid w:val="00E80728"/>
    <w:rPr>
      <w:rFonts w:ascii="Sylfaen" w:hAnsi="Sylfaen" w:cs="Sylfaen"/>
      <w:sz w:val="18"/>
      <w:szCs w:val="18"/>
    </w:rPr>
  </w:style>
  <w:style w:type="character" w:customStyle="1" w:styleId="keyword1">
    <w:name w:val="keyword1"/>
    <w:rsid w:val="00E80728"/>
    <w:rPr>
      <w:i/>
      <w:iCs/>
    </w:rPr>
  </w:style>
  <w:style w:type="character" w:customStyle="1" w:styleId="keyworddef1">
    <w:name w:val="keyword_def1"/>
    <w:rsid w:val="00E80728"/>
    <w:rPr>
      <w:b/>
      <w:bCs/>
      <w:i/>
      <w:iCs/>
    </w:rPr>
  </w:style>
  <w:style w:type="character" w:customStyle="1" w:styleId="afffff">
    <w:name w:val="Выделение в тексте документа"/>
    <w:rsid w:val="00E80728"/>
    <w:rPr>
      <w:rFonts w:cs="Times New Roman"/>
      <w:b/>
    </w:rPr>
  </w:style>
  <w:style w:type="paragraph" w:customStyle="1" w:styleId="afffff0">
    <w:name w:val="Текст документа"/>
    <w:basedOn w:val="a3"/>
    <w:rsid w:val="00E80728"/>
    <w:pPr>
      <w:ind w:firstLine="709"/>
      <w:jc w:val="both"/>
    </w:pPr>
  </w:style>
  <w:style w:type="character" w:customStyle="1" w:styleId="xmlemitalic1">
    <w:name w:val="xml_em_italic1"/>
    <w:rsid w:val="00E80728"/>
    <w:rPr>
      <w:i/>
      <w:iCs/>
    </w:rPr>
  </w:style>
  <w:style w:type="paragraph" w:customStyle="1" w:styleId="afffff1">
    <w:name w:val="Модуль"/>
    <w:basedOn w:val="a3"/>
    <w:rsid w:val="00E80728"/>
    <w:pPr>
      <w:keepNext/>
      <w:jc w:val="both"/>
    </w:pPr>
  </w:style>
  <w:style w:type="character" w:customStyle="1" w:styleId="WW8Num4z3">
    <w:name w:val="WW8Num4z3"/>
    <w:rsid w:val="00E80728"/>
    <w:rPr>
      <w:rFonts w:ascii="Symbol" w:hAnsi="Symbol"/>
    </w:rPr>
  </w:style>
  <w:style w:type="paragraph" w:customStyle="1" w:styleId="114">
    <w:name w:val="Название11"/>
    <w:basedOn w:val="a3"/>
    <w:next w:val="aff2"/>
    <w:qFormat/>
    <w:rsid w:val="00E80728"/>
    <w:pPr>
      <w:keepNext/>
      <w:suppressAutoHyphens/>
      <w:spacing w:before="240" w:after="120"/>
    </w:pPr>
    <w:rPr>
      <w:rFonts w:ascii="Arial" w:eastAsia="MS Mincho" w:hAnsi="Arial" w:cs="Tahoma"/>
      <w:sz w:val="28"/>
      <w:szCs w:val="28"/>
      <w:lang w:eastAsia="ar-SA"/>
    </w:rPr>
  </w:style>
  <w:style w:type="paragraph" w:customStyle="1" w:styleId="afffff2">
    <w:name w:val="Содержимое таблицы"/>
    <w:basedOn w:val="a3"/>
    <w:rsid w:val="00E80728"/>
    <w:pPr>
      <w:suppressLineNumbers/>
      <w:suppressAutoHyphens/>
    </w:pPr>
    <w:rPr>
      <w:lang w:eastAsia="ar-SA"/>
    </w:rPr>
  </w:style>
  <w:style w:type="paragraph" w:customStyle="1" w:styleId="afffff3">
    <w:name w:val="Заголовок таблицы"/>
    <w:basedOn w:val="afffff2"/>
    <w:rsid w:val="00E80728"/>
    <w:pPr>
      <w:jc w:val="center"/>
    </w:pPr>
    <w:rPr>
      <w:b/>
      <w:bCs/>
    </w:rPr>
  </w:style>
  <w:style w:type="paragraph" w:customStyle="1" w:styleId="Style46">
    <w:name w:val="Style46"/>
    <w:basedOn w:val="a3"/>
    <w:rsid w:val="00E80728"/>
    <w:pPr>
      <w:widowControl w:val="0"/>
      <w:autoSpaceDE w:val="0"/>
      <w:autoSpaceDN w:val="0"/>
      <w:adjustRightInd w:val="0"/>
      <w:spacing w:line="240" w:lineRule="exact"/>
      <w:ind w:hanging="106"/>
    </w:pPr>
  </w:style>
  <w:style w:type="paragraph" w:customStyle="1" w:styleId="Style61">
    <w:name w:val="Style61"/>
    <w:basedOn w:val="a3"/>
    <w:rsid w:val="00E80728"/>
    <w:pPr>
      <w:widowControl w:val="0"/>
      <w:autoSpaceDE w:val="0"/>
      <w:autoSpaceDN w:val="0"/>
      <w:adjustRightInd w:val="0"/>
      <w:spacing w:line="242" w:lineRule="exact"/>
      <w:ind w:hanging="446"/>
    </w:pPr>
  </w:style>
  <w:style w:type="paragraph" w:customStyle="1" w:styleId="Style164">
    <w:name w:val="Style164"/>
    <w:basedOn w:val="a3"/>
    <w:rsid w:val="00E80728"/>
    <w:pPr>
      <w:widowControl w:val="0"/>
      <w:autoSpaceDE w:val="0"/>
      <w:autoSpaceDN w:val="0"/>
      <w:adjustRightInd w:val="0"/>
      <w:spacing w:line="247" w:lineRule="exact"/>
      <w:ind w:firstLine="528"/>
      <w:jc w:val="both"/>
    </w:pPr>
  </w:style>
  <w:style w:type="paragraph" w:customStyle="1" w:styleId="14pt">
    <w:name w:val="Стиль Обычный. + 14 pt"/>
    <w:basedOn w:val="a3"/>
    <w:link w:val="14pt0"/>
    <w:rsid w:val="00E80728"/>
    <w:pPr>
      <w:shd w:val="clear" w:color="auto" w:fill="FFFFFF"/>
      <w:suppressAutoHyphens/>
      <w:autoSpaceDE w:val="0"/>
      <w:autoSpaceDN w:val="0"/>
      <w:adjustRightInd w:val="0"/>
      <w:spacing w:line="310" w:lineRule="auto"/>
      <w:ind w:firstLine="454"/>
      <w:jc w:val="both"/>
    </w:pPr>
  </w:style>
  <w:style w:type="character" w:customStyle="1" w:styleId="14pt0">
    <w:name w:val="Стиль Обычный. + 14 pt Знак"/>
    <w:link w:val="14pt"/>
    <w:rsid w:val="00E80728"/>
    <w:rPr>
      <w:rFonts w:ascii="Times New Roman" w:eastAsia="Times New Roman" w:hAnsi="Times New Roman" w:cs="Times New Roman"/>
      <w:sz w:val="24"/>
      <w:szCs w:val="24"/>
      <w:shd w:val="clear" w:color="auto" w:fill="FFFFFF"/>
    </w:rPr>
  </w:style>
  <w:style w:type="paragraph" w:customStyle="1" w:styleId="1ff8">
    <w:name w:val="Обычный (веб)1"/>
    <w:basedOn w:val="a3"/>
    <w:rsid w:val="00E80728"/>
    <w:pPr>
      <w:spacing w:before="100" w:beforeAutospacing="1" w:after="100" w:afterAutospacing="1"/>
      <w:ind w:firstLine="360"/>
      <w:jc w:val="both"/>
    </w:pPr>
  </w:style>
  <w:style w:type="character" w:customStyle="1" w:styleId="c1">
    <w:name w:val="c1"/>
    <w:rsid w:val="00E80728"/>
  </w:style>
  <w:style w:type="character" w:customStyle="1" w:styleId="afffff4">
    <w:name w:val="Текст.Акцентированный"/>
    <w:rsid w:val="00E80728"/>
    <w:rPr>
      <w:rFonts w:cs="Times New Roman"/>
      <w:i/>
    </w:rPr>
  </w:style>
  <w:style w:type="paragraph" w:customStyle="1" w:styleId="65">
    <w:name w:val="Обычный (веб)6"/>
    <w:basedOn w:val="a3"/>
    <w:rsid w:val="00E80728"/>
  </w:style>
  <w:style w:type="paragraph" w:customStyle="1" w:styleId="afffff5">
    <w:name w:val="слайд"/>
    <w:basedOn w:val="a3"/>
    <w:rsid w:val="00E80728"/>
    <w:pPr>
      <w:jc w:val="both"/>
    </w:pPr>
    <w:rPr>
      <w:sz w:val="36"/>
      <w:lang w:eastAsia="en-US"/>
    </w:rPr>
  </w:style>
  <w:style w:type="character" w:customStyle="1" w:styleId="st">
    <w:name w:val="st"/>
    <w:rsid w:val="00E80728"/>
  </w:style>
  <w:style w:type="character" w:customStyle="1" w:styleId="keyworddef">
    <w:name w:val="keyword_def"/>
    <w:rsid w:val="00E80728"/>
  </w:style>
  <w:style w:type="character" w:customStyle="1" w:styleId="grame">
    <w:name w:val="grame"/>
    <w:rsid w:val="00E80728"/>
  </w:style>
  <w:style w:type="paragraph" w:customStyle="1" w:styleId="115">
    <w:name w:val="Обычный + 11 пт"/>
    <w:basedOn w:val="a3"/>
    <w:rsid w:val="00E80728"/>
    <w:pPr>
      <w:widowControl w:val="0"/>
      <w:shd w:val="clear" w:color="auto" w:fill="FFFFFF"/>
      <w:autoSpaceDE w:val="0"/>
      <w:autoSpaceDN w:val="0"/>
      <w:adjustRightInd w:val="0"/>
      <w:spacing w:before="25" w:line="241" w:lineRule="exact"/>
      <w:ind w:left="7"/>
    </w:pPr>
    <w:rPr>
      <w:sz w:val="22"/>
      <w:szCs w:val="20"/>
    </w:rPr>
  </w:style>
  <w:style w:type="character" w:customStyle="1" w:styleId="fontstyle27">
    <w:name w:val="fontstyle27"/>
    <w:rsid w:val="00E80728"/>
  </w:style>
  <w:style w:type="paragraph" w:customStyle="1" w:styleId="afffff6">
    <w:name w:val="Знак Знак Знак Знак Знак Знак Знак Знак Знак Знак Знак Знак Знак"/>
    <w:basedOn w:val="a3"/>
    <w:rsid w:val="00E80728"/>
    <w:pPr>
      <w:spacing w:after="160" w:line="240" w:lineRule="exact"/>
    </w:pPr>
    <w:rPr>
      <w:rFonts w:ascii="Verdana" w:hAnsi="Verdana"/>
      <w:lang w:val="en-US" w:eastAsia="en-US"/>
    </w:rPr>
  </w:style>
  <w:style w:type="character" w:customStyle="1" w:styleId="pav31">
    <w:name w:val="pav31"/>
    <w:rsid w:val="00E80728"/>
    <w:rPr>
      <w:rFonts w:ascii="Comic Sans MS" w:hAnsi="Comic Sans MS" w:hint="default"/>
      <w:color w:val="272652"/>
      <w:sz w:val="12"/>
      <w:szCs w:val="12"/>
    </w:rPr>
  </w:style>
  <w:style w:type="paragraph" w:customStyle="1" w:styleId="pri">
    <w:name w:val="pri"/>
    <w:basedOn w:val="a3"/>
    <w:rsid w:val="00E80728"/>
    <w:pPr>
      <w:spacing w:before="60" w:after="100" w:afterAutospacing="1"/>
      <w:ind w:left="100" w:right="100"/>
    </w:pPr>
    <w:rPr>
      <w:rFonts w:ascii="Comic Sans MS" w:hAnsi="Comic Sans MS"/>
      <w:i/>
      <w:iCs/>
      <w:color w:val="111565"/>
      <w:sz w:val="18"/>
      <w:szCs w:val="18"/>
    </w:rPr>
  </w:style>
  <w:style w:type="paragraph" w:customStyle="1" w:styleId="FR2">
    <w:name w:val="FR2"/>
    <w:link w:val="FR20"/>
    <w:rsid w:val="00E80728"/>
    <w:pPr>
      <w:widowControl w:val="0"/>
      <w:spacing w:before="20" w:after="0" w:line="240" w:lineRule="auto"/>
    </w:pPr>
    <w:rPr>
      <w:rFonts w:ascii="Times New Roman" w:eastAsia="Times New Roman" w:hAnsi="Times New Roman" w:cs="Times New Roman"/>
      <w:i/>
      <w:snapToGrid w:val="0"/>
      <w:sz w:val="12"/>
      <w:szCs w:val="20"/>
      <w:lang w:eastAsia="ru-RU"/>
    </w:rPr>
  </w:style>
  <w:style w:type="character" w:customStyle="1" w:styleId="FR20">
    <w:name w:val="FR2 Знак"/>
    <w:link w:val="FR2"/>
    <w:locked/>
    <w:rsid w:val="00E80728"/>
    <w:rPr>
      <w:rFonts w:ascii="Times New Roman" w:eastAsia="Times New Roman" w:hAnsi="Times New Roman" w:cs="Times New Roman"/>
      <w:i/>
      <w:snapToGrid w:val="0"/>
      <w:sz w:val="12"/>
      <w:szCs w:val="20"/>
      <w:lang w:eastAsia="ru-RU"/>
    </w:rPr>
  </w:style>
  <w:style w:type="character" w:customStyle="1" w:styleId="WW8Num3z1">
    <w:name w:val="WW8Num3z1"/>
    <w:rsid w:val="00E80728"/>
    <w:rPr>
      <w:rFonts w:ascii="Times New Roman" w:eastAsia="Times New Roman" w:hAnsi="Times New Roman" w:cs="Times New Roman"/>
    </w:rPr>
  </w:style>
  <w:style w:type="character" w:customStyle="1" w:styleId="WW8Num4z0">
    <w:name w:val="WW8Num4z0"/>
    <w:rsid w:val="00E80728"/>
    <w:rPr>
      <w:rFonts w:ascii="Wingdings" w:hAnsi="Wingdings"/>
    </w:rPr>
  </w:style>
  <w:style w:type="character" w:customStyle="1" w:styleId="WW8Num4z1">
    <w:name w:val="WW8Num4z1"/>
    <w:rsid w:val="00E80728"/>
    <w:rPr>
      <w:rFonts w:ascii="Courier New" w:hAnsi="Courier New" w:cs="Courier New"/>
    </w:rPr>
  </w:style>
  <w:style w:type="character" w:customStyle="1" w:styleId="WW8Num6z1">
    <w:name w:val="WW8Num6z1"/>
    <w:rsid w:val="00E80728"/>
    <w:rPr>
      <w:rFonts w:ascii="Times New Roman" w:eastAsia="Times New Roman" w:hAnsi="Times New Roman" w:cs="Times New Roman"/>
    </w:rPr>
  </w:style>
  <w:style w:type="character" w:customStyle="1" w:styleId="WW8Num7z1">
    <w:name w:val="WW8Num7z1"/>
    <w:rsid w:val="00E80728"/>
    <w:rPr>
      <w:rFonts w:ascii="Times New Roman" w:eastAsia="Times New Roman" w:hAnsi="Times New Roman" w:cs="Times New Roman"/>
    </w:rPr>
  </w:style>
  <w:style w:type="character" w:customStyle="1" w:styleId="WW8Num8z0">
    <w:name w:val="WW8Num8z0"/>
    <w:rsid w:val="00E80728"/>
    <w:rPr>
      <w:color w:val="auto"/>
    </w:rPr>
  </w:style>
  <w:style w:type="character" w:customStyle="1" w:styleId="WW8Num14z0">
    <w:name w:val="WW8Num14z0"/>
    <w:rsid w:val="00E80728"/>
    <w:rPr>
      <w:rFonts w:ascii="Wingdings" w:hAnsi="Wingdings"/>
    </w:rPr>
  </w:style>
  <w:style w:type="character" w:customStyle="1" w:styleId="WW8Num14z1">
    <w:name w:val="WW8Num14z1"/>
    <w:rsid w:val="00E80728"/>
    <w:rPr>
      <w:rFonts w:ascii="Courier New" w:hAnsi="Courier New" w:cs="Courier New"/>
    </w:rPr>
  </w:style>
  <w:style w:type="character" w:customStyle="1" w:styleId="WW8Num14z3">
    <w:name w:val="WW8Num14z3"/>
    <w:rsid w:val="00E80728"/>
    <w:rPr>
      <w:rFonts w:ascii="Symbol" w:hAnsi="Symbol"/>
    </w:rPr>
  </w:style>
  <w:style w:type="character" w:customStyle="1" w:styleId="WW8Num15z1">
    <w:name w:val="WW8Num15z1"/>
    <w:rsid w:val="00E80728"/>
    <w:rPr>
      <w:rFonts w:ascii="Times New Roman" w:eastAsia="Times New Roman" w:hAnsi="Times New Roman" w:cs="Times New Roman"/>
    </w:rPr>
  </w:style>
  <w:style w:type="character" w:customStyle="1" w:styleId="WW8Num17z1">
    <w:name w:val="WW8Num17z1"/>
    <w:rsid w:val="00E80728"/>
    <w:rPr>
      <w:rFonts w:ascii="Times New Roman" w:eastAsia="Times New Roman" w:hAnsi="Times New Roman" w:cs="Times New Roman"/>
    </w:rPr>
  </w:style>
  <w:style w:type="character" w:customStyle="1" w:styleId="WW8Num18z0">
    <w:name w:val="WW8Num18z0"/>
    <w:rsid w:val="00E80728"/>
    <w:rPr>
      <w:rFonts w:ascii="Wingdings" w:hAnsi="Wingdings"/>
      <w:sz w:val="20"/>
    </w:rPr>
  </w:style>
  <w:style w:type="character" w:customStyle="1" w:styleId="FontStyle514">
    <w:name w:val="Font Style514"/>
    <w:rsid w:val="00E80728"/>
    <w:rPr>
      <w:rFonts w:ascii="Times New Roman" w:hAnsi="Times New Roman" w:cs="Times New Roman" w:hint="default"/>
      <w:sz w:val="20"/>
      <w:szCs w:val="20"/>
    </w:rPr>
  </w:style>
  <w:style w:type="character" w:customStyle="1" w:styleId="FontStyle528">
    <w:name w:val="Font Style528"/>
    <w:rsid w:val="00E80728"/>
    <w:rPr>
      <w:rFonts w:ascii="Times New Roman" w:hAnsi="Times New Roman" w:cs="Times New Roman"/>
      <w:b/>
      <w:bCs/>
      <w:i/>
      <w:iCs/>
      <w:sz w:val="16"/>
      <w:szCs w:val="16"/>
    </w:rPr>
  </w:style>
  <w:style w:type="character" w:customStyle="1" w:styleId="MTEquationSection">
    <w:name w:val="MTEquationSection"/>
    <w:rsid w:val="00E80728"/>
    <w:rPr>
      <w:vanish/>
      <w:color w:val="FF0000"/>
      <w:lang w:val="en-US"/>
    </w:rPr>
  </w:style>
  <w:style w:type="character" w:customStyle="1" w:styleId="texample1">
    <w:name w:val="texample1"/>
    <w:rsid w:val="00E80728"/>
    <w:rPr>
      <w:rFonts w:ascii="Courier New" w:hAnsi="Courier New" w:cs="Courier New" w:hint="default"/>
      <w:color w:val="8B0000"/>
    </w:rPr>
  </w:style>
  <w:style w:type="character" w:customStyle="1" w:styleId="FontStyle28">
    <w:name w:val="Font Style28"/>
    <w:rsid w:val="00E80728"/>
    <w:rPr>
      <w:rFonts w:ascii="Times New Roman" w:hAnsi="Times New Roman" w:cs="Times New Roman"/>
      <w:i/>
      <w:iCs/>
      <w:sz w:val="18"/>
      <w:szCs w:val="18"/>
    </w:rPr>
  </w:style>
  <w:style w:type="character" w:customStyle="1" w:styleId="FontStyle33">
    <w:name w:val="Font Style33"/>
    <w:rsid w:val="00E80728"/>
    <w:rPr>
      <w:rFonts w:ascii="Arial" w:hAnsi="Arial" w:cs="Arial"/>
      <w:sz w:val="16"/>
      <w:szCs w:val="16"/>
    </w:rPr>
  </w:style>
  <w:style w:type="character" w:customStyle="1" w:styleId="FontStyle20">
    <w:name w:val="Font Style20"/>
    <w:rsid w:val="00E80728"/>
    <w:rPr>
      <w:rFonts w:ascii="Book Antiqua" w:hAnsi="Book Antiqua" w:cs="Book Antiqua"/>
      <w:sz w:val="18"/>
      <w:szCs w:val="18"/>
    </w:rPr>
  </w:style>
  <w:style w:type="paragraph" w:customStyle="1" w:styleId="Style6">
    <w:name w:val="Style6"/>
    <w:basedOn w:val="a3"/>
    <w:rsid w:val="00E80728"/>
    <w:pPr>
      <w:widowControl w:val="0"/>
      <w:autoSpaceDE w:val="0"/>
      <w:autoSpaceDN w:val="0"/>
      <w:adjustRightInd w:val="0"/>
    </w:pPr>
    <w:rPr>
      <w:rFonts w:ascii="Arial Narrow" w:hAnsi="Arial Narrow"/>
    </w:rPr>
  </w:style>
  <w:style w:type="character" w:customStyle="1" w:styleId="FontStyle14">
    <w:name w:val="Font Style14"/>
    <w:rsid w:val="00E80728"/>
    <w:rPr>
      <w:rFonts w:ascii="Franklin Gothic Book" w:hAnsi="Franklin Gothic Book" w:cs="Franklin Gothic Book"/>
      <w:b/>
      <w:bCs/>
      <w:sz w:val="30"/>
      <w:szCs w:val="30"/>
    </w:rPr>
  </w:style>
  <w:style w:type="character" w:customStyle="1" w:styleId="FontStyle13">
    <w:name w:val="Font Style13"/>
    <w:rsid w:val="00E80728"/>
    <w:rPr>
      <w:rFonts w:ascii="Arial" w:hAnsi="Arial" w:cs="Arial"/>
      <w:b/>
      <w:bCs/>
      <w:sz w:val="14"/>
      <w:szCs w:val="14"/>
    </w:rPr>
  </w:style>
  <w:style w:type="paragraph" w:customStyle="1" w:styleId="Style18">
    <w:name w:val="Style18"/>
    <w:basedOn w:val="a3"/>
    <w:rsid w:val="00E80728"/>
    <w:pPr>
      <w:widowControl w:val="0"/>
      <w:autoSpaceDE w:val="0"/>
      <w:autoSpaceDN w:val="0"/>
      <w:adjustRightInd w:val="0"/>
      <w:spacing w:line="483" w:lineRule="exact"/>
      <w:ind w:firstLine="566"/>
      <w:jc w:val="both"/>
    </w:pPr>
  </w:style>
  <w:style w:type="paragraph" w:customStyle="1" w:styleId="2f4">
    <w:name w:val="Загол. 2 ур."/>
    <w:basedOn w:val="a3"/>
    <w:rsid w:val="00E80728"/>
    <w:pPr>
      <w:keepNext/>
      <w:keepLines/>
      <w:autoSpaceDE w:val="0"/>
      <w:autoSpaceDN w:val="0"/>
      <w:adjustRightInd w:val="0"/>
      <w:spacing w:before="221" w:after="221" w:line="220" w:lineRule="atLeast"/>
      <w:jc w:val="center"/>
    </w:pPr>
    <w:rPr>
      <w:rFonts w:ascii="PragmaticaCTT" w:hAnsi="PragmaticaCTT" w:cs="PragmaticaCTT"/>
      <w:b/>
      <w:bCs/>
      <w:sz w:val="22"/>
      <w:szCs w:val="22"/>
    </w:rPr>
  </w:style>
  <w:style w:type="paragraph" w:customStyle="1" w:styleId="3d">
    <w:name w:val="Загол. 3 ур."/>
    <w:rsid w:val="00E80728"/>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7">
    <w:name w:val="Обычный. Знак Знак"/>
    <w:basedOn w:val="a3"/>
    <w:rsid w:val="00E80728"/>
    <w:pPr>
      <w:widowControl w:val="0"/>
      <w:shd w:val="clear" w:color="auto" w:fill="FFFFFF"/>
      <w:tabs>
        <w:tab w:val="left" w:pos="567"/>
      </w:tabs>
      <w:autoSpaceDE w:val="0"/>
      <w:autoSpaceDN w:val="0"/>
      <w:adjustRightInd w:val="0"/>
      <w:spacing w:line="384" w:lineRule="auto"/>
      <w:ind w:left="737" w:hanging="283"/>
      <w:jc w:val="both"/>
    </w:pPr>
    <w:rPr>
      <w:sz w:val="20"/>
      <w:szCs w:val="20"/>
    </w:rPr>
  </w:style>
  <w:style w:type="paragraph" w:customStyle="1" w:styleId="FR21">
    <w:name w:val="[О] FR2"/>
    <w:rsid w:val="00E80728"/>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character" w:customStyle="1" w:styleId="articletext">
    <w:name w:val="article_text"/>
    <w:rsid w:val="00E80728"/>
  </w:style>
  <w:style w:type="character" w:customStyle="1" w:styleId="fontstyle15">
    <w:name w:val="fontstyle15"/>
    <w:rsid w:val="00E80728"/>
  </w:style>
  <w:style w:type="character" w:customStyle="1" w:styleId="fontstyle140">
    <w:name w:val="fontstyle14"/>
    <w:rsid w:val="00E80728"/>
  </w:style>
  <w:style w:type="character" w:customStyle="1" w:styleId="fontstyle16">
    <w:name w:val="fontstyle16"/>
    <w:rsid w:val="00E80728"/>
  </w:style>
  <w:style w:type="character" w:customStyle="1" w:styleId="noprint">
    <w:name w:val="noprint"/>
    <w:rsid w:val="00E80728"/>
  </w:style>
  <w:style w:type="paragraph" w:customStyle="1" w:styleId="center">
    <w:name w:val="center"/>
    <w:basedOn w:val="a3"/>
    <w:rsid w:val="00E80728"/>
    <w:pPr>
      <w:spacing w:before="100" w:beforeAutospacing="1" w:after="100" w:afterAutospacing="1"/>
    </w:pPr>
  </w:style>
  <w:style w:type="paragraph" w:customStyle="1" w:styleId="p12left">
    <w:name w:val="p12_left"/>
    <w:basedOn w:val="a3"/>
    <w:rsid w:val="00E80728"/>
    <w:pPr>
      <w:spacing w:before="100" w:beforeAutospacing="1" w:after="100" w:afterAutospacing="1"/>
    </w:pPr>
  </w:style>
  <w:style w:type="character" w:customStyle="1" w:styleId="spelle">
    <w:name w:val="spelle"/>
    <w:rsid w:val="00E80728"/>
  </w:style>
  <w:style w:type="character" w:customStyle="1" w:styleId="a00">
    <w:name w:val="a0"/>
    <w:rsid w:val="00E80728"/>
  </w:style>
  <w:style w:type="character" w:customStyle="1" w:styleId="style10">
    <w:name w:val="style1"/>
    <w:rsid w:val="00E80728"/>
  </w:style>
  <w:style w:type="character" w:customStyle="1" w:styleId="Typewriter">
    <w:name w:val="Typewriter"/>
    <w:rsid w:val="00E80728"/>
    <w:rPr>
      <w:rFonts w:ascii="Courier New" w:hAnsi="Courier New"/>
      <w:sz w:val="20"/>
    </w:rPr>
  </w:style>
  <w:style w:type="paragraph" w:customStyle="1" w:styleId="ConsNonformat">
    <w:name w:val="ConsNonformat"/>
    <w:rsid w:val="00E80728"/>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1ff9">
    <w:name w:val="Верхний колонтитул1"/>
    <w:basedOn w:val="a3"/>
    <w:rsid w:val="00E80728"/>
    <w:pPr>
      <w:tabs>
        <w:tab w:val="center" w:pos="4153"/>
        <w:tab w:val="right" w:pos="8306"/>
      </w:tabs>
    </w:pPr>
    <w:rPr>
      <w:rFonts w:ascii="Arial" w:hAnsi="Arial"/>
      <w:szCs w:val="20"/>
    </w:rPr>
  </w:style>
  <w:style w:type="character" w:customStyle="1" w:styleId="keyword">
    <w:name w:val="keyword"/>
    <w:rsid w:val="00E80728"/>
  </w:style>
  <w:style w:type="character" w:customStyle="1" w:styleId="texample">
    <w:name w:val="texample"/>
    <w:rsid w:val="00E80728"/>
  </w:style>
  <w:style w:type="character" w:customStyle="1" w:styleId="sentence">
    <w:name w:val="sentence"/>
    <w:rsid w:val="00E80728"/>
  </w:style>
  <w:style w:type="character" w:customStyle="1" w:styleId="input">
    <w:name w:val="input"/>
    <w:rsid w:val="00E80728"/>
  </w:style>
  <w:style w:type="character" w:customStyle="1" w:styleId="xmlemitalic">
    <w:name w:val="xml_em_italic"/>
    <w:rsid w:val="00E80728"/>
  </w:style>
  <w:style w:type="character" w:customStyle="1" w:styleId="WW8Num16z0">
    <w:name w:val="WW8Num16z0"/>
    <w:rsid w:val="00E80728"/>
    <w:rPr>
      <w:rFonts w:ascii="Wingdings 2" w:hAnsi="Wingdings 2" w:cs="OpenSymbol"/>
    </w:rPr>
  </w:style>
  <w:style w:type="paragraph" w:customStyle="1" w:styleId="afffff8">
    <w:name w:val="Абзац"/>
    <w:basedOn w:val="a3"/>
    <w:rsid w:val="00E80728"/>
    <w:pPr>
      <w:spacing w:line="312" w:lineRule="auto"/>
      <w:ind w:firstLine="567"/>
      <w:jc w:val="both"/>
    </w:pPr>
    <w:rPr>
      <w:spacing w:val="-4"/>
      <w:szCs w:val="20"/>
    </w:rPr>
  </w:style>
  <w:style w:type="character" w:customStyle="1" w:styleId="BodyTextIndent3Char">
    <w:name w:val="Body Text Indent 3 Char"/>
    <w:semiHidden/>
    <w:locked/>
    <w:rsid w:val="00E80728"/>
    <w:rPr>
      <w:sz w:val="16"/>
      <w:szCs w:val="16"/>
      <w:lang w:val="ru-RU" w:eastAsia="ru-RU" w:bidi="ar-SA"/>
    </w:rPr>
  </w:style>
  <w:style w:type="character" w:customStyle="1" w:styleId="FontStyle54">
    <w:name w:val="Font Style54"/>
    <w:rsid w:val="00E80728"/>
    <w:rPr>
      <w:rFonts w:ascii="Times New Roman" w:hAnsi="Times New Roman" w:cs="Times New Roman"/>
      <w:sz w:val="24"/>
      <w:szCs w:val="24"/>
    </w:rPr>
  </w:style>
  <w:style w:type="character" w:customStyle="1" w:styleId="HTML10">
    <w:name w:val="Стандартный HTML Знак1"/>
    <w:semiHidden/>
    <w:rsid w:val="00E80728"/>
    <w:rPr>
      <w:rFonts w:ascii="Consolas" w:hAnsi="Consolas"/>
    </w:rPr>
  </w:style>
  <w:style w:type="character" w:customStyle="1" w:styleId="1ffa">
    <w:name w:val="Основной текст с отступом Знак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semiHidden/>
    <w:rsid w:val="00E80728"/>
    <w:rPr>
      <w:sz w:val="24"/>
      <w:szCs w:val="24"/>
    </w:rPr>
  </w:style>
  <w:style w:type="character" w:customStyle="1" w:styleId="1ffb">
    <w:name w:val="Текст примечания Знак1"/>
    <w:semiHidden/>
    <w:rsid w:val="00E80728"/>
  </w:style>
  <w:style w:type="character" w:customStyle="1" w:styleId="1ffc">
    <w:name w:val="Нижний колонтитул Знак1"/>
    <w:semiHidden/>
    <w:rsid w:val="00E80728"/>
    <w:rPr>
      <w:sz w:val="24"/>
      <w:szCs w:val="24"/>
    </w:rPr>
  </w:style>
  <w:style w:type="character" w:customStyle="1" w:styleId="312">
    <w:name w:val="Основной текст 3 Знак1"/>
    <w:aliases w:val="Знак5 Знак3,Основной текст 3 Знак13,Знак5 Знак Знак16,Знак5 Знак5,Знак5 Знак6,Знак5 Знак7,Знак5 Знак8,Знак5 Знак9"/>
    <w:semiHidden/>
    <w:rsid w:val="00E80728"/>
    <w:rPr>
      <w:sz w:val="16"/>
      <w:szCs w:val="16"/>
    </w:rPr>
  </w:style>
  <w:style w:type="character" w:customStyle="1" w:styleId="313">
    <w:name w:val="Основной текст с отступом 3 Знак1"/>
    <w:semiHidden/>
    <w:rsid w:val="00E80728"/>
    <w:rPr>
      <w:sz w:val="16"/>
      <w:szCs w:val="16"/>
    </w:rPr>
  </w:style>
  <w:style w:type="character" w:customStyle="1" w:styleId="214">
    <w:name w:val="Основной текст с отступом 2 Знак1"/>
    <w:semiHidden/>
    <w:rsid w:val="00E80728"/>
    <w:rPr>
      <w:sz w:val="24"/>
      <w:szCs w:val="24"/>
    </w:rPr>
  </w:style>
  <w:style w:type="character" w:customStyle="1" w:styleId="215">
    <w:name w:val="Основной текст 2 Знак1"/>
    <w:semiHidden/>
    <w:rsid w:val="00E80728"/>
    <w:rPr>
      <w:sz w:val="24"/>
      <w:szCs w:val="24"/>
    </w:rPr>
  </w:style>
  <w:style w:type="character" w:customStyle="1" w:styleId="1ffd">
    <w:name w:val="Схема документа Знак1"/>
    <w:semiHidden/>
    <w:rsid w:val="00E80728"/>
    <w:rPr>
      <w:rFonts w:ascii="Tahoma" w:hAnsi="Tahoma" w:cs="Tahoma"/>
      <w:sz w:val="16"/>
      <w:szCs w:val="16"/>
    </w:rPr>
  </w:style>
  <w:style w:type="character" w:customStyle="1" w:styleId="1ffe">
    <w:name w:val="Текст выноски Знак1"/>
    <w:semiHidden/>
    <w:rsid w:val="00E80728"/>
    <w:rPr>
      <w:rFonts w:ascii="Tahoma" w:hAnsi="Tahoma" w:cs="Tahoma"/>
      <w:sz w:val="16"/>
      <w:szCs w:val="16"/>
    </w:rPr>
  </w:style>
  <w:style w:type="character" w:customStyle="1" w:styleId="1fff">
    <w:name w:val="Название Знак1"/>
    <w:rsid w:val="00E80728"/>
    <w:rPr>
      <w:rFonts w:ascii="Cambria" w:eastAsia="Times New Roman" w:hAnsi="Cambria" w:cs="Times New Roman"/>
      <w:color w:val="17365D"/>
      <w:spacing w:val="5"/>
      <w:kern w:val="28"/>
      <w:sz w:val="52"/>
      <w:szCs w:val="52"/>
    </w:rPr>
  </w:style>
  <w:style w:type="character" w:customStyle="1" w:styleId="1fff0">
    <w:name w:val="Тема примечания Знак1"/>
    <w:semiHidden/>
    <w:rsid w:val="00E80728"/>
    <w:rPr>
      <w:b/>
      <w:bCs/>
    </w:rPr>
  </w:style>
  <w:style w:type="character" w:customStyle="1" w:styleId="serp-urlitem">
    <w:name w:val="serp-url__item"/>
    <w:rsid w:val="00E80728"/>
  </w:style>
  <w:style w:type="character" w:customStyle="1" w:styleId="1fff1">
    <w:name w:val="Гиперссылка1"/>
    <w:rsid w:val="00E80728"/>
    <w:rPr>
      <w:strike w:val="0"/>
      <w:dstrike w:val="0"/>
      <w:color w:val="006890"/>
      <w:u w:val="none"/>
    </w:rPr>
  </w:style>
  <w:style w:type="character" w:customStyle="1" w:styleId="221">
    <w:name w:val="Заголовок 2 Знак2"/>
    <w:rsid w:val="00E80728"/>
    <w:rPr>
      <w:rFonts w:ascii="Arial" w:hAnsi="Arial" w:cs="Arial"/>
      <w:b/>
      <w:bCs/>
      <w:i/>
      <w:iCs/>
      <w:sz w:val="28"/>
      <w:szCs w:val="28"/>
      <w:lang w:val="ru-RU" w:eastAsia="en-US" w:bidi="ar-SA"/>
    </w:rPr>
  </w:style>
  <w:style w:type="character" w:customStyle="1" w:styleId="afffff9">
    <w:name w:val="Основной текст Знак Знак Знак Знак"/>
    <w:locked/>
    <w:rsid w:val="00E80728"/>
    <w:rPr>
      <w:sz w:val="24"/>
      <w:szCs w:val="24"/>
    </w:rPr>
  </w:style>
  <w:style w:type="paragraph" w:customStyle="1" w:styleId="paragraf2">
    <w:name w:val="paragraf2"/>
    <w:basedOn w:val="a3"/>
    <w:rsid w:val="00E80728"/>
    <w:pPr>
      <w:widowControl w:val="0"/>
      <w:spacing w:before="72"/>
      <w:ind w:left="510"/>
      <w:jc w:val="both"/>
    </w:pPr>
    <w:rPr>
      <w:rFonts w:ascii="Antiqua" w:hAnsi="Antiqua"/>
      <w:sz w:val="28"/>
      <w:szCs w:val="20"/>
      <w:lang w:val="en-GB"/>
    </w:rPr>
  </w:style>
  <w:style w:type="paragraph" w:customStyle="1" w:styleId="MTDisplayEquation">
    <w:name w:val="MTDisplayEquation"/>
    <w:basedOn w:val="a3"/>
    <w:next w:val="a3"/>
    <w:rsid w:val="00E80728"/>
    <w:pPr>
      <w:tabs>
        <w:tab w:val="center" w:pos="4680"/>
        <w:tab w:val="right" w:pos="9360"/>
      </w:tabs>
      <w:ind w:right="850"/>
    </w:pPr>
    <w:rPr>
      <w:lang w:eastAsia="en-US"/>
    </w:rPr>
  </w:style>
  <w:style w:type="paragraph" w:customStyle="1" w:styleId="Mycell">
    <w:name w:val="My cell"/>
    <w:basedOn w:val="a3"/>
    <w:rsid w:val="00E80728"/>
    <w:pPr>
      <w:widowControl w:val="0"/>
      <w:jc w:val="both"/>
    </w:pPr>
    <w:rPr>
      <w:rFonts w:ascii="Antiqua" w:hAnsi="Antiqua"/>
      <w:szCs w:val="20"/>
      <w:lang w:val="en-GB"/>
    </w:rPr>
  </w:style>
  <w:style w:type="character" w:customStyle="1" w:styleId="FontStyle55">
    <w:name w:val="Font Style55"/>
    <w:rsid w:val="00E80728"/>
    <w:rPr>
      <w:rFonts w:ascii="Times New Roman" w:hAnsi="Times New Roman" w:cs="Times New Roman"/>
      <w:sz w:val="28"/>
      <w:szCs w:val="28"/>
    </w:rPr>
  </w:style>
  <w:style w:type="paragraph" w:customStyle="1" w:styleId="Style49">
    <w:name w:val="Style49"/>
    <w:basedOn w:val="a3"/>
    <w:rsid w:val="00E80728"/>
    <w:pPr>
      <w:widowControl w:val="0"/>
      <w:autoSpaceDE w:val="0"/>
      <w:autoSpaceDN w:val="0"/>
      <w:adjustRightInd w:val="0"/>
      <w:spacing w:line="480" w:lineRule="exact"/>
      <w:ind w:firstLine="240"/>
      <w:jc w:val="both"/>
    </w:pPr>
  </w:style>
  <w:style w:type="character" w:customStyle="1" w:styleId="gogofoundword">
    <w:name w:val="gogofoundword"/>
    <w:rsid w:val="00E80728"/>
  </w:style>
  <w:style w:type="paragraph" w:customStyle="1" w:styleId="20">
    <w:name w:val="Обычный 2"/>
    <w:basedOn w:val="a3"/>
    <w:rsid w:val="00E80728"/>
    <w:pPr>
      <w:numPr>
        <w:ilvl w:val="1"/>
        <w:numId w:val="9"/>
      </w:numPr>
      <w:tabs>
        <w:tab w:val="left" w:pos="1211"/>
      </w:tabs>
      <w:jc w:val="both"/>
    </w:pPr>
    <w:rPr>
      <w:sz w:val="20"/>
      <w:szCs w:val="20"/>
    </w:rPr>
  </w:style>
  <w:style w:type="paragraph" w:customStyle="1" w:styleId="2f5">
    <w:name w:val="Стиль Заголовок 2 + полужирный"/>
    <w:basedOn w:val="21"/>
    <w:rsid w:val="00E80728"/>
    <w:rPr>
      <w:rFonts w:ascii="Times New Roman" w:hAnsi="Times New Roman" w:cs="Times New Roman"/>
      <w:i w:val="0"/>
      <w:iCs w:val="0"/>
      <w:snapToGrid w:val="0"/>
      <w:sz w:val="24"/>
      <w:szCs w:val="20"/>
      <w:lang w:eastAsia="ru-RU"/>
    </w:rPr>
  </w:style>
  <w:style w:type="paragraph" w:customStyle="1" w:styleId="1fff2">
    <w:name w:val="Заголовок 1+"/>
    <w:basedOn w:val="11"/>
    <w:rsid w:val="00E80728"/>
    <w:pPr>
      <w:keepNext/>
      <w:pageBreakBefore/>
      <w:autoSpaceDE w:val="0"/>
      <w:autoSpaceDN w:val="0"/>
      <w:adjustRightInd w:val="0"/>
      <w:spacing w:line="312" w:lineRule="auto"/>
      <w:jc w:val="right"/>
    </w:pPr>
    <w:rPr>
      <w:rFonts w:eastAsia="SimSun"/>
      <w:bCs/>
    </w:rPr>
  </w:style>
  <w:style w:type="paragraph" w:customStyle="1" w:styleId="2120">
    <w:name w:val="Стиль Заголовок 2 + 12 пт По левому краю"/>
    <w:basedOn w:val="21"/>
    <w:rsid w:val="00E80728"/>
    <w:pPr>
      <w:autoSpaceDE w:val="0"/>
      <w:autoSpaceDN w:val="0"/>
      <w:adjustRightInd w:val="0"/>
      <w:spacing w:before="0" w:after="0" w:line="312" w:lineRule="auto"/>
      <w:ind w:firstLine="454"/>
    </w:pPr>
    <w:rPr>
      <w:rFonts w:ascii="Times New Roman" w:hAnsi="Times New Roman" w:cs="Times New Roman"/>
      <w:i w:val="0"/>
      <w:iCs w:val="0"/>
      <w:color w:val="000000"/>
      <w:sz w:val="24"/>
      <w:szCs w:val="20"/>
      <w:lang w:eastAsia="ru-RU"/>
    </w:rPr>
  </w:style>
  <w:style w:type="paragraph" w:customStyle="1" w:styleId="1085">
    <w:name w:val="Стиль Заголовок 1 + По ширине Справа:  085 см"/>
    <w:basedOn w:val="11"/>
    <w:rsid w:val="00E80728"/>
    <w:pPr>
      <w:keepNext/>
      <w:pageBreakBefore/>
      <w:autoSpaceDE w:val="0"/>
      <w:autoSpaceDN w:val="0"/>
      <w:adjustRightInd w:val="0"/>
      <w:spacing w:line="312" w:lineRule="auto"/>
      <w:ind w:right="482"/>
      <w:jc w:val="both"/>
    </w:pPr>
    <w:rPr>
      <w:bCs/>
      <w:szCs w:val="20"/>
    </w:rPr>
  </w:style>
  <w:style w:type="paragraph" w:customStyle="1" w:styleId="10851">
    <w:name w:val="Стиль Заголовок 1 + По ширине Справа:  085 см1"/>
    <w:basedOn w:val="11"/>
    <w:rsid w:val="00E80728"/>
    <w:pPr>
      <w:keepNext/>
      <w:pageBreakBefore/>
      <w:autoSpaceDE w:val="0"/>
      <w:autoSpaceDN w:val="0"/>
      <w:adjustRightInd w:val="0"/>
      <w:spacing w:line="312" w:lineRule="auto"/>
    </w:pPr>
    <w:rPr>
      <w:bCs/>
      <w:szCs w:val="20"/>
    </w:rPr>
  </w:style>
  <w:style w:type="paragraph" w:customStyle="1" w:styleId="314">
    <w:name w:val="Заголовок 3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910">
    <w:name w:val="Заголовок 9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6">
    <w:name w:val="Заголовок 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0">
    <w:name w:val="Заголовок 6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0">
    <w:name w:val="Заголовок 7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2">
    <w:name w:val="Заголовок 22"/>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0">
    <w:name w:val="Заголовок 5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a">
    <w:name w:val="Таблицы (моноширинный)"/>
    <w:basedOn w:val="a3"/>
    <w:next w:val="a3"/>
    <w:rsid w:val="00E80728"/>
    <w:pPr>
      <w:autoSpaceDE w:val="0"/>
      <w:autoSpaceDN w:val="0"/>
      <w:adjustRightInd w:val="0"/>
      <w:spacing w:line="312" w:lineRule="auto"/>
      <w:ind w:firstLine="709"/>
      <w:jc w:val="both"/>
    </w:pPr>
    <w:rPr>
      <w:rFonts w:ascii="Courier New" w:hAnsi="Courier New" w:cs="Courier New"/>
      <w:sz w:val="20"/>
      <w:szCs w:val="20"/>
    </w:rPr>
  </w:style>
  <w:style w:type="paragraph" w:customStyle="1" w:styleId="315">
    <w:name w:val="Основной текст с отступом 31"/>
    <w:basedOn w:val="a3"/>
    <w:rsid w:val="00E80728"/>
    <w:pPr>
      <w:overflowPunct w:val="0"/>
      <w:autoSpaceDE w:val="0"/>
      <w:autoSpaceDN w:val="0"/>
      <w:adjustRightInd w:val="0"/>
      <w:spacing w:after="120" w:line="312" w:lineRule="auto"/>
      <w:ind w:left="283" w:firstLine="709"/>
      <w:jc w:val="both"/>
    </w:pPr>
    <w:rPr>
      <w:sz w:val="16"/>
      <w:szCs w:val="20"/>
    </w:rPr>
  </w:style>
  <w:style w:type="paragraph" w:customStyle="1" w:styleId="Iauiue">
    <w:name w:val="Iau.iue"/>
    <w:basedOn w:val="Default"/>
    <w:next w:val="Default"/>
    <w:rsid w:val="00E80728"/>
    <w:rPr>
      <w:color w:val="auto"/>
    </w:rPr>
  </w:style>
  <w:style w:type="paragraph" w:customStyle="1" w:styleId="Caaieiaie2">
    <w:name w:val="Caaieiaie 2"/>
    <w:basedOn w:val="Default"/>
    <w:next w:val="Default"/>
    <w:rsid w:val="00E80728"/>
    <w:rPr>
      <w:color w:val="auto"/>
    </w:rPr>
  </w:style>
  <w:style w:type="paragraph" w:customStyle="1" w:styleId="afffffb">
    <w:name w:val="Нормальный"/>
    <w:rsid w:val="00E80728"/>
    <w:pPr>
      <w:spacing w:after="0" w:line="240" w:lineRule="auto"/>
    </w:pPr>
    <w:rPr>
      <w:rFonts w:ascii="Times New Roman" w:eastAsia="Times New Roman" w:hAnsi="Times New Roman" w:cs="Times New Roman"/>
      <w:snapToGrid w:val="0"/>
      <w:sz w:val="20"/>
      <w:szCs w:val="20"/>
      <w:lang w:eastAsia="ru-RU"/>
    </w:rPr>
  </w:style>
  <w:style w:type="paragraph" w:customStyle="1" w:styleId="afffffc">
    <w:name w:val="Обычный.Нормальный"/>
    <w:rsid w:val="00E80728"/>
    <w:pPr>
      <w:spacing w:after="0" w:line="240" w:lineRule="auto"/>
    </w:pPr>
    <w:rPr>
      <w:rFonts w:ascii="Times New Roman" w:eastAsia="Times New Roman" w:hAnsi="Times New Roman" w:cs="Times New Roman"/>
      <w:snapToGrid w:val="0"/>
      <w:sz w:val="20"/>
      <w:szCs w:val="20"/>
      <w:lang w:eastAsia="ru-RU"/>
    </w:rPr>
  </w:style>
  <w:style w:type="character" w:customStyle="1" w:styleId="FontStyle511">
    <w:name w:val="Font Style511"/>
    <w:rsid w:val="00E80728"/>
    <w:rPr>
      <w:rFonts w:ascii="Times New Roman" w:hAnsi="Times New Roman" w:cs="Times New Roman"/>
      <w:i/>
      <w:iCs/>
      <w:sz w:val="20"/>
      <w:szCs w:val="20"/>
    </w:rPr>
  </w:style>
  <w:style w:type="character" w:customStyle="1" w:styleId="Heading4Char">
    <w:name w:val="Heading 4 Char"/>
    <w:semiHidden/>
    <w:locked/>
    <w:rsid w:val="00E80728"/>
    <w:rPr>
      <w:b/>
      <w:bCs/>
      <w:sz w:val="28"/>
      <w:szCs w:val="28"/>
      <w:lang w:val="ru-RU" w:eastAsia="ru-RU" w:bidi="ar-SA"/>
    </w:rPr>
  </w:style>
  <w:style w:type="paragraph" w:customStyle="1" w:styleId="e">
    <w:name w:val="Основн*e"/>
    <w:basedOn w:val="a3"/>
    <w:rsid w:val="00E80728"/>
    <w:pPr>
      <w:widowControl w:val="0"/>
      <w:autoSpaceDE w:val="0"/>
      <w:autoSpaceDN w:val="0"/>
      <w:adjustRightInd w:val="0"/>
      <w:spacing w:line="360" w:lineRule="auto"/>
      <w:ind w:firstLine="709"/>
      <w:jc w:val="both"/>
    </w:pPr>
    <w:rPr>
      <w:sz w:val="28"/>
      <w:szCs w:val="28"/>
    </w:rPr>
  </w:style>
  <w:style w:type="character" w:customStyle="1" w:styleId="font2">
    <w:name w:val="font2"/>
    <w:rsid w:val="00E80728"/>
  </w:style>
  <w:style w:type="character" w:customStyle="1" w:styleId="FontStyle40">
    <w:name w:val="Font Style40"/>
    <w:rsid w:val="00E80728"/>
    <w:rPr>
      <w:rFonts w:ascii="Times New Roman" w:hAnsi="Times New Roman" w:cs="Times New Roman"/>
      <w:sz w:val="26"/>
      <w:szCs w:val="26"/>
    </w:rPr>
  </w:style>
  <w:style w:type="paragraph" w:customStyle="1" w:styleId="Style23">
    <w:name w:val="Style23"/>
    <w:basedOn w:val="a3"/>
    <w:rsid w:val="00E80728"/>
    <w:pPr>
      <w:widowControl w:val="0"/>
      <w:autoSpaceDE w:val="0"/>
      <w:autoSpaceDN w:val="0"/>
      <w:adjustRightInd w:val="0"/>
      <w:spacing w:line="482" w:lineRule="exact"/>
      <w:ind w:firstLine="720"/>
      <w:jc w:val="both"/>
    </w:pPr>
  </w:style>
  <w:style w:type="character" w:customStyle="1" w:styleId="FontStyle43">
    <w:name w:val="Font Style43"/>
    <w:rsid w:val="00E80728"/>
    <w:rPr>
      <w:rFonts w:ascii="Times New Roman" w:hAnsi="Times New Roman" w:cs="Times New Roman"/>
      <w:b/>
      <w:bCs/>
      <w:sz w:val="26"/>
      <w:szCs w:val="26"/>
    </w:rPr>
  </w:style>
  <w:style w:type="character" w:customStyle="1" w:styleId="FontStyle59">
    <w:name w:val="Font Style59"/>
    <w:rsid w:val="00E80728"/>
    <w:rPr>
      <w:rFonts w:ascii="Times New Roman" w:hAnsi="Times New Roman" w:cs="Times New Roman"/>
      <w:sz w:val="28"/>
      <w:szCs w:val="28"/>
    </w:rPr>
  </w:style>
  <w:style w:type="paragraph" w:customStyle="1" w:styleId="Style28">
    <w:name w:val="Style28"/>
    <w:basedOn w:val="a3"/>
    <w:rsid w:val="00E80728"/>
    <w:pPr>
      <w:widowControl w:val="0"/>
      <w:autoSpaceDE w:val="0"/>
      <w:autoSpaceDN w:val="0"/>
      <w:adjustRightInd w:val="0"/>
      <w:spacing w:line="494" w:lineRule="exact"/>
      <w:ind w:firstLine="902"/>
    </w:pPr>
  </w:style>
  <w:style w:type="character" w:customStyle="1" w:styleId="blk">
    <w:name w:val="blk"/>
    <w:rsid w:val="00E80728"/>
  </w:style>
  <w:style w:type="character" w:customStyle="1" w:styleId="FontStyle47">
    <w:name w:val="Font Style47"/>
    <w:rsid w:val="00E80728"/>
    <w:rPr>
      <w:rFonts w:ascii="Times New Roman" w:hAnsi="Times New Roman" w:cs="Times New Roman"/>
      <w:b/>
      <w:bCs/>
      <w:sz w:val="22"/>
      <w:szCs w:val="22"/>
    </w:rPr>
  </w:style>
  <w:style w:type="character" w:customStyle="1" w:styleId="FontStyle44">
    <w:name w:val="Font Style44"/>
    <w:rsid w:val="00E80728"/>
    <w:rPr>
      <w:rFonts w:ascii="Times New Roman" w:hAnsi="Times New Roman" w:cs="Times New Roman"/>
      <w:b/>
      <w:bCs/>
      <w:sz w:val="26"/>
      <w:szCs w:val="26"/>
    </w:rPr>
  </w:style>
  <w:style w:type="character" w:customStyle="1" w:styleId="FontStyle34">
    <w:name w:val="Font Style34"/>
    <w:rsid w:val="00E80728"/>
    <w:rPr>
      <w:rFonts w:ascii="Times New Roman" w:hAnsi="Times New Roman" w:cs="Times New Roman"/>
      <w:sz w:val="26"/>
      <w:szCs w:val="26"/>
    </w:rPr>
  </w:style>
  <w:style w:type="paragraph" w:styleId="afffffd">
    <w:name w:val="Intense Quote"/>
    <w:basedOn w:val="a3"/>
    <w:next w:val="a3"/>
    <w:link w:val="afffffe"/>
    <w:qFormat/>
    <w:rsid w:val="00E80728"/>
    <w:pPr>
      <w:pBdr>
        <w:bottom w:val="single" w:sz="4" w:space="4" w:color="4F81BD"/>
      </w:pBdr>
      <w:spacing w:before="200" w:after="280"/>
      <w:ind w:left="936" w:right="936"/>
    </w:pPr>
    <w:rPr>
      <w:b/>
      <w:bCs/>
      <w:i/>
      <w:iCs/>
      <w:color w:val="4F81BD"/>
    </w:rPr>
  </w:style>
  <w:style w:type="character" w:customStyle="1" w:styleId="afffffe">
    <w:name w:val="Выделенная цитата Знак"/>
    <w:basedOn w:val="a4"/>
    <w:link w:val="afffffd"/>
    <w:rsid w:val="00E80728"/>
    <w:rPr>
      <w:rFonts w:ascii="Times New Roman" w:eastAsia="Times New Roman" w:hAnsi="Times New Roman" w:cs="Times New Roman"/>
      <w:b/>
      <w:bCs/>
      <w:i/>
      <w:iCs/>
      <w:color w:val="4F81BD"/>
      <w:sz w:val="24"/>
      <w:szCs w:val="24"/>
    </w:rPr>
  </w:style>
  <w:style w:type="character" w:customStyle="1" w:styleId="FontStyle45">
    <w:name w:val="Font Style45"/>
    <w:rsid w:val="00E80728"/>
    <w:rPr>
      <w:rFonts w:ascii="Times New Roman" w:hAnsi="Times New Roman" w:cs="Times New Roman"/>
      <w:i/>
      <w:iCs/>
      <w:sz w:val="26"/>
      <w:szCs w:val="26"/>
    </w:rPr>
  </w:style>
  <w:style w:type="paragraph" w:customStyle="1" w:styleId="Style36">
    <w:name w:val="Style36"/>
    <w:basedOn w:val="a3"/>
    <w:rsid w:val="00E80728"/>
    <w:pPr>
      <w:widowControl w:val="0"/>
      <w:autoSpaceDE w:val="0"/>
      <w:autoSpaceDN w:val="0"/>
      <w:adjustRightInd w:val="0"/>
    </w:pPr>
  </w:style>
  <w:style w:type="paragraph" w:customStyle="1" w:styleId="47">
    <w:name w:val="Квадрат4"/>
    <w:basedOn w:val="a3"/>
    <w:rsid w:val="00E80728"/>
    <w:pPr>
      <w:widowControl w:val="0"/>
      <w:autoSpaceDE w:val="0"/>
      <w:autoSpaceDN w:val="0"/>
      <w:adjustRightInd w:val="0"/>
      <w:jc w:val="both"/>
    </w:pPr>
    <w:rPr>
      <w:rFonts w:ascii="a_Timer" w:hAnsi="a_Timer" w:cs="a_Timer"/>
      <w:lang w:val="en-US"/>
    </w:rPr>
  </w:style>
  <w:style w:type="character" w:customStyle="1" w:styleId="85">
    <w:name w:val="Основной текст + 85"/>
    <w:aliases w:val="5 pt45,Полужирный38,Курсив23,Интервал 1 pt46,Основной текст (12) + 13 pt,Интервал 1 pt29"/>
    <w:rsid w:val="00E80728"/>
    <w:rPr>
      <w:rFonts w:ascii="Times New Roman" w:hAnsi="Times New Roman" w:cs="Times New Roman"/>
      <w:b/>
      <w:bCs/>
      <w:i/>
      <w:iCs/>
      <w:spacing w:val="30"/>
      <w:sz w:val="17"/>
      <w:szCs w:val="17"/>
      <w:shd w:val="clear" w:color="auto" w:fill="FFFFFF"/>
      <w:lang w:val="ru-RU" w:eastAsia="ru-RU" w:bidi="ar-SA"/>
    </w:rPr>
  </w:style>
  <w:style w:type="character" w:customStyle="1" w:styleId="223">
    <w:name w:val="Основной текст (22)_"/>
    <w:link w:val="225"/>
    <w:locked/>
    <w:rsid w:val="00E80728"/>
    <w:rPr>
      <w:rFonts w:ascii="Century Schoolbook" w:hAnsi="Century Schoolbook"/>
      <w:sz w:val="21"/>
      <w:szCs w:val="21"/>
      <w:shd w:val="clear" w:color="auto" w:fill="FFFFFF"/>
    </w:rPr>
  </w:style>
  <w:style w:type="paragraph" w:customStyle="1" w:styleId="225">
    <w:name w:val="Основной текст (22)"/>
    <w:basedOn w:val="a3"/>
    <w:link w:val="223"/>
    <w:rsid w:val="00E80728"/>
    <w:pPr>
      <w:shd w:val="clear" w:color="auto" w:fill="FFFFFF"/>
      <w:spacing w:before="540" w:after="120" w:line="238" w:lineRule="exact"/>
      <w:ind w:hanging="480"/>
      <w:jc w:val="both"/>
    </w:pPr>
    <w:rPr>
      <w:rFonts w:ascii="Century Schoolbook" w:eastAsiaTheme="minorHAnsi" w:hAnsi="Century Schoolbook" w:cstheme="minorBidi"/>
      <w:sz w:val="21"/>
      <w:szCs w:val="21"/>
      <w:shd w:val="clear" w:color="auto" w:fill="FFFFFF"/>
      <w:lang w:eastAsia="en-US"/>
    </w:rPr>
  </w:style>
  <w:style w:type="character" w:customStyle="1" w:styleId="22Arial">
    <w:name w:val="Основной текст (22) + Arial"/>
    <w:aliases w:val="Полужирный,Курсив,Основной текст + 13 pt,Интервал 0 pt,Основной текст (2) + 9 pt1"/>
    <w:rsid w:val="00E80728"/>
    <w:rPr>
      <w:rFonts w:ascii="Arial" w:hAnsi="Arial" w:cs="Arial"/>
      <w:b/>
      <w:bCs/>
      <w:i/>
      <w:iCs/>
      <w:sz w:val="21"/>
      <w:szCs w:val="21"/>
      <w:shd w:val="clear" w:color="auto" w:fill="FFFFFF"/>
    </w:rPr>
  </w:style>
  <w:style w:type="paragraph" w:customStyle="1" w:styleId="341">
    <w:name w:val="Основной текст34"/>
    <w:basedOn w:val="a3"/>
    <w:rsid w:val="00E80728"/>
    <w:pPr>
      <w:shd w:val="clear" w:color="auto" w:fill="FFFFFF"/>
      <w:spacing w:before="480" w:after="120" w:line="284" w:lineRule="exact"/>
      <w:ind w:hanging="1620"/>
      <w:jc w:val="both"/>
    </w:pPr>
    <w:rPr>
      <w:rFonts w:ascii="Arial" w:hAnsi="Arial" w:cs="Arial"/>
      <w:color w:val="000000"/>
      <w:sz w:val="19"/>
      <w:szCs w:val="19"/>
    </w:rPr>
  </w:style>
  <w:style w:type="character" w:customStyle="1" w:styleId="130">
    <w:name w:val="Основной текст (13)_"/>
    <w:link w:val="132"/>
    <w:locked/>
    <w:rsid w:val="00E80728"/>
    <w:rPr>
      <w:rFonts w:ascii="Century Schoolbook" w:hAnsi="Century Schoolbook"/>
      <w:sz w:val="18"/>
      <w:szCs w:val="18"/>
      <w:shd w:val="clear" w:color="auto" w:fill="FFFFFF"/>
    </w:rPr>
  </w:style>
  <w:style w:type="paragraph" w:customStyle="1" w:styleId="132">
    <w:name w:val="Основной текст (13)"/>
    <w:basedOn w:val="a3"/>
    <w:link w:val="130"/>
    <w:rsid w:val="00E80728"/>
    <w:pPr>
      <w:shd w:val="clear" w:color="auto" w:fill="FFFFFF"/>
      <w:spacing w:before="480" w:after="300" w:line="240" w:lineRule="atLeast"/>
      <w:ind w:hanging="420"/>
    </w:pPr>
    <w:rPr>
      <w:rFonts w:ascii="Century Schoolbook" w:eastAsiaTheme="minorHAnsi" w:hAnsi="Century Schoolbook" w:cstheme="minorBidi"/>
      <w:sz w:val="18"/>
      <w:szCs w:val="18"/>
      <w:shd w:val="clear" w:color="auto" w:fill="FFFFFF"/>
      <w:lang w:eastAsia="en-US"/>
    </w:rPr>
  </w:style>
  <w:style w:type="character" w:customStyle="1" w:styleId="92">
    <w:name w:val="Основной текст (9)_"/>
    <w:link w:val="93"/>
    <w:locked/>
    <w:rsid w:val="00E80728"/>
    <w:rPr>
      <w:rFonts w:ascii="Century Schoolbook" w:hAnsi="Century Schoolbook"/>
      <w:sz w:val="18"/>
      <w:szCs w:val="18"/>
      <w:shd w:val="clear" w:color="auto" w:fill="FFFFFF"/>
    </w:rPr>
  </w:style>
  <w:style w:type="paragraph" w:customStyle="1" w:styleId="93">
    <w:name w:val="Основной текст (9)"/>
    <w:basedOn w:val="a3"/>
    <w:link w:val="92"/>
    <w:rsid w:val="00E80728"/>
    <w:pPr>
      <w:shd w:val="clear" w:color="auto" w:fill="FFFFFF"/>
      <w:spacing w:before="120" w:after="240" w:line="240" w:lineRule="atLeast"/>
    </w:pPr>
    <w:rPr>
      <w:rFonts w:ascii="Century Schoolbook" w:eastAsiaTheme="minorHAnsi" w:hAnsi="Century Schoolbook" w:cstheme="minorBidi"/>
      <w:sz w:val="18"/>
      <w:szCs w:val="18"/>
      <w:shd w:val="clear" w:color="auto" w:fill="FFFFFF"/>
      <w:lang w:eastAsia="en-US"/>
    </w:rPr>
  </w:style>
  <w:style w:type="character" w:customStyle="1" w:styleId="3e">
    <w:name w:val="Основной текст (3)_"/>
    <w:link w:val="3f"/>
    <w:locked/>
    <w:rsid w:val="00E80728"/>
    <w:rPr>
      <w:rFonts w:ascii="Century Schoolbook" w:hAnsi="Century Schoolbook"/>
      <w:sz w:val="18"/>
      <w:szCs w:val="18"/>
      <w:shd w:val="clear" w:color="auto" w:fill="FFFFFF"/>
    </w:rPr>
  </w:style>
  <w:style w:type="paragraph" w:customStyle="1" w:styleId="3f">
    <w:name w:val="Основной текст (3)"/>
    <w:basedOn w:val="a3"/>
    <w:link w:val="3e"/>
    <w:rsid w:val="00E80728"/>
    <w:pPr>
      <w:shd w:val="clear" w:color="auto" w:fill="FFFFFF"/>
      <w:spacing w:before="60" w:after="180" w:line="240" w:lineRule="atLeast"/>
      <w:ind w:hanging="2220"/>
      <w:jc w:val="both"/>
    </w:pPr>
    <w:rPr>
      <w:rFonts w:ascii="Century Schoolbook" w:eastAsiaTheme="minorHAnsi" w:hAnsi="Century Schoolbook" w:cstheme="minorBidi"/>
      <w:sz w:val="18"/>
      <w:szCs w:val="18"/>
      <w:shd w:val="clear" w:color="auto" w:fill="FFFFFF"/>
      <w:lang w:eastAsia="en-US"/>
    </w:rPr>
  </w:style>
  <w:style w:type="character" w:customStyle="1" w:styleId="affffff">
    <w:name w:val="Основной текст + Полужирный"/>
    <w:rsid w:val="00E80728"/>
    <w:rPr>
      <w:rFonts w:ascii="Century Schoolbook" w:eastAsia="Times New Roman" w:hAnsi="Century Schoolbook" w:cs="Century Schoolbook"/>
      <w:b/>
      <w:bCs/>
      <w:sz w:val="18"/>
      <w:szCs w:val="18"/>
      <w:shd w:val="clear" w:color="auto" w:fill="FFFFFF"/>
    </w:rPr>
  </w:style>
  <w:style w:type="paragraph" w:customStyle="1" w:styleId="2Arial">
    <w:name w:val="Заголовок 2  Arial"/>
    <w:basedOn w:val="21"/>
    <w:rsid w:val="00E80728"/>
    <w:pPr>
      <w:keepLines/>
      <w:spacing w:after="120"/>
    </w:pPr>
    <w:rPr>
      <w:rFonts w:eastAsia="Calibri"/>
      <w:i w:val="0"/>
      <w:iCs w:val="0"/>
      <w:sz w:val="24"/>
      <w:szCs w:val="24"/>
    </w:rPr>
  </w:style>
  <w:style w:type="paragraph" w:customStyle="1" w:styleId="1fff3">
    <w:name w:val="Заголовок 1  Междустр.интервал:  одинарный"/>
    <w:basedOn w:val="11"/>
    <w:rsid w:val="00E80728"/>
    <w:pPr>
      <w:keepNext/>
      <w:spacing w:before="240" w:after="60"/>
      <w:ind w:firstLine="0"/>
      <w:jc w:val="both"/>
    </w:pPr>
    <w:rPr>
      <w:rFonts w:ascii="Arial" w:hAnsi="Arial" w:cs="Arial"/>
      <w:bCs/>
      <w:caps w:val="0"/>
      <w:kern w:val="32"/>
      <w:sz w:val="32"/>
      <w:szCs w:val="32"/>
      <w:lang w:eastAsia="en-US"/>
    </w:rPr>
  </w:style>
  <w:style w:type="paragraph" w:customStyle="1" w:styleId="142">
    <w:name w:val="Основной 14"/>
    <w:basedOn w:val="a3"/>
    <w:rsid w:val="00E80728"/>
    <w:pPr>
      <w:autoSpaceDE w:val="0"/>
      <w:autoSpaceDN w:val="0"/>
      <w:adjustRightInd w:val="0"/>
      <w:spacing w:line="360" w:lineRule="auto"/>
      <w:ind w:left="-851" w:right="-1091" w:firstLine="567"/>
      <w:jc w:val="center"/>
    </w:pPr>
    <w:rPr>
      <w:b/>
      <w:sz w:val="28"/>
      <w:szCs w:val="20"/>
    </w:rPr>
  </w:style>
  <w:style w:type="character" w:customStyle="1" w:styleId="BodyTextIndent2Char">
    <w:name w:val="Body Text Indent 2 Char"/>
    <w:locked/>
    <w:rsid w:val="00E80728"/>
    <w:rPr>
      <w:sz w:val="24"/>
      <w:lang w:eastAsia="ru-RU"/>
    </w:rPr>
  </w:style>
  <w:style w:type="paragraph" w:customStyle="1" w:styleId="affffff0">
    <w:name w:val="Êðàòêèé îáðàòíûé àäðåñ"/>
    <w:basedOn w:val="a3"/>
    <w:rsid w:val="00E80728"/>
    <w:rPr>
      <w:rFonts w:ascii="MS Sans Serif" w:hAnsi="MS Sans Serif"/>
      <w:sz w:val="20"/>
      <w:szCs w:val="20"/>
      <w:lang w:val="en-US"/>
    </w:rPr>
  </w:style>
  <w:style w:type="character" w:customStyle="1" w:styleId="530">
    <w:name w:val="Знак Знак53"/>
    <w:locked/>
    <w:rsid w:val="00E80728"/>
    <w:rPr>
      <w:b/>
      <w:caps/>
      <w:sz w:val="24"/>
      <w:szCs w:val="24"/>
      <w:lang w:val="ru-RU" w:eastAsia="ru-RU" w:bidi="ar-SA"/>
    </w:rPr>
  </w:style>
  <w:style w:type="character" w:customStyle="1" w:styleId="ft250">
    <w:name w:val="ft250"/>
    <w:rsid w:val="00E80728"/>
  </w:style>
  <w:style w:type="paragraph" w:customStyle="1" w:styleId="s16">
    <w:name w:val="s_16"/>
    <w:basedOn w:val="a3"/>
    <w:rsid w:val="00E80728"/>
    <w:pPr>
      <w:spacing w:before="100" w:beforeAutospacing="1" w:after="100" w:afterAutospacing="1"/>
    </w:pPr>
  </w:style>
  <w:style w:type="character" w:customStyle="1" w:styleId="410">
    <w:name w:val="Знак Знак41"/>
    <w:locked/>
    <w:rsid w:val="00E80728"/>
    <w:rPr>
      <w:sz w:val="16"/>
      <w:szCs w:val="16"/>
      <w:lang w:val="ru-RU" w:eastAsia="ru-RU" w:bidi="ar-SA"/>
    </w:rPr>
  </w:style>
  <w:style w:type="paragraph" w:customStyle="1" w:styleId="Iniiaiieoaenonionooiii3">
    <w:name w:val="Iniiaiie oaeno n ionooiii 3"/>
    <w:basedOn w:val="a3"/>
    <w:rsid w:val="00E80728"/>
    <w:pPr>
      <w:widowControl w:val="0"/>
      <w:overflowPunct w:val="0"/>
      <w:autoSpaceDE w:val="0"/>
      <w:autoSpaceDN w:val="0"/>
      <w:adjustRightInd w:val="0"/>
      <w:spacing w:line="220" w:lineRule="atLeast"/>
      <w:ind w:firstLine="440"/>
    </w:pPr>
    <w:rPr>
      <w:sz w:val="32"/>
      <w:szCs w:val="20"/>
    </w:rPr>
  </w:style>
  <w:style w:type="paragraph" w:customStyle="1" w:styleId="aoeao">
    <w:name w:val="aoeao"/>
    <w:basedOn w:val="a3"/>
    <w:rsid w:val="00E80728"/>
    <w:pPr>
      <w:widowControl w:val="0"/>
      <w:overflowPunct w:val="0"/>
      <w:autoSpaceDE w:val="0"/>
      <w:autoSpaceDN w:val="0"/>
      <w:adjustRightInd w:val="0"/>
      <w:spacing w:line="240" w:lineRule="exact"/>
      <w:ind w:left="397" w:hanging="397"/>
      <w:jc w:val="both"/>
    </w:pPr>
    <w:rPr>
      <w:rFonts w:ascii="TimesET" w:hAnsi="TimesET"/>
      <w:kern w:val="28"/>
      <w:sz w:val="20"/>
      <w:szCs w:val="20"/>
    </w:rPr>
  </w:style>
  <w:style w:type="paragraph" w:customStyle="1" w:styleId="auiue">
    <w:name w:val="au?iue"/>
    <w:rsid w:val="00E807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0">
    <w:name w:val="Iau?iue"/>
    <w:rsid w:val="00E80728"/>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character" w:customStyle="1" w:styleId="122">
    <w:name w:val="Заголовок 1 Знак2"/>
    <w:aliases w:val="Заголовок 1 Знак Знак3,Заголовок 1 Знак Знак Знак3,Знак Заголовок 1 Знак2,Знак Заголовок 1 Знак"/>
    <w:locked/>
    <w:rsid w:val="00E80728"/>
    <w:rPr>
      <w:rFonts w:ascii="Arial" w:eastAsia="Times New Roman" w:hAnsi="Arial" w:cs="Arial"/>
      <w:b/>
      <w:bCs/>
      <w:kern w:val="32"/>
      <w:sz w:val="32"/>
      <w:szCs w:val="32"/>
      <w:lang w:eastAsia="ru-RU"/>
    </w:rPr>
  </w:style>
  <w:style w:type="paragraph" w:customStyle="1" w:styleId="article">
    <w:name w:val="article"/>
    <w:basedOn w:val="a3"/>
    <w:rsid w:val="00E80728"/>
    <w:pPr>
      <w:spacing w:before="100" w:beforeAutospacing="1" w:after="100" w:afterAutospacing="1"/>
    </w:pPr>
  </w:style>
  <w:style w:type="character" w:customStyle="1" w:styleId="HTML11">
    <w:name w:val="Адрес HTML Знак1"/>
    <w:rsid w:val="00E80728"/>
    <w:rPr>
      <w:rFonts w:ascii="Times New Roman" w:eastAsia="Times New Roman" w:hAnsi="Times New Roman"/>
      <w:i/>
      <w:iCs/>
      <w:sz w:val="24"/>
      <w:szCs w:val="24"/>
    </w:rPr>
  </w:style>
  <w:style w:type="paragraph" w:customStyle="1" w:styleId="affffff1">
    <w:name w:val="ненормальный"/>
    <w:basedOn w:val="a3"/>
    <w:rsid w:val="00E80728"/>
    <w:pPr>
      <w:spacing w:line="360" w:lineRule="auto"/>
      <w:ind w:firstLine="709"/>
      <w:jc w:val="both"/>
    </w:pPr>
    <w:rPr>
      <w:sz w:val="28"/>
      <w:szCs w:val="20"/>
    </w:rPr>
  </w:style>
  <w:style w:type="character" w:customStyle="1" w:styleId="FontStyle564">
    <w:name w:val="Font Style564"/>
    <w:rsid w:val="00E80728"/>
    <w:rPr>
      <w:rFonts w:ascii="Times New Roman" w:hAnsi="Times New Roman" w:cs="Times New Roman"/>
      <w:sz w:val="20"/>
      <w:szCs w:val="20"/>
    </w:rPr>
  </w:style>
  <w:style w:type="character" w:customStyle="1" w:styleId="FontStyle115">
    <w:name w:val="Font Style115"/>
    <w:rsid w:val="00E80728"/>
    <w:rPr>
      <w:rFonts w:ascii="Times New Roman" w:hAnsi="Times New Roman" w:cs="Times New Roman"/>
      <w:sz w:val="28"/>
      <w:szCs w:val="28"/>
    </w:rPr>
  </w:style>
  <w:style w:type="character" w:customStyle="1" w:styleId="FontStyle117">
    <w:name w:val="Font Style117"/>
    <w:rsid w:val="00E80728"/>
    <w:rPr>
      <w:rFonts w:ascii="Times New Roman" w:hAnsi="Times New Roman" w:cs="Times New Roman"/>
      <w:i/>
      <w:iCs/>
      <w:sz w:val="28"/>
      <w:szCs w:val="28"/>
    </w:rPr>
  </w:style>
  <w:style w:type="character" w:customStyle="1" w:styleId="ft318">
    <w:name w:val="ft318"/>
    <w:rsid w:val="00E80728"/>
  </w:style>
  <w:style w:type="character" w:customStyle="1" w:styleId="fieldname">
    <w:name w:val="fieldname"/>
    <w:rsid w:val="00E80728"/>
  </w:style>
  <w:style w:type="character" w:customStyle="1" w:styleId="FontStyle448">
    <w:name w:val="Font Style448"/>
    <w:rsid w:val="00E80728"/>
    <w:rPr>
      <w:rFonts w:ascii="Times New Roman" w:hAnsi="Times New Roman" w:cs="Times New Roman"/>
      <w:sz w:val="20"/>
      <w:szCs w:val="20"/>
    </w:rPr>
  </w:style>
  <w:style w:type="paragraph" w:customStyle="1" w:styleId="caaieiaie3">
    <w:name w:val="caaieiaie 3"/>
    <w:rsid w:val="00E80728"/>
    <w:pPr>
      <w:keepNext/>
      <w:spacing w:after="0" w:line="190" w:lineRule="atLeast"/>
      <w:jc w:val="center"/>
    </w:pPr>
    <w:rPr>
      <w:rFonts w:ascii="PragmaticaCTT" w:eastAsia="Times New Roman" w:hAnsi="PragmaticaCTT" w:cs="Times New Roman"/>
      <w:snapToGrid w:val="0"/>
      <w:sz w:val="24"/>
      <w:szCs w:val="20"/>
      <w:lang w:eastAsia="ru-RU"/>
    </w:rPr>
  </w:style>
  <w:style w:type="character" w:customStyle="1" w:styleId="Garamond">
    <w:name w:val="Основной текст + Garamond"/>
    <w:aliases w:val="12 pt56"/>
    <w:rsid w:val="00E80728"/>
    <w:rPr>
      <w:rFonts w:ascii="Garamond" w:hAnsi="Garamond" w:cs="Garamond"/>
      <w:sz w:val="24"/>
      <w:szCs w:val="24"/>
    </w:rPr>
  </w:style>
  <w:style w:type="character" w:customStyle="1" w:styleId="FooterChar">
    <w:name w:val="Footer Char"/>
    <w:locked/>
    <w:rsid w:val="00E80728"/>
    <w:rPr>
      <w:sz w:val="24"/>
      <w:lang w:eastAsia="ru-RU"/>
    </w:rPr>
  </w:style>
  <w:style w:type="character" w:customStyle="1" w:styleId="1fff4">
    <w:name w:val="Текст сноски Знак Знак Знак1"/>
    <w:aliases w:val="Знак3 Знак Знак Знак1,Знак3 Знак Знак Знак11,Текст сноски Знак Знак Знак Знак1,Текст сноски Знак Знак Знак Знак Знак,Текст сноски Знак Знак Знак Знак Знак Знак Знак,сноска Знак Знак"/>
    <w:semiHidden/>
    <w:rsid w:val="00E80728"/>
    <w:rPr>
      <w:lang w:eastAsia="en-US"/>
    </w:rPr>
  </w:style>
  <w:style w:type="character" w:customStyle="1" w:styleId="316">
    <w:name w:val="Знак3 Знак Знак1"/>
    <w:aliases w:val=" Знак3 Знак Знак Знак1"/>
    <w:semiHidden/>
    <w:locked/>
    <w:rsid w:val="00E80728"/>
    <w:rPr>
      <w:rFonts w:ascii="Courier New" w:hAnsi="Courier New"/>
      <w:lang w:eastAsia="en-US"/>
    </w:rPr>
  </w:style>
  <w:style w:type="character" w:customStyle="1" w:styleId="117">
    <w:name w:val="Знак Знак11"/>
    <w:aliases w:val="Знак4 Знак11,Заголовок 1 Знак Знак Знак71,Знак Заголовок 1 Знак31"/>
    <w:rsid w:val="00E80728"/>
    <w:rPr>
      <w:rFonts w:ascii="Arial" w:hAnsi="Arial"/>
      <w:b/>
      <w:sz w:val="36"/>
      <w:lang w:val="ru-RU" w:eastAsia="en-US"/>
    </w:rPr>
  </w:style>
  <w:style w:type="character" w:customStyle="1" w:styleId="2f6">
    <w:name w:val="Знак Знак2"/>
    <w:rsid w:val="00E80728"/>
    <w:rPr>
      <w:rFonts w:ascii="Arial" w:hAnsi="Arial"/>
      <w:b/>
      <w:sz w:val="36"/>
      <w:lang w:val="ru-RU" w:eastAsia="en-US"/>
    </w:rPr>
  </w:style>
  <w:style w:type="paragraph" w:customStyle="1" w:styleId="1fff5">
    <w:name w:val="Знак Знак Знак Знак Знак Знак1"/>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160">
    <w:name w:val="Знак Знак16"/>
    <w:locked/>
    <w:rsid w:val="00E80728"/>
    <w:rPr>
      <w:b/>
      <w:caps/>
      <w:sz w:val="24"/>
      <w:lang w:val="ru-RU" w:eastAsia="ru-RU"/>
    </w:rPr>
  </w:style>
  <w:style w:type="character" w:customStyle="1" w:styleId="143">
    <w:name w:val="Знак Знак14"/>
    <w:locked/>
    <w:rsid w:val="00E80728"/>
    <w:rPr>
      <w:b/>
      <w:sz w:val="27"/>
      <w:lang w:val="ru-RU" w:eastAsia="ru-RU"/>
    </w:rPr>
  </w:style>
  <w:style w:type="character" w:customStyle="1" w:styleId="72">
    <w:name w:val="Знак Знак7"/>
    <w:rsid w:val="00E80728"/>
    <w:rPr>
      <w:sz w:val="16"/>
      <w:lang w:val="ru-RU" w:eastAsia="ru-RU"/>
    </w:rPr>
  </w:style>
  <w:style w:type="character" w:customStyle="1" w:styleId="151">
    <w:name w:val="Знак Знак15"/>
    <w:rsid w:val="00E80728"/>
    <w:rPr>
      <w:rFonts w:ascii="Arial" w:hAnsi="Arial"/>
      <w:b/>
      <w:i/>
      <w:sz w:val="28"/>
      <w:lang w:val="ru-RU" w:eastAsia="en-US"/>
    </w:rPr>
  </w:style>
  <w:style w:type="character" w:customStyle="1" w:styleId="101">
    <w:name w:val="Знак Знак10"/>
    <w:rsid w:val="00E80728"/>
    <w:rPr>
      <w:rFonts w:ascii="Calibri" w:hAnsi="Calibri"/>
      <w:i/>
      <w:sz w:val="24"/>
      <w:lang w:val="ru-RU" w:eastAsia="en-US"/>
    </w:rPr>
  </w:style>
  <w:style w:type="character" w:customStyle="1" w:styleId="611">
    <w:name w:val="Знак Знак61"/>
    <w:locked/>
    <w:rsid w:val="00E80728"/>
    <w:rPr>
      <w:sz w:val="24"/>
    </w:rPr>
  </w:style>
  <w:style w:type="character" w:customStyle="1" w:styleId="affffff2">
    <w:name w:val="Основной текст + Курсив"/>
    <w:aliases w:val="Интервал 1 pt144"/>
    <w:rsid w:val="00E80728"/>
    <w:rPr>
      <w:i/>
      <w:spacing w:val="20"/>
      <w:sz w:val="22"/>
    </w:rPr>
  </w:style>
  <w:style w:type="character" w:customStyle="1" w:styleId="460">
    <w:name w:val="Знак Знак46"/>
    <w:locked/>
    <w:rsid w:val="00E80728"/>
    <w:rPr>
      <w:rFonts w:ascii="Arial" w:hAnsi="Arial" w:cs="Arial"/>
      <w:b/>
      <w:bCs/>
      <w:i/>
      <w:iCs/>
      <w:sz w:val="28"/>
      <w:szCs w:val="28"/>
      <w:lang w:val="ru-RU" w:eastAsia="en-US" w:bidi="ar-SA"/>
    </w:rPr>
  </w:style>
  <w:style w:type="character" w:customStyle="1" w:styleId="56">
    <w:name w:val="Знак5 Знак Знак"/>
    <w:locked/>
    <w:rsid w:val="00E80728"/>
    <w:rPr>
      <w:sz w:val="16"/>
      <w:szCs w:val="16"/>
      <w:lang w:val="ru-RU" w:eastAsia="ru-RU" w:bidi="ar-SA"/>
    </w:rPr>
  </w:style>
  <w:style w:type="paragraph" w:customStyle="1" w:styleId="affffff3">
    <w:name w:val="заг_пар"/>
    <w:basedOn w:val="32"/>
    <w:next w:val="1a"/>
    <w:rsid w:val="00E80728"/>
    <w:pPr>
      <w:keepNext/>
      <w:spacing w:before="240" w:beforeAutospacing="0" w:after="60" w:afterAutospacing="0"/>
    </w:pPr>
    <w:rPr>
      <w:rFonts w:ascii="Arial" w:hAnsi="Arial" w:cs="Arial"/>
      <w:sz w:val="26"/>
      <w:szCs w:val="26"/>
      <w:lang w:eastAsia="en-US"/>
    </w:rPr>
  </w:style>
  <w:style w:type="paragraph" w:customStyle="1" w:styleId="TableParagraph">
    <w:name w:val="Table Paragraph"/>
    <w:basedOn w:val="a3"/>
    <w:rsid w:val="00E80728"/>
    <w:pPr>
      <w:widowControl w:val="0"/>
    </w:pPr>
    <w:rPr>
      <w:rFonts w:ascii="Calibri" w:hAnsi="Calibri"/>
      <w:sz w:val="22"/>
      <w:szCs w:val="22"/>
      <w:lang w:val="en-US" w:eastAsia="en-US"/>
    </w:rPr>
  </w:style>
  <w:style w:type="paragraph" w:customStyle="1" w:styleId="affffff4">
    <w:name w:val="параг_огл"/>
    <w:basedOn w:val="a3"/>
    <w:next w:val="aff0"/>
    <w:rsid w:val="00E80728"/>
    <w:rPr>
      <w:sz w:val="20"/>
      <w:szCs w:val="20"/>
      <w:lang w:eastAsia="en-US"/>
    </w:rPr>
  </w:style>
  <w:style w:type="paragraph" w:customStyle="1" w:styleId="411">
    <w:name w:val="Заголовок 41"/>
    <w:basedOn w:val="1a"/>
    <w:next w:val="1a"/>
    <w:rsid w:val="00E80728"/>
    <w:pPr>
      <w:keepNext/>
      <w:widowControl/>
      <w:ind w:firstLine="0"/>
      <w:jc w:val="left"/>
    </w:pPr>
    <w:rPr>
      <w:rFonts w:ascii="Times New Roman" w:hAnsi="Times New Roman"/>
      <w:snapToGrid/>
      <w:sz w:val="24"/>
    </w:rPr>
  </w:style>
  <w:style w:type="paragraph" w:customStyle="1" w:styleId="Style17">
    <w:name w:val="Style17"/>
    <w:basedOn w:val="a3"/>
    <w:rsid w:val="00E80728"/>
    <w:pPr>
      <w:widowControl w:val="0"/>
      <w:autoSpaceDE w:val="0"/>
      <w:autoSpaceDN w:val="0"/>
      <w:adjustRightInd w:val="0"/>
      <w:spacing w:line="516" w:lineRule="exact"/>
      <w:ind w:firstLine="691"/>
      <w:jc w:val="both"/>
    </w:pPr>
  </w:style>
  <w:style w:type="paragraph" w:customStyle="1" w:styleId="216">
    <w:name w:val="Заголовок 21"/>
    <w:basedOn w:val="a3"/>
    <w:next w:val="a3"/>
    <w:rsid w:val="00E80728"/>
    <w:pPr>
      <w:keepNext/>
      <w:widowControl w:val="0"/>
      <w:jc w:val="center"/>
    </w:pPr>
    <w:rPr>
      <w:rFonts w:eastAsia="Calibri"/>
      <w:b/>
      <w:sz w:val="26"/>
      <w:szCs w:val="20"/>
    </w:rPr>
  </w:style>
  <w:style w:type="paragraph" w:customStyle="1" w:styleId="2f7">
    <w:name w:val="Обычный2"/>
    <w:basedOn w:val="a3"/>
    <w:rsid w:val="00E80728"/>
    <w:pPr>
      <w:spacing w:before="100" w:beforeAutospacing="1" w:after="100" w:afterAutospacing="1"/>
    </w:pPr>
    <w:rPr>
      <w:rFonts w:eastAsia="Calibri"/>
    </w:rPr>
  </w:style>
  <w:style w:type="paragraph" w:customStyle="1" w:styleId="217">
    <w:name w:val="Основной текст 21"/>
    <w:basedOn w:val="a3"/>
    <w:rsid w:val="00E80728"/>
    <w:pPr>
      <w:shd w:val="clear" w:color="auto" w:fill="FFFFFF"/>
      <w:spacing w:before="233" w:line="360" w:lineRule="auto"/>
      <w:ind w:left="1701" w:hanging="567"/>
    </w:pPr>
    <w:rPr>
      <w:rFonts w:eastAsia="Calibri"/>
      <w:b/>
      <w:color w:val="000000"/>
      <w:spacing w:val="-5"/>
      <w:sz w:val="28"/>
      <w:szCs w:val="20"/>
    </w:rPr>
  </w:style>
  <w:style w:type="paragraph" w:customStyle="1" w:styleId="1fff6">
    <w:name w:val="Цитата1"/>
    <w:basedOn w:val="a3"/>
    <w:rsid w:val="00E80728"/>
    <w:pPr>
      <w:shd w:val="clear" w:color="auto" w:fill="FFFFFF"/>
      <w:spacing w:before="230" w:line="360" w:lineRule="auto"/>
      <w:ind w:left="1750" w:right="1152" w:hanging="384"/>
      <w:jc w:val="center"/>
    </w:pPr>
    <w:rPr>
      <w:rFonts w:eastAsia="Calibri"/>
      <w:b/>
      <w:color w:val="000000"/>
      <w:spacing w:val="-5"/>
      <w:sz w:val="28"/>
      <w:szCs w:val="20"/>
    </w:rPr>
  </w:style>
  <w:style w:type="paragraph" w:customStyle="1" w:styleId="2f8">
    <w:name w:val="Текст2"/>
    <w:basedOn w:val="1ff"/>
    <w:rsid w:val="00E80728"/>
    <w:pPr>
      <w:widowControl/>
      <w:spacing w:before="0" w:after="0"/>
    </w:pPr>
    <w:rPr>
      <w:rFonts w:ascii="Courier New" w:eastAsia="Calibri" w:hAnsi="Courier New"/>
      <w:sz w:val="20"/>
    </w:rPr>
  </w:style>
  <w:style w:type="paragraph" w:customStyle="1" w:styleId="412">
    <w:name w:val="Заголовок 41"/>
    <w:basedOn w:val="1ff"/>
    <w:next w:val="1ff"/>
    <w:rsid w:val="00E80728"/>
    <w:pPr>
      <w:keepNext/>
      <w:widowControl/>
      <w:spacing w:before="0" w:after="0"/>
    </w:pPr>
    <w:rPr>
      <w:rFonts w:eastAsia="Calibri"/>
    </w:rPr>
  </w:style>
  <w:style w:type="paragraph" w:customStyle="1" w:styleId="1fff7">
    <w:name w:val="Знак Знак Знак Знак Знак Знак Знак Знак Знак Знак Знак Знак Знак1"/>
    <w:basedOn w:val="a3"/>
    <w:rsid w:val="00E80728"/>
    <w:pPr>
      <w:spacing w:after="160" w:line="240" w:lineRule="exact"/>
    </w:pPr>
    <w:rPr>
      <w:rFonts w:ascii="Verdana" w:eastAsia="Calibri" w:hAnsi="Verdana"/>
      <w:lang w:val="en-US" w:eastAsia="en-US"/>
    </w:rPr>
  </w:style>
  <w:style w:type="paragraph" w:customStyle="1" w:styleId="affffff5">
    <w:name w:val="Мой стиль"/>
    <w:basedOn w:val="a3"/>
    <w:rsid w:val="00E80728"/>
    <w:pPr>
      <w:ind w:left="284" w:right="567"/>
      <w:jc w:val="center"/>
    </w:pPr>
    <w:rPr>
      <w:rFonts w:ascii="Calibri" w:hAnsi="Calibri" w:cs="Calibri"/>
      <w:b/>
      <w:bCs/>
      <w:sz w:val="28"/>
      <w:szCs w:val="28"/>
    </w:rPr>
  </w:style>
  <w:style w:type="paragraph" w:customStyle="1" w:styleId="base">
    <w:name w:val="base"/>
    <w:basedOn w:val="a3"/>
    <w:rsid w:val="00E80728"/>
    <w:pPr>
      <w:spacing w:before="100" w:beforeAutospacing="1" w:after="100" w:afterAutospacing="1"/>
    </w:pPr>
  </w:style>
  <w:style w:type="character" w:customStyle="1" w:styleId="3f0">
    <w:name w:val="Знак Знак3"/>
    <w:aliases w:val="Заголовок 1 Знак Знак Знак4,Знак Заголовок 1 Знак Знак2,heading 1 Знак1,Знак Знак510"/>
    <w:locked/>
    <w:rsid w:val="00E80728"/>
    <w:rPr>
      <w:b/>
      <w:caps/>
      <w:sz w:val="24"/>
      <w:szCs w:val="24"/>
      <w:lang w:val="ru-RU" w:eastAsia="ru-RU" w:bidi="ar-SA"/>
    </w:rPr>
  </w:style>
  <w:style w:type="character" w:customStyle="1" w:styleId="57">
    <w:name w:val="Знак5 Знак"/>
    <w:aliases w:val="Знак5 Знак Знак,Знак5 Знак1,Знак5 Знак2,Знак5 Знак Знак2, Знак5 Знак1, Знак5 Знак2,Знак5 Знак14,Знак5 Знак15,Знак5 Знак21"/>
    <w:locked/>
    <w:rsid w:val="00E80728"/>
    <w:rPr>
      <w:sz w:val="16"/>
      <w:szCs w:val="16"/>
      <w:lang w:bidi="ar-SA"/>
    </w:rPr>
  </w:style>
  <w:style w:type="character" w:customStyle="1" w:styleId="1fff8">
    <w:name w:val="Знак1 Знак Знак"/>
    <w:rsid w:val="00E80728"/>
    <w:rPr>
      <w:sz w:val="24"/>
      <w:szCs w:val="24"/>
      <w:lang w:val="ru-RU" w:eastAsia="ru-RU" w:bidi="ar-SA"/>
    </w:rPr>
  </w:style>
  <w:style w:type="character" w:customStyle="1" w:styleId="1fff9">
    <w:name w:val="Знак Знак Знак1"/>
    <w:locked/>
    <w:rsid w:val="00E80728"/>
    <w:rPr>
      <w:b/>
      <w:caps/>
      <w:sz w:val="24"/>
      <w:szCs w:val="24"/>
      <w:lang w:val="ru-RU" w:eastAsia="ru-RU" w:bidi="ar-SA"/>
    </w:rPr>
  </w:style>
  <w:style w:type="character" w:customStyle="1" w:styleId="sem">
    <w:name w:val="sem"/>
    <w:rsid w:val="00E80728"/>
  </w:style>
  <w:style w:type="paragraph" w:customStyle="1" w:styleId="1">
    <w:name w:val="1"/>
    <w:basedOn w:val="a3"/>
    <w:rsid w:val="00E80728"/>
    <w:pPr>
      <w:numPr>
        <w:numId w:val="10"/>
      </w:numPr>
      <w:tabs>
        <w:tab w:val="clear" w:pos="643"/>
      </w:tabs>
      <w:spacing w:after="160" w:line="240" w:lineRule="exact"/>
      <w:ind w:left="0" w:firstLine="0"/>
    </w:pPr>
    <w:rPr>
      <w:rFonts w:ascii="Verdana" w:hAnsi="Verdana"/>
      <w:lang w:val="en-US" w:eastAsia="en-US"/>
    </w:rPr>
  </w:style>
  <w:style w:type="paragraph" w:customStyle="1" w:styleId="2121">
    <w:name w:val="Стиль Заголовок 2 + 12 пт"/>
    <w:basedOn w:val="21"/>
    <w:rsid w:val="00E80728"/>
    <w:rPr>
      <w:rFonts w:ascii="Times New Roman" w:hAnsi="Times New Roman"/>
      <w:i w:val="0"/>
      <w:iCs w:val="0"/>
      <w:sz w:val="24"/>
      <w:lang w:eastAsia="ru-RU"/>
    </w:rPr>
  </w:style>
  <w:style w:type="paragraph" w:customStyle="1" w:styleId="main">
    <w:name w:val="main"/>
    <w:basedOn w:val="a3"/>
    <w:rsid w:val="00E80728"/>
    <w:pPr>
      <w:ind w:firstLine="400"/>
      <w:jc w:val="both"/>
      <w:textAlignment w:val="center"/>
    </w:pPr>
    <w:rPr>
      <w:sz w:val="27"/>
      <w:szCs w:val="27"/>
    </w:rPr>
  </w:style>
  <w:style w:type="character" w:customStyle="1" w:styleId="affffff6">
    <w:name w:val="кадр"/>
    <w:rsid w:val="00E80728"/>
  </w:style>
  <w:style w:type="character" w:customStyle="1" w:styleId="-">
    <w:name w:val="опред-е"/>
    <w:rsid w:val="00E80728"/>
  </w:style>
  <w:style w:type="paragraph" w:customStyle="1" w:styleId="218">
    <w:name w:val="Основной текст с отступом 21"/>
    <w:basedOn w:val="a3"/>
    <w:rsid w:val="00E80728"/>
    <w:pPr>
      <w:keepNext/>
      <w:ind w:right="-2" w:firstLine="709"/>
      <w:jc w:val="both"/>
    </w:pPr>
    <w:rPr>
      <w:sz w:val="28"/>
      <w:szCs w:val="20"/>
    </w:rPr>
  </w:style>
  <w:style w:type="character" w:customStyle="1" w:styleId="searchmatch">
    <w:name w:val="searchmatch"/>
    <w:rsid w:val="00E80728"/>
  </w:style>
  <w:style w:type="character" w:customStyle="1" w:styleId="FontStyle160">
    <w:name w:val="Font Style16"/>
    <w:rsid w:val="00E80728"/>
    <w:rPr>
      <w:rFonts w:ascii="Times New Roman" w:hAnsi="Times New Roman" w:cs="Times New Roman"/>
      <w:sz w:val="26"/>
      <w:szCs w:val="26"/>
    </w:rPr>
  </w:style>
  <w:style w:type="paragraph" w:customStyle="1" w:styleId="1KGK9">
    <w:name w:val="1KG=K9"/>
    <w:rsid w:val="00E80728"/>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FontStyle53">
    <w:name w:val="Font Style53"/>
    <w:rsid w:val="00E80728"/>
    <w:rPr>
      <w:rFonts w:ascii="Times New Roman" w:hAnsi="Times New Roman" w:cs="Times New Roman"/>
      <w:i/>
      <w:iCs/>
      <w:sz w:val="24"/>
      <w:szCs w:val="24"/>
    </w:rPr>
  </w:style>
  <w:style w:type="character" w:customStyle="1" w:styleId="1fffa">
    <w:name w:val="Основной шрифт абзаца1"/>
    <w:rsid w:val="00E80728"/>
  </w:style>
  <w:style w:type="character" w:customStyle="1" w:styleId="affffff7">
    <w:name w:val="Символ сноски"/>
    <w:rsid w:val="00E80728"/>
  </w:style>
  <w:style w:type="character" w:customStyle="1" w:styleId="mnemo">
    <w:name w:val="mnemo"/>
    <w:rsid w:val="00E80728"/>
  </w:style>
  <w:style w:type="character" w:customStyle="1" w:styleId="texhtml">
    <w:name w:val="texhtml"/>
    <w:rsid w:val="00E80728"/>
  </w:style>
  <w:style w:type="paragraph" w:customStyle="1" w:styleId="1fffb">
    <w:name w:val="Название1"/>
    <w:basedOn w:val="a3"/>
    <w:rsid w:val="00E80728"/>
    <w:pPr>
      <w:suppressLineNumbers/>
      <w:suppressAutoHyphens/>
      <w:spacing w:before="120" w:after="120"/>
    </w:pPr>
    <w:rPr>
      <w:rFonts w:cs="Mangal"/>
      <w:i/>
      <w:iCs/>
      <w:lang w:eastAsia="ar-SA"/>
    </w:rPr>
  </w:style>
  <w:style w:type="paragraph" w:customStyle="1" w:styleId="1fffc">
    <w:name w:val="Указатель1"/>
    <w:basedOn w:val="a3"/>
    <w:rsid w:val="00E80728"/>
    <w:pPr>
      <w:suppressLineNumbers/>
      <w:suppressAutoHyphens/>
    </w:pPr>
    <w:rPr>
      <w:rFonts w:cs="Mangal"/>
      <w:lang w:eastAsia="ar-SA"/>
    </w:rPr>
  </w:style>
  <w:style w:type="character" w:customStyle="1" w:styleId="butback">
    <w:name w:val="butback"/>
    <w:rsid w:val="00E80728"/>
  </w:style>
  <w:style w:type="paragraph" w:customStyle="1" w:styleId="Style26">
    <w:name w:val="Style26"/>
    <w:basedOn w:val="a3"/>
    <w:rsid w:val="00E80728"/>
    <w:pPr>
      <w:widowControl w:val="0"/>
      <w:autoSpaceDE w:val="0"/>
      <w:autoSpaceDN w:val="0"/>
      <w:adjustRightInd w:val="0"/>
      <w:spacing w:line="485" w:lineRule="exact"/>
      <w:ind w:firstLine="902"/>
      <w:jc w:val="both"/>
    </w:pPr>
  </w:style>
  <w:style w:type="paragraph" w:customStyle="1" w:styleId="Style7">
    <w:name w:val="Style7"/>
    <w:basedOn w:val="a3"/>
    <w:rsid w:val="00E80728"/>
    <w:pPr>
      <w:widowControl w:val="0"/>
      <w:autoSpaceDE w:val="0"/>
      <w:autoSpaceDN w:val="0"/>
      <w:adjustRightInd w:val="0"/>
    </w:pPr>
  </w:style>
  <w:style w:type="paragraph" w:customStyle="1" w:styleId="Style32">
    <w:name w:val="Style32"/>
    <w:basedOn w:val="a3"/>
    <w:rsid w:val="00E80728"/>
    <w:pPr>
      <w:widowControl w:val="0"/>
      <w:autoSpaceDE w:val="0"/>
      <w:autoSpaceDN w:val="0"/>
      <w:adjustRightInd w:val="0"/>
    </w:pPr>
  </w:style>
  <w:style w:type="paragraph" w:customStyle="1" w:styleId="Style34">
    <w:name w:val="Style34"/>
    <w:basedOn w:val="a3"/>
    <w:rsid w:val="00E80728"/>
    <w:pPr>
      <w:widowControl w:val="0"/>
      <w:autoSpaceDE w:val="0"/>
      <w:autoSpaceDN w:val="0"/>
      <w:adjustRightInd w:val="0"/>
      <w:spacing w:line="485" w:lineRule="exact"/>
      <w:ind w:firstLine="691"/>
    </w:pPr>
  </w:style>
  <w:style w:type="paragraph" w:customStyle="1" w:styleId="Style4">
    <w:name w:val="Style4"/>
    <w:basedOn w:val="a3"/>
    <w:rsid w:val="00E80728"/>
    <w:pPr>
      <w:widowControl w:val="0"/>
      <w:autoSpaceDE w:val="0"/>
      <w:autoSpaceDN w:val="0"/>
      <w:adjustRightInd w:val="0"/>
      <w:spacing w:line="499" w:lineRule="exact"/>
      <w:ind w:firstLine="667"/>
      <w:jc w:val="both"/>
    </w:pPr>
  </w:style>
  <w:style w:type="paragraph" w:customStyle="1" w:styleId="Style40">
    <w:name w:val="Style40"/>
    <w:basedOn w:val="a3"/>
    <w:rsid w:val="00E80728"/>
    <w:pPr>
      <w:widowControl w:val="0"/>
      <w:autoSpaceDE w:val="0"/>
      <w:autoSpaceDN w:val="0"/>
      <w:adjustRightInd w:val="0"/>
      <w:spacing w:line="480" w:lineRule="exact"/>
      <w:ind w:firstLine="773"/>
    </w:pPr>
  </w:style>
  <w:style w:type="paragraph" w:customStyle="1" w:styleId="144">
    <w:name w:val="Знак Знак Знак Знак Знак Знак Знак14"/>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1fffd">
    <w:name w:val="Заголовок 1ъ"/>
    <w:basedOn w:val="1fe"/>
    <w:rsid w:val="00E80728"/>
    <w:pPr>
      <w:spacing w:before="0" w:after="0" w:line="240" w:lineRule="auto"/>
      <w:ind w:firstLine="709"/>
      <w:jc w:val="left"/>
    </w:pPr>
    <w:rPr>
      <w:rFonts w:ascii="Times New Roman" w:hAnsi="Times New Roman" w:cs="Times New Roman"/>
      <w:sz w:val="24"/>
      <w:szCs w:val="24"/>
    </w:rPr>
  </w:style>
  <w:style w:type="paragraph" w:customStyle="1" w:styleId="Style25">
    <w:name w:val="Style25"/>
    <w:basedOn w:val="a3"/>
    <w:rsid w:val="00E80728"/>
    <w:pPr>
      <w:widowControl w:val="0"/>
      <w:autoSpaceDE w:val="0"/>
      <w:autoSpaceDN w:val="0"/>
      <w:adjustRightInd w:val="0"/>
      <w:spacing w:line="446" w:lineRule="exact"/>
    </w:pPr>
  </w:style>
  <w:style w:type="paragraph" w:customStyle="1" w:styleId="Style20">
    <w:name w:val="Style20"/>
    <w:basedOn w:val="a3"/>
    <w:rsid w:val="00E80728"/>
    <w:pPr>
      <w:widowControl w:val="0"/>
      <w:autoSpaceDE w:val="0"/>
      <w:autoSpaceDN w:val="0"/>
      <w:adjustRightInd w:val="0"/>
      <w:spacing w:line="485" w:lineRule="exact"/>
      <w:ind w:firstLine="854"/>
      <w:jc w:val="both"/>
    </w:pPr>
  </w:style>
  <w:style w:type="paragraph" w:customStyle="1" w:styleId="Style13">
    <w:name w:val="Style13"/>
    <w:basedOn w:val="a3"/>
    <w:rsid w:val="00E80728"/>
    <w:pPr>
      <w:widowControl w:val="0"/>
      <w:autoSpaceDE w:val="0"/>
      <w:autoSpaceDN w:val="0"/>
      <w:adjustRightInd w:val="0"/>
      <w:spacing w:line="486" w:lineRule="exact"/>
      <w:ind w:firstLine="710"/>
      <w:jc w:val="both"/>
    </w:pPr>
  </w:style>
  <w:style w:type="paragraph" w:customStyle="1" w:styleId="urllink">
    <w:name w:val="urllink"/>
    <w:basedOn w:val="a3"/>
    <w:rsid w:val="00E80728"/>
    <w:pPr>
      <w:spacing w:before="100" w:beforeAutospacing="1" w:after="100" w:afterAutospacing="1"/>
    </w:pPr>
  </w:style>
  <w:style w:type="paragraph" w:customStyle="1" w:styleId="131">
    <w:name w:val="Стиль Стиль по ширине Междустр.интервал:  множитель 13 ин + полужир...1"/>
    <w:basedOn w:val="a3"/>
    <w:rsid w:val="00E80728"/>
    <w:pPr>
      <w:numPr>
        <w:numId w:val="11"/>
      </w:numPr>
      <w:tabs>
        <w:tab w:val="clear" w:pos="1361"/>
        <w:tab w:val="left" w:pos="680"/>
      </w:tabs>
      <w:spacing w:line="312" w:lineRule="auto"/>
      <w:ind w:left="680" w:hanging="226"/>
    </w:pPr>
    <w:rPr>
      <w:bCs/>
      <w:i/>
      <w:szCs w:val="20"/>
    </w:rPr>
  </w:style>
  <w:style w:type="paragraph" w:customStyle="1" w:styleId="1fffe">
    <w:name w:val="Нумерация 1"/>
    <w:basedOn w:val="a3"/>
    <w:next w:val="a2"/>
    <w:rsid w:val="00E80728"/>
    <w:pPr>
      <w:tabs>
        <w:tab w:val="left" w:pos="454"/>
      </w:tabs>
      <w:ind w:left="454" w:hanging="454"/>
      <w:jc w:val="both"/>
    </w:pPr>
    <w:rPr>
      <w:b/>
    </w:rPr>
  </w:style>
  <w:style w:type="paragraph" w:customStyle="1" w:styleId="10pt">
    <w:name w:val="Стиль Основной текст с отступом + 10 pt по ширине"/>
    <w:basedOn w:val="aff9"/>
    <w:rsid w:val="00E80728"/>
    <w:pPr>
      <w:spacing w:after="0"/>
      <w:ind w:left="0" w:firstLine="454"/>
      <w:jc w:val="both"/>
    </w:pPr>
    <w:rPr>
      <w:sz w:val="20"/>
      <w:szCs w:val="20"/>
    </w:rPr>
  </w:style>
  <w:style w:type="paragraph" w:customStyle="1" w:styleId="ConsPlusDocList">
    <w:name w:val="ConsPlusDocList"/>
    <w:rsid w:val="00E8072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t459">
    <w:name w:val="ft459"/>
    <w:rsid w:val="00E80728"/>
  </w:style>
  <w:style w:type="paragraph" w:customStyle="1" w:styleId="affffff8">
    <w:name w:val="Стиль"/>
    <w:link w:val="3f1"/>
    <w:rsid w:val="00E807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3f1">
    <w:name w:val="Заголовок Знак3"/>
    <w:link w:val="affffff8"/>
    <w:locked/>
    <w:rsid w:val="00E80728"/>
    <w:rPr>
      <w:rFonts w:ascii="Times New Roman" w:eastAsia="Times New Roman" w:hAnsi="Times New Roman" w:cs="Times New Roman"/>
      <w:sz w:val="24"/>
      <w:szCs w:val="24"/>
      <w:lang w:eastAsia="ru-RU"/>
    </w:rPr>
  </w:style>
  <w:style w:type="paragraph" w:customStyle="1" w:styleId="affffff9">
    <w:name w:val="Литература"/>
    <w:basedOn w:val="a3"/>
    <w:rsid w:val="00E80728"/>
    <w:pPr>
      <w:keepNext/>
      <w:jc w:val="center"/>
    </w:pPr>
    <w:rPr>
      <w:b/>
    </w:rPr>
  </w:style>
  <w:style w:type="paragraph" w:customStyle="1" w:styleId="affffffa">
    <w:name w:val="Знак Знак Знак Знак Знак Знак Знак"/>
    <w:basedOn w:val="a3"/>
    <w:rsid w:val="00E80728"/>
    <w:pPr>
      <w:spacing w:after="160" w:line="240" w:lineRule="exact"/>
    </w:pPr>
    <w:rPr>
      <w:rFonts w:ascii="Verdana" w:hAnsi="Verdana"/>
      <w:sz w:val="20"/>
      <w:szCs w:val="20"/>
      <w:lang w:val="en-US" w:eastAsia="en-US"/>
    </w:rPr>
  </w:style>
  <w:style w:type="character" w:customStyle="1" w:styleId="highlighthighlightactive">
    <w:name w:val="highlight highlight_active"/>
    <w:rsid w:val="00E80728"/>
  </w:style>
  <w:style w:type="paragraph" w:customStyle="1" w:styleId="osntext">
    <w:name w:val="osn_text"/>
    <w:basedOn w:val="a3"/>
    <w:rsid w:val="00E80728"/>
    <w:pPr>
      <w:widowControl w:val="0"/>
      <w:ind w:firstLine="567"/>
      <w:jc w:val="both"/>
    </w:pPr>
    <w:rPr>
      <w:sz w:val="20"/>
      <w:szCs w:val="20"/>
    </w:rPr>
  </w:style>
  <w:style w:type="paragraph" w:customStyle="1" w:styleId="copyrights">
    <w:name w:val="copyrights"/>
    <w:basedOn w:val="a3"/>
    <w:rsid w:val="00E80728"/>
    <w:pPr>
      <w:spacing w:before="100" w:beforeAutospacing="1" w:after="100" w:afterAutospacing="1"/>
    </w:pPr>
    <w:rPr>
      <w:rFonts w:ascii="Tahoma" w:hAnsi="Tahoma" w:cs="Tahoma"/>
      <w:color w:val="AFAFAF"/>
      <w:sz w:val="15"/>
      <w:szCs w:val="15"/>
    </w:rPr>
  </w:style>
  <w:style w:type="paragraph" w:customStyle="1" w:styleId="Style27">
    <w:name w:val="Style27"/>
    <w:basedOn w:val="a3"/>
    <w:rsid w:val="00E80728"/>
    <w:pPr>
      <w:widowControl w:val="0"/>
      <w:autoSpaceDE w:val="0"/>
      <w:autoSpaceDN w:val="0"/>
      <w:adjustRightInd w:val="0"/>
    </w:pPr>
  </w:style>
  <w:style w:type="paragraph" w:customStyle="1" w:styleId="Style30">
    <w:name w:val="Style30"/>
    <w:basedOn w:val="a3"/>
    <w:rsid w:val="00E80728"/>
    <w:pPr>
      <w:widowControl w:val="0"/>
      <w:autoSpaceDE w:val="0"/>
      <w:autoSpaceDN w:val="0"/>
      <w:adjustRightInd w:val="0"/>
    </w:pPr>
  </w:style>
  <w:style w:type="paragraph" w:customStyle="1" w:styleId="20630">
    <w:name w:val="Стиль Заголовок 2 + Слева:  063 см Первая строка:  0 см"/>
    <w:basedOn w:val="21"/>
    <w:next w:val="11"/>
    <w:rsid w:val="00E80728"/>
    <w:pPr>
      <w:numPr>
        <w:ilvl w:val="1"/>
      </w:numPr>
      <w:tabs>
        <w:tab w:val="left" w:pos="792"/>
      </w:tabs>
    </w:pPr>
    <w:rPr>
      <w:rFonts w:cs="Times New Roman"/>
      <w:i w:val="0"/>
      <w:iCs w:val="0"/>
      <w:kern w:val="32"/>
      <w:sz w:val="32"/>
      <w:szCs w:val="20"/>
      <w:lang w:eastAsia="ru-RU"/>
    </w:rPr>
  </w:style>
  <w:style w:type="paragraph" w:customStyle="1" w:styleId="2TimesNewRoman1200">
    <w:name w:val="Стиль Заголовок 2 + Times New Roman 12 пт Слева:  0 см Первая ст..."/>
    <w:basedOn w:val="21"/>
    <w:rsid w:val="00E80728"/>
    <w:pPr>
      <w:numPr>
        <w:ilvl w:val="1"/>
      </w:numPr>
      <w:tabs>
        <w:tab w:val="left" w:pos="792"/>
      </w:tabs>
      <w:ind w:left="792" w:hanging="432"/>
    </w:pPr>
    <w:rPr>
      <w:rFonts w:ascii="Times New Roman" w:hAnsi="Times New Roman" w:cs="Times New Roman"/>
      <w:i w:val="0"/>
      <w:iCs w:val="0"/>
      <w:kern w:val="32"/>
      <w:sz w:val="24"/>
      <w:szCs w:val="20"/>
      <w:lang w:eastAsia="ru-RU"/>
    </w:rPr>
  </w:style>
  <w:style w:type="paragraph" w:customStyle="1" w:styleId="21210">
    <w:name w:val="Стиль Заголовок 2 + 12 пт1"/>
    <w:basedOn w:val="21"/>
    <w:rsid w:val="00E80728"/>
    <w:pPr>
      <w:numPr>
        <w:ilvl w:val="1"/>
      </w:numPr>
      <w:tabs>
        <w:tab w:val="left" w:pos="792"/>
      </w:tabs>
    </w:pPr>
    <w:rPr>
      <w:i w:val="0"/>
      <w:iCs w:val="0"/>
      <w:kern w:val="32"/>
      <w:sz w:val="24"/>
      <w:szCs w:val="32"/>
      <w:lang w:eastAsia="ru-RU"/>
    </w:rPr>
  </w:style>
  <w:style w:type="character" w:styleId="affffffb">
    <w:name w:val="Subtle Emphasis"/>
    <w:qFormat/>
    <w:rsid w:val="00E80728"/>
    <w:rPr>
      <w:i/>
      <w:iCs/>
      <w:color w:val="808080"/>
    </w:rPr>
  </w:style>
  <w:style w:type="character" w:styleId="affffffc">
    <w:name w:val="Placeholder Text"/>
    <w:semiHidden/>
    <w:rsid w:val="00E80728"/>
    <w:rPr>
      <w:color w:val="808080"/>
    </w:rPr>
  </w:style>
  <w:style w:type="character" w:customStyle="1" w:styleId="textcopy">
    <w:name w:val="textcopy"/>
    <w:rsid w:val="00E80728"/>
  </w:style>
  <w:style w:type="character" w:customStyle="1" w:styleId="affffffd">
    <w:name w:val="Выделенный"/>
    <w:rsid w:val="00E80728"/>
    <w:rPr>
      <w:b/>
      <w:lang w:val="ru-RU" w:eastAsia="ru-RU"/>
    </w:rPr>
  </w:style>
  <w:style w:type="character" w:customStyle="1" w:styleId="ft224">
    <w:name w:val="ft224"/>
    <w:rsid w:val="00E80728"/>
  </w:style>
  <w:style w:type="paragraph" w:customStyle="1" w:styleId="1ffff">
    <w:name w:val="стиль1"/>
    <w:basedOn w:val="a3"/>
    <w:rsid w:val="00E80728"/>
    <w:pPr>
      <w:spacing w:before="100" w:beforeAutospacing="1" w:after="100" w:afterAutospacing="1"/>
    </w:pPr>
  </w:style>
  <w:style w:type="character" w:customStyle="1" w:styleId="PlainTextChar">
    <w:name w:val="Plain Text Char"/>
    <w:aliases w:val="Heading 12 Char,Знак8 Char"/>
    <w:semiHidden/>
    <w:locked/>
    <w:rsid w:val="00E80728"/>
    <w:rPr>
      <w:rFonts w:ascii="Courier New" w:hAnsi="Courier New"/>
      <w:lang w:val="ru-RU" w:eastAsia="ru-RU" w:bidi="ar-SA"/>
    </w:rPr>
  </w:style>
  <w:style w:type="paragraph" w:customStyle="1" w:styleId="Times">
    <w:name w:val="Times"/>
    <w:basedOn w:val="TableParagraph"/>
    <w:rsid w:val="00E80728"/>
    <w:pPr>
      <w:kinsoku w:val="0"/>
      <w:overflowPunct w:val="0"/>
      <w:autoSpaceDE w:val="0"/>
      <w:autoSpaceDN w:val="0"/>
      <w:adjustRightInd w:val="0"/>
      <w:spacing w:before="15"/>
      <w:ind w:left="19" w:right="373"/>
    </w:pPr>
    <w:rPr>
      <w:rFonts w:ascii="Times New Roman" w:hAnsi="Times New Roman"/>
      <w:sz w:val="24"/>
      <w:szCs w:val="24"/>
      <w:lang w:val="ru-RU" w:eastAsia="ru-RU"/>
    </w:rPr>
  </w:style>
  <w:style w:type="character" w:customStyle="1" w:styleId="searchhit">
    <w:name w:val="search_hit"/>
    <w:rsid w:val="00E80728"/>
  </w:style>
  <w:style w:type="paragraph" w:customStyle="1" w:styleId="2f9">
    <w:name w:val="Основной текст2"/>
    <w:basedOn w:val="a3"/>
    <w:rsid w:val="00E80728"/>
    <w:pPr>
      <w:widowControl w:val="0"/>
      <w:shd w:val="clear" w:color="auto" w:fill="FFFFFF"/>
      <w:spacing w:before="120" w:line="278" w:lineRule="exact"/>
      <w:ind w:hanging="360"/>
    </w:pPr>
    <w:rPr>
      <w:sz w:val="23"/>
      <w:szCs w:val="23"/>
      <w:shd w:val="clear" w:color="auto" w:fill="FFFFFF"/>
    </w:rPr>
  </w:style>
  <w:style w:type="character" w:customStyle="1" w:styleId="butback1">
    <w:name w:val="butback1"/>
    <w:rsid w:val="00E80728"/>
    <w:rPr>
      <w:rFonts w:cs="Times New Roman"/>
      <w:color w:val="666666"/>
    </w:rPr>
  </w:style>
  <w:style w:type="paragraph" w:customStyle="1" w:styleId="12pt025">
    <w:name w:val="Стиль 12 pt полужирный Черный уплотненный на  025 пт"/>
    <w:basedOn w:val="11"/>
    <w:rsid w:val="00E80728"/>
    <w:pPr>
      <w:keepNext/>
      <w:widowControl w:val="0"/>
      <w:numPr>
        <w:numId w:val="12"/>
      </w:numPr>
      <w:shd w:val="clear" w:color="auto" w:fill="FFFFFF"/>
      <w:tabs>
        <w:tab w:val="clear" w:pos="1076"/>
        <w:tab w:val="left" w:pos="360"/>
      </w:tabs>
      <w:autoSpaceDE w:val="0"/>
      <w:autoSpaceDN w:val="0"/>
      <w:adjustRightInd w:val="0"/>
      <w:spacing w:before="340" w:after="240"/>
      <w:ind w:left="0" w:firstLine="454"/>
      <w:jc w:val="center"/>
    </w:pPr>
    <w:rPr>
      <w:rFonts w:cs="Arial"/>
      <w:caps w:val="0"/>
      <w:color w:val="000000"/>
      <w:spacing w:val="-5"/>
      <w:kern w:val="32"/>
      <w:sz w:val="26"/>
    </w:rPr>
  </w:style>
  <w:style w:type="paragraph" w:customStyle="1" w:styleId="a0">
    <w:name w:val="заголовок"/>
    <w:basedOn w:val="a3"/>
    <w:rsid w:val="00E80728"/>
    <w:pPr>
      <w:numPr>
        <w:numId w:val="13"/>
      </w:numPr>
      <w:tabs>
        <w:tab w:val="left" w:pos="0"/>
      </w:tabs>
      <w:jc w:val="both"/>
    </w:pPr>
    <w:rPr>
      <w:b/>
    </w:rPr>
  </w:style>
  <w:style w:type="character" w:customStyle="1" w:styleId="FontStyle111">
    <w:name w:val="Font Style111"/>
    <w:rsid w:val="00E80728"/>
    <w:rPr>
      <w:rFonts w:ascii="Century Schoolbook" w:hAnsi="Century Schoolbook" w:cs="Century Schoolbook" w:hint="default"/>
      <w:sz w:val="18"/>
      <w:szCs w:val="18"/>
    </w:rPr>
  </w:style>
  <w:style w:type="character" w:customStyle="1" w:styleId="FontStyle136">
    <w:name w:val="Font Style136"/>
    <w:rsid w:val="00E80728"/>
    <w:rPr>
      <w:rFonts w:ascii="Century Schoolbook" w:hAnsi="Century Schoolbook" w:cs="Century Schoolbook"/>
      <w:b/>
      <w:bCs/>
      <w:sz w:val="18"/>
      <w:szCs w:val="18"/>
    </w:rPr>
  </w:style>
  <w:style w:type="paragraph" w:customStyle="1" w:styleId="Style67">
    <w:name w:val="Style67"/>
    <w:basedOn w:val="a3"/>
    <w:rsid w:val="00E80728"/>
    <w:pPr>
      <w:widowControl w:val="0"/>
      <w:autoSpaceDE w:val="0"/>
      <w:autoSpaceDN w:val="0"/>
      <w:adjustRightInd w:val="0"/>
    </w:pPr>
    <w:rPr>
      <w:rFonts w:ascii="Arial Black" w:hAnsi="Arial Black"/>
    </w:rPr>
  </w:style>
  <w:style w:type="character" w:customStyle="1" w:styleId="r">
    <w:name w:val="r"/>
    <w:rsid w:val="00E80728"/>
  </w:style>
  <w:style w:type="character" w:customStyle="1" w:styleId="rl">
    <w:name w:val="rl"/>
    <w:rsid w:val="00E80728"/>
  </w:style>
  <w:style w:type="character" w:customStyle="1" w:styleId="ep">
    <w:name w:val="ep"/>
    <w:rsid w:val="00E80728"/>
  </w:style>
  <w:style w:type="character" w:customStyle="1" w:styleId="f">
    <w:name w:val="f"/>
    <w:rsid w:val="00E80728"/>
  </w:style>
  <w:style w:type="paragraph" w:customStyle="1" w:styleId="affffffe">
    <w:name w:val="Диссер"/>
    <w:basedOn w:val="a3"/>
    <w:rsid w:val="00E80728"/>
    <w:pPr>
      <w:widowControl w:val="0"/>
      <w:autoSpaceDE w:val="0"/>
      <w:autoSpaceDN w:val="0"/>
      <w:adjustRightInd w:val="0"/>
      <w:spacing w:line="360" w:lineRule="auto"/>
      <w:ind w:firstLine="709"/>
      <w:jc w:val="both"/>
    </w:pPr>
    <w:rPr>
      <w:rFonts w:cs="Arial"/>
      <w:sz w:val="28"/>
      <w:szCs w:val="28"/>
    </w:rPr>
  </w:style>
  <w:style w:type="character" w:customStyle="1" w:styleId="2fa">
    <w:name w:val="Основной текст Знак2"/>
    <w:locked/>
    <w:rsid w:val="00E80728"/>
    <w:rPr>
      <w:sz w:val="24"/>
      <w:szCs w:val="24"/>
      <w:lang w:val="ru-RU" w:eastAsia="ru-RU" w:bidi="ar-SA"/>
    </w:rPr>
  </w:style>
  <w:style w:type="character" w:customStyle="1" w:styleId="430">
    <w:name w:val="Знак Знак43"/>
    <w:locked/>
    <w:rsid w:val="00E80728"/>
    <w:rPr>
      <w:color w:val="000000"/>
      <w:sz w:val="28"/>
      <w:szCs w:val="24"/>
      <w:lang w:eastAsia="ru-RU"/>
    </w:rPr>
  </w:style>
  <w:style w:type="paragraph" w:customStyle="1" w:styleId="afffffff">
    <w:name w:val="Знак Знак Знак 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ft10166">
    <w:name w:val="ft10166"/>
    <w:rsid w:val="00E80728"/>
  </w:style>
  <w:style w:type="character" w:customStyle="1" w:styleId="73">
    <w:name w:val="Знак7 Знак Знак Знак"/>
    <w:aliases w:val=" Знак7 Знак1 Знак,Основной текст с отступом Знак1 Знак Знак Знак,Основной текст с отступом Знак Знак Знак Знак Знак Знак"/>
    <w:rsid w:val="00E80728"/>
    <w:rPr>
      <w:sz w:val="24"/>
      <w:szCs w:val="24"/>
      <w:lang w:val="ru-RU" w:eastAsia="ru-RU" w:bidi="ar-SA"/>
    </w:rPr>
  </w:style>
  <w:style w:type="paragraph" w:customStyle="1" w:styleId="a1">
    <w:name w:val="мой"/>
    <w:basedOn w:val="a3"/>
    <w:rsid w:val="00E80728"/>
    <w:pPr>
      <w:numPr>
        <w:numId w:val="14"/>
      </w:numPr>
      <w:tabs>
        <w:tab w:val="clear" w:pos="540"/>
        <w:tab w:val="left" w:pos="360"/>
      </w:tabs>
      <w:spacing w:line="360" w:lineRule="auto"/>
      <w:ind w:left="360" w:right="397"/>
      <w:jc w:val="center"/>
    </w:pPr>
    <w:rPr>
      <w:sz w:val="23"/>
      <w:szCs w:val="23"/>
    </w:rPr>
  </w:style>
  <w:style w:type="paragraph" w:customStyle="1" w:styleId="317">
    <w:name w:val="Основной текст 31"/>
    <w:basedOn w:val="1a"/>
    <w:rsid w:val="00E80728"/>
    <w:pPr>
      <w:widowControl/>
      <w:ind w:firstLine="0"/>
      <w:jc w:val="left"/>
    </w:pPr>
    <w:rPr>
      <w:rFonts w:ascii="Times New Roman" w:hAnsi="Times New Roman"/>
      <w:snapToGrid/>
      <w:sz w:val="24"/>
    </w:rPr>
  </w:style>
  <w:style w:type="paragraph" w:customStyle="1" w:styleId="31">
    <w:name w:val="заголовок 3"/>
    <w:basedOn w:val="a3"/>
    <w:next w:val="a3"/>
    <w:rsid w:val="00E80728"/>
    <w:pPr>
      <w:keepNext/>
      <w:numPr>
        <w:numId w:val="15"/>
      </w:numPr>
      <w:tabs>
        <w:tab w:val="left" w:pos="284"/>
        <w:tab w:val="left" w:pos="360"/>
      </w:tabs>
      <w:autoSpaceDE w:val="0"/>
      <w:autoSpaceDN w:val="0"/>
      <w:jc w:val="both"/>
      <w:outlineLvl w:val="2"/>
    </w:pPr>
    <w:rPr>
      <w:rFonts w:ascii="Arial" w:hAnsi="Arial" w:cs="Arial"/>
      <w:sz w:val="20"/>
      <w:szCs w:val="20"/>
    </w:rPr>
  </w:style>
  <w:style w:type="character" w:customStyle="1" w:styleId="afffffff0">
    <w:name w:val="Основной шрифт"/>
    <w:rsid w:val="00E80728"/>
  </w:style>
  <w:style w:type="paragraph" w:customStyle="1" w:styleId="-0">
    <w:name w:val="абзац-Азар"/>
    <w:basedOn w:val="afe"/>
    <w:rsid w:val="00E80728"/>
    <w:pPr>
      <w:spacing w:line="288" w:lineRule="auto"/>
      <w:ind w:firstLine="567"/>
    </w:pPr>
    <w:rPr>
      <w:rFonts w:ascii="Times New Roman" w:eastAsia="Times New Roman" w:hAnsi="Times New Roman" w:cs="Times New Roman"/>
      <w:color w:val="auto"/>
      <w:sz w:val="24"/>
    </w:rPr>
  </w:style>
  <w:style w:type="paragraph" w:customStyle="1" w:styleId="abz1">
    <w:name w:val="abz1"/>
    <w:basedOn w:val="a3"/>
    <w:rsid w:val="00E80728"/>
    <w:pPr>
      <w:spacing w:line="200" w:lineRule="exact"/>
      <w:ind w:firstLine="454"/>
      <w:jc w:val="both"/>
    </w:pPr>
    <w:rPr>
      <w:sz w:val="20"/>
      <w:szCs w:val="20"/>
    </w:rPr>
  </w:style>
  <w:style w:type="character" w:customStyle="1" w:styleId="1ffff0">
    <w:name w:val="Подзаголовок Знак Знак1"/>
    <w:aliases w:val="Подзаголовок Знак1 Знак Знак,Подзаголовок Знак Знак Знак Знак, Знак1 Знак Знак Знак Знак, Знак1 Знак1 Знак Знак,Подзаголовок Знак1 Знак1,Подзаголовок Знак Знак Знак1, Знак1 Знак Знак Знак1, Знак1 Знак1 Знак Знак1"/>
    <w:rsid w:val="00E80728"/>
    <w:rPr>
      <w:rFonts w:ascii="Arial" w:hAnsi="Arial"/>
      <w:sz w:val="24"/>
      <w:szCs w:val="24"/>
      <w:lang w:bidi="ar-SA"/>
    </w:rPr>
  </w:style>
  <w:style w:type="paragraph" w:customStyle="1" w:styleId="1ffff1">
    <w:name w:val="Знак Знак Знак Знак Знак Знак1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mbizcontent">
    <w:name w:val="mbizcontent"/>
    <w:basedOn w:val="a3"/>
    <w:rsid w:val="00E80728"/>
    <w:pPr>
      <w:spacing w:before="100" w:beforeAutospacing="1" w:after="100" w:afterAutospacing="1"/>
      <w:jc w:val="both"/>
    </w:pPr>
    <w:rPr>
      <w:rFonts w:ascii="Georgia" w:hAnsi="Georgia"/>
      <w:color w:val="555555"/>
    </w:rPr>
  </w:style>
  <w:style w:type="paragraph" w:customStyle="1" w:styleId="bodytxt">
    <w:name w:val="bodytxt"/>
    <w:basedOn w:val="a3"/>
    <w:rsid w:val="00E80728"/>
    <w:pPr>
      <w:spacing w:before="100" w:beforeAutospacing="1" w:after="100" w:afterAutospacing="1"/>
    </w:pPr>
    <w:rPr>
      <w:rFonts w:ascii="Tahoma" w:hAnsi="Tahoma" w:cs="Tahoma"/>
      <w:color w:val="111111"/>
      <w:sz w:val="33"/>
      <w:szCs w:val="33"/>
    </w:rPr>
  </w:style>
  <w:style w:type="character" w:customStyle="1" w:styleId="afffffff1">
    <w:name w:val="выделение"/>
    <w:rsid w:val="00E80728"/>
    <w:rPr>
      <w:rFonts w:cs="Times New Roman"/>
    </w:rPr>
  </w:style>
  <w:style w:type="paragraph" w:customStyle="1" w:styleId="a">
    <w:name w:val="нумерованный содержание"/>
    <w:basedOn w:val="a3"/>
    <w:rsid w:val="00E80728"/>
    <w:pPr>
      <w:numPr>
        <w:numId w:val="16"/>
      </w:numPr>
    </w:pPr>
    <w:rPr>
      <w:rFonts w:eastAsia="Calibri"/>
      <w:szCs w:val="22"/>
      <w:lang w:eastAsia="en-US"/>
    </w:rPr>
  </w:style>
  <w:style w:type="character" w:customStyle="1" w:styleId="440">
    <w:name w:val="Знак Знак44"/>
    <w:locked/>
    <w:rsid w:val="00E80728"/>
    <w:rPr>
      <w:sz w:val="24"/>
      <w:szCs w:val="24"/>
    </w:rPr>
  </w:style>
  <w:style w:type="character" w:customStyle="1" w:styleId="FontStyle18">
    <w:name w:val="Font Style18"/>
    <w:rsid w:val="00E80728"/>
    <w:rPr>
      <w:rFonts w:ascii="Times New Roman" w:hAnsi="Times New Roman" w:cs="Times New Roman"/>
      <w:b/>
      <w:bCs/>
      <w:sz w:val="18"/>
      <w:szCs w:val="18"/>
    </w:rPr>
  </w:style>
  <w:style w:type="character" w:customStyle="1" w:styleId="FontStyle19">
    <w:name w:val="Font Style19"/>
    <w:rsid w:val="00E80728"/>
    <w:rPr>
      <w:rFonts w:ascii="Arial" w:hAnsi="Arial" w:cs="Arial"/>
      <w:sz w:val="16"/>
      <w:szCs w:val="16"/>
    </w:rPr>
  </w:style>
  <w:style w:type="character" w:customStyle="1" w:styleId="FontStyle150">
    <w:name w:val="Font Style15"/>
    <w:rsid w:val="00E80728"/>
    <w:rPr>
      <w:rFonts w:ascii="Georgia" w:hAnsi="Georgia" w:cs="Georgia"/>
      <w:sz w:val="18"/>
      <w:szCs w:val="18"/>
    </w:rPr>
  </w:style>
  <w:style w:type="character" w:customStyle="1" w:styleId="FontStyle17">
    <w:name w:val="Font Style17"/>
    <w:rsid w:val="00E80728"/>
    <w:rPr>
      <w:rFonts w:ascii="Times New Roman" w:hAnsi="Times New Roman" w:cs="Times New Roman"/>
      <w:sz w:val="20"/>
      <w:szCs w:val="20"/>
    </w:rPr>
  </w:style>
  <w:style w:type="character" w:customStyle="1" w:styleId="c0">
    <w:name w:val="c0"/>
    <w:rsid w:val="00E80728"/>
  </w:style>
  <w:style w:type="character" w:customStyle="1" w:styleId="FontStyle48">
    <w:name w:val="Font Style48"/>
    <w:rsid w:val="00E80728"/>
    <w:rPr>
      <w:rFonts w:ascii="Times New Roman" w:hAnsi="Times New Roman" w:cs="Times New Roman"/>
      <w:b/>
      <w:bCs/>
      <w:sz w:val="26"/>
      <w:szCs w:val="26"/>
    </w:rPr>
  </w:style>
  <w:style w:type="paragraph" w:customStyle="1" w:styleId="1000">
    <w:name w:val="Стиль Заголовок 1 + Слева:  0 см Первая строка:  0 см"/>
    <w:basedOn w:val="11"/>
    <w:next w:val="11"/>
    <w:rsid w:val="00E80728"/>
    <w:pPr>
      <w:keepNext/>
      <w:spacing w:before="240" w:after="60"/>
      <w:ind w:right="140" w:firstLine="709"/>
      <w:jc w:val="both"/>
    </w:pPr>
    <w:rPr>
      <w:rFonts w:eastAsia="TimesNewRomanPS-BoldMT"/>
      <w:bCs/>
      <w:caps w:val="0"/>
      <w:kern w:val="32"/>
      <w:szCs w:val="20"/>
    </w:rPr>
  </w:style>
  <w:style w:type="paragraph" w:customStyle="1" w:styleId="msonormalcxspmiddle">
    <w:name w:val="msonormalcxspmiddle"/>
    <w:basedOn w:val="a3"/>
    <w:rsid w:val="00E80728"/>
    <w:pPr>
      <w:spacing w:before="100" w:beforeAutospacing="1" w:after="100" w:afterAutospacing="1"/>
    </w:pPr>
  </w:style>
  <w:style w:type="character" w:customStyle="1" w:styleId="WW8Num1z0">
    <w:name w:val="WW8Num1z0"/>
    <w:rsid w:val="00E80728"/>
  </w:style>
  <w:style w:type="character" w:customStyle="1" w:styleId="WW8Num1z1">
    <w:name w:val="WW8Num1z1"/>
    <w:rsid w:val="00E80728"/>
  </w:style>
  <w:style w:type="character" w:customStyle="1" w:styleId="WW8Num1z2">
    <w:name w:val="WW8Num1z2"/>
    <w:rsid w:val="00E80728"/>
  </w:style>
  <w:style w:type="character" w:customStyle="1" w:styleId="WW8Num1z3">
    <w:name w:val="WW8Num1z3"/>
    <w:rsid w:val="00E80728"/>
  </w:style>
  <w:style w:type="character" w:customStyle="1" w:styleId="WW8Num1z4">
    <w:name w:val="WW8Num1z4"/>
    <w:rsid w:val="00E80728"/>
  </w:style>
  <w:style w:type="character" w:customStyle="1" w:styleId="WW8Num1z5">
    <w:name w:val="WW8Num1z5"/>
    <w:rsid w:val="00E80728"/>
  </w:style>
  <w:style w:type="character" w:customStyle="1" w:styleId="WW8Num1z6">
    <w:name w:val="WW8Num1z6"/>
    <w:rsid w:val="00E80728"/>
  </w:style>
  <w:style w:type="character" w:customStyle="1" w:styleId="WW8Num1z7">
    <w:name w:val="WW8Num1z7"/>
    <w:rsid w:val="00E80728"/>
  </w:style>
  <w:style w:type="character" w:customStyle="1" w:styleId="WW8Num1z8">
    <w:name w:val="WW8Num1z8"/>
    <w:rsid w:val="00E80728"/>
  </w:style>
  <w:style w:type="character" w:customStyle="1" w:styleId="WW8Num2z0">
    <w:name w:val="WW8Num2z0"/>
    <w:rsid w:val="00E80728"/>
    <w:rPr>
      <w:rFonts w:ascii="Symbol" w:hAnsi="Symbol" w:cs="Symbol"/>
    </w:rPr>
  </w:style>
  <w:style w:type="character" w:customStyle="1" w:styleId="WW8Num2z1">
    <w:name w:val="WW8Num2z1"/>
    <w:rsid w:val="00E80728"/>
    <w:rPr>
      <w:rFonts w:ascii="Courier New" w:hAnsi="Courier New" w:cs="Courier New"/>
    </w:rPr>
  </w:style>
  <w:style w:type="character" w:customStyle="1" w:styleId="WW8Num2z2">
    <w:name w:val="WW8Num2z2"/>
    <w:rsid w:val="00E80728"/>
    <w:rPr>
      <w:rFonts w:ascii="Wingdings" w:hAnsi="Wingdings" w:cs="Wingdings"/>
    </w:rPr>
  </w:style>
  <w:style w:type="character" w:customStyle="1" w:styleId="WW8Num3z0">
    <w:name w:val="WW8Num3z0"/>
    <w:rsid w:val="00E80728"/>
    <w:rPr>
      <w:rFonts w:ascii="Symbol" w:hAnsi="Symbol" w:cs="Symbol"/>
      <w:color w:val="auto"/>
    </w:rPr>
  </w:style>
  <w:style w:type="character" w:customStyle="1" w:styleId="WW8Num3z2">
    <w:name w:val="WW8Num3z2"/>
    <w:rsid w:val="00E80728"/>
    <w:rPr>
      <w:rFonts w:ascii="Wingdings" w:hAnsi="Wingdings" w:cs="Wingdings"/>
    </w:rPr>
  </w:style>
  <w:style w:type="character" w:customStyle="1" w:styleId="WW8Num3z3">
    <w:name w:val="WW8Num3z3"/>
    <w:rsid w:val="00E80728"/>
    <w:rPr>
      <w:rFonts w:ascii="Symbol" w:hAnsi="Symbol" w:cs="Symbol"/>
    </w:rPr>
  </w:style>
  <w:style w:type="character" w:customStyle="1" w:styleId="WW8Num4z2">
    <w:name w:val="WW8Num4z2"/>
    <w:rsid w:val="00E80728"/>
  </w:style>
  <w:style w:type="character" w:customStyle="1" w:styleId="WW8Num4z4">
    <w:name w:val="WW8Num4z4"/>
    <w:rsid w:val="00E80728"/>
  </w:style>
  <w:style w:type="character" w:customStyle="1" w:styleId="WW8Num4z5">
    <w:name w:val="WW8Num4z5"/>
    <w:rsid w:val="00E80728"/>
  </w:style>
  <w:style w:type="character" w:customStyle="1" w:styleId="WW8Num4z6">
    <w:name w:val="WW8Num4z6"/>
    <w:rsid w:val="00E80728"/>
  </w:style>
  <w:style w:type="character" w:customStyle="1" w:styleId="WW8Num4z7">
    <w:name w:val="WW8Num4z7"/>
    <w:rsid w:val="00E80728"/>
  </w:style>
  <w:style w:type="character" w:customStyle="1" w:styleId="WW8Num4z8">
    <w:name w:val="WW8Num4z8"/>
    <w:rsid w:val="00E80728"/>
  </w:style>
  <w:style w:type="character" w:customStyle="1" w:styleId="WW8Num5z0">
    <w:name w:val="WW8Num5z0"/>
    <w:rsid w:val="00E80728"/>
  </w:style>
  <w:style w:type="character" w:customStyle="1" w:styleId="WW8Num5z1">
    <w:name w:val="WW8Num5z1"/>
    <w:rsid w:val="00E80728"/>
  </w:style>
  <w:style w:type="character" w:customStyle="1" w:styleId="WW8Num5z2">
    <w:name w:val="WW8Num5z2"/>
    <w:rsid w:val="00E80728"/>
  </w:style>
  <w:style w:type="character" w:customStyle="1" w:styleId="WW8Num5z3">
    <w:name w:val="WW8Num5z3"/>
    <w:rsid w:val="00E80728"/>
  </w:style>
  <w:style w:type="character" w:customStyle="1" w:styleId="WW8Num5z4">
    <w:name w:val="WW8Num5z4"/>
    <w:rsid w:val="00E80728"/>
  </w:style>
  <w:style w:type="character" w:customStyle="1" w:styleId="WW8Num5z5">
    <w:name w:val="WW8Num5z5"/>
    <w:rsid w:val="00E80728"/>
  </w:style>
  <w:style w:type="character" w:customStyle="1" w:styleId="WW8Num5z6">
    <w:name w:val="WW8Num5z6"/>
    <w:rsid w:val="00E80728"/>
  </w:style>
  <w:style w:type="character" w:customStyle="1" w:styleId="WW8Num5z7">
    <w:name w:val="WW8Num5z7"/>
    <w:rsid w:val="00E80728"/>
  </w:style>
  <w:style w:type="character" w:customStyle="1" w:styleId="WW8Num5z8">
    <w:name w:val="WW8Num5z8"/>
    <w:rsid w:val="00E80728"/>
  </w:style>
  <w:style w:type="character" w:customStyle="1" w:styleId="WW8Num6z0">
    <w:name w:val="WW8Num6z0"/>
    <w:rsid w:val="00E80728"/>
  </w:style>
  <w:style w:type="character" w:customStyle="1" w:styleId="WW8Num6z2">
    <w:name w:val="WW8Num6z2"/>
    <w:rsid w:val="00E80728"/>
  </w:style>
  <w:style w:type="character" w:customStyle="1" w:styleId="WW8Num6z3">
    <w:name w:val="WW8Num6z3"/>
    <w:rsid w:val="00E80728"/>
  </w:style>
  <w:style w:type="character" w:customStyle="1" w:styleId="WW8Num6z4">
    <w:name w:val="WW8Num6z4"/>
    <w:rsid w:val="00E80728"/>
  </w:style>
  <w:style w:type="character" w:customStyle="1" w:styleId="WW8Num6z5">
    <w:name w:val="WW8Num6z5"/>
    <w:rsid w:val="00E80728"/>
  </w:style>
  <w:style w:type="character" w:customStyle="1" w:styleId="WW8Num6z6">
    <w:name w:val="WW8Num6z6"/>
    <w:rsid w:val="00E80728"/>
  </w:style>
  <w:style w:type="character" w:customStyle="1" w:styleId="WW8Num6z7">
    <w:name w:val="WW8Num6z7"/>
    <w:rsid w:val="00E80728"/>
  </w:style>
  <w:style w:type="character" w:customStyle="1" w:styleId="WW8Num6z8">
    <w:name w:val="WW8Num6z8"/>
    <w:rsid w:val="00E80728"/>
  </w:style>
  <w:style w:type="character" w:customStyle="1" w:styleId="WW8Num7z0">
    <w:name w:val="WW8Num7z0"/>
    <w:rsid w:val="00E80728"/>
    <w:rPr>
      <w:rFonts w:ascii="Symbol" w:hAnsi="Symbol" w:cs="Symbol"/>
    </w:rPr>
  </w:style>
  <w:style w:type="character" w:customStyle="1" w:styleId="WW8Num7z2">
    <w:name w:val="WW8Num7z2"/>
    <w:rsid w:val="00E80728"/>
  </w:style>
  <w:style w:type="character" w:customStyle="1" w:styleId="WW8Num7z3">
    <w:name w:val="WW8Num7z3"/>
    <w:rsid w:val="00E80728"/>
  </w:style>
  <w:style w:type="character" w:customStyle="1" w:styleId="WW8Num7z4">
    <w:name w:val="WW8Num7z4"/>
    <w:rsid w:val="00E80728"/>
  </w:style>
  <w:style w:type="character" w:customStyle="1" w:styleId="WW8Num7z5">
    <w:name w:val="WW8Num7z5"/>
    <w:rsid w:val="00E80728"/>
  </w:style>
  <w:style w:type="character" w:customStyle="1" w:styleId="WW8Num7z6">
    <w:name w:val="WW8Num7z6"/>
    <w:rsid w:val="00E80728"/>
  </w:style>
  <w:style w:type="character" w:customStyle="1" w:styleId="WW8Num7z7">
    <w:name w:val="WW8Num7z7"/>
    <w:rsid w:val="00E80728"/>
  </w:style>
  <w:style w:type="character" w:customStyle="1" w:styleId="WW8Num7z8">
    <w:name w:val="WW8Num7z8"/>
    <w:rsid w:val="00E80728"/>
  </w:style>
  <w:style w:type="character" w:customStyle="1" w:styleId="WW8Num8z1">
    <w:name w:val="WW8Num8z1"/>
    <w:rsid w:val="00E80728"/>
  </w:style>
  <w:style w:type="character" w:customStyle="1" w:styleId="WW8Num8z2">
    <w:name w:val="WW8Num8z2"/>
    <w:rsid w:val="00E80728"/>
  </w:style>
  <w:style w:type="character" w:customStyle="1" w:styleId="WW8Num8z3">
    <w:name w:val="WW8Num8z3"/>
    <w:rsid w:val="00E80728"/>
  </w:style>
  <w:style w:type="character" w:customStyle="1" w:styleId="WW8Num8z4">
    <w:name w:val="WW8Num8z4"/>
    <w:rsid w:val="00E80728"/>
  </w:style>
  <w:style w:type="character" w:customStyle="1" w:styleId="WW8Num8z5">
    <w:name w:val="WW8Num8z5"/>
    <w:rsid w:val="00E80728"/>
  </w:style>
  <w:style w:type="character" w:customStyle="1" w:styleId="WW8Num8z6">
    <w:name w:val="WW8Num8z6"/>
    <w:rsid w:val="00E80728"/>
  </w:style>
  <w:style w:type="character" w:customStyle="1" w:styleId="WW8Num8z7">
    <w:name w:val="WW8Num8z7"/>
    <w:rsid w:val="00E80728"/>
  </w:style>
  <w:style w:type="character" w:customStyle="1" w:styleId="WW8Num8z8">
    <w:name w:val="WW8Num8z8"/>
    <w:rsid w:val="00E80728"/>
  </w:style>
  <w:style w:type="character" w:customStyle="1" w:styleId="WW8Num9z0">
    <w:name w:val="WW8Num9z0"/>
    <w:rsid w:val="00E80728"/>
  </w:style>
  <w:style w:type="character" w:customStyle="1" w:styleId="WW8Num9z1">
    <w:name w:val="WW8Num9z1"/>
    <w:rsid w:val="00E80728"/>
  </w:style>
  <w:style w:type="character" w:customStyle="1" w:styleId="WW8Num9z2">
    <w:name w:val="WW8Num9z2"/>
    <w:rsid w:val="00E80728"/>
  </w:style>
  <w:style w:type="character" w:customStyle="1" w:styleId="WW8Num9z3">
    <w:name w:val="WW8Num9z3"/>
    <w:rsid w:val="00E80728"/>
  </w:style>
  <w:style w:type="character" w:customStyle="1" w:styleId="WW8Num9z4">
    <w:name w:val="WW8Num9z4"/>
    <w:rsid w:val="00E80728"/>
  </w:style>
  <w:style w:type="character" w:customStyle="1" w:styleId="WW8Num9z5">
    <w:name w:val="WW8Num9z5"/>
    <w:rsid w:val="00E80728"/>
  </w:style>
  <w:style w:type="character" w:customStyle="1" w:styleId="WW8Num9z6">
    <w:name w:val="WW8Num9z6"/>
    <w:rsid w:val="00E80728"/>
  </w:style>
  <w:style w:type="character" w:customStyle="1" w:styleId="WW8Num9z7">
    <w:name w:val="WW8Num9z7"/>
    <w:rsid w:val="00E80728"/>
  </w:style>
  <w:style w:type="character" w:customStyle="1" w:styleId="WW8Num9z8">
    <w:name w:val="WW8Num9z8"/>
    <w:rsid w:val="00E80728"/>
  </w:style>
  <w:style w:type="character" w:customStyle="1" w:styleId="WW8Num10z0">
    <w:name w:val="WW8Num10z0"/>
    <w:rsid w:val="00E80728"/>
  </w:style>
  <w:style w:type="character" w:customStyle="1" w:styleId="WW8Num10z1">
    <w:name w:val="WW8Num10z1"/>
    <w:rsid w:val="00E80728"/>
  </w:style>
  <w:style w:type="character" w:customStyle="1" w:styleId="WW8Num10z2">
    <w:name w:val="WW8Num10z2"/>
    <w:rsid w:val="00E80728"/>
  </w:style>
  <w:style w:type="character" w:customStyle="1" w:styleId="WW8Num10z3">
    <w:name w:val="WW8Num10z3"/>
    <w:rsid w:val="00E80728"/>
  </w:style>
  <w:style w:type="character" w:customStyle="1" w:styleId="WW8Num10z4">
    <w:name w:val="WW8Num10z4"/>
    <w:rsid w:val="00E80728"/>
  </w:style>
  <w:style w:type="character" w:customStyle="1" w:styleId="WW8Num10z5">
    <w:name w:val="WW8Num10z5"/>
    <w:rsid w:val="00E80728"/>
  </w:style>
  <w:style w:type="character" w:customStyle="1" w:styleId="WW8Num10z6">
    <w:name w:val="WW8Num10z6"/>
    <w:rsid w:val="00E80728"/>
  </w:style>
  <w:style w:type="character" w:customStyle="1" w:styleId="WW8Num10z7">
    <w:name w:val="WW8Num10z7"/>
    <w:rsid w:val="00E80728"/>
  </w:style>
  <w:style w:type="character" w:customStyle="1" w:styleId="WW8Num10z8">
    <w:name w:val="WW8Num10z8"/>
    <w:rsid w:val="00E80728"/>
  </w:style>
  <w:style w:type="character" w:customStyle="1" w:styleId="WW8Num11z0">
    <w:name w:val="WW8Num11z0"/>
    <w:rsid w:val="00E80728"/>
  </w:style>
  <w:style w:type="character" w:customStyle="1" w:styleId="WW8Num11z1">
    <w:name w:val="WW8Num11z1"/>
    <w:rsid w:val="00E80728"/>
    <w:rPr>
      <w:rFonts w:ascii="Symbol" w:hAnsi="Symbol" w:cs="Symbol"/>
    </w:rPr>
  </w:style>
  <w:style w:type="character" w:customStyle="1" w:styleId="WW8Num11z2">
    <w:name w:val="WW8Num11z2"/>
    <w:rsid w:val="00E80728"/>
  </w:style>
  <w:style w:type="character" w:customStyle="1" w:styleId="WW8Num11z3">
    <w:name w:val="WW8Num11z3"/>
    <w:rsid w:val="00E80728"/>
  </w:style>
  <w:style w:type="character" w:customStyle="1" w:styleId="WW8Num11z4">
    <w:name w:val="WW8Num11z4"/>
    <w:rsid w:val="00E80728"/>
  </w:style>
  <w:style w:type="character" w:customStyle="1" w:styleId="WW8Num11z5">
    <w:name w:val="WW8Num11z5"/>
    <w:rsid w:val="00E80728"/>
  </w:style>
  <w:style w:type="character" w:customStyle="1" w:styleId="WW8Num11z6">
    <w:name w:val="WW8Num11z6"/>
    <w:rsid w:val="00E80728"/>
  </w:style>
  <w:style w:type="character" w:customStyle="1" w:styleId="WW8Num11z7">
    <w:name w:val="WW8Num11z7"/>
    <w:rsid w:val="00E80728"/>
  </w:style>
  <w:style w:type="character" w:customStyle="1" w:styleId="WW8Num11z8">
    <w:name w:val="WW8Num11z8"/>
    <w:rsid w:val="00E80728"/>
  </w:style>
  <w:style w:type="character" w:customStyle="1" w:styleId="WW8Num12z0">
    <w:name w:val="WW8Num12z0"/>
    <w:rsid w:val="00E80728"/>
  </w:style>
  <w:style w:type="character" w:customStyle="1" w:styleId="WW8Num12z1">
    <w:name w:val="WW8Num12z1"/>
    <w:rsid w:val="00E80728"/>
    <w:rPr>
      <w:b/>
      <w:bCs/>
    </w:rPr>
  </w:style>
  <w:style w:type="character" w:customStyle="1" w:styleId="WW8Num12z2">
    <w:name w:val="WW8Num12z2"/>
    <w:rsid w:val="00E80728"/>
  </w:style>
  <w:style w:type="character" w:customStyle="1" w:styleId="WW8Num12z3">
    <w:name w:val="WW8Num12z3"/>
    <w:rsid w:val="00E80728"/>
  </w:style>
  <w:style w:type="character" w:customStyle="1" w:styleId="WW8Num12z4">
    <w:name w:val="WW8Num12z4"/>
    <w:rsid w:val="00E80728"/>
  </w:style>
  <w:style w:type="character" w:customStyle="1" w:styleId="WW8Num12z5">
    <w:name w:val="WW8Num12z5"/>
    <w:rsid w:val="00E80728"/>
  </w:style>
  <w:style w:type="character" w:customStyle="1" w:styleId="WW8Num12z6">
    <w:name w:val="WW8Num12z6"/>
    <w:rsid w:val="00E80728"/>
  </w:style>
  <w:style w:type="character" w:customStyle="1" w:styleId="WW8Num12z7">
    <w:name w:val="WW8Num12z7"/>
    <w:rsid w:val="00E80728"/>
  </w:style>
  <w:style w:type="character" w:customStyle="1" w:styleId="WW8Num12z8">
    <w:name w:val="WW8Num12z8"/>
    <w:rsid w:val="00E80728"/>
  </w:style>
  <w:style w:type="character" w:customStyle="1" w:styleId="WW8Num13z0">
    <w:name w:val="WW8Num13z0"/>
    <w:rsid w:val="00E80728"/>
    <w:rPr>
      <w:rFonts w:ascii="Symbol" w:hAnsi="Symbol" w:cs="Symbol"/>
    </w:rPr>
  </w:style>
  <w:style w:type="character" w:customStyle="1" w:styleId="WW8Num13z1">
    <w:name w:val="WW8Num13z1"/>
    <w:rsid w:val="00E80728"/>
    <w:rPr>
      <w:rFonts w:ascii="Courier New" w:hAnsi="Courier New" w:cs="Courier New"/>
    </w:rPr>
  </w:style>
  <w:style w:type="character" w:customStyle="1" w:styleId="WW8Num13z2">
    <w:name w:val="WW8Num13z2"/>
    <w:rsid w:val="00E80728"/>
    <w:rPr>
      <w:rFonts w:ascii="Wingdings" w:hAnsi="Wingdings" w:cs="Wingdings"/>
    </w:rPr>
  </w:style>
  <w:style w:type="character" w:customStyle="1" w:styleId="WW8Num14z2">
    <w:name w:val="WW8Num14z2"/>
    <w:rsid w:val="00E80728"/>
    <w:rPr>
      <w:rFonts w:ascii="Wingdings" w:hAnsi="Wingdings" w:cs="Wingdings"/>
    </w:rPr>
  </w:style>
  <w:style w:type="character" w:customStyle="1" w:styleId="WW8Num15z0">
    <w:name w:val="WW8Num15z0"/>
    <w:rsid w:val="00E80728"/>
  </w:style>
  <w:style w:type="character" w:customStyle="1" w:styleId="WW8Num15z2">
    <w:name w:val="WW8Num15z2"/>
    <w:rsid w:val="00E80728"/>
  </w:style>
  <w:style w:type="character" w:customStyle="1" w:styleId="WW8Num15z3">
    <w:name w:val="WW8Num15z3"/>
    <w:rsid w:val="00E80728"/>
  </w:style>
  <w:style w:type="character" w:customStyle="1" w:styleId="WW8Num15z4">
    <w:name w:val="WW8Num15z4"/>
    <w:rsid w:val="00E80728"/>
  </w:style>
  <w:style w:type="character" w:customStyle="1" w:styleId="WW8Num15z5">
    <w:name w:val="WW8Num15z5"/>
    <w:rsid w:val="00E80728"/>
  </w:style>
  <w:style w:type="character" w:customStyle="1" w:styleId="WW8Num15z6">
    <w:name w:val="WW8Num15z6"/>
    <w:rsid w:val="00E80728"/>
  </w:style>
  <w:style w:type="character" w:customStyle="1" w:styleId="WW8Num15z7">
    <w:name w:val="WW8Num15z7"/>
    <w:rsid w:val="00E80728"/>
  </w:style>
  <w:style w:type="character" w:customStyle="1" w:styleId="WW8Num15z8">
    <w:name w:val="WW8Num15z8"/>
    <w:rsid w:val="00E80728"/>
  </w:style>
  <w:style w:type="character" w:customStyle="1" w:styleId="WW8Num16z1">
    <w:name w:val="WW8Num16z1"/>
    <w:rsid w:val="00E80728"/>
  </w:style>
  <w:style w:type="character" w:customStyle="1" w:styleId="WW8Num16z2">
    <w:name w:val="WW8Num16z2"/>
    <w:rsid w:val="00E80728"/>
  </w:style>
  <w:style w:type="character" w:customStyle="1" w:styleId="WW8Num16z3">
    <w:name w:val="WW8Num16z3"/>
    <w:rsid w:val="00E80728"/>
  </w:style>
  <w:style w:type="character" w:customStyle="1" w:styleId="WW8Num16z4">
    <w:name w:val="WW8Num16z4"/>
    <w:rsid w:val="00E80728"/>
  </w:style>
  <w:style w:type="character" w:customStyle="1" w:styleId="WW8Num16z5">
    <w:name w:val="WW8Num16z5"/>
    <w:rsid w:val="00E80728"/>
  </w:style>
  <w:style w:type="character" w:customStyle="1" w:styleId="WW8Num16z6">
    <w:name w:val="WW8Num16z6"/>
    <w:rsid w:val="00E80728"/>
  </w:style>
  <w:style w:type="character" w:customStyle="1" w:styleId="WW8Num16z7">
    <w:name w:val="WW8Num16z7"/>
    <w:rsid w:val="00E80728"/>
  </w:style>
  <w:style w:type="character" w:customStyle="1" w:styleId="WW8Num16z8">
    <w:name w:val="WW8Num16z8"/>
    <w:rsid w:val="00E80728"/>
  </w:style>
  <w:style w:type="character" w:customStyle="1" w:styleId="WW8Num17z0">
    <w:name w:val="WW8Num17z0"/>
    <w:rsid w:val="00E80728"/>
    <w:rPr>
      <w:rFonts w:ascii="Times New Roman" w:hAnsi="Times New Roman" w:cs="Times New Roman"/>
      <w:b w:val="0"/>
      <w:i w:val="0"/>
      <w:sz w:val="24"/>
      <w:szCs w:val="24"/>
    </w:rPr>
  </w:style>
  <w:style w:type="character" w:customStyle="1" w:styleId="WW8Num17z2">
    <w:name w:val="WW8Num17z2"/>
    <w:rsid w:val="00E80728"/>
  </w:style>
  <w:style w:type="character" w:customStyle="1" w:styleId="WW8Num17z3">
    <w:name w:val="WW8Num17z3"/>
    <w:rsid w:val="00E80728"/>
  </w:style>
  <w:style w:type="character" w:customStyle="1" w:styleId="WW8Num17z4">
    <w:name w:val="WW8Num17z4"/>
    <w:rsid w:val="00E80728"/>
  </w:style>
  <w:style w:type="character" w:customStyle="1" w:styleId="WW8Num17z5">
    <w:name w:val="WW8Num17z5"/>
    <w:rsid w:val="00E80728"/>
  </w:style>
  <w:style w:type="character" w:customStyle="1" w:styleId="WW8Num17z6">
    <w:name w:val="WW8Num17z6"/>
    <w:rsid w:val="00E80728"/>
  </w:style>
  <w:style w:type="character" w:customStyle="1" w:styleId="WW8Num17z7">
    <w:name w:val="WW8Num17z7"/>
    <w:rsid w:val="00E80728"/>
  </w:style>
  <w:style w:type="character" w:customStyle="1" w:styleId="WW8Num17z8">
    <w:name w:val="WW8Num17z8"/>
    <w:rsid w:val="00E80728"/>
  </w:style>
  <w:style w:type="character" w:customStyle="1" w:styleId="WW8Num18z1">
    <w:name w:val="WW8Num18z1"/>
    <w:rsid w:val="00E80728"/>
  </w:style>
  <w:style w:type="character" w:customStyle="1" w:styleId="WW8Num18z2">
    <w:name w:val="WW8Num18z2"/>
    <w:rsid w:val="00E80728"/>
  </w:style>
  <w:style w:type="character" w:customStyle="1" w:styleId="WW8Num18z3">
    <w:name w:val="WW8Num18z3"/>
    <w:rsid w:val="00E80728"/>
  </w:style>
  <w:style w:type="character" w:customStyle="1" w:styleId="WW8Num18z4">
    <w:name w:val="WW8Num18z4"/>
    <w:rsid w:val="00E80728"/>
  </w:style>
  <w:style w:type="character" w:customStyle="1" w:styleId="WW8Num18z5">
    <w:name w:val="WW8Num18z5"/>
    <w:rsid w:val="00E80728"/>
  </w:style>
  <w:style w:type="character" w:customStyle="1" w:styleId="WW8Num18z6">
    <w:name w:val="WW8Num18z6"/>
    <w:rsid w:val="00E80728"/>
  </w:style>
  <w:style w:type="character" w:customStyle="1" w:styleId="WW8Num18z7">
    <w:name w:val="WW8Num18z7"/>
    <w:rsid w:val="00E80728"/>
  </w:style>
  <w:style w:type="character" w:customStyle="1" w:styleId="WW8Num18z8">
    <w:name w:val="WW8Num18z8"/>
    <w:rsid w:val="00E80728"/>
  </w:style>
  <w:style w:type="character" w:customStyle="1" w:styleId="WW8Num19z0">
    <w:name w:val="WW8Num19z0"/>
    <w:rsid w:val="00E80728"/>
  </w:style>
  <w:style w:type="character" w:customStyle="1" w:styleId="WW8Num19z1">
    <w:name w:val="WW8Num19z1"/>
    <w:rsid w:val="00E80728"/>
  </w:style>
  <w:style w:type="character" w:customStyle="1" w:styleId="WW8Num19z2">
    <w:name w:val="WW8Num19z2"/>
    <w:rsid w:val="00E80728"/>
  </w:style>
  <w:style w:type="character" w:customStyle="1" w:styleId="WW8Num19z3">
    <w:name w:val="WW8Num19z3"/>
    <w:rsid w:val="00E80728"/>
  </w:style>
  <w:style w:type="character" w:customStyle="1" w:styleId="WW8Num19z4">
    <w:name w:val="WW8Num19z4"/>
    <w:rsid w:val="00E80728"/>
  </w:style>
  <w:style w:type="character" w:customStyle="1" w:styleId="WW8Num19z5">
    <w:name w:val="WW8Num19z5"/>
    <w:rsid w:val="00E80728"/>
  </w:style>
  <w:style w:type="character" w:customStyle="1" w:styleId="WW8Num19z6">
    <w:name w:val="WW8Num19z6"/>
    <w:rsid w:val="00E80728"/>
  </w:style>
  <w:style w:type="character" w:customStyle="1" w:styleId="WW8Num19z7">
    <w:name w:val="WW8Num19z7"/>
    <w:rsid w:val="00E80728"/>
  </w:style>
  <w:style w:type="character" w:customStyle="1" w:styleId="WW8Num19z8">
    <w:name w:val="WW8Num19z8"/>
    <w:rsid w:val="00E80728"/>
  </w:style>
  <w:style w:type="character" w:customStyle="1" w:styleId="WW8Num20z0">
    <w:name w:val="WW8Num20z0"/>
    <w:rsid w:val="00E80728"/>
  </w:style>
  <w:style w:type="character" w:customStyle="1" w:styleId="WW8Num21z0">
    <w:name w:val="WW8Num21z0"/>
    <w:rsid w:val="00E80728"/>
  </w:style>
  <w:style w:type="character" w:customStyle="1" w:styleId="WW8Num21z1">
    <w:name w:val="WW8Num21z1"/>
    <w:rsid w:val="00E80728"/>
  </w:style>
  <w:style w:type="character" w:customStyle="1" w:styleId="WW8Num21z2">
    <w:name w:val="WW8Num21z2"/>
    <w:rsid w:val="00E80728"/>
  </w:style>
  <w:style w:type="character" w:customStyle="1" w:styleId="WW8Num21z3">
    <w:name w:val="WW8Num21z3"/>
    <w:rsid w:val="00E80728"/>
  </w:style>
  <w:style w:type="character" w:customStyle="1" w:styleId="WW8Num21z4">
    <w:name w:val="WW8Num21z4"/>
    <w:rsid w:val="00E80728"/>
  </w:style>
  <w:style w:type="character" w:customStyle="1" w:styleId="WW8Num21z5">
    <w:name w:val="WW8Num21z5"/>
    <w:rsid w:val="00E80728"/>
  </w:style>
  <w:style w:type="character" w:customStyle="1" w:styleId="WW8Num21z6">
    <w:name w:val="WW8Num21z6"/>
    <w:rsid w:val="00E80728"/>
  </w:style>
  <w:style w:type="character" w:customStyle="1" w:styleId="WW8Num21z7">
    <w:name w:val="WW8Num21z7"/>
    <w:rsid w:val="00E80728"/>
  </w:style>
  <w:style w:type="character" w:customStyle="1" w:styleId="WW8Num21z8">
    <w:name w:val="WW8Num21z8"/>
    <w:rsid w:val="00E80728"/>
  </w:style>
  <w:style w:type="character" w:customStyle="1" w:styleId="WW8Num22z0">
    <w:name w:val="WW8Num22z0"/>
    <w:rsid w:val="00E80728"/>
    <w:rPr>
      <w:rFonts w:ascii="Symbol" w:hAnsi="Symbol" w:cs="Symbol"/>
    </w:rPr>
  </w:style>
  <w:style w:type="character" w:customStyle="1" w:styleId="WW8Num22z1">
    <w:name w:val="WW8Num22z1"/>
    <w:rsid w:val="00E80728"/>
    <w:rPr>
      <w:rFonts w:ascii="Courier New" w:hAnsi="Courier New" w:cs="Courier New"/>
    </w:rPr>
  </w:style>
  <w:style w:type="character" w:customStyle="1" w:styleId="WW8Num22z2">
    <w:name w:val="WW8Num22z2"/>
    <w:rsid w:val="00E80728"/>
    <w:rPr>
      <w:rFonts w:ascii="Wingdings" w:hAnsi="Wingdings" w:cs="Wingdings"/>
    </w:rPr>
  </w:style>
  <w:style w:type="character" w:customStyle="1" w:styleId="WW8Num23z0">
    <w:name w:val="WW8Num23z0"/>
    <w:rsid w:val="00E80728"/>
    <w:rPr>
      <w:b w:val="0"/>
      <w:bCs/>
    </w:rPr>
  </w:style>
  <w:style w:type="character" w:customStyle="1" w:styleId="WW8Num23z1">
    <w:name w:val="WW8Num23z1"/>
    <w:rsid w:val="00E80728"/>
  </w:style>
  <w:style w:type="character" w:customStyle="1" w:styleId="WW8Num23z2">
    <w:name w:val="WW8Num23z2"/>
    <w:rsid w:val="00E80728"/>
  </w:style>
  <w:style w:type="character" w:customStyle="1" w:styleId="WW8Num23z3">
    <w:name w:val="WW8Num23z3"/>
    <w:rsid w:val="00E80728"/>
  </w:style>
  <w:style w:type="character" w:customStyle="1" w:styleId="WW8Num23z4">
    <w:name w:val="WW8Num23z4"/>
    <w:rsid w:val="00E80728"/>
  </w:style>
  <w:style w:type="character" w:customStyle="1" w:styleId="WW8Num23z5">
    <w:name w:val="WW8Num23z5"/>
    <w:rsid w:val="00E80728"/>
  </w:style>
  <w:style w:type="character" w:customStyle="1" w:styleId="WW8Num23z6">
    <w:name w:val="WW8Num23z6"/>
    <w:rsid w:val="00E80728"/>
  </w:style>
  <w:style w:type="character" w:customStyle="1" w:styleId="WW8Num23z7">
    <w:name w:val="WW8Num23z7"/>
    <w:rsid w:val="00E80728"/>
  </w:style>
  <w:style w:type="character" w:customStyle="1" w:styleId="WW8Num23z8">
    <w:name w:val="WW8Num23z8"/>
    <w:rsid w:val="00E80728"/>
  </w:style>
  <w:style w:type="character" w:customStyle="1" w:styleId="WW8Num24z0">
    <w:name w:val="WW8Num24z0"/>
    <w:rsid w:val="00E80728"/>
    <w:rPr>
      <w:rFonts w:ascii="Symbol" w:hAnsi="Symbol" w:cs="Symbol"/>
      <w:sz w:val="24"/>
      <w:szCs w:val="24"/>
    </w:rPr>
  </w:style>
  <w:style w:type="character" w:customStyle="1" w:styleId="WW8Num24z1">
    <w:name w:val="WW8Num24z1"/>
    <w:rsid w:val="00E80728"/>
    <w:rPr>
      <w:rFonts w:ascii="Courier New" w:hAnsi="Courier New" w:cs="Courier New"/>
    </w:rPr>
  </w:style>
  <w:style w:type="character" w:customStyle="1" w:styleId="WW8Num24z2">
    <w:name w:val="WW8Num24z2"/>
    <w:rsid w:val="00E80728"/>
    <w:rPr>
      <w:rFonts w:ascii="Wingdings" w:hAnsi="Wingdings" w:cs="Wingdings"/>
    </w:rPr>
  </w:style>
  <w:style w:type="character" w:customStyle="1" w:styleId="WW8Num24z3">
    <w:name w:val="WW8Num24z3"/>
    <w:rsid w:val="00E80728"/>
    <w:rPr>
      <w:rFonts w:ascii="Symbol" w:hAnsi="Symbol" w:cs="Symbol"/>
    </w:rPr>
  </w:style>
  <w:style w:type="character" w:customStyle="1" w:styleId="WW8Num25z0">
    <w:name w:val="WW8Num25z0"/>
    <w:rsid w:val="00E80728"/>
    <w:rPr>
      <w:rFonts w:ascii="Symbol" w:hAnsi="Symbol" w:cs="Symbol"/>
      <w:color w:val="auto"/>
    </w:rPr>
  </w:style>
  <w:style w:type="character" w:customStyle="1" w:styleId="WW8Num25z1">
    <w:name w:val="WW8Num25z1"/>
    <w:rsid w:val="00E80728"/>
    <w:rPr>
      <w:rFonts w:ascii="Courier New" w:hAnsi="Courier New" w:cs="Courier New"/>
    </w:rPr>
  </w:style>
  <w:style w:type="character" w:customStyle="1" w:styleId="WW8Num25z2">
    <w:name w:val="WW8Num25z2"/>
    <w:rsid w:val="00E80728"/>
    <w:rPr>
      <w:rFonts w:ascii="Wingdings" w:hAnsi="Wingdings" w:cs="Wingdings"/>
    </w:rPr>
  </w:style>
  <w:style w:type="character" w:customStyle="1" w:styleId="WW8Num25z3">
    <w:name w:val="WW8Num25z3"/>
    <w:rsid w:val="00E80728"/>
    <w:rPr>
      <w:rFonts w:ascii="Symbol" w:hAnsi="Symbol" w:cs="Symbol"/>
    </w:rPr>
  </w:style>
  <w:style w:type="character" w:customStyle="1" w:styleId="WW8Num26z0">
    <w:name w:val="WW8Num26z0"/>
    <w:rsid w:val="00E80728"/>
    <w:rPr>
      <w:rFonts w:ascii="Symbol" w:hAnsi="Symbol" w:cs="Symbol"/>
    </w:rPr>
  </w:style>
  <w:style w:type="character" w:customStyle="1" w:styleId="WW8Num26z1">
    <w:name w:val="WW8Num26z1"/>
    <w:rsid w:val="00E80728"/>
    <w:rPr>
      <w:rFonts w:ascii="Courier New" w:hAnsi="Courier New" w:cs="Courier New"/>
    </w:rPr>
  </w:style>
  <w:style w:type="character" w:customStyle="1" w:styleId="WW8Num26z2">
    <w:name w:val="WW8Num26z2"/>
    <w:rsid w:val="00E80728"/>
    <w:rPr>
      <w:rFonts w:ascii="Wingdings" w:hAnsi="Wingdings" w:cs="Wingdings"/>
    </w:rPr>
  </w:style>
  <w:style w:type="character" w:customStyle="1" w:styleId="WW8Num27z0">
    <w:name w:val="WW8Num27z0"/>
    <w:rsid w:val="00E80728"/>
  </w:style>
  <w:style w:type="character" w:customStyle="1" w:styleId="WW8Num27z1">
    <w:name w:val="WW8Num27z1"/>
    <w:rsid w:val="00E80728"/>
  </w:style>
  <w:style w:type="character" w:customStyle="1" w:styleId="WW8Num27z2">
    <w:name w:val="WW8Num27z2"/>
    <w:rsid w:val="00E80728"/>
  </w:style>
  <w:style w:type="character" w:customStyle="1" w:styleId="WW8Num27z3">
    <w:name w:val="WW8Num27z3"/>
    <w:rsid w:val="00E80728"/>
  </w:style>
  <w:style w:type="character" w:customStyle="1" w:styleId="WW8Num27z4">
    <w:name w:val="WW8Num27z4"/>
    <w:rsid w:val="00E80728"/>
  </w:style>
  <w:style w:type="character" w:customStyle="1" w:styleId="WW8Num27z5">
    <w:name w:val="WW8Num27z5"/>
    <w:rsid w:val="00E80728"/>
  </w:style>
  <w:style w:type="character" w:customStyle="1" w:styleId="WW8Num27z6">
    <w:name w:val="WW8Num27z6"/>
    <w:rsid w:val="00E80728"/>
  </w:style>
  <w:style w:type="character" w:customStyle="1" w:styleId="WW8Num27z7">
    <w:name w:val="WW8Num27z7"/>
    <w:rsid w:val="00E80728"/>
  </w:style>
  <w:style w:type="character" w:customStyle="1" w:styleId="WW8Num27z8">
    <w:name w:val="WW8Num27z8"/>
    <w:rsid w:val="00E80728"/>
  </w:style>
  <w:style w:type="character" w:customStyle="1" w:styleId="WW8Num28z0">
    <w:name w:val="WW8Num28z0"/>
    <w:rsid w:val="00E80728"/>
  </w:style>
  <w:style w:type="character" w:customStyle="1" w:styleId="WW8Num28z1">
    <w:name w:val="WW8Num28z1"/>
    <w:rsid w:val="00E80728"/>
    <w:rPr>
      <w:rFonts w:ascii="Symbol" w:hAnsi="Symbol" w:cs="Symbol"/>
      <w:sz w:val="24"/>
      <w:szCs w:val="24"/>
    </w:rPr>
  </w:style>
  <w:style w:type="character" w:customStyle="1" w:styleId="WW8Num28z2">
    <w:name w:val="WW8Num28z2"/>
    <w:rsid w:val="00E80728"/>
  </w:style>
  <w:style w:type="character" w:customStyle="1" w:styleId="WW8Num28z3">
    <w:name w:val="WW8Num28z3"/>
    <w:rsid w:val="00E80728"/>
  </w:style>
  <w:style w:type="character" w:customStyle="1" w:styleId="WW8Num28z4">
    <w:name w:val="WW8Num28z4"/>
    <w:rsid w:val="00E80728"/>
  </w:style>
  <w:style w:type="character" w:customStyle="1" w:styleId="WW8Num28z5">
    <w:name w:val="WW8Num28z5"/>
    <w:rsid w:val="00E80728"/>
  </w:style>
  <w:style w:type="character" w:customStyle="1" w:styleId="WW8Num28z6">
    <w:name w:val="WW8Num28z6"/>
    <w:rsid w:val="00E80728"/>
  </w:style>
  <w:style w:type="character" w:customStyle="1" w:styleId="WW8Num28z7">
    <w:name w:val="WW8Num28z7"/>
    <w:rsid w:val="00E80728"/>
  </w:style>
  <w:style w:type="character" w:customStyle="1" w:styleId="WW8Num28z8">
    <w:name w:val="WW8Num28z8"/>
    <w:rsid w:val="00E80728"/>
  </w:style>
  <w:style w:type="character" w:customStyle="1" w:styleId="WW8Num29z0">
    <w:name w:val="WW8Num29z0"/>
    <w:rsid w:val="00E80728"/>
  </w:style>
  <w:style w:type="character" w:customStyle="1" w:styleId="WW8Num29z1">
    <w:name w:val="WW8Num29z1"/>
    <w:rsid w:val="00E80728"/>
  </w:style>
  <w:style w:type="character" w:customStyle="1" w:styleId="WW8Num29z2">
    <w:name w:val="WW8Num29z2"/>
    <w:rsid w:val="00E80728"/>
  </w:style>
  <w:style w:type="character" w:customStyle="1" w:styleId="WW8Num29z3">
    <w:name w:val="WW8Num29z3"/>
    <w:rsid w:val="00E80728"/>
  </w:style>
  <w:style w:type="character" w:customStyle="1" w:styleId="WW8Num29z4">
    <w:name w:val="WW8Num29z4"/>
    <w:rsid w:val="00E80728"/>
  </w:style>
  <w:style w:type="character" w:customStyle="1" w:styleId="WW8Num29z5">
    <w:name w:val="WW8Num29z5"/>
    <w:rsid w:val="00E80728"/>
  </w:style>
  <w:style w:type="character" w:customStyle="1" w:styleId="WW8Num29z6">
    <w:name w:val="WW8Num29z6"/>
    <w:rsid w:val="00E80728"/>
  </w:style>
  <w:style w:type="character" w:customStyle="1" w:styleId="WW8Num29z7">
    <w:name w:val="WW8Num29z7"/>
    <w:rsid w:val="00E80728"/>
  </w:style>
  <w:style w:type="character" w:customStyle="1" w:styleId="WW8Num29z8">
    <w:name w:val="WW8Num29z8"/>
    <w:rsid w:val="00E80728"/>
  </w:style>
  <w:style w:type="character" w:customStyle="1" w:styleId="WW8Num30z0">
    <w:name w:val="WW8Num30z0"/>
    <w:rsid w:val="00E80728"/>
    <w:rPr>
      <w:rFonts w:ascii="Wingdings" w:hAnsi="Wingdings" w:cs="Wingdings"/>
    </w:rPr>
  </w:style>
  <w:style w:type="character" w:customStyle="1" w:styleId="WW8Num30z1">
    <w:name w:val="WW8Num30z1"/>
    <w:rsid w:val="00E80728"/>
    <w:rPr>
      <w:rFonts w:ascii="Courier New" w:hAnsi="Courier New" w:cs="Courier New"/>
    </w:rPr>
  </w:style>
  <w:style w:type="character" w:customStyle="1" w:styleId="WW8Num30z3">
    <w:name w:val="WW8Num30z3"/>
    <w:rsid w:val="00E80728"/>
    <w:rPr>
      <w:rFonts w:ascii="Symbol" w:hAnsi="Symbol" w:cs="Symbol"/>
    </w:rPr>
  </w:style>
  <w:style w:type="character" w:customStyle="1" w:styleId="WW8Num31z0">
    <w:name w:val="WW8Num31z0"/>
    <w:rsid w:val="00E80728"/>
    <w:rPr>
      <w:rFonts w:ascii="Wingdings" w:hAnsi="Wingdings" w:cs="Wingdings"/>
    </w:rPr>
  </w:style>
  <w:style w:type="character" w:customStyle="1" w:styleId="WW8Num31z1">
    <w:name w:val="WW8Num31z1"/>
    <w:rsid w:val="00E80728"/>
    <w:rPr>
      <w:rFonts w:ascii="Courier New" w:hAnsi="Courier New" w:cs="Courier New"/>
    </w:rPr>
  </w:style>
  <w:style w:type="character" w:customStyle="1" w:styleId="WW8Num31z3">
    <w:name w:val="WW8Num31z3"/>
    <w:rsid w:val="00E80728"/>
    <w:rPr>
      <w:rFonts w:ascii="Symbol" w:hAnsi="Symbol" w:cs="Symbol"/>
    </w:rPr>
  </w:style>
  <w:style w:type="character" w:customStyle="1" w:styleId="WW8Num32z0">
    <w:name w:val="WW8Num32z0"/>
    <w:rsid w:val="00E80728"/>
  </w:style>
  <w:style w:type="character" w:customStyle="1" w:styleId="WW8Num32z1">
    <w:name w:val="WW8Num32z1"/>
    <w:rsid w:val="00E80728"/>
    <w:rPr>
      <w:rFonts w:ascii="Courier New" w:hAnsi="Courier New" w:cs="Courier New"/>
    </w:rPr>
  </w:style>
  <w:style w:type="character" w:customStyle="1" w:styleId="WW8Num32z2">
    <w:name w:val="WW8Num32z2"/>
    <w:rsid w:val="00E80728"/>
    <w:rPr>
      <w:rFonts w:ascii="Wingdings" w:hAnsi="Wingdings" w:cs="Wingdings"/>
    </w:rPr>
  </w:style>
  <w:style w:type="character" w:customStyle="1" w:styleId="WW8Num32z3">
    <w:name w:val="WW8Num32z3"/>
    <w:rsid w:val="00E80728"/>
    <w:rPr>
      <w:rFonts w:ascii="Symbol" w:hAnsi="Symbol" w:cs="Symbol"/>
    </w:rPr>
  </w:style>
  <w:style w:type="character" w:customStyle="1" w:styleId="FontStyle30">
    <w:name w:val="Font Style30"/>
    <w:rsid w:val="00E80728"/>
    <w:rPr>
      <w:rFonts w:ascii="Times New Roman" w:hAnsi="Times New Roman" w:cs="Times New Roman"/>
      <w:sz w:val="28"/>
      <w:szCs w:val="28"/>
    </w:rPr>
  </w:style>
  <w:style w:type="paragraph" w:customStyle="1" w:styleId="318">
    <w:name w:val="Основной текст 31"/>
    <w:basedOn w:val="a3"/>
    <w:rsid w:val="00E80728"/>
    <w:pPr>
      <w:suppressAutoHyphens/>
      <w:spacing w:after="120"/>
    </w:pPr>
    <w:rPr>
      <w:sz w:val="16"/>
      <w:szCs w:val="16"/>
      <w:lang w:eastAsia="zh-CN"/>
    </w:rPr>
  </w:style>
  <w:style w:type="paragraph" w:customStyle="1" w:styleId="219">
    <w:name w:val="Основной текст с отступом 21"/>
    <w:basedOn w:val="a3"/>
    <w:rsid w:val="00E80728"/>
    <w:pPr>
      <w:suppressAutoHyphens/>
      <w:spacing w:after="120" w:line="480" w:lineRule="auto"/>
      <w:ind w:left="283"/>
    </w:pPr>
    <w:rPr>
      <w:lang w:eastAsia="zh-CN"/>
    </w:rPr>
  </w:style>
  <w:style w:type="paragraph" w:customStyle="1" w:styleId="afffffff2">
    <w:name w:val="Содержимое врезки"/>
    <w:basedOn w:val="a3"/>
    <w:rsid w:val="00E80728"/>
    <w:pPr>
      <w:suppressAutoHyphens/>
    </w:pPr>
    <w:rPr>
      <w:lang w:eastAsia="zh-CN"/>
    </w:rPr>
  </w:style>
  <w:style w:type="paragraph" w:customStyle="1" w:styleId="text1">
    <w:name w:val="text1"/>
    <w:basedOn w:val="a3"/>
    <w:rsid w:val="00E80728"/>
    <w:pPr>
      <w:spacing w:after="300"/>
    </w:pPr>
  </w:style>
  <w:style w:type="paragraph" w:styleId="afffffff3">
    <w:name w:val="TOC Heading"/>
    <w:basedOn w:val="11"/>
    <w:next w:val="a3"/>
    <w:qFormat/>
    <w:rsid w:val="00E80728"/>
    <w:pPr>
      <w:keepNext/>
      <w:keepLines/>
      <w:spacing w:before="480" w:line="276" w:lineRule="auto"/>
      <w:ind w:firstLine="0"/>
      <w:outlineLvl w:val="9"/>
    </w:pPr>
    <w:rPr>
      <w:rFonts w:ascii="Cambria" w:hAnsi="Cambria"/>
      <w:bCs/>
      <w:caps w:val="0"/>
      <w:color w:val="365F91"/>
      <w:sz w:val="28"/>
      <w:szCs w:val="28"/>
      <w:lang w:eastAsia="en-US"/>
    </w:rPr>
  </w:style>
  <w:style w:type="character" w:customStyle="1" w:styleId="FontStyle310">
    <w:name w:val="Font Style310"/>
    <w:rsid w:val="00E80728"/>
    <w:rPr>
      <w:rFonts w:ascii="Times New Roman" w:hAnsi="Times New Roman" w:cs="Times New Roman"/>
      <w:sz w:val="18"/>
      <w:szCs w:val="18"/>
    </w:rPr>
  </w:style>
  <w:style w:type="paragraph" w:customStyle="1" w:styleId="afffffff4">
    <w:name w:val="Базовый"/>
    <w:rsid w:val="00E80728"/>
    <w:pPr>
      <w:suppressAutoHyphens/>
      <w:spacing w:after="200" w:line="276" w:lineRule="auto"/>
    </w:pPr>
    <w:rPr>
      <w:rFonts w:ascii="Times New Roman" w:eastAsia="Times New Roman" w:hAnsi="Times New Roman" w:cs="Times New Roman"/>
      <w:color w:val="00000A"/>
      <w:sz w:val="24"/>
      <w:szCs w:val="24"/>
      <w:lang w:eastAsia="ru-RU"/>
    </w:rPr>
  </w:style>
  <w:style w:type="character" w:customStyle="1" w:styleId="-2">
    <w:name w:val="Интернет-ссылка"/>
    <w:rsid w:val="00E80728"/>
    <w:rPr>
      <w:rFonts w:cs="Times New Roman"/>
      <w:color w:val="0000FF"/>
      <w:u w:val="single"/>
    </w:rPr>
  </w:style>
  <w:style w:type="character" w:customStyle="1" w:styleId="textmaincenter">
    <w:name w:val="textmain_center"/>
    <w:rsid w:val="00E80728"/>
  </w:style>
  <w:style w:type="character" w:customStyle="1" w:styleId="WW8Num2z3">
    <w:name w:val="WW8Num2z3"/>
    <w:rsid w:val="00E80728"/>
  </w:style>
  <w:style w:type="character" w:customStyle="1" w:styleId="WW8Num2z4">
    <w:name w:val="WW8Num2z4"/>
    <w:rsid w:val="00E80728"/>
  </w:style>
  <w:style w:type="character" w:customStyle="1" w:styleId="WW8Num2z5">
    <w:name w:val="WW8Num2z5"/>
    <w:rsid w:val="00E80728"/>
  </w:style>
  <w:style w:type="character" w:customStyle="1" w:styleId="WW8Num2z6">
    <w:name w:val="WW8Num2z6"/>
    <w:rsid w:val="00E80728"/>
  </w:style>
  <w:style w:type="character" w:customStyle="1" w:styleId="WW8Num2z7">
    <w:name w:val="WW8Num2z7"/>
    <w:rsid w:val="00E80728"/>
  </w:style>
  <w:style w:type="character" w:customStyle="1" w:styleId="WW8Num2z8">
    <w:name w:val="WW8Num2z8"/>
    <w:rsid w:val="00E80728"/>
  </w:style>
  <w:style w:type="character" w:customStyle="1" w:styleId="WW8Num3z4">
    <w:name w:val="WW8Num3z4"/>
    <w:rsid w:val="00E80728"/>
  </w:style>
  <w:style w:type="character" w:customStyle="1" w:styleId="WW8Num3z5">
    <w:name w:val="WW8Num3z5"/>
    <w:rsid w:val="00E80728"/>
  </w:style>
  <w:style w:type="character" w:customStyle="1" w:styleId="WW8Num3z6">
    <w:name w:val="WW8Num3z6"/>
    <w:rsid w:val="00E80728"/>
  </w:style>
  <w:style w:type="character" w:customStyle="1" w:styleId="WW8Num3z7">
    <w:name w:val="WW8Num3z7"/>
    <w:rsid w:val="00E80728"/>
  </w:style>
  <w:style w:type="character" w:customStyle="1" w:styleId="WW8Num3z8">
    <w:name w:val="WW8Num3z8"/>
    <w:rsid w:val="00E80728"/>
  </w:style>
  <w:style w:type="paragraph" w:customStyle="1" w:styleId="LO-Normal">
    <w:name w:val="LO-Normal"/>
    <w:rsid w:val="00E80728"/>
    <w:pPr>
      <w:widowControl w:val="0"/>
      <w:suppressAutoHyphens/>
      <w:spacing w:after="0" w:line="240" w:lineRule="auto"/>
      <w:ind w:firstLine="420"/>
      <w:jc w:val="both"/>
    </w:pPr>
    <w:rPr>
      <w:rFonts w:ascii="Arial" w:eastAsia="Times New Roman" w:hAnsi="Arial" w:cs="Arial"/>
      <w:sz w:val="18"/>
      <w:szCs w:val="20"/>
      <w:lang w:eastAsia="zh-CN"/>
    </w:rPr>
  </w:style>
  <w:style w:type="paragraph" w:customStyle="1" w:styleId="10">
    <w:name w:val="Нумерованный список1"/>
    <w:basedOn w:val="a3"/>
    <w:rsid w:val="00E80728"/>
    <w:pPr>
      <w:numPr>
        <w:numId w:val="17"/>
      </w:numPr>
      <w:tabs>
        <w:tab w:val="left" w:pos="1429"/>
      </w:tabs>
      <w:suppressAutoHyphens/>
      <w:contextualSpacing/>
    </w:pPr>
    <w:rPr>
      <w:sz w:val="20"/>
      <w:szCs w:val="20"/>
      <w:lang w:eastAsia="zh-CN"/>
    </w:rPr>
  </w:style>
  <w:style w:type="character" w:customStyle="1" w:styleId="afffffff5">
    <w:name w:val="Символ нумерации"/>
    <w:rsid w:val="00E80728"/>
  </w:style>
  <w:style w:type="character" w:customStyle="1" w:styleId="afffffff6">
    <w:name w:val="Стиль Обычный"/>
    <w:rsid w:val="00E80728"/>
    <w:rPr>
      <w:rFonts w:ascii="Times New Roman" w:hAnsi="Times New Roman"/>
      <w:sz w:val="24"/>
    </w:rPr>
  </w:style>
  <w:style w:type="paragraph" w:customStyle="1" w:styleId="2TimesNewRoman12">
    <w:name w:val="Стиль Заголовок 2 + Times New Roman 12 пт"/>
    <w:basedOn w:val="21"/>
    <w:rsid w:val="00E80728"/>
    <w:rPr>
      <w:i w:val="0"/>
      <w:sz w:val="24"/>
      <w:lang w:eastAsia="ru-RU"/>
    </w:rPr>
  </w:style>
  <w:style w:type="paragraph" w:customStyle="1" w:styleId="afffffff7">
    <w:name w:val="Стиль Основной текст"/>
    <w:basedOn w:val="a3"/>
    <w:rsid w:val="00E80728"/>
    <w:rPr>
      <w:szCs w:val="20"/>
    </w:rPr>
  </w:style>
  <w:style w:type="character" w:customStyle="1" w:styleId="1ffff2">
    <w:name w:val="Основной текст + Полужирный1"/>
    <w:rsid w:val="00E80728"/>
    <w:rPr>
      <w:rFonts w:ascii="Times New Roman" w:hAnsi="Times New Roman" w:cs="Times New Roman"/>
      <w:b/>
      <w:bCs/>
      <w:sz w:val="20"/>
      <w:szCs w:val="20"/>
    </w:rPr>
  </w:style>
  <w:style w:type="paragraph" w:customStyle="1" w:styleId="319">
    <w:name w:val="Основной текст (3)1"/>
    <w:basedOn w:val="a3"/>
    <w:rsid w:val="00E80728"/>
    <w:pPr>
      <w:shd w:val="clear" w:color="auto" w:fill="FFFFFF"/>
      <w:spacing w:before="300" w:after="180" w:line="240" w:lineRule="atLeast"/>
    </w:pPr>
    <w:rPr>
      <w:rFonts w:ascii="Garamond" w:hAnsi="Garamond"/>
    </w:rPr>
  </w:style>
  <w:style w:type="character" w:customStyle="1" w:styleId="48">
    <w:name w:val="Основной текст (4)"/>
    <w:link w:val="413"/>
    <w:rsid w:val="00E80728"/>
    <w:rPr>
      <w:rFonts w:ascii="Garamond" w:hAnsi="Garamond"/>
      <w:sz w:val="24"/>
      <w:szCs w:val="24"/>
      <w:shd w:val="clear" w:color="auto" w:fill="FFFFFF"/>
    </w:rPr>
  </w:style>
  <w:style w:type="paragraph" w:customStyle="1" w:styleId="413">
    <w:name w:val="Основной текст (4)1"/>
    <w:basedOn w:val="a3"/>
    <w:link w:val="48"/>
    <w:rsid w:val="00E80728"/>
    <w:pPr>
      <w:shd w:val="clear" w:color="auto" w:fill="FFFFFF"/>
      <w:spacing w:before="180" w:after="60" w:line="242" w:lineRule="exact"/>
      <w:ind w:hanging="320"/>
    </w:pPr>
    <w:rPr>
      <w:rFonts w:ascii="Garamond" w:eastAsiaTheme="minorHAnsi" w:hAnsi="Garamond" w:cstheme="minorBidi"/>
      <w:lang w:eastAsia="en-US"/>
    </w:rPr>
  </w:style>
  <w:style w:type="character" w:customStyle="1" w:styleId="2fb">
    <w:name w:val="Подпись к картинке (2)"/>
    <w:link w:val="21a"/>
    <w:rsid w:val="00E80728"/>
    <w:rPr>
      <w:rFonts w:ascii="Garamond" w:hAnsi="Garamond"/>
      <w:sz w:val="24"/>
      <w:szCs w:val="24"/>
      <w:shd w:val="clear" w:color="auto" w:fill="FFFFFF"/>
    </w:rPr>
  </w:style>
  <w:style w:type="paragraph" w:customStyle="1" w:styleId="21a">
    <w:name w:val="Подпись к картинке (2)1"/>
    <w:basedOn w:val="a3"/>
    <w:link w:val="2fb"/>
    <w:rsid w:val="00E80728"/>
    <w:pPr>
      <w:shd w:val="clear" w:color="auto" w:fill="FFFFFF"/>
      <w:spacing w:line="226" w:lineRule="exact"/>
      <w:ind w:hanging="560"/>
    </w:pPr>
    <w:rPr>
      <w:rFonts w:ascii="Garamond" w:eastAsiaTheme="minorHAnsi" w:hAnsi="Garamond" w:cstheme="minorBidi"/>
      <w:lang w:eastAsia="en-US"/>
    </w:rPr>
  </w:style>
  <w:style w:type="character" w:customStyle="1" w:styleId="260">
    <w:name w:val="Основной текст (26)"/>
    <w:link w:val="261"/>
    <w:uiPriority w:val="99"/>
    <w:rsid w:val="00E80728"/>
    <w:rPr>
      <w:rFonts w:ascii="Garamond" w:hAnsi="Garamond"/>
      <w:b/>
      <w:bCs/>
      <w:sz w:val="18"/>
      <w:szCs w:val="18"/>
      <w:shd w:val="clear" w:color="auto" w:fill="FFFFFF"/>
    </w:rPr>
  </w:style>
  <w:style w:type="paragraph" w:customStyle="1" w:styleId="261">
    <w:name w:val="Основной текст (26)1"/>
    <w:basedOn w:val="a3"/>
    <w:link w:val="260"/>
    <w:uiPriority w:val="99"/>
    <w:rsid w:val="00E80728"/>
    <w:pPr>
      <w:shd w:val="clear" w:color="auto" w:fill="FFFFFF"/>
      <w:spacing w:line="240" w:lineRule="atLeast"/>
    </w:pPr>
    <w:rPr>
      <w:rFonts w:ascii="Garamond" w:eastAsiaTheme="minorHAnsi" w:hAnsi="Garamond" w:cstheme="minorBidi"/>
      <w:b/>
      <w:bCs/>
      <w:sz w:val="18"/>
      <w:szCs w:val="18"/>
      <w:lang w:eastAsia="en-US"/>
    </w:rPr>
  </w:style>
  <w:style w:type="character" w:customStyle="1" w:styleId="531">
    <w:name w:val="Основной текст (53)"/>
    <w:link w:val="5310"/>
    <w:rsid w:val="00E80728"/>
    <w:rPr>
      <w:rFonts w:ascii="Century Schoolbook" w:hAnsi="Century Schoolbook"/>
      <w:shd w:val="clear" w:color="auto" w:fill="FFFFFF"/>
    </w:rPr>
  </w:style>
  <w:style w:type="paragraph" w:customStyle="1" w:styleId="5310">
    <w:name w:val="Основной текст (53)1"/>
    <w:basedOn w:val="a3"/>
    <w:link w:val="531"/>
    <w:rsid w:val="00E80728"/>
    <w:pPr>
      <w:shd w:val="clear" w:color="auto" w:fill="FFFFFF"/>
      <w:spacing w:line="235" w:lineRule="exact"/>
      <w:jc w:val="both"/>
    </w:pPr>
    <w:rPr>
      <w:rFonts w:ascii="Century Schoolbook" w:eastAsiaTheme="minorHAnsi" w:hAnsi="Century Schoolbook" w:cstheme="minorBidi"/>
      <w:sz w:val="22"/>
      <w:szCs w:val="22"/>
      <w:lang w:eastAsia="en-US"/>
    </w:rPr>
  </w:style>
  <w:style w:type="character" w:customStyle="1" w:styleId="74">
    <w:name w:val="Основной текст (7)"/>
    <w:link w:val="711"/>
    <w:rsid w:val="00E80728"/>
    <w:rPr>
      <w:rFonts w:ascii="Century Schoolbook" w:hAnsi="Century Schoolbook"/>
      <w:sz w:val="26"/>
      <w:szCs w:val="26"/>
      <w:shd w:val="clear" w:color="auto" w:fill="FFFFFF"/>
    </w:rPr>
  </w:style>
  <w:style w:type="paragraph" w:customStyle="1" w:styleId="711">
    <w:name w:val="Основной текст (7)1"/>
    <w:basedOn w:val="a3"/>
    <w:link w:val="74"/>
    <w:rsid w:val="00E80728"/>
    <w:pPr>
      <w:shd w:val="clear" w:color="auto" w:fill="FFFFFF"/>
      <w:spacing w:after="180" w:line="240" w:lineRule="atLeast"/>
    </w:pPr>
    <w:rPr>
      <w:rFonts w:ascii="Century Schoolbook" w:eastAsiaTheme="minorHAnsi" w:hAnsi="Century Schoolbook" w:cstheme="minorBidi"/>
      <w:sz w:val="26"/>
      <w:szCs w:val="26"/>
      <w:lang w:eastAsia="en-US"/>
    </w:rPr>
  </w:style>
  <w:style w:type="character" w:customStyle="1" w:styleId="810">
    <w:name w:val="Основной текст (81)"/>
    <w:link w:val="811"/>
    <w:rsid w:val="00E80728"/>
    <w:rPr>
      <w:rFonts w:ascii="Trebuchet MS" w:hAnsi="Trebuchet MS"/>
      <w:b/>
      <w:bCs/>
      <w:sz w:val="14"/>
      <w:szCs w:val="14"/>
      <w:shd w:val="clear" w:color="auto" w:fill="FFFFFF"/>
    </w:rPr>
  </w:style>
  <w:style w:type="paragraph" w:customStyle="1" w:styleId="811">
    <w:name w:val="Основной текст (81)1"/>
    <w:basedOn w:val="a3"/>
    <w:link w:val="810"/>
    <w:rsid w:val="00E80728"/>
    <w:pPr>
      <w:shd w:val="clear" w:color="auto" w:fill="FFFFFF"/>
      <w:spacing w:line="192" w:lineRule="exact"/>
      <w:ind w:firstLine="280"/>
    </w:pPr>
    <w:rPr>
      <w:rFonts w:ascii="Trebuchet MS" w:eastAsiaTheme="minorHAnsi" w:hAnsi="Trebuchet MS" w:cstheme="minorBidi"/>
      <w:b/>
      <w:bCs/>
      <w:sz w:val="14"/>
      <w:szCs w:val="14"/>
      <w:lang w:eastAsia="en-US"/>
    </w:rPr>
  </w:style>
  <w:style w:type="character" w:customStyle="1" w:styleId="740">
    <w:name w:val="Основной текст (74)"/>
    <w:link w:val="741"/>
    <w:rsid w:val="00E80728"/>
    <w:rPr>
      <w:sz w:val="10"/>
      <w:szCs w:val="10"/>
      <w:shd w:val="clear" w:color="auto" w:fill="FFFFFF"/>
      <w:lang w:val="ru-RU" w:eastAsia="ru-RU"/>
    </w:rPr>
  </w:style>
  <w:style w:type="paragraph" w:customStyle="1" w:styleId="741">
    <w:name w:val="Основной текст (74)1"/>
    <w:basedOn w:val="a3"/>
    <w:link w:val="740"/>
    <w:rsid w:val="00E80728"/>
    <w:pPr>
      <w:shd w:val="clear" w:color="auto" w:fill="FFFFFF"/>
      <w:spacing w:line="240" w:lineRule="atLeast"/>
    </w:pPr>
    <w:rPr>
      <w:rFonts w:asciiTheme="minorHAnsi" w:eastAsiaTheme="minorHAnsi" w:hAnsiTheme="minorHAnsi" w:cstheme="minorBidi"/>
      <w:sz w:val="10"/>
      <w:szCs w:val="10"/>
    </w:rPr>
  </w:style>
  <w:style w:type="character" w:customStyle="1" w:styleId="270">
    <w:name w:val="Основной текст (27)"/>
    <w:link w:val="271"/>
    <w:rsid w:val="00E80728"/>
    <w:rPr>
      <w:rFonts w:ascii="Garamond" w:hAnsi="Garamond"/>
      <w:sz w:val="10"/>
      <w:szCs w:val="10"/>
      <w:shd w:val="clear" w:color="auto" w:fill="FFFFFF"/>
      <w:lang w:val="ru-RU" w:eastAsia="ru-RU"/>
    </w:rPr>
  </w:style>
  <w:style w:type="paragraph" w:customStyle="1" w:styleId="271">
    <w:name w:val="Основной текст (27)1"/>
    <w:basedOn w:val="a3"/>
    <w:link w:val="270"/>
    <w:rsid w:val="00E80728"/>
    <w:pPr>
      <w:shd w:val="clear" w:color="auto" w:fill="FFFFFF"/>
      <w:spacing w:line="240" w:lineRule="atLeast"/>
    </w:pPr>
    <w:rPr>
      <w:rFonts w:ascii="Garamond" w:eastAsiaTheme="minorHAnsi" w:hAnsi="Garamond" w:cstheme="minorBidi"/>
      <w:sz w:val="10"/>
      <w:szCs w:val="10"/>
    </w:rPr>
  </w:style>
  <w:style w:type="paragraph" w:customStyle="1" w:styleId="afffffff8">
    <w:name w:val="Основа"/>
    <w:basedOn w:val="a3"/>
    <w:rsid w:val="00E80728"/>
    <w:pPr>
      <w:ind w:firstLine="709"/>
      <w:jc w:val="both"/>
    </w:pPr>
    <w:rPr>
      <w:rFonts w:ascii="Verdana" w:hAnsi="Verdana"/>
      <w:bCs/>
      <w:sz w:val="20"/>
      <w:szCs w:val="20"/>
    </w:rPr>
  </w:style>
  <w:style w:type="character" w:customStyle="1" w:styleId="3f2">
    <w:name w:val="Основной текст3"/>
    <w:rsid w:val="00E80728"/>
    <w:rPr>
      <w:rFonts w:ascii="Arial" w:eastAsia="Arial" w:hAnsi="Arial" w:cs="Arial" w:hint="default"/>
      <w:spacing w:val="-10"/>
      <w:sz w:val="43"/>
      <w:szCs w:val="43"/>
      <w:shd w:val="clear" w:color="auto" w:fill="FFFFFF"/>
    </w:rPr>
  </w:style>
  <w:style w:type="paragraph" w:customStyle="1" w:styleId="127">
    <w:name w:val="Стиль По ширине Первая строка:  127 см Междустр.интервал:  полут..."/>
    <w:basedOn w:val="a3"/>
    <w:rsid w:val="00E80728"/>
    <w:pPr>
      <w:spacing w:line="360" w:lineRule="auto"/>
    </w:pPr>
    <w:rPr>
      <w:szCs w:val="20"/>
    </w:rPr>
  </w:style>
  <w:style w:type="paragraph" w:customStyle="1" w:styleId="21b">
    <w:name w:val="Красная строка 21"/>
    <w:basedOn w:val="aff9"/>
    <w:rsid w:val="00E80728"/>
    <w:pPr>
      <w:widowControl w:val="0"/>
      <w:suppressAutoHyphens/>
      <w:ind w:firstLine="210"/>
    </w:pPr>
    <w:rPr>
      <w:rFonts w:eastAsia="MS PMincho" w:cs="Mangal"/>
      <w:kern w:val="1"/>
      <w:lang w:val="en-US" w:eastAsia="hi-IN" w:bidi="hi-IN"/>
    </w:rPr>
  </w:style>
  <w:style w:type="paragraph" w:customStyle="1" w:styleId="09">
    <w:name w:val="Стиль Междустр.интервал:  множитель 09 ин"/>
    <w:basedOn w:val="a3"/>
    <w:rsid w:val="00E80728"/>
    <w:rPr>
      <w:szCs w:val="20"/>
    </w:rPr>
  </w:style>
  <w:style w:type="paragraph" w:customStyle="1" w:styleId="Style100">
    <w:name w:val="Style10"/>
    <w:basedOn w:val="a3"/>
    <w:rsid w:val="00E80728"/>
    <w:pPr>
      <w:widowControl w:val="0"/>
      <w:autoSpaceDE w:val="0"/>
      <w:autoSpaceDN w:val="0"/>
      <w:adjustRightInd w:val="0"/>
      <w:spacing w:line="321" w:lineRule="exact"/>
      <w:ind w:firstLine="485"/>
      <w:jc w:val="both"/>
    </w:pPr>
  </w:style>
  <w:style w:type="paragraph" w:customStyle="1" w:styleId="u">
    <w:name w:val="u"/>
    <w:basedOn w:val="a3"/>
    <w:rsid w:val="00E80728"/>
    <w:pPr>
      <w:spacing w:before="100" w:beforeAutospacing="1" w:after="100" w:afterAutospacing="1"/>
    </w:pPr>
  </w:style>
  <w:style w:type="character" w:customStyle="1" w:styleId="FontStyle95">
    <w:name w:val="Font Style95"/>
    <w:rsid w:val="00E80728"/>
    <w:rPr>
      <w:rFonts w:ascii="Times New Roman" w:hAnsi="Times New Roman" w:cs="Times New Roman"/>
      <w:sz w:val="22"/>
      <w:szCs w:val="22"/>
    </w:rPr>
  </w:style>
  <w:style w:type="character" w:customStyle="1" w:styleId="FontStyle94">
    <w:name w:val="Font Style94"/>
    <w:rsid w:val="00E80728"/>
    <w:rPr>
      <w:rFonts w:ascii="Times New Roman" w:hAnsi="Times New Roman" w:cs="Times New Roman"/>
      <w:b/>
      <w:bCs/>
      <w:sz w:val="22"/>
      <w:szCs w:val="22"/>
    </w:rPr>
  </w:style>
  <w:style w:type="character" w:customStyle="1" w:styleId="FontStyle231">
    <w:name w:val="Font Style231"/>
    <w:rsid w:val="00E80728"/>
    <w:rPr>
      <w:rFonts w:ascii="Times New Roman" w:hAnsi="Times New Roman" w:cs="Times New Roman"/>
      <w:sz w:val="26"/>
      <w:szCs w:val="26"/>
    </w:rPr>
  </w:style>
  <w:style w:type="character" w:customStyle="1" w:styleId="Heading1Char1">
    <w:name w:val="Heading 1 Char1"/>
    <w:aliases w:val="Знак Char1"/>
    <w:locked/>
    <w:rsid w:val="00E80728"/>
    <w:rPr>
      <w:rFonts w:ascii="Times New Roman" w:hAnsi="Times New Roman" w:cs="Tahoma"/>
      <w:b/>
      <w:bCs/>
      <w:kern w:val="32"/>
      <w:sz w:val="32"/>
      <w:szCs w:val="32"/>
      <w:lang w:eastAsia="ru-RU"/>
    </w:rPr>
  </w:style>
  <w:style w:type="character" w:customStyle="1" w:styleId="news">
    <w:name w:val="news"/>
    <w:rsid w:val="00E80728"/>
    <w:rPr>
      <w:rFonts w:ascii="Times New Roman" w:hAnsi="Times New Roman" w:cs="Times New Roman"/>
    </w:rPr>
  </w:style>
  <w:style w:type="character" w:customStyle="1" w:styleId="hl">
    <w:name w:val="hl"/>
    <w:rsid w:val="00E80728"/>
    <w:rPr>
      <w:rFonts w:cs="Times New Roman"/>
    </w:rPr>
  </w:style>
  <w:style w:type="character" w:customStyle="1" w:styleId="DocumentMapChar">
    <w:name w:val="Document Map Char"/>
    <w:semiHidden/>
    <w:locked/>
    <w:rsid w:val="00E80728"/>
    <w:rPr>
      <w:rFonts w:ascii="Tahoma" w:hAnsi="Tahoma" w:cs="Tahoma"/>
      <w:lang w:val="ru-RU" w:eastAsia="ru-RU" w:bidi="ar-SA"/>
    </w:rPr>
  </w:style>
  <w:style w:type="character" w:customStyle="1" w:styleId="BodyText3Char">
    <w:name w:val="Body Text 3 Char"/>
    <w:aliases w:val="Знак5 Char"/>
    <w:locked/>
    <w:rsid w:val="00E80728"/>
    <w:rPr>
      <w:sz w:val="16"/>
      <w:szCs w:val="16"/>
      <w:lang w:val="ru-RU" w:eastAsia="ru-RU" w:bidi="ar-SA"/>
    </w:rPr>
  </w:style>
  <w:style w:type="character" w:customStyle="1" w:styleId="BalloonTextChar">
    <w:name w:val="Balloon Text Char"/>
    <w:locked/>
    <w:rsid w:val="00E80728"/>
    <w:rPr>
      <w:rFonts w:ascii="Tahoma" w:hAnsi="Tahoma" w:cs="Tahoma"/>
      <w:sz w:val="16"/>
      <w:szCs w:val="16"/>
      <w:lang w:val="ru-RU" w:eastAsia="ru-RU" w:bidi="ar-SA"/>
    </w:rPr>
  </w:style>
  <w:style w:type="character" w:customStyle="1" w:styleId="FontStyle145">
    <w:name w:val="Font Style145"/>
    <w:rsid w:val="00E80728"/>
    <w:rPr>
      <w:rFonts w:ascii="Times New Roman" w:hAnsi="Times New Roman" w:cs="Times New Roman"/>
      <w:color w:val="000000"/>
      <w:sz w:val="18"/>
      <w:szCs w:val="18"/>
    </w:rPr>
  </w:style>
  <w:style w:type="character" w:customStyle="1" w:styleId="FontStyle215">
    <w:name w:val="Font Style215"/>
    <w:rsid w:val="00E80728"/>
    <w:rPr>
      <w:rFonts w:ascii="Times New Roman" w:hAnsi="Times New Roman" w:cs="Times New Roman"/>
      <w:b/>
      <w:bCs/>
      <w:color w:val="000000"/>
      <w:sz w:val="18"/>
      <w:szCs w:val="18"/>
    </w:rPr>
  </w:style>
  <w:style w:type="character" w:customStyle="1" w:styleId="FontStyle153">
    <w:name w:val="Font Style153"/>
    <w:rsid w:val="00E80728"/>
    <w:rPr>
      <w:rFonts w:ascii="Times New Roman" w:hAnsi="Times New Roman" w:cs="Times New Roman"/>
      <w:i/>
      <w:iCs/>
      <w:color w:val="000000"/>
      <w:sz w:val="18"/>
      <w:szCs w:val="18"/>
    </w:rPr>
  </w:style>
  <w:style w:type="paragraph" w:customStyle="1" w:styleId="Style101">
    <w:name w:val="Style101"/>
    <w:basedOn w:val="a3"/>
    <w:rsid w:val="00E80728"/>
    <w:pPr>
      <w:widowControl w:val="0"/>
      <w:suppressAutoHyphens/>
      <w:autoSpaceDE w:val="0"/>
      <w:spacing w:line="240" w:lineRule="atLeast"/>
    </w:pPr>
    <w:rPr>
      <w:sz w:val="20"/>
      <w:szCs w:val="20"/>
      <w:lang w:eastAsia="ar-SA"/>
    </w:rPr>
  </w:style>
  <w:style w:type="character" w:customStyle="1" w:styleId="FontStyle173">
    <w:name w:val="Font Style173"/>
    <w:rsid w:val="00E80728"/>
    <w:rPr>
      <w:rFonts w:ascii="Times New Roman" w:hAnsi="Times New Roman" w:cs="Times New Roman"/>
      <w:i/>
      <w:iCs/>
      <w:color w:val="000000"/>
      <w:spacing w:val="20"/>
      <w:sz w:val="18"/>
      <w:szCs w:val="18"/>
    </w:rPr>
  </w:style>
  <w:style w:type="paragraph" w:customStyle="1" w:styleId="Style92">
    <w:name w:val="Style92"/>
    <w:basedOn w:val="a3"/>
    <w:rsid w:val="00E80728"/>
    <w:pPr>
      <w:widowControl w:val="0"/>
      <w:suppressAutoHyphens/>
      <w:autoSpaceDE w:val="0"/>
      <w:spacing w:line="240" w:lineRule="atLeast"/>
    </w:pPr>
    <w:rPr>
      <w:sz w:val="20"/>
      <w:szCs w:val="20"/>
      <w:lang w:eastAsia="ar-SA"/>
    </w:rPr>
  </w:style>
  <w:style w:type="paragraph" w:customStyle="1" w:styleId="Style87">
    <w:name w:val="Style87"/>
    <w:basedOn w:val="a3"/>
    <w:rsid w:val="00E80728"/>
    <w:pPr>
      <w:widowControl w:val="0"/>
      <w:suppressAutoHyphens/>
      <w:autoSpaceDE w:val="0"/>
      <w:spacing w:line="240" w:lineRule="atLeast"/>
    </w:pPr>
    <w:rPr>
      <w:sz w:val="20"/>
      <w:szCs w:val="20"/>
      <w:lang w:eastAsia="ar-SA"/>
    </w:rPr>
  </w:style>
  <w:style w:type="paragraph" w:customStyle="1" w:styleId="Style44">
    <w:name w:val="Style44"/>
    <w:basedOn w:val="a3"/>
    <w:rsid w:val="00E80728"/>
    <w:pPr>
      <w:widowControl w:val="0"/>
      <w:autoSpaceDE w:val="0"/>
      <w:autoSpaceDN w:val="0"/>
      <w:adjustRightInd w:val="0"/>
      <w:spacing w:line="235" w:lineRule="exact"/>
      <w:ind w:hanging="202"/>
      <w:jc w:val="both"/>
    </w:pPr>
    <w:rPr>
      <w:rFonts w:ascii="Segoe UI" w:hAnsi="Segoe UI" w:cs="Segoe UI"/>
    </w:rPr>
  </w:style>
  <w:style w:type="character" w:customStyle="1" w:styleId="FontStyle235">
    <w:name w:val="Font Style235"/>
    <w:rsid w:val="00E80728"/>
    <w:rPr>
      <w:rFonts w:ascii="Arial" w:hAnsi="Arial" w:cs="Arial"/>
      <w:b/>
      <w:bCs/>
      <w:sz w:val="18"/>
      <w:szCs w:val="18"/>
    </w:rPr>
  </w:style>
  <w:style w:type="character" w:customStyle="1" w:styleId="FontStyle255">
    <w:name w:val="Font Style255"/>
    <w:rsid w:val="00E80728"/>
    <w:rPr>
      <w:rFonts w:ascii="Times New Roman" w:hAnsi="Times New Roman" w:cs="Times New Roman"/>
      <w:b/>
      <w:bCs/>
      <w:i/>
      <w:iCs/>
      <w:sz w:val="20"/>
      <w:szCs w:val="20"/>
    </w:rPr>
  </w:style>
  <w:style w:type="character" w:customStyle="1" w:styleId="FontStyle256">
    <w:name w:val="Font Style256"/>
    <w:rsid w:val="00E80728"/>
    <w:rPr>
      <w:rFonts w:ascii="Times New Roman" w:hAnsi="Times New Roman" w:cs="Times New Roman"/>
      <w:b/>
      <w:bCs/>
      <w:sz w:val="20"/>
      <w:szCs w:val="20"/>
    </w:rPr>
  </w:style>
  <w:style w:type="character" w:customStyle="1" w:styleId="FontStyle240">
    <w:name w:val="Font Style240"/>
    <w:rsid w:val="00E80728"/>
    <w:rPr>
      <w:rFonts w:ascii="Times New Roman" w:hAnsi="Times New Roman" w:cs="Times New Roman"/>
      <w:sz w:val="18"/>
      <w:szCs w:val="18"/>
    </w:rPr>
  </w:style>
  <w:style w:type="character" w:customStyle="1" w:styleId="FontStyle253">
    <w:name w:val="Font Style253"/>
    <w:rsid w:val="00E80728"/>
    <w:rPr>
      <w:rFonts w:ascii="Times New Roman" w:hAnsi="Times New Roman" w:cs="Times New Roman"/>
      <w:i/>
      <w:iCs/>
      <w:sz w:val="18"/>
      <w:szCs w:val="18"/>
    </w:rPr>
  </w:style>
  <w:style w:type="character" w:customStyle="1" w:styleId="FontStyle234">
    <w:name w:val="Font Style234"/>
    <w:rsid w:val="00E80728"/>
    <w:rPr>
      <w:rFonts w:ascii="Arial" w:hAnsi="Arial" w:cs="Arial"/>
      <w:b/>
      <w:bCs/>
      <w:sz w:val="16"/>
      <w:szCs w:val="16"/>
    </w:rPr>
  </w:style>
  <w:style w:type="paragraph" w:customStyle="1" w:styleId="Style55">
    <w:name w:val="Style55"/>
    <w:basedOn w:val="a3"/>
    <w:rsid w:val="00E80728"/>
    <w:pPr>
      <w:widowControl w:val="0"/>
      <w:autoSpaceDE w:val="0"/>
      <w:autoSpaceDN w:val="0"/>
      <w:adjustRightInd w:val="0"/>
    </w:pPr>
    <w:rPr>
      <w:rFonts w:ascii="Segoe UI" w:hAnsi="Segoe UI" w:cs="Segoe UI"/>
    </w:rPr>
  </w:style>
  <w:style w:type="paragraph" w:customStyle="1" w:styleId="Style69">
    <w:name w:val="Style69"/>
    <w:basedOn w:val="a3"/>
    <w:rsid w:val="00E80728"/>
    <w:pPr>
      <w:widowControl w:val="0"/>
      <w:autoSpaceDE w:val="0"/>
      <w:autoSpaceDN w:val="0"/>
      <w:adjustRightInd w:val="0"/>
      <w:spacing w:line="235" w:lineRule="exact"/>
      <w:ind w:hanging="206"/>
      <w:jc w:val="both"/>
    </w:pPr>
    <w:rPr>
      <w:rFonts w:ascii="Segoe UI" w:hAnsi="Segoe UI" w:cs="Segoe UI"/>
    </w:rPr>
  </w:style>
  <w:style w:type="paragraph" w:customStyle="1" w:styleId="Style72">
    <w:name w:val="Style72"/>
    <w:basedOn w:val="a3"/>
    <w:rsid w:val="00E80728"/>
    <w:pPr>
      <w:widowControl w:val="0"/>
      <w:autoSpaceDE w:val="0"/>
      <w:autoSpaceDN w:val="0"/>
      <w:adjustRightInd w:val="0"/>
    </w:pPr>
    <w:rPr>
      <w:rFonts w:ascii="Segoe UI" w:hAnsi="Segoe UI" w:cs="Segoe UI"/>
    </w:rPr>
  </w:style>
  <w:style w:type="character" w:customStyle="1" w:styleId="FontStyle271">
    <w:name w:val="Font Style271"/>
    <w:rsid w:val="00E80728"/>
    <w:rPr>
      <w:rFonts w:ascii="Arial" w:hAnsi="Arial" w:cs="Arial"/>
      <w:b/>
      <w:bCs/>
      <w:spacing w:val="-10"/>
      <w:sz w:val="18"/>
      <w:szCs w:val="18"/>
    </w:rPr>
  </w:style>
  <w:style w:type="character" w:customStyle="1" w:styleId="FontStyle38">
    <w:name w:val="Font Style38"/>
    <w:rsid w:val="00E80728"/>
    <w:rPr>
      <w:rFonts w:ascii="Times New Roman" w:hAnsi="Times New Roman" w:cs="Times New Roman"/>
      <w:sz w:val="28"/>
      <w:szCs w:val="28"/>
    </w:rPr>
  </w:style>
  <w:style w:type="character" w:customStyle="1" w:styleId="FontStyle35">
    <w:name w:val="Font Style35"/>
    <w:rsid w:val="00E80728"/>
    <w:rPr>
      <w:rFonts w:ascii="Times New Roman" w:hAnsi="Times New Roman" w:cs="Times New Roman"/>
      <w:sz w:val="26"/>
      <w:szCs w:val="26"/>
    </w:rPr>
  </w:style>
  <w:style w:type="paragraph" w:customStyle="1" w:styleId="Style15">
    <w:name w:val="Style15"/>
    <w:basedOn w:val="a3"/>
    <w:rsid w:val="00E80728"/>
    <w:pPr>
      <w:widowControl w:val="0"/>
      <w:autoSpaceDE w:val="0"/>
      <w:autoSpaceDN w:val="0"/>
      <w:adjustRightInd w:val="0"/>
      <w:spacing w:line="482" w:lineRule="exact"/>
      <w:ind w:firstLine="701"/>
      <w:jc w:val="both"/>
    </w:pPr>
  </w:style>
  <w:style w:type="paragraph" w:customStyle="1" w:styleId="Style22">
    <w:name w:val="Style22"/>
    <w:basedOn w:val="a3"/>
    <w:rsid w:val="00E80728"/>
    <w:pPr>
      <w:widowControl w:val="0"/>
      <w:autoSpaceDE w:val="0"/>
      <w:autoSpaceDN w:val="0"/>
      <w:adjustRightInd w:val="0"/>
      <w:spacing w:line="274" w:lineRule="exact"/>
    </w:pPr>
  </w:style>
  <w:style w:type="character" w:customStyle="1" w:styleId="citation">
    <w:name w:val="citation"/>
    <w:rsid w:val="00E80728"/>
  </w:style>
  <w:style w:type="character" w:customStyle="1" w:styleId="xmlemitalic10">
    <w:name w:val="xmlemitalic1"/>
    <w:rsid w:val="00E80728"/>
  </w:style>
  <w:style w:type="paragraph" w:customStyle="1" w:styleId="nospacing">
    <w:name w:val="nospacing"/>
    <w:basedOn w:val="a3"/>
    <w:rsid w:val="00E80728"/>
    <w:pPr>
      <w:spacing w:before="100" w:beforeAutospacing="1" w:after="100" w:afterAutospacing="1"/>
    </w:pPr>
  </w:style>
  <w:style w:type="paragraph" w:customStyle="1" w:styleId="afffffff9">
    <w:name w:val="...... . ......."/>
    <w:basedOn w:val="Default"/>
    <w:next w:val="Default"/>
    <w:rsid w:val="00E80728"/>
    <w:rPr>
      <w:color w:val="auto"/>
    </w:rPr>
  </w:style>
  <w:style w:type="paragraph" w:customStyle="1" w:styleId="PrilogRazd">
    <w:name w:val="Prilog Razd"/>
    <w:rsid w:val="00E80728"/>
    <w:pPr>
      <w:keepNext/>
      <w:widowControl w:val="0"/>
      <w:autoSpaceDE w:val="0"/>
      <w:autoSpaceDN w:val="0"/>
      <w:adjustRightInd w:val="0"/>
      <w:spacing w:after="200" w:line="207" w:lineRule="atLeast"/>
      <w:jc w:val="center"/>
    </w:pPr>
    <w:rPr>
      <w:rFonts w:ascii="SchoolBookCTT" w:eastAsia="Times New Roman" w:hAnsi="SchoolBookCTT" w:cs="SchoolBookCTT"/>
      <w:b/>
      <w:bCs/>
      <w:sz w:val="20"/>
      <w:szCs w:val="20"/>
      <w:lang w:eastAsia="ru-RU"/>
    </w:rPr>
  </w:style>
  <w:style w:type="character" w:customStyle="1" w:styleId="118">
    <w:name w:val="Знак1 Знак Знак1"/>
    <w:locked/>
    <w:rsid w:val="00E80728"/>
    <w:rPr>
      <w:sz w:val="24"/>
      <w:szCs w:val="24"/>
      <w:lang w:bidi="ar-SA"/>
    </w:rPr>
  </w:style>
  <w:style w:type="character" w:customStyle="1" w:styleId="2fc">
    <w:name w:val="Подзаголовок Знак Знак2"/>
    <w:aliases w:val="Подзаголовок Знак1 Знак Знак1,Подзаголовок Знак Знак Знак Знак1, Знак1 Знак Знак Знак Знак1, Знак1 Знак1 Знак Знак2,Подзаголовок Знак1 Знак2,Подзаголовок Знак Знак Знак2, Знак1 Знак Знак Знак2, Знак1 Знак1 Знак Знак3"/>
    <w:rsid w:val="00E80728"/>
    <w:rPr>
      <w:rFonts w:ascii="Calibri" w:hAnsi="Calibri"/>
      <w:i/>
      <w:iCs/>
      <w:sz w:val="24"/>
      <w:szCs w:val="24"/>
      <w:lang w:val="ru-RU" w:eastAsia="en-US" w:bidi="ar-SA"/>
    </w:rPr>
  </w:style>
  <w:style w:type="character" w:customStyle="1" w:styleId="640">
    <w:name w:val="Знак Знак64"/>
    <w:locked/>
    <w:rsid w:val="00E80728"/>
    <w:rPr>
      <w:b/>
      <w:bCs/>
      <w:sz w:val="28"/>
      <w:szCs w:val="28"/>
      <w:lang w:val="ru-RU" w:eastAsia="ru-RU" w:bidi="ar-SA"/>
    </w:rPr>
  </w:style>
  <w:style w:type="character" w:customStyle="1" w:styleId="FontStyle133">
    <w:name w:val="Font Style133"/>
    <w:rsid w:val="00E80728"/>
    <w:rPr>
      <w:rFonts w:ascii="Times New Roman" w:hAnsi="Times New Roman" w:cs="Times New Roman"/>
      <w:i/>
      <w:iCs/>
      <w:sz w:val="18"/>
      <w:szCs w:val="18"/>
    </w:rPr>
  </w:style>
  <w:style w:type="character" w:customStyle="1" w:styleId="blk3">
    <w:name w:val="blk3"/>
    <w:rsid w:val="00E80728"/>
    <w:rPr>
      <w:vanish w:val="0"/>
    </w:rPr>
  </w:style>
  <w:style w:type="paragraph" w:customStyle="1" w:styleId="afffffffa">
    <w:name w:val="Словарная статья"/>
    <w:basedOn w:val="a3"/>
    <w:next w:val="a3"/>
    <w:rsid w:val="00E80728"/>
    <w:pPr>
      <w:autoSpaceDE w:val="0"/>
      <w:autoSpaceDN w:val="0"/>
      <w:adjustRightInd w:val="0"/>
      <w:ind w:left="170" w:right="118"/>
      <w:jc w:val="both"/>
    </w:pPr>
    <w:rPr>
      <w:rFonts w:ascii="Arial" w:hAnsi="Arial"/>
      <w:sz w:val="20"/>
      <w:szCs w:val="20"/>
    </w:rPr>
  </w:style>
  <w:style w:type="character" w:customStyle="1" w:styleId="FontStyle214">
    <w:name w:val="Font Style214"/>
    <w:rsid w:val="00E80728"/>
    <w:rPr>
      <w:rFonts w:ascii="Trebuchet MS" w:hAnsi="Trebuchet MS" w:cs="Trebuchet MS"/>
      <w:b/>
      <w:bCs/>
      <w:color w:val="000000"/>
      <w:sz w:val="22"/>
      <w:szCs w:val="22"/>
    </w:rPr>
  </w:style>
  <w:style w:type="character" w:customStyle="1" w:styleId="afffffffb">
    <w:name w:val="Цветовое выделение"/>
    <w:rsid w:val="00E80728"/>
    <w:rPr>
      <w:b/>
      <w:bCs/>
      <w:color w:val="000080"/>
      <w:sz w:val="22"/>
      <w:szCs w:val="22"/>
    </w:rPr>
  </w:style>
  <w:style w:type="character" w:customStyle="1" w:styleId="afffffffc">
    <w:name w:val="Гипертекстовая ссылка"/>
    <w:rsid w:val="00E80728"/>
    <w:rPr>
      <w:b/>
      <w:bCs/>
      <w:color w:val="008000"/>
      <w:sz w:val="22"/>
      <w:szCs w:val="22"/>
      <w:u w:val="single"/>
    </w:rPr>
  </w:style>
  <w:style w:type="paragraph" w:customStyle="1" w:styleId="Tst1">
    <w:name w:val="Tst1"/>
    <w:basedOn w:val="a3"/>
    <w:rsid w:val="00E80728"/>
    <w:pPr>
      <w:jc w:val="both"/>
    </w:pPr>
    <w:rPr>
      <w:szCs w:val="20"/>
    </w:rPr>
  </w:style>
  <w:style w:type="character" w:customStyle="1" w:styleId="2fd">
    <w:name w:val="Основной текст Знак Знак2"/>
    <w:aliases w:val="Знак1 Знак1,Знак1 Знак Знак3, Знак1 Знак Знак3,Знак1 Знак3,Знак1 Знак Знак5,Знак1 Знак Знак6,Знак1 Знак Знак7,Знак1 Знак Знак8,Знак1 Знак Знак9,Знак1 Знак Знак10,Знак1 Знак Знак20,Знак1 Знак Знак201,Основной текст Знак Знак5"/>
    <w:semiHidden/>
    <w:locked/>
    <w:rsid w:val="00E80728"/>
    <w:rPr>
      <w:sz w:val="24"/>
      <w:lang w:val="ru-RU" w:eastAsia="ru-RU" w:bidi="ar-SA"/>
    </w:rPr>
  </w:style>
  <w:style w:type="character" w:customStyle="1" w:styleId="FontStyle816">
    <w:name w:val="Font Style816"/>
    <w:rsid w:val="00E80728"/>
    <w:rPr>
      <w:rFonts w:ascii="Times New Roman" w:hAnsi="Times New Roman" w:cs="Times New Roman"/>
      <w:sz w:val="20"/>
      <w:szCs w:val="20"/>
    </w:rPr>
  </w:style>
  <w:style w:type="paragraph" w:customStyle="1" w:styleId="opredelenie">
    <w:name w:val="opredelenie"/>
    <w:basedOn w:val="a3"/>
    <w:rsid w:val="00E80728"/>
    <w:pPr>
      <w:spacing w:before="100" w:beforeAutospacing="1" w:after="100" w:afterAutospacing="1"/>
    </w:pPr>
  </w:style>
  <w:style w:type="paragraph" w:customStyle="1" w:styleId="afffffffd">
    <w:name w:val="НУМ"/>
    <w:basedOn w:val="afff3"/>
    <w:next w:val="afff3"/>
    <w:rsid w:val="00E80728"/>
    <w:pPr>
      <w:spacing w:before="0" w:beforeAutospacing="0" w:after="0" w:afterAutospacing="0" w:line="264" w:lineRule="auto"/>
      <w:jc w:val="both"/>
    </w:pPr>
    <w:rPr>
      <w:rFonts w:eastAsia="Arial Unicode MS" w:cs="Arial"/>
      <w:sz w:val="30"/>
      <w:szCs w:val="16"/>
      <w:lang w:bidi="ar-SA"/>
    </w:rPr>
  </w:style>
  <w:style w:type="character" w:customStyle="1" w:styleId="49">
    <w:name w:val="Знак Знак4"/>
    <w:rsid w:val="00E80728"/>
    <w:rPr>
      <w:rFonts w:ascii="Cambria" w:eastAsia="Times New Roman" w:hAnsi="Cambria" w:cs="Times New Roman" w:hint="default"/>
      <w:b/>
      <w:bCs/>
      <w:color w:val="4F81BD"/>
      <w:sz w:val="26"/>
      <w:szCs w:val="26"/>
    </w:rPr>
  </w:style>
  <w:style w:type="character" w:customStyle="1" w:styleId="280">
    <w:name w:val="Знак Знак28"/>
    <w:locked/>
    <w:rsid w:val="00E80728"/>
    <w:rPr>
      <w:b/>
      <w:bCs/>
      <w:lang w:val="ru-RU" w:eastAsia="ru-RU" w:bidi="ar-SA"/>
    </w:rPr>
  </w:style>
  <w:style w:type="paragraph" w:customStyle="1" w:styleId="afffffffe">
    <w:name w:val="ТЕМА"/>
    <w:basedOn w:val="a3"/>
    <w:rsid w:val="00E80728"/>
    <w:pPr>
      <w:spacing w:after="60" w:line="264" w:lineRule="auto"/>
      <w:jc w:val="both"/>
    </w:pPr>
    <w:rPr>
      <w:rFonts w:ascii="Arial" w:hAnsi="Arial"/>
      <w:b/>
      <w:sz w:val="30"/>
    </w:rPr>
  </w:style>
  <w:style w:type="character" w:customStyle="1" w:styleId="3f3">
    <w:name w:val="Гиперссылка3"/>
    <w:rsid w:val="00E80728"/>
    <w:rPr>
      <w:strike w:val="0"/>
      <w:dstrike w:val="0"/>
      <w:color w:val="2C437A"/>
      <w:u w:val="none"/>
    </w:rPr>
  </w:style>
  <w:style w:type="paragraph" w:customStyle="1" w:styleId="affffffff">
    <w:name w:val="Список М"/>
    <w:basedOn w:val="afff3"/>
    <w:rsid w:val="00E80728"/>
    <w:pPr>
      <w:spacing w:before="0" w:beforeAutospacing="0" w:after="0" w:afterAutospacing="0" w:line="288" w:lineRule="auto"/>
      <w:jc w:val="both"/>
    </w:pPr>
    <w:rPr>
      <w:sz w:val="30"/>
      <w:szCs w:val="30"/>
      <w:lang w:bidi="ar-SA"/>
    </w:rPr>
  </w:style>
  <w:style w:type="character" w:customStyle="1" w:styleId="FontStyle31">
    <w:name w:val="Font Style31"/>
    <w:rsid w:val="00E80728"/>
    <w:rPr>
      <w:rFonts w:ascii="Times New Roman" w:hAnsi="Times New Roman" w:cs="Times New Roman"/>
      <w:b/>
      <w:bCs/>
      <w:sz w:val="28"/>
      <w:szCs w:val="28"/>
    </w:rPr>
  </w:style>
  <w:style w:type="character" w:customStyle="1" w:styleId="480">
    <w:name w:val="Знак Знак48"/>
    <w:locked/>
    <w:rsid w:val="00E80728"/>
    <w:rPr>
      <w:b/>
      <w:bCs/>
      <w:sz w:val="27"/>
      <w:szCs w:val="27"/>
      <w:lang w:val="ru-RU" w:eastAsia="ru-RU" w:bidi="ar-SA"/>
    </w:rPr>
  </w:style>
  <w:style w:type="character" w:customStyle="1" w:styleId="511">
    <w:name w:val="Знак5 Знак Знак1"/>
    <w:locked/>
    <w:rsid w:val="00E80728"/>
    <w:rPr>
      <w:sz w:val="16"/>
      <w:szCs w:val="16"/>
      <w:lang w:val="ru-RU" w:eastAsia="ru-RU" w:bidi="ar-SA"/>
    </w:rPr>
  </w:style>
  <w:style w:type="table" w:customStyle="1" w:styleId="1ffff3">
    <w:name w:val="Сетка таблицы1"/>
    <w:basedOn w:val="a5"/>
    <w:rsid w:val="00E807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4">
    <w:name w:val="список1"/>
    <w:basedOn w:val="a3"/>
    <w:rsid w:val="00E80728"/>
    <w:pPr>
      <w:tabs>
        <w:tab w:val="left" w:pos="0"/>
      </w:tabs>
      <w:autoSpaceDE w:val="0"/>
      <w:autoSpaceDN w:val="0"/>
      <w:adjustRightInd w:val="0"/>
      <w:ind w:firstLine="66"/>
      <w:jc w:val="both"/>
    </w:pPr>
    <w:rPr>
      <w:rFonts w:ascii="PragmaticaCTT" w:hAnsi="PragmaticaCTT"/>
      <w:sz w:val="20"/>
    </w:rPr>
  </w:style>
  <w:style w:type="character" w:customStyle="1" w:styleId="470">
    <w:name w:val="Знак Знак47"/>
    <w:rsid w:val="00E80728"/>
    <w:rPr>
      <w:b/>
      <w:bCs/>
      <w:sz w:val="28"/>
      <w:szCs w:val="28"/>
      <w:lang w:val="ru-RU" w:eastAsia="ru-RU" w:bidi="ar-SA"/>
    </w:rPr>
  </w:style>
  <w:style w:type="character" w:customStyle="1" w:styleId="hl1">
    <w:name w:val="hl1"/>
    <w:rsid w:val="00E80728"/>
    <w:rPr>
      <w:color w:val="4682B4"/>
    </w:rPr>
  </w:style>
  <w:style w:type="character" w:customStyle="1" w:styleId="font23">
    <w:name w:val="font23"/>
    <w:rsid w:val="00E80728"/>
  </w:style>
  <w:style w:type="character" w:customStyle="1" w:styleId="texttext1">
    <w:name w:val="texttext1"/>
    <w:rsid w:val="00E80728"/>
    <w:rPr>
      <w:rFonts w:ascii="Verdana" w:hAnsi="Verdana" w:hint="default"/>
      <w:b w:val="0"/>
      <w:bCs w:val="0"/>
      <w:i w:val="0"/>
      <w:iCs w:val="0"/>
      <w:caps w:val="0"/>
      <w:smallCaps w:val="0"/>
      <w:strike w:val="0"/>
      <w:dstrike w:val="0"/>
      <w:color w:val="000000"/>
      <w:sz w:val="19"/>
      <w:szCs w:val="19"/>
      <w:u w:val="none"/>
    </w:rPr>
  </w:style>
  <w:style w:type="character" w:customStyle="1" w:styleId="FontStyle64">
    <w:name w:val="Font Style64"/>
    <w:rsid w:val="00E80728"/>
    <w:rPr>
      <w:rFonts w:ascii="Times New Roman" w:hAnsi="Times New Roman" w:cs="Times New Roman" w:hint="default"/>
      <w:b/>
      <w:bCs/>
      <w:sz w:val="24"/>
      <w:szCs w:val="24"/>
    </w:rPr>
  </w:style>
  <w:style w:type="character" w:customStyle="1" w:styleId="authorabout1">
    <w:name w:val="authorabout1"/>
    <w:rsid w:val="00E80728"/>
    <w:rPr>
      <w:vanish w:val="0"/>
      <w:sz w:val="26"/>
      <w:szCs w:val="26"/>
    </w:rPr>
  </w:style>
  <w:style w:type="character" w:customStyle="1" w:styleId="authorabout">
    <w:name w:val="authorabout"/>
    <w:rsid w:val="00E80728"/>
    <w:rPr>
      <w:rFonts w:ascii="Times New Roman" w:hAnsi="Times New Roman" w:cs="Times New Roman" w:hint="default"/>
    </w:rPr>
  </w:style>
  <w:style w:type="character" w:customStyle="1" w:styleId="textbf">
    <w:name w:val="textbf"/>
    <w:rsid w:val="00E80728"/>
    <w:rPr>
      <w:rFonts w:cs="Times New Roman"/>
    </w:rPr>
  </w:style>
  <w:style w:type="character" w:customStyle="1" w:styleId="textit">
    <w:name w:val="textit"/>
    <w:rsid w:val="00E80728"/>
    <w:rPr>
      <w:rFonts w:cs="Times New Roman"/>
    </w:rPr>
  </w:style>
  <w:style w:type="character" w:customStyle="1" w:styleId="textdoc1">
    <w:name w:val="textdoc1"/>
    <w:rsid w:val="00E80728"/>
    <w:rPr>
      <w:rFonts w:cs="Times New Roman"/>
    </w:rPr>
  </w:style>
  <w:style w:type="paragraph" w:customStyle="1" w:styleId="textdoc">
    <w:name w:val="textdoc"/>
    <w:basedOn w:val="a3"/>
    <w:rsid w:val="00E80728"/>
    <w:pPr>
      <w:spacing w:before="100" w:beforeAutospacing="1" w:after="100" w:afterAutospacing="1"/>
    </w:pPr>
  </w:style>
  <w:style w:type="paragraph" w:customStyle="1" w:styleId="msonormalcxsplast">
    <w:name w:val="msonormalcxsplast"/>
    <w:basedOn w:val="a3"/>
    <w:rsid w:val="00E80728"/>
    <w:pPr>
      <w:spacing w:before="100" w:beforeAutospacing="1" w:after="100" w:afterAutospacing="1"/>
    </w:pPr>
    <w:rPr>
      <w:rFonts w:ascii="Arial" w:hAnsi="Arial" w:cs="Arial"/>
      <w:color w:val="000000"/>
      <w:sz w:val="20"/>
      <w:szCs w:val="20"/>
    </w:rPr>
  </w:style>
  <w:style w:type="paragraph" w:customStyle="1" w:styleId="msonormalcxspmiddlecxspmiddle">
    <w:name w:val="msonormalcxspmiddlecxspmiddle"/>
    <w:basedOn w:val="a3"/>
    <w:rsid w:val="00E80728"/>
    <w:pPr>
      <w:spacing w:before="100" w:beforeAutospacing="1" w:after="100" w:afterAutospacing="1"/>
    </w:pPr>
    <w:rPr>
      <w:rFonts w:ascii="Arial" w:hAnsi="Arial" w:cs="Arial"/>
      <w:color w:val="000000"/>
      <w:sz w:val="20"/>
      <w:szCs w:val="20"/>
    </w:rPr>
  </w:style>
  <w:style w:type="character" w:customStyle="1" w:styleId="FontStyle52">
    <w:name w:val="Font Style52"/>
    <w:rsid w:val="00E80728"/>
    <w:rPr>
      <w:rFonts w:ascii="Times New Roman" w:hAnsi="Times New Roman" w:cs="Times New Roman"/>
      <w:sz w:val="20"/>
      <w:szCs w:val="20"/>
    </w:rPr>
  </w:style>
  <w:style w:type="character" w:customStyle="1" w:styleId="t9">
    <w:name w:val="t9"/>
    <w:rsid w:val="00E80728"/>
  </w:style>
  <w:style w:type="character" w:customStyle="1" w:styleId="t10">
    <w:name w:val="t10"/>
    <w:rsid w:val="00E80728"/>
  </w:style>
  <w:style w:type="character" w:customStyle="1" w:styleId="snsep">
    <w:name w:val="snsep"/>
    <w:rsid w:val="00E80728"/>
  </w:style>
  <w:style w:type="character" w:customStyle="1" w:styleId="FontStyle56">
    <w:name w:val="Font Style56"/>
    <w:rsid w:val="00E80728"/>
    <w:rPr>
      <w:rFonts w:ascii="Times New Roman" w:hAnsi="Times New Roman" w:cs="Times New Roman"/>
      <w:sz w:val="22"/>
      <w:szCs w:val="22"/>
    </w:rPr>
  </w:style>
  <w:style w:type="paragraph" w:customStyle="1" w:styleId="normalrus">
    <w:name w:val="normalrus"/>
    <w:basedOn w:val="a3"/>
    <w:rsid w:val="00E80728"/>
    <w:pPr>
      <w:spacing w:before="100" w:beforeAutospacing="1" w:after="100" w:afterAutospacing="1"/>
    </w:pPr>
  </w:style>
  <w:style w:type="paragraph" w:customStyle="1" w:styleId="listnum">
    <w:name w:val="listnum"/>
    <w:basedOn w:val="a3"/>
    <w:rsid w:val="00E80728"/>
    <w:pPr>
      <w:spacing w:before="100" w:beforeAutospacing="1" w:after="100" w:afterAutospacing="1"/>
    </w:pPr>
  </w:style>
  <w:style w:type="character" w:customStyle="1" w:styleId="bold">
    <w:name w:val="bold"/>
    <w:rsid w:val="00E80728"/>
    <w:rPr>
      <w:rFonts w:cs="Times New Roman"/>
    </w:rPr>
  </w:style>
  <w:style w:type="character" w:customStyle="1" w:styleId="133">
    <w:name w:val="табл_заголовок_13 Знак"/>
    <w:link w:val="134"/>
    <w:locked/>
    <w:rsid w:val="00E80728"/>
    <w:rPr>
      <w:b/>
      <w:bCs/>
      <w:sz w:val="26"/>
      <w:lang w:eastAsia="ru-RU"/>
    </w:rPr>
  </w:style>
  <w:style w:type="paragraph" w:customStyle="1" w:styleId="134">
    <w:name w:val="табл_заголовок_13"/>
    <w:basedOn w:val="a3"/>
    <w:link w:val="133"/>
    <w:rsid w:val="00E80728"/>
    <w:pPr>
      <w:spacing w:after="240" w:line="288" w:lineRule="auto"/>
      <w:jc w:val="center"/>
    </w:pPr>
    <w:rPr>
      <w:rFonts w:asciiTheme="minorHAnsi" w:eastAsiaTheme="minorHAnsi" w:hAnsiTheme="minorHAnsi" w:cstheme="minorBidi"/>
      <w:b/>
      <w:bCs/>
      <w:sz w:val="26"/>
      <w:szCs w:val="22"/>
    </w:rPr>
  </w:style>
  <w:style w:type="paragraph" w:customStyle="1" w:styleId="PlainText1">
    <w:name w:val="Plain Text1"/>
    <w:basedOn w:val="a3"/>
    <w:rsid w:val="00E80728"/>
    <w:rPr>
      <w:rFonts w:ascii="Courier New" w:eastAsia="Calibri" w:hAnsi="Courier New"/>
      <w:sz w:val="20"/>
      <w:szCs w:val="20"/>
    </w:rPr>
  </w:style>
  <w:style w:type="paragraph" w:customStyle="1" w:styleId="a0cxspmiddle">
    <w:name w:val="a0cxspmiddle"/>
    <w:basedOn w:val="a3"/>
    <w:rsid w:val="00E80728"/>
    <w:pPr>
      <w:spacing w:before="100" w:beforeAutospacing="1" w:after="100" w:afterAutospacing="1"/>
    </w:pPr>
  </w:style>
  <w:style w:type="character" w:customStyle="1" w:styleId="wrc131">
    <w:name w:val="wrc131"/>
    <w:rsid w:val="00E80728"/>
    <w:rPr>
      <w:vanish/>
    </w:rPr>
  </w:style>
  <w:style w:type="character" w:customStyle="1" w:styleId="mw-editsection">
    <w:name w:val="mw-editsection"/>
    <w:rsid w:val="00E80728"/>
  </w:style>
  <w:style w:type="character" w:customStyle="1" w:styleId="num0">
    <w:name w:val="num0"/>
    <w:rsid w:val="00E80728"/>
  </w:style>
  <w:style w:type="paragraph" w:customStyle="1" w:styleId="c3">
    <w:name w:val="c3"/>
    <w:basedOn w:val="a3"/>
    <w:rsid w:val="00E80728"/>
    <w:pPr>
      <w:spacing w:before="100" w:beforeAutospacing="1" w:after="100" w:afterAutospacing="1"/>
    </w:pPr>
  </w:style>
  <w:style w:type="character" w:customStyle="1" w:styleId="c4">
    <w:name w:val="c4"/>
    <w:rsid w:val="00E80728"/>
  </w:style>
  <w:style w:type="paragraph" w:customStyle="1" w:styleId="HTML12">
    <w:name w:val="Стандартный HTML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copy3">
    <w:name w:val="copy3"/>
    <w:rsid w:val="00E80728"/>
    <w:rPr>
      <w:rFonts w:cs="Times New Roman"/>
    </w:rPr>
  </w:style>
  <w:style w:type="character" w:customStyle="1" w:styleId="BalloonTextChar1">
    <w:name w:val="Balloon Text Char1"/>
    <w:locked/>
    <w:rsid w:val="00E80728"/>
    <w:rPr>
      <w:rFonts w:cs="Times New Roman"/>
      <w:sz w:val="2"/>
    </w:rPr>
  </w:style>
  <w:style w:type="character" w:customStyle="1" w:styleId="highlight">
    <w:name w:val="highlight"/>
    <w:rsid w:val="00E80728"/>
    <w:rPr>
      <w:rFonts w:cs="Times New Roman"/>
    </w:rPr>
  </w:style>
  <w:style w:type="character" w:customStyle="1" w:styleId="style80">
    <w:name w:val="style8"/>
    <w:rsid w:val="00E80728"/>
    <w:rPr>
      <w:rFonts w:cs="Times New Roman"/>
    </w:rPr>
  </w:style>
  <w:style w:type="character" w:customStyle="1" w:styleId="b-serp-itemtextpassage">
    <w:name w:val="b-serp-item__text_passage"/>
    <w:rsid w:val="00E80728"/>
    <w:rPr>
      <w:rFonts w:cs="Times New Roman"/>
    </w:rPr>
  </w:style>
  <w:style w:type="character" w:customStyle="1" w:styleId="postbody">
    <w:name w:val="postbody"/>
    <w:rsid w:val="00E80728"/>
    <w:rPr>
      <w:rFonts w:cs="Times New Roman"/>
    </w:rPr>
  </w:style>
  <w:style w:type="paragraph" w:customStyle="1" w:styleId="ptx2">
    <w:name w:val="ptx2"/>
    <w:basedOn w:val="a3"/>
    <w:rsid w:val="00E80728"/>
    <w:pPr>
      <w:spacing w:before="100" w:beforeAutospacing="1" w:after="100" w:afterAutospacing="1"/>
    </w:pPr>
  </w:style>
  <w:style w:type="character" w:customStyle="1" w:styleId="512">
    <w:name w:val="Заголовок 5 Знак1"/>
    <w:locked/>
    <w:rsid w:val="00E80728"/>
    <w:rPr>
      <w:b/>
      <w:bCs/>
      <w:i/>
      <w:iCs/>
      <w:sz w:val="26"/>
      <w:szCs w:val="26"/>
    </w:rPr>
  </w:style>
  <w:style w:type="character" w:customStyle="1" w:styleId="affffffff0">
    <w:name w:val="Выделение жирным"/>
    <w:rsid w:val="00E80728"/>
    <w:rPr>
      <w:b/>
    </w:rPr>
  </w:style>
  <w:style w:type="character" w:customStyle="1" w:styleId="ListLabel1">
    <w:name w:val="ListLabel 1"/>
    <w:rsid w:val="00E80728"/>
    <w:rPr>
      <w:color w:val="000000"/>
      <w:spacing w:val="0"/>
      <w:position w:val="0"/>
      <w:sz w:val="20"/>
      <w:u w:val="none"/>
      <w:vertAlign w:val="baseline"/>
    </w:rPr>
  </w:style>
  <w:style w:type="character" w:customStyle="1" w:styleId="ListLabel2">
    <w:name w:val="ListLabel 2"/>
    <w:rsid w:val="00E80728"/>
  </w:style>
  <w:style w:type="character" w:customStyle="1" w:styleId="ListLabel3">
    <w:name w:val="ListLabel 3"/>
    <w:rsid w:val="00E80728"/>
    <w:rPr>
      <w:b/>
    </w:rPr>
  </w:style>
  <w:style w:type="character" w:customStyle="1" w:styleId="ListLabel4">
    <w:name w:val="ListLabel 4"/>
    <w:rsid w:val="00E80728"/>
  </w:style>
  <w:style w:type="character" w:customStyle="1" w:styleId="ListLabel5">
    <w:name w:val="ListLabel 5"/>
    <w:rsid w:val="00E80728"/>
    <w:rPr>
      <w:color w:val="00000A"/>
    </w:rPr>
  </w:style>
  <w:style w:type="character" w:customStyle="1" w:styleId="ListLabel6">
    <w:name w:val="ListLabel 6"/>
    <w:rsid w:val="00E80728"/>
    <w:rPr>
      <w:sz w:val="20"/>
    </w:rPr>
  </w:style>
  <w:style w:type="character" w:customStyle="1" w:styleId="2fe">
    <w:name w:val="Название Знак2"/>
    <w:locked/>
    <w:rsid w:val="00E80728"/>
    <w:rPr>
      <w:rFonts w:cs="Mangal"/>
      <w:i/>
      <w:iCs/>
      <w:color w:val="00000A"/>
      <w:sz w:val="24"/>
      <w:szCs w:val="24"/>
    </w:rPr>
  </w:style>
  <w:style w:type="character" w:customStyle="1" w:styleId="2ff">
    <w:name w:val="Схема документа Знак2"/>
    <w:locked/>
    <w:rsid w:val="00E80728"/>
    <w:rPr>
      <w:rFonts w:ascii="Tahoma" w:hAnsi="Tahoma" w:cs="Tahoma"/>
      <w:color w:val="00000A"/>
      <w:shd w:val="clear" w:color="auto" w:fill="000080"/>
    </w:rPr>
  </w:style>
  <w:style w:type="character" w:customStyle="1" w:styleId="322">
    <w:name w:val="Основной текст с отступом 3 Знак2"/>
    <w:semiHidden/>
    <w:locked/>
    <w:rsid w:val="00E80728"/>
    <w:rPr>
      <w:color w:val="00000A"/>
      <w:sz w:val="16"/>
      <w:szCs w:val="16"/>
      <w:lang w:val="ru-RU" w:eastAsia="ru-RU" w:bidi="ar-SA"/>
    </w:rPr>
  </w:style>
  <w:style w:type="character" w:customStyle="1" w:styleId="2ff0">
    <w:name w:val="Нижний колонтитул Знак2"/>
    <w:locked/>
    <w:rsid w:val="00E80728"/>
    <w:rPr>
      <w:sz w:val="24"/>
      <w:szCs w:val="24"/>
    </w:rPr>
  </w:style>
  <w:style w:type="character" w:customStyle="1" w:styleId="2ff1">
    <w:name w:val="Текст выноски Знак2"/>
    <w:locked/>
    <w:rsid w:val="00E80728"/>
    <w:rPr>
      <w:rFonts w:ascii="Tahoma" w:hAnsi="Tahoma"/>
      <w:color w:val="00000A"/>
      <w:sz w:val="16"/>
      <w:szCs w:val="16"/>
    </w:rPr>
  </w:style>
  <w:style w:type="character" w:customStyle="1" w:styleId="HTML20">
    <w:name w:val="Стандартный HTML Знак2"/>
    <w:locked/>
    <w:rsid w:val="00E80728"/>
    <w:rPr>
      <w:rFonts w:ascii="Courier New" w:hAnsi="Courier New" w:cs="Courier New"/>
      <w:color w:val="00000A"/>
    </w:rPr>
  </w:style>
  <w:style w:type="character" w:customStyle="1" w:styleId="226">
    <w:name w:val="Основной текст 2 Знак2"/>
    <w:locked/>
    <w:rsid w:val="00E80728"/>
    <w:rPr>
      <w:sz w:val="24"/>
      <w:szCs w:val="24"/>
    </w:rPr>
  </w:style>
  <w:style w:type="paragraph" w:customStyle="1" w:styleId="affffffff1">
    <w:name w:val="Заглавие"/>
    <w:basedOn w:val="afffffff4"/>
    <w:rsid w:val="00E80728"/>
    <w:pPr>
      <w:jc w:val="center"/>
    </w:pPr>
    <w:rPr>
      <w:sz w:val="20"/>
      <w:szCs w:val="20"/>
    </w:rPr>
  </w:style>
  <w:style w:type="table" w:customStyle="1" w:styleId="119">
    <w:name w:val="Сетка таблицы11"/>
    <w:basedOn w:val="a5"/>
    <w:rsid w:val="00E80728"/>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0">
    <w:name w:val="Знак Знак45"/>
    <w:rsid w:val="00E80728"/>
    <w:rPr>
      <w:b/>
      <w:bCs/>
      <w:sz w:val="22"/>
      <w:szCs w:val="22"/>
      <w:lang w:val="ru-RU" w:eastAsia="ru-RU" w:bidi="ar-SA"/>
    </w:rPr>
  </w:style>
  <w:style w:type="character" w:customStyle="1" w:styleId="420">
    <w:name w:val="Знак Знак42"/>
    <w:rsid w:val="00E80728"/>
    <w:rPr>
      <w:sz w:val="24"/>
      <w:szCs w:val="24"/>
      <w:lang w:val="ru-RU" w:eastAsia="ru-RU" w:bidi="ar-SA"/>
    </w:rPr>
  </w:style>
  <w:style w:type="character" w:customStyle="1" w:styleId="ft1834">
    <w:name w:val="ft1834"/>
    <w:rsid w:val="00E80728"/>
  </w:style>
  <w:style w:type="character" w:customStyle="1" w:styleId="ft1846">
    <w:name w:val="ft1846"/>
    <w:rsid w:val="00E80728"/>
  </w:style>
  <w:style w:type="character" w:customStyle="1" w:styleId="ft1850">
    <w:name w:val="ft1850"/>
    <w:rsid w:val="00E80728"/>
  </w:style>
  <w:style w:type="character" w:customStyle="1" w:styleId="ft1994">
    <w:name w:val="ft1994"/>
    <w:rsid w:val="00E80728"/>
  </w:style>
  <w:style w:type="character" w:customStyle="1" w:styleId="ft2006">
    <w:name w:val="ft2006"/>
    <w:rsid w:val="00E80728"/>
  </w:style>
  <w:style w:type="character" w:customStyle="1" w:styleId="ft2181">
    <w:name w:val="ft2181"/>
    <w:rsid w:val="00E80728"/>
  </w:style>
  <w:style w:type="character" w:customStyle="1" w:styleId="ft2193">
    <w:name w:val="ft2193"/>
    <w:rsid w:val="00E80728"/>
  </w:style>
  <w:style w:type="character" w:customStyle="1" w:styleId="ft2205">
    <w:name w:val="ft2205"/>
    <w:rsid w:val="00E80728"/>
  </w:style>
  <w:style w:type="character" w:customStyle="1" w:styleId="ft2213">
    <w:name w:val="ft2213"/>
    <w:rsid w:val="00E80728"/>
  </w:style>
  <w:style w:type="paragraph" w:customStyle="1" w:styleId="-10-11">
    <w:name w:val="А-10-11"/>
    <w:basedOn w:val="a3"/>
    <w:rsid w:val="00E80728"/>
    <w:pPr>
      <w:spacing w:line="233" w:lineRule="exact"/>
      <w:ind w:firstLine="397"/>
      <w:jc w:val="both"/>
    </w:pPr>
    <w:rPr>
      <w:sz w:val="20"/>
      <w:szCs w:val="20"/>
    </w:rPr>
  </w:style>
  <w:style w:type="paragraph" w:customStyle="1" w:styleId="Lang">
    <w:name w:val="Lang"/>
    <w:basedOn w:val="a3"/>
    <w:rsid w:val="00E80728"/>
    <w:pPr>
      <w:overflowPunct w:val="0"/>
      <w:autoSpaceDE w:val="0"/>
      <w:autoSpaceDN w:val="0"/>
      <w:adjustRightInd w:val="0"/>
      <w:spacing w:line="480" w:lineRule="exact"/>
      <w:ind w:right="-170" w:firstLine="567"/>
      <w:jc w:val="both"/>
      <w:textAlignment w:val="baseline"/>
    </w:pPr>
    <w:rPr>
      <w:rFonts w:ascii="Courier New" w:hAnsi="Courier New"/>
      <w:szCs w:val="20"/>
    </w:rPr>
  </w:style>
  <w:style w:type="paragraph" w:customStyle="1" w:styleId="iauiueiiiaaiio">
    <w:name w:val="iau?iue ii i?aaiio"/>
    <w:basedOn w:val="a3"/>
    <w:rsid w:val="00E80728"/>
    <w:pPr>
      <w:overflowPunct w:val="0"/>
      <w:autoSpaceDE w:val="0"/>
      <w:autoSpaceDN w:val="0"/>
      <w:adjustRightInd w:val="0"/>
      <w:jc w:val="right"/>
      <w:textAlignment w:val="baseline"/>
    </w:pPr>
    <w:rPr>
      <w:sz w:val="20"/>
      <w:szCs w:val="20"/>
    </w:rPr>
  </w:style>
  <w:style w:type="paragraph" w:customStyle="1" w:styleId="135">
    <w:name w:val="табл_текст_центр_ 13"/>
    <w:basedOn w:val="a3"/>
    <w:rsid w:val="00E80728"/>
    <w:pPr>
      <w:suppressAutoHyphens/>
      <w:jc w:val="center"/>
    </w:pPr>
    <w:rPr>
      <w:sz w:val="26"/>
      <w:lang w:eastAsia="ar-SA"/>
    </w:rPr>
  </w:style>
  <w:style w:type="paragraph" w:customStyle="1" w:styleId="2ff2">
    <w:name w:val="Заголовок_2"/>
    <w:basedOn w:val="a3"/>
    <w:rsid w:val="00E80728"/>
    <w:pPr>
      <w:spacing w:line="360" w:lineRule="auto"/>
      <w:jc w:val="both"/>
    </w:pPr>
    <w:rPr>
      <w:rFonts w:ascii="Arial" w:hAnsi="Arial"/>
      <w:b/>
      <w:i/>
      <w:sz w:val="28"/>
      <w:szCs w:val="20"/>
    </w:rPr>
  </w:style>
  <w:style w:type="paragraph" w:customStyle="1" w:styleId="affffffff2">
    <w:name w:val="Абзац_СУБД"/>
    <w:basedOn w:val="a3"/>
    <w:rsid w:val="00E80728"/>
    <w:pPr>
      <w:spacing w:line="360" w:lineRule="auto"/>
      <w:ind w:firstLine="720"/>
      <w:jc w:val="both"/>
    </w:pPr>
    <w:rPr>
      <w:rFonts w:ascii="Arial" w:hAnsi="Arial"/>
      <w:sz w:val="28"/>
      <w:szCs w:val="20"/>
    </w:rPr>
  </w:style>
  <w:style w:type="character" w:customStyle="1" w:styleId="f1">
    <w:name w:val="f1"/>
    <w:rsid w:val="00E80728"/>
    <w:rPr>
      <w:rFonts w:cs="Times New Roman"/>
    </w:rPr>
  </w:style>
  <w:style w:type="paragraph" w:customStyle="1" w:styleId="075">
    <w:name w:val="Стиль Нумерованный список + сверху: (одинарная Авто  075 пт лини..."/>
    <w:basedOn w:val="a2"/>
    <w:rsid w:val="00E80728"/>
    <w:pPr>
      <w:numPr>
        <w:numId w:val="0"/>
      </w:numPr>
      <w:tabs>
        <w:tab w:val="left" w:pos="720"/>
        <w:tab w:val="left" w:pos="1354"/>
      </w:tabs>
      <w:ind w:left="360" w:hanging="360"/>
    </w:pPr>
    <w:rPr>
      <w:sz w:val="24"/>
      <w:lang w:eastAsia="ru-RU"/>
    </w:rPr>
  </w:style>
  <w:style w:type="paragraph" w:customStyle="1" w:styleId="4a">
    <w:name w:val="Обычный4"/>
    <w:rsid w:val="00E80728"/>
    <w:pPr>
      <w:widowControl w:val="0"/>
      <w:spacing w:after="0" w:line="240" w:lineRule="auto"/>
    </w:pPr>
    <w:rPr>
      <w:rFonts w:ascii="Times New Roman" w:eastAsia="Times New Roman" w:hAnsi="Times New Roman" w:cs="Times New Roman"/>
      <w:sz w:val="20"/>
      <w:szCs w:val="20"/>
      <w:lang w:eastAsia="ru-RU"/>
    </w:rPr>
  </w:style>
  <w:style w:type="paragraph" w:customStyle="1" w:styleId="Normal1">
    <w:name w:val="Normal1"/>
    <w:rsid w:val="00E80728"/>
    <w:pPr>
      <w:widowControl w:val="0"/>
      <w:spacing w:after="0" w:line="240" w:lineRule="auto"/>
    </w:pPr>
    <w:rPr>
      <w:rFonts w:ascii="Times New Roman" w:eastAsia="Times New Roman" w:hAnsi="Times New Roman" w:cs="Times New Roman"/>
      <w:sz w:val="20"/>
      <w:szCs w:val="20"/>
      <w:lang w:eastAsia="ru-RU"/>
    </w:rPr>
  </w:style>
  <w:style w:type="table" w:customStyle="1" w:styleId="123">
    <w:name w:val="Сетка таблицы12"/>
    <w:basedOn w:val="a5"/>
    <w:rsid w:val="00E80728"/>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2">
    <w:name w:val="c2"/>
    <w:rsid w:val="00E80728"/>
  </w:style>
  <w:style w:type="character" w:customStyle="1" w:styleId="ft776">
    <w:name w:val="ft776"/>
    <w:rsid w:val="00E80728"/>
  </w:style>
  <w:style w:type="character" w:customStyle="1" w:styleId="ft431">
    <w:name w:val="ft431"/>
    <w:rsid w:val="00E80728"/>
  </w:style>
  <w:style w:type="character" w:customStyle="1" w:styleId="ft793">
    <w:name w:val="ft793"/>
    <w:rsid w:val="00E80728"/>
  </w:style>
  <w:style w:type="character" w:customStyle="1" w:styleId="ft802">
    <w:name w:val="ft802"/>
    <w:rsid w:val="00E80728"/>
  </w:style>
  <w:style w:type="character" w:customStyle="1" w:styleId="ft890">
    <w:name w:val="ft890"/>
    <w:rsid w:val="00E80728"/>
  </w:style>
  <w:style w:type="character" w:customStyle="1" w:styleId="ft904">
    <w:name w:val="ft904"/>
    <w:rsid w:val="00E80728"/>
  </w:style>
  <w:style w:type="character" w:customStyle="1" w:styleId="ft914">
    <w:name w:val="ft914"/>
    <w:rsid w:val="00E80728"/>
  </w:style>
  <w:style w:type="character" w:customStyle="1" w:styleId="HTMLPreformattedChar">
    <w:name w:val="HTML Preformatted Char"/>
    <w:locked/>
    <w:rsid w:val="00E80728"/>
    <w:rPr>
      <w:rFonts w:ascii="Courier New" w:hAnsi="Courier New" w:cs="Courier New"/>
      <w:sz w:val="20"/>
      <w:szCs w:val="20"/>
      <w:lang w:eastAsia="ru-RU"/>
    </w:rPr>
  </w:style>
  <w:style w:type="paragraph" w:customStyle="1" w:styleId="2TimesNewRoman121">
    <w:name w:val="Стиль Заголовок 2 + Times New Roman 12 пт По левому краю"/>
    <w:basedOn w:val="21"/>
    <w:rsid w:val="00E80728"/>
    <w:pPr>
      <w:keepNext w:val="0"/>
    </w:pPr>
    <w:rPr>
      <w:rFonts w:ascii="Times New Roman" w:hAnsi="Times New Roman" w:cs="Times New Roman"/>
      <w:bCs w:val="0"/>
      <w:i w:val="0"/>
      <w:iCs w:val="0"/>
      <w:kern w:val="32"/>
      <w:sz w:val="24"/>
      <w:szCs w:val="20"/>
    </w:rPr>
  </w:style>
  <w:style w:type="paragraph" w:customStyle="1" w:styleId="Heading31">
    <w:name w:val="Heading 31"/>
    <w:basedOn w:val="a3"/>
    <w:next w:val="a3"/>
    <w:rsid w:val="00E80728"/>
    <w:pPr>
      <w:keepNext/>
      <w:outlineLvl w:val="2"/>
    </w:pPr>
    <w:rPr>
      <w:rFonts w:eastAsia="Calibri"/>
      <w:szCs w:val="20"/>
    </w:rPr>
  </w:style>
  <w:style w:type="character" w:customStyle="1" w:styleId="review-h52">
    <w:name w:val="review-h52"/>
    <w:rsid w:val="00E80728"/>
    <w:rPr>
      <w:rFonts w:cs="Times New Roman"/>
      <w:b/>
      <w:bCs/>
      <w:color w:val="004080"/>
      <w:sz w:val="18"/>
      <w:szCs w:val="18"/>
      <w:u w:val="none"/>
    </w:rPr>
  </w:style>
  <w:style w:type="character" w:customStyle="1" w:styleId="BodyText2Char">
    <w:name w:val="Body Text 2 Char"/>
    <w:locked/>
    <w:rsid w:val="00E80728"/>
    <w:rPr>
      <w:rFonts w:ascii="Calibri" w:hAnsi="Calibri"/>
      <w:sz w:val="22"/>
      <w:szCs w:val="22"/>
      <w:lang w:val="ru-RU" w:eastAsia="ru-RU" w:bidi="ar-SA"/>
    </w:rPr>
  </w:style>
  <w:style w:type="paragraph" w:customStyle="1" w:styleId="1TimesNewRoman12">
    <w:name w:val="Стиль Загол. 1 ур. + Times New Roman 12 пт"/>
    <w:basedOn w:val="a3"/>
    <w:rsid w:val="00E80728"/>
    <w:pPr>
      <w:keepNext/>
      <w:autoSpaceDE w:val="0"/>
      <w:autoSpaceDN w:val="0"/>
      <w:adjustRightInd w:val="0"/>
      <w:spacing w:line="360" w:lineRule="auto"/>
      <w:jc w:val="center"/>
    </w:pPr>
    <w:rPr>
      <w:rFonts w:cs="PragmaticaCTT"/>
      <w:b/>
      <w:bCs/>
      <w:caps/>
      <w:sz w:val="26"/>
      <w:szCs w:val="20"/>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semiHidden/>
    <w:locked/>
    <w:rsid w:val="00E80728"/>
    <w:rPr>
      <w:sz w:val="24"/>
      <w:szCs w:val="24"/>
      <w:lang w:val="ru-RU" w:eastAsia="ru-RU" w:bidi="ar-SA"/>
    </w:rPr>
  </w:style>
  <w:style w:type="character" w:customStyle="1" w:styleId="BodyText2Char1">
    <w:name w:val="Body Text 2 Char1"/>
    <w:semiHidden/>
    <w:locked/>
    <w:rsid w:val="00E80728"/>
    <w:rPr>
      <w:rFonts w:ascii="Calibri" w:hAnsi="Calibri"/>
      <w:lang w:val="ru-RU" w:eastAsia="ru-RU" w:bidi="ar-SA"/>
    </w:rPr>
  </w:style>
  <w:style w:type="paragraph" w:customStyle="1" w:styleId="affffffff3">
    <w:name w:val="НаКурсач"/>
    <w:basedOn w:val="a3"/>
    <w:rsid w:val="00E80728"/>
    <w:pPr>
      <w:spacing w:line="312" w:lineRule="auto"/>
      <w:jc w:val="both"/>
    </w:pPr>
    <w:rPr>
      <w:sz w:val="28"/>
    </w:rPr>
  </w:style>
  <w:style w:type="character" w:customStyle="1" w:styleId="Heading8Char">
    <w:name w:val="Heading 8 Char"/>
    <w:semiHidden/>
    <w:locked/>
    <w:rsid w:val="00E80728"/>
    <w:rPr>
      <w:rFonts w:ascii="Cambria" w:hAnsi="Cambria"/>
      <w:color w:val="404040"/>
      <w:lang w:val="ru-RU" w:eastAsia="ru-RU" w:bidi="ar-SA"/>
    </w:rPr>
  </w:style>
  <w:style w:type="character" w:customStyle="1" w:styleId="a10">
    <w:name w:val="a1"/>
    <w:rsid w:val="00E80728"/>
    <w:rPr>
      <w:rFonts w:cs="Times New Roman"/>
    </w:rPr>
  </w:style>
  <w:style w:type="character" w:customStyle="1" w:styleId="94">
    <w:name w:val="Знак Знак9"/>
    <w:locked/>
    <w:rsid w:val="00E80728"/>
    <w:rPr>
      <w:sz w:val="16"/>
      <w:szCs w:val="16"/>
      <w:lang w:val="ru-RU" w:eastAsia="ar-SA" w:bidi="ar-SA"/>
    </w:rPr>
  </w:style>
  <w:style w:type="character" w:customStyle="1" w:styleId="136">
    <w:name w:val="Знак Знак13"/>
    <w:locked/>
    <w:rsid w:val="00E80728"/>
    <w:rPr>
      <w:b/>
      <w:bCs/>
      <w:sz w:val="27"/>
      <w:szCs w:val="27"/>
      <w:lang w:val="ru-RU" w:eastAsia="ru-RU" w:bidi="ar-SA"/>
    </w:rPr>
  </w:style>
  <w:style w:type="character" w:customStyle="1" w:styleId="1ffff5">
    <w:name w:val="Сильное выделение1"/>
    <w:rsid w:val="00E80728"/>
    <w:rPr>
      <w:b/>
    </w:rPr>
  </w:style>
  <w:style w:type="paragraph" w:customStyle="1" w:styleId="HTML13">
    <w:name w:val="Стандартный HTML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323">
    <w:name w:val="Знак Знак32"/>
    <w:rsid w:val="00E80728"/>
    <w:rPr>
      <w:rFonts w:ascii="Arial" w:hAnsi="Arial" w:cs="Arial"/>
      <w:b/>
      <w:bCs/>
      <w:kern w:val="32"/>
      <w:sz w:val="32"/>
      <w:szCs w:val="32"/>
    </w:rPr>
  </w:style>
  <w:style w:type="character" w:customStyle="1" w:styleId="31a">
    <w:name w:val="Знак Знак31"/>
    <w:rsid w:val="00E80728"/>
    <w:rPr>
      <w:rFonts w:ascii="Arial" w:hAnsi="Arial" w:cs="Arial"/>
      <w:b/>
      <w:bCs/>
      <w:sz w:val="26"/>
      <w:szCs w:val="26"/>
    </w:rPr>
  </w:style>
  <w:style w:type="character" w:customStyle="1" w:styleId="227">
    <w:name w:val="Знак Знак22"/>
    <w:rsid w:val="00E80728"/>
    <w:rPr>
      <w:sz w:val="24"/>
      <w:szCs w:val="24"/>
    </w:rPr>
  </w:style>
  <w:style w:type="character" w:customStyle="1" w:styleId="300">
    <w:name w:val="Знак Знак30"/>
    <w:rsid w:val="00E80728"/>
    <w:rPr>
      <w:b/>
      <w:bCs/>
      <w:sz w:val="28"/>
      <w:szCs w:val="28"/>
    </w:rPr>
  </w:style>
  <w:style w:type="character" w:customStyle="1" w:styleId="262">
    <w:name w:val="Знак Знак26"/>
    <w:rsid w:val="00E80728"/>
    <w:rPr>
      <w:rFonts w:ascii="Calibri" w:hAnsi="Calibri"/>
      <w:i/>
      <w:iCs/>
      <w:sz w:val="24"/>
      <w:szCs w:val="24"/>
      <w:lang w:eastAsia="en-US"/>
    </w:rPr>
  </w:style>
  <w:style w:type="character" w:customStyle="1" w:styleId="200">
    <w:name w:val="Знак Знак20"/>
    <w:rsid w:val="00E80728"/>
    <w:rPr>
      <w:sz w:val="16"/>
      <w:szCs w:val="16"/>
    </w:rPr>
  </w:style>
  <w:style w:type="character" w:customStyle="1" w:styleId="190">
    <w:name w:val="Знак Знак19"/>
    <w:rsid w:val="00E80728"/>
    <w:rPr>
      <w:sz w:val="16"/>
      <w:szCs w:val="16"/>
    </w:rPr>
  </w:style>
  <w:style w:type="character" w:customStyle="1" w:styleId="250">
    <w:name w:val="Знак Знак25"/>
    <w:rsid w:val="00E80728"/>
    <w:rPr>
      <w:sz w:val="24"/>
    </w:rPr>
  </w:style>
  <w:style w:type="paragraph" w:customStyle="1" w:styleId="324">
    <w:name w:val="Основной текст 32"/>
    <w:basedOn w:val="a3"/>
    <w:rsid w:val="00E80728"/>
    <w:pPr>
      <w:overflowPunct w:val="0"/>
      <w:autoSpaceDE w:val="0"/>
      <w:autoSpaceDN w:val="0"/>
      <w:adjustRightInd w:val="0"/>
      <w:jc w:val="center"/>
      <w:textAlignment w:val="baseline"/>
    </w:pPr>
    <w:rPr>
      <w:b/>
      <w:sz w:val="32"/>
      <w:szCs w:val="20"/>
    </w:rPr>
  </w:style>
  <w:style w:type="character" w:customStyle="1" w:styleId="82">
    <w:name w:val="Знак Знак8"/>
    <w:rsid w:val="00E80728"/>
    <w:rPr>
      <w:rFonts w:ascii="Arial" w:hAnsi="Arial" w:cs="Arial"/>
      <w:b/>
      <w:bCs/>
      <w:i/>
      <w:iCs/>
      <w:sz w:val="28"/>
      <w:szCs w:val="28"/>
      <w:lang w:val="ru-RU" w:eastAsia="en-US" w:bidi="ar-SA"/>
    </w:rPr>
  </w:style>
  <w:style w:type="character" w:customStyle="1" w:styleId="field-content">
    <w:name w:val="field-content"/>
    <w:rsid w:val="00E80728"/>
  </w:style>
  <w:style w:type="character" w:customStyle="1" w:styleId="reference-text">
    <w:name w:val="reference-text"/>
    <w:rsid w:val="00E80728"/>
  </w:style>
  <w:style w:type="paragraph" w:customStyle="1" w:styleId="snip1">
    <w:name w:val="snip1"/>
    <w:basedOn w:val="a3"/>
    <w:rsid w:val="00E80728"/>
    <w:pPr>
      <w:spacing w:before="49" w:line="300" w:lineRule="atLeast"/>
    </w:pPr>
    <w:rPr>
      <w:color w:val="000000"/>
    </w:rPr>
  </w:style>
  <w:style w:type="paragraph" w:customStyle="1" w:styleId="Style74">
    <w:name w:val="Style74"/>
    <w:basedOn w:val="a3"/>
    <w:rsid w:val="00E80728"/>
    <w:pPr>
      <w:widowControl w:val="0"/>
      <w:autoSpaceDE w:val="0"/>
      <w:autoSpaceDN w:val="0"/>
      <w:adjustRightInd w:val="0"/>
      <w:spacing w:line="274" w:lineRule="exact"/>
      <w:ind w:firstLine="293"/>
      <w:jc w:val="both"/>
    </w:pPr>
  </w:style>
  <w:style w:type="character" w:customStyle="1" w:styleId="513">
    <w:name w:val="Знак Знак51"/>
    <w:locked/>
    <w:rsid w:val="00E80728"/>
    <w:rPr>
      <w:b/>
      <w:caps/>
      <w:sz w:val="24"/>
      <w:szCs w:val="24"/>
      <w:lang w:val="ru-RU" w:eastAsia="ru-RU" w:bidi="ar-SA"/>
    </w:rPr>
  </w:style>
  <w:style w:type="paragraph" w:customStyle="1" w:styleId="affffffff4">
    <w:name w:val="Основной текст с отступо"/>
    <w:basedOn w:val="a3"/>
    <w:rsid w:val="00E80728"/>
    <w:pPr>
      <w:ind w:left="-340" w:firstLine="720"/>
    </w:pPr>
    <w:rPr>
      <w:sz w:val="36"/>
      <w:szCs w:val="20"/>
    </w:rPr>
  </w:style>
  <w:style w:type="paragraph" w:customStyle="1" w:styleId="Standard">
    <w:name w:val="Standard"/>
    <w:rsid w:val="00E80728"/>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paragraph" w:customStyle="1" w:styleId="1ffff6">
    <w:name w:val="Подзаголовок 1"/>
    <w:basedOn w:val="a3"/>
    <w:next w:val="a3"/>
    <w:rsid w:val="00E80728"/>
    <w:pPr>
      <w:autoSpaceDE w:val="0"/>
      <w:autoSpaceDN w:val="0"/>
      <w:adjustRightInd w:val="0"/>
      <w:jc w:val="center"/>
    </w:pPr>
    <w:rPr>
      <w:rFonts w:ascii="PragmaticaCTT" w:hAnsi="PragmaticaCTT" w:cs="PragmaticaCTT"/>
      <w:b/>
      <w:bCs/>
      <w:sz w:val="22"/>
      <w:szCs w:val="22"/>
    </w:rPr>
  </w:style>
  <w:style w:type="character" w:customStyle="1" w:styleId="Sylfaen1">
    <w:name w:val="Основной текст + Sylfaen1"/>
    <w:aliases w:val="10 pt"/>
    <w:rsid w:val="00E80728"/>
    <w:rPr>
      <w:rFonts w:ascii="Sylfaen" w:hAnsi="Sylfaen" w:cs="Sylfaen"/>
      <w:sz w:val="20"/>
      <w:szCs w:val="20"/>
      <w:u w:val="none"/>
    </w:rPr>
  </w:style>
  <w:style w:type="character" w:customStyle="1" w:styleId="Sylfaen">
    <w:name w:val="Основной текст + Sylfaen"/>
    <w:aliases w:val="9,5 pt,Колонтитул + Microsoft Sans Serif1,6,Колонтитул + Microsoft Sans Serif3,5 pt2,13 pt"/>
    <w:rsid w:val="00E80728"/>
    <w:rPr>
      <w:rFonts w:ascii="Sylfaen" w:hAnsi="Sylfaen" w:cs="Sylfaen"/>
      <w:sz w:val="19"/>
      <w:szCs w:val="19"/>
      <w:u w:val="none"/>
    </w:rPr>
  </w:style>
  <w:style w:type="character" w:customStyle="1" w:styleId="520">
    <w:name w:val="Знак Знак52"/>
    <w:rsid w:val="00E80728"/>
    <w:rPr>
      <w:rFonts w:ascii="Arial" w:eastAsia="Times New Roman" w:hAnsi="Arial" w:cs="Arial"/>
      <w:b/>
      <w:bCs/>
      <w:i/>
      <w:iCs/>
      <w:sz w:val="28"/>
      <w:szCs w:val="28"/>
    </w:rPr>
  </w:style>
  <w:style w:type="paragraph" w:customStyle="1" w:styleId="a3cxspmiddle">
    <w:name w:val="a3cxspmiddle"/>
    <w:basedOn w:val="a3"/>
    <w:rsid w:val="00E80728"/>
    <w:pPr>
      <w:spacing w:before="100" w:beforeAutospacing="1" w:after="100" w:afterAutospacing="1"/>
    </w:pPr>
    <w:rPr>
      <w:color w:val="000000"/>
    </w:rPr>
  </w:style>
  <w:style w:type="paragraph" w:customStyle="1" w:styleId="a3cxsplast">
    <w:name w:val="a3cxsplast"/>
    <w:basedOn w:val="a3"/>
    <w:rsid w:val="00E80728"/>
    <w:pPr>
      <w:spacing w:before="100" w:beforeAutospacing="1" w:after="100" w:afterAutospacing="1"/>
    </w:pPr>
    <w:rPr>
      <w:color w:val="000000"/>
    </w:rPr>
  </w:style>
  <w:style w:type="character" w:customStyle="1" w:styleId="ft1786">
    <w:name w:val="ft1786"/>
    <w:uiPriority w:val="99"/>
    <w:rsid w:val="00E80728"/>
  </w:style>
  <w:style w:type="character" w:customStyle="1" w:styleId="c16">
    <w:name w:val="c16"/>
    <w:rsid w:val="00E80728"/>
  </w:style>
  <w:style w:type="character" w:customStyle="1" w:styleId="BodyTextChar1">
    <w:name w:val="Body Text Char1"/>
    <w:aliases w:val="Знак1 Char"/>
    <w:locked/>
    <w:rsid w:val="00E80728"/>
    <w:rPr>
      <w:sz w:val="24"/>
      <w:lang w:val="ru-RU" w:eastAsia="ru-RU"/>
    </w:rPr>
  </w:style>
  <w:style w:type="character" w:customStyle="1" w:styleId="font7">
    <w:name w:val="font7"/>
    <w:rsid w:val="00E80728"/>
  </w:style>
  <w:style w:type="paragraph" w:customStyle="1" w:styleId="affffffff5">
    <w:name w:val="Знак Знак Знак Знак Знак Знак Знак Знак Знак Знак"/>
    <w:basedOn w:val="a3"/>
    <w:rsid w:val="00E80728"/>
    <w:pPr>
      <w:spacing w:after="160" w:line="240" w:lineRule="exact"/>
    </w:pPr>
    <w:rPr>
      <w:rFonts w:ascii="Verdana" w:hAnsi="Verdana" w:cs="Verdana"/>
      <w:sz w:val="20"/>
      <w:szCs w:val="20"/>
      <w:lang w:val="en-US" w:eastAsia="en-US"/>
    </w:rPr>
  </w:style>
  <w:style w:type="character" w:customStyle="1" w:styleId="FontStyle79">
    <w:name w:val="Font Style79"/>
    <w:rsid w:val="00E80728"/>
    <w:rPr>
      <w:rFonts w:ascii="Times New Roman" w:hAnsi="Times New Roman" w:cs="Times New Roman"/>
      <w:sz w:val="16"/>
      <w:szCs w:val="16"/>
    </w:rPr>
  </w:style>
  <w:style w:type="character" w:customStyle="1" w:styleId="FontStyle57">
    <w:name w:val="Font Style57"/>
    <w:rsid w:val="00E80728"/>
    <w:rPr>
      <w:rFonts w:ascii="Times New Roman" w:hAnsi="Times New Roman" w:cs="Times New Roman"/>
      <w:b/>
      <w:bCs/>
      <w:sz w:val="16"/>
      <w:szCs w:val="16"/>
    </w:rPr>
  </w:style>
  <w:style w:type="character" w:customStyle="1" w:styleId="FontStyle32">
    <w:name w:val="Font Style32"/>
    <w:rsid w:val="00E80728"/>
    <w:rPr>
      <w:rFonts w:ascii="Times New Roman" w:hAnsi="Times New Roman" w:cs="Times New Roman"/>
      <w:i/>
      <w:iCs/>
      <w:sz w:val="26"/>
      <w:szCs w:val="26"/>
    </w:rPr>
  </w:style>
  <w:style w:type="paragraph" w:customStyle="1" w:styleId="iditems">
    <w:name w:val="iditems"/>
    <w:basedOn w:val="a3"/>
    <w:rsid w:val="00E80728"/>
    <w:pPr>
      <w:spacing w:before="75" w:after="150"/>
    </w:pPr>
  </w:style>
  <w:style w:type="character" w:customStyle="1" w:styleId="pseudo-href5">
    <w:name w:val="pseudo-href5"/>
    <w:rsid w:val="00E80728"/>
  </w:style>
  <w:style w:type="character" w:customStyle="1" w:styleId="title1">
    <w:name w:val="title1"/>
    <w:rsid w:val="00E80728"/>
    <w:rPr>
      <w:rFonts w:ascii="Verdana" w:hAnsi="Verdana" w:hint="default"/>
      <w:color w:val="301007"/>
      <w:sz w:val="30"/>
      <w:szCs w:val="30"/>
    </w:rPr>
  </w:style>
  <w:style w:type="paragraph" w:customStyle="1" w:styleId="325">
    <w:name w:val="Заголовок 32"/>
    <w:basedOn w:val="a3"/>
    <w:next w:val="a3"/>
    <w:rsid w:val="00E80728"/>
    <w:pPr>
      <w:keepNext/>
      <w:snapToGrid w:val="0"/>
      <w:spacing w:before="240" w:after="60"/>
    </w:pPr>
    <w:rPr>
      <w:rFonts w:ascii="Arial" w:hAnsi="Arial"/>
      <w:szCs w:val="20"/>
    </w:rPr>
  </w:style>
  <w:style w:type="character" w:customStyle="1" w:styleId="2ff3">
    <w:name w:val="Заголовок 2 Знак Знак Знак"/>
    <w:rsid w:val="00E80728"/>
    <w:rPr>
      <w:rFonts w:ascii="Arial" w:hAnsi="Arial" w:cs="Arial"/>
      <w:b/>
      <w:bCs/>
      <w:i/>
      <w:iCs/>
      <w:sz w:val="28"/>
      <w:szCs w:val="28"/>
      <w:lang w:val="en-US" w:eastAsia="en-US" w:bidi="ar-SA"/>
    </w:rPr>
  </w:style>
  <w:style w:type="character" w:customStyle="1" w:styleId="ft21391">
    <w:name w:val="ft21391"/>
    <w:rsid w:val="00E80728"/>
    <w:rPr>
      <w:rFonts w:ascii="Times" w:hAnsi="Times" w:hint="default"/>
      <w:color w:val="000000"/>
      <w:spacing w:val="13"/>
      <w:sz w:val="24"/>
      <w:szCs w:val="24"/>
    </w:rPr>
  </w:style>
  <w:style w:type="character" w:customStyle="1" w:styleId="ft21791">
    <w:name w:val="ft21791"/>
    <w:rsid w:val="00E80728"/>
    <w:rPr>
      <w:rFonts w:ascii="Times" w:hAnsi="Times" w:hint="default"/>
      <w:color w:val="000000"/>
      <w:spacing w:val="13"/>
      <w:sz w:val="24"/>
      <w:szCs w:val="24"/>
    </w:rPr>
  </w:style>
  <w:style w:type="character" w:customStyle="1" w:styleId="ft23581">
    <w:name w:val="ft23581"/>
    <w:rsid w:val="00E80728"/>
    <w:rPr>
      <w:rFonts w:ascii="Times" w:hAnsi="Times" w:hint="default"/>
      <w:color w:val="000000"/>
      <w:spacing w:val="13"/>
      <w:sz w:val="24"/>
      <w:szCs w:val="24"/>
    </w:rPr>
  </w:style>
  <w:style w:type="character" w:customStyle="1" w:styleId="ft22941">
    <w:name w:val="ft22941"/>
    <w:rsid w:val="00E80728"/>
    <w:rPr>
      <w:rFonts w:ascii="Times" w:hAnsi="Times" w:hint="default"/>
      <w:color w:val="000000"/>
      <w:spacing w:val="13"/>
      <w:sz w:val="24"/>
      <w:szCs w:val="24"/>
    </w:rPr>
  </w:style>
  <w:style w:type="character" w:customStyle="1" w:styleId="garantcommenttitle1">
    <w:name w:val="garantcommenttitle1"/>
    <w:rsid w:val="00E80728"/>
    <w:rPr>
      <w:sz w:val="22"/>
      <w:szCs w:val="22"/>
    </w:rPr>
  </w:style>
  <w:style w:type="paragraph" w:customStyle="1" w:styleId="affffffff6">
    <w:name w:val="Текст диссертации"/>
    <w:basedOn w:val="a3"/>
    <w:rsid w:val="00E80728"/>
    <w:pPr>
      <w:overflowPunct w:val="0"/>
      <w:autoSpaceDE w:val="0"/>
      <w:autoSpaceDN w:val="0"/>
      <w:adjustRightInd w:val="0"/>
      <w:spacing w:line="360" w:lineRule="auto"/>
      <w:ind w:firstLine="709"/>
      <w:jc w:val="both"/>
    </w:pPr>
    <w:rPr>
      <w:sz w:val="28"/>
      <w:szCs w:val="20"/>
    </w:rPr>
  </w:style>
  <w:style w:type="character" w:customStyle="1" w:styleId="3200">
    <w:name w:val="Основной текст (3) + Полужирный20"/>
    <w:aliases w:val="Курсив19"/>
    <w:rsid w:val="00E80728"/>
    <w:rPr>
      <w:rFonts w:ascii="Times New Roman" w:hAnsi="Times New Roman"/>
      <w:b/>
      <w:i/>
      <w:spacing w:val="0"/>
      <w:sz w:val="23"/>
    </w:rPr>
  </w:style>
  <w:style w:type="paragraph" w:customStyle="1" w:styleId="src">
    <w:name w:val="src"/>
    <w:basedOn w:val="a3"/>
    <w:rsid w:val="00E80728"/>
    <w:pPr>
      <w:spacing w:after="225"/>
    </w:pPr>
    <w:rPr>
      <w:i/>
      <w:iCs/>
      <w:color w:val="939756"/>
      <w:sz w:val="17"/>
      <w:szCs w:val="17"/>
    </w:rPr>
  </w:style>
  <w:style w:type="paragraph" w:customStyle="1" w:styleId="3f4">
    <w:name w:val="Обычный3"/>
    <w:rsid w:val="00E80728"/>
    <w:pPr>
      <w:spacing w:after="0" w:line="240" w:lineRule="auto"/>
    </w:pPr>
    <w:rPr>
      <w:rFonts w:ascii="Times New Roman" w:eastAsia="Times New Roman" w:hAnsi="Times New Roman" w:cs="Times New Roman"/>
      <w:snapToGrid w:val="0"/>
      <w:sz w:val="20"/>
      <w:szCs w:val="20"/>
      <w:lang w:eastAsia="ru-RU"/>
    </w:rPr>
  </w:style>
  <w:style w:type="paragraph" w:customStyle="1" w:styleId="Style545">
    <w:name w:val="Style545"/>
    <w:basedOn w:val="a3"/>
    <w:rsid w:val="00E80728"/>
    <w:pPr>
      <w:widowControl w:val="0"/>
      <w:autoSpaceDE w:val="0"/>
      <w:autoSpaceDN w:val="0"/>
      <w:adjustRightInd w:val="0"/>
      <w:spacing w:line="317" w:lineRule="exact"/>
      <w:ind w:firstLine="355"/>
      <w:jc w:val="both"/>
    </w:pPr>
  </w:style>
  <w:style w:type="character" w:customStyle="1" w:styleId="FontStyle924">
    <w:name w:val="Font Style924"/>
    <w:rsid w:val="00E80728"/>
    <w:rPr>
      <w:rFonts w:ascii="Times New Roman" w:hAnsi="Times New Roman" w:cs="Times New Roman"/>
      <w:b/>
      <w:bCs/>
      <w:i/>
      <w:iCs/>
      <w:sz w:val="12"/>
      <w:szCs w:val="12"/>
    </w:rPr>
  </w:style>
  <w:style w:type="paragraph" w:customStyle="1" w:styleId="Style451">
    <w:name w:val="Style451"/>
    <w:basedOn w:val="a3"/>
    <w:rsid w:val="00E80728"/>
    <w:pPr>
      <w:widowControl w:val="0"/>
      <w:autoSpaceDE w:val="0"/>
      <w:autoSpaceDN w:val="0"/>
      <w:adjustRightInd w:val="0"/>
    </w:pPr>
  </w:style>
  <w:style w:type="character" w:customStyle="1" w:styleId="FontStyle818">
    <w:name w:val="Font Style818"/>
    <w:rsid w:val="00E80728"/>
    <w:rPr>
      <w:rFonts w:ascii="Times New Roman" w:hAnsi="Times New Roman" w:cs="Times New Roman"/>
      <w:b/>
      <w:bCs/>
      <w:sz w:val="16"/>
      <w:szCs w:val="16"/>
    </w:rPr>
  </w:style>
  <w:style w:type="character" w:customStyle="1" w:styleId="FontStyle998">
    <w:name w:val="Font Style998"/>
    <w:rsid w:val="00E80728"/>
    <w:rPr>
      <w:rFonts w:ascii="Times New Roman" w:hAnsi="Times New Roman" w:cs="Times New Roman"/>
      <w:b/>
      <w:bCs/>
      <w:spacing w:val="-10"/>
      <w:sz w:val="22"/>
      <w:szCs w:val="22"/>
    </w:rPr>
  </w:style>
  <w:style w:type="paragraph" w:customStyle="1" w:styleId="Style411">
    <w:name w:val="Style411"/>
    <w:basedOn w:val="a3"/>
    <w:rsid w:val="00E80728"/>
    <w:pPr>
      <w:widowControl w:val="0"/>
      <w:autoSpaceDE w:val="0"/>
      <w:autoSpaceDN w:val="0"/>
      <w:adjustRightInd w:val="0"/>
    </w:pPr>
  </w:style>
  <w:style w:type="character" w:customStyle="1" w:styleId="FontStyle812">
    <w:name w:val="Font Style812"/>
    <w:rsid w:val="00E80728"/>
    <w:rPr>
      <w:rFonts w:ascii="Times New Roman" w:hAnsi="Times New Roman" w:cs="Times New Roman"/>
      <w:b/>
      <w:bCs/>
      <w:spacing w:val="-10"/>
      <w:sz w:val="30"/>
      <w:szCs w:val="30"/>
    </w:rPr>
  </w:style>
  <w:style w:type="character" w:customStyle="1" w:styleId="FontStyle947">
    <w:name w:val="Font Style947"/>
    <w:rsid w:val="00E80728"/>
    <w:rPr>
      <w:rFonts w:ascii="Times New Roman" w:hAnsi="Times New Roman" w:cs="Times New Roman"/>
      <w:i/>
      <w:iCs/>
      <w:spacing w:val="10"/>
      <w:sz w:val="16"/>
      <w:szCs w:val="16"/>
    </w:rPr>
  </w:style>
  <w:style w:type="paragraph" w:customStyle="1" w:styleId="1TimesNewRoman120">
    <w:name w:val="Стиль Заголовок 1 + Times New Roman 12 пт не полужирный"/>
    <w:basedOn w:val="11"/>
    <w:rsid w:val="00E80728"/>
    <w:pPr>
      <w:keepNext/>
      <w:spacing w:before="240" w:after="60"/>
      <w:ind w:firstLine="0"/>
    </w:pPr>
    <w:rPr>
      <w:rFonts w:cs="Arial"/>
      <w:b w:val="0"/>
      <w:caps w:val="0"/>
      <w:kern w:val="32"/>
      <w:szCs w:val="32"/>
    </w:rPr>
  </w:style>
  <w:style w:type="paragraph" w:customStyle="1" w:styleId="2TimesNewRoman122">
    <w:name w:val="Стиль Заголовок 2 + Times New Roman 12 пт не полужирный"/>
    <w:basedOn w:val="21"/>
    <w:rsid w:val="00E80728"/>
    <w:rPr>
      <w:rFonts w:ascii="Times New Roman" w:hAnsi="Times New Roman"/>
      <w:bCs w:val="0"/>
      <w:i w:val="0"/>
      <w:sz w:val="24"/>
      <w:lang w:eastAsia="ru-RU"/>
    </w:rPr>
  </w:style>
  <w:style w:type="paragraph" w:customStyle="1" w:styleId="2TimesNewRoman1210">
    <w:name w:val="Стиль Заголовок 2 + Times New Roman 12 пт не полужирный1"/>
    <w:basedOn w:val="21"/>
    <w:rsid w:val="00E80728"/>
    <w:rPr>
      <w:rFonts w:ascii="Times New Roman" w:hAnsi="Times New Roman"/>
      <w:bCs w:val="0"/>
      <w:i w:val="0"/>
      <w:sz w:val="24"/>
      <w:lang w:eastAsia="ru-RU"/>
    </w:rPr>
  </w:style>
  <w:style w:type="paragraph" w:customStyle="1" w:styleId="2TimesNewRoman1220">
    <w:name w:val="Стиль Заголовок 2 + Times New Roman 12 пт не полужирный2"/>
    <w:basedOn w:val="21"/>
    <w:rsid w:val="00E80728"/>
    <w:rPr>
      <w:rFonts w:ascii="Times New Roman" w:hAnsi="Times New Roman"/>
      <w:bCs w:val="0"/>
      <w:i w:val="0"/>
      <w:sz w:val="24"/>
      <w:lang w:eastAsia="ru-RU"/>
    </w:rPr>
  </w:style>
  <w:style w:type="paragraph" w:customStyle="1" w:styleId="2TimesNewRoman123">
    <w:name w:val="Стиль Заголовок 2 + Times New Roman 12 пт не полужирный3"/>
    <w:basedOn w:val="21"/>
    <w:rsid w:val="00E80728"/>
    <w:rPr>
      <w:rFonts w:ascii="Times New Roman" w:hAnsi="Times New Roman"/>
      <w:bCs w:val="0"/>
      <w:i w:val="0"/>
      <w:sz w:val="24"/>
      <w:lang w:eastAsia="ru-RU"/>
    </w:rPr>
  </w:style>
  <w:style w:type="paragraph" w:customStyle="1" w:styleId="2TimesNewRoman124">
    <w:name w:val="Стиль Заголовок 2 + Times New Roman 12 пт не полужирный4"/>
    <w:basedOn w:val="21"/>
    <w:rsid w:val="00E80728"/>
    <w:rPr>
      <w:rFonts w:ascii="Times New Roman" w:hAnsi="Times New Roman"/>
      <w:bCs w:val="0"/>
      <w:i w:val="0"/>
      <w:sz w:val="24"/>
      <w:lang w:eastAsia="ru-RU"/>
    </w:rPr>
  </w:style>
  <w:style w:type="paragraph" w:customStyle="1" w:styleId="2TimesNewRoman125">
    <w:name w:val="Стиль Заголовок 2 + Times New Roman 12 пт не полужирный5"/>
    <w:basedOn w:val="21"/>
    <w:rsid w:val="00E80728"/>
    <w:rPr>
      <w:rFonts w:ascii="Times New Roman" w:hAnsi="Times New Roman"/>
      <w:bCs w:val="0"/>
      <w:i w:val="0"/>
      <w:sz w:val="24"/>
      <w:lang w:eastAsia="ru-RU"/>
    </w:rPr>
  </w:style>
  <w:style w:type="paragraph" w:customStyle="1" w:styleId="2TimesNewRoman126">
    <w:name w:val="Стиль Заголовок 2 + Times New Roman 12 пт не полужирный6"/>
    <w:basedOn w:val="21"/>
    <w:rsid w:val="00E80728"/>
    <w:rPr>
      <w:rFonts w:ascii="Times New Roman" w:hAnsi="Times New Roman"/>
      <w:bCs w:val="0"/>
      <w:i w:val="0"/>
      <w:sz w:val="24"/>
      <w:lang w:eastAsia="ru-RU"/>
    </w:rPr>
  </w:style>
  <w:style w:type="paragraph" w:customStyle="1" w:styleId="2TimesNewRoman127">
    <w:name w:val="Заголовок 2 + Times New Roman 12 пт не полужирный7"/>
    <w:basedOn w:val="21"/>
    <w:rsid w:val="00E80728"/>
    <w:rPr>
      <w:rFonts w:ascii="Times New Roman" w:hAnsi="Times New Roman"/>
      <w:bCs w:val="0"/>
      <w:i w:val="0"/>
      <w:sz w:val="24"/>
      <w:lang w:eastAsia="ru-RU"/>
    </w:rPr>
  </w:style>
  <w:style w:type="paragraph" w:customStyle="1" w:styleId="2TimesNewRoman1270">
    <w:name w:val="Стиль Заголовок 2 + Times New Roman 12 пт не полужирный7"/>
    <w:basedOn w:val="21"/>
    <w:rsid w:val="00E80728"/>
    <w:rPr>
      <w:rFonts w:ascii="Times New Roman" w:hAnsi="Times New Roman"/>
      <w:bCs w:val="0"/>
      <w:i w:val="0"/>
      <w:sz w:val="24"/>
      <w:lang w:eastAsia="ru-RU"/>
    </w:rPr>
  </w:style>
  <w:style w:type="paragraph" w:customStyle="1" w:styleId="1TimesNewRoman121">
    <w:name w:val="Стиль Заголовок 1 + Times New Roman 12 пт не полужирный1"/>
    <w:basedOn w:val="11"/>
    <w:rsid w:val="00E80728"/>
    <w:pPr>
      <w:keepNext/>
      <w:spacing w:before="240" w:after="60"/>
      <w:ind w:firstLine="0"/>
    </w:pPr>
    <w:rPr>
      <w:rFonts w:cs="Arial"/>
      <w:caps w:val="0"/>
      <w:kern w:val="32"/>
      <w:szCs w:val="32"/>
    </w:rPr>
  </w:style>
  <w:style w:type="paragraph" w:customStyle="1" w:styleId="2TimesNewRoman128">
    <w:name w:val="Стиль Заголовок 2 + Times New Roman 12 пт не полужирный8"/>
    <w:basedOn w:val="21"/>
    <w:rsid w:val="00E80728"/>
    <w:rPr>
      <w:rFonts w:ascii="Times New Roman" w:hAnsi="Times New Roman"/>
      <w:bCs w:val="0"/>
      <w:i w:val="0"/>
      <w:sz w:val="24"/>
      <w:lang w:eastAsia="ru-RU"/>
    </w:rPr>
  </w:style>
  <w:style w:type="paragraph" w:customStyle="1" w:styleId="2TimesNewRoman129">
    <w:name w:val="Стиль Заголовок 2 + Times New Roman 12 пт не полужирный9"/>
    <w:basedOn w:val="21"/>
    <w:rsid w:val="00E80728"/>
    <w:rPr>
      <w:rFonts w:ascii="Times New Roman" w:hAnsi="Times New Roman"/>
      <w:bCs w:val="0"/>
      <w:i w:val="0"/>
      <w:sz w:val="24"/>
      <w:lang w:eastAsia="ru-RU"/>
    </w:rPr>
  </w:style>
  <w:style w:type="paragraph" w:customStyle="1" w:styleId="2TimesNewRoman12100">
    <w:name w:val="Стиль Заголовок 2 + Times New Roman 12 пт не полужирный10"/>
    <w:basedOn w:val="21"/>
    <w:rsid w:val="00E80728"/>
    <w:rPr>
      <w:rFonts w:ascii="Times New Roman" w:hAnsi="Times New Roman"/>
      <w:bCs w:val="0"/>
      <w:i w:val="0"/>
      <w:sz w:val="24"/>
      <w:lang w:eastAsia="ru-RU"/>
    </w:rPr>
  </w:style>
  <w:style w:type="paragraph" w:customStyle="1" w:styleId="2TimesNewRoman1211">
    <w:name w:val="Стиль Заголовок 2 + Times New Roman 12 пт не полужирный11"/>
    <w:basedOn w:val="21"/>
    <w:rsid w:val="00E80728"/>
    <w:rPr>
      <w:rFonts w:ascii="Times New Roman" w:hAnsi="Times New Roman"/>
      <w:bCs w:val="0"/>
      <w:i w:val="0"/>
      <w:sz w:val="24"/>
      <w:lang w:eastAsia="ru-RU"/>
    </w:rPr>
  </w:style>
  <w:style w:type="paragraph" w:customStyle="1" w:styleId="2TimesNewRoman1212">
    <w:name w:val="Стиль Заголовок 2 + Times New Roman 12 пт не полужирный12"/>
    <w:basedOn w:val="21"/>
    <w:rsid w:val="00E80728"/>
    <w:rPr>
      <w:rFonts w:ascii="Times New Roman" w:hAnsi="Times New Roman"/>
      <w:bCs w:val="0"/>
      <w:i w:val="0"/>
      <w:sz w:val="24"/>
      <w:lang w:eastAsia="ru-RU"/>
    </w:rPr>
  </w:style>
  <w:style w:type="paragraph" w:customStyle="1" w:styleId="2TimesNewRoman1213">
    <w:name w:val="Стиль Заголовок 2 + Times New Roman 12 пт не полужирный13"/>
    <w:basedOn w:val="21"/>
    <w:rsid w:val="00E80728"/>
    <w:rPr>
      <w:rFonts w:ascii="Times New Roman" w:hAnsi="Times New Roman"/>
      <w:bCs w:val="0"/>
      <w:i w:val="0"/>
      <w:sz w:val="24"/>
      <w:lang w:eastAsia="ru-RU"/>
    </w:rPr>
  </w:style>
  <w:style w:type="paragraph" w:customStyle="1" w:styleId="2TimesNewRoman1214">
    <w:name w:val="Стиль Заголовок 2 + Times New Roman 12 пт не полужирный14"/>
    <w:basedOn w:val="21"/>
    <w:rsid w:val="00E80728"/>
    <w:rPr>
      <w:rFonts w:ascii="Times New Roman" w:hAnsi="Times New Roman"/>
      <w:bCs w:val="0"/>
      <w:i w:val="0"/>
      <w:sz w:val="24"/>
      <w:lang w:eastAsia="ru-RU"/>
    </w:rPr>
  </w:style>
  <w:style w:type="paragraph" w:customStyle="1" w:styleId="2TimesNewRoman1215">
    <w:name w:val="Стиль Заголовок 2 + Times New Roman 12 пт не полужирный15"/>
    <w:basedOn w:val="21"/>
    <w:rsid w:val="00E80728"/>
    <w:rPr>
      <w:rFonts w:ascii="Times New Roman" w:hAnsi="Times New Roman"/>
      <w:bCs w:val="0"/>
      <w:i w:val="0"/>
      <w:sz w:val="24"/>
      <w:lang w:eastAsia="ru-RU"/>
    </w:rPr>
  </w:style>
  <w:style w:type="paragraph" w:customStyle="1" w:styleId="2TimesNewRoman1216">
    <w:name w:val="Стиль Заголовок 2 + Times New Roman 12 пт не полужирный16"/>
    <w:basedOn w:val="21"/>
    <w:rsid w:val="00E80728"/>
    <w:rPr>
      <w:rFonts w:ascii="Times New Roman" w:hAnsi="Times New Roman"/>
      <w:bCs w:val="0"/>
      <w:i w:val="0"/>
      <w:sz w:val="24"/>
      <w:lang w:eastAsia="ru-RU"/>
    </w:rPr>
  </w:style>
  <w:style w:type="paragraph" w:customStyle="1" w:styleId="2TimesNewRoman1217">
    <w:name w:val="Стиль Заголовок 2 + Times New Roman 12 пт не полужирный17"/>
    <w:basedOn w:val="21"/>
    <w:rsid w:val="00E80728"/>
    <w:rPr>
      <w:rFonts w:ascii="Times New Roman" w:hAnsi="Times New Roman"/>
      <w:bCs w:val="0"/>
      <w:i w:val="0"/>
      <w:sz w:val="24"/>
      <w:lang w:eastAsia="ru-RU"/>
    </w:rPr>
  </w:style>
  <w:style w:type="paragraph" w:customStyle="1" w:styleId="2TimesNewRoman1218">
    <w:name w:val="Стиль Заголовок 2 + Times New Roman 12 пт не полужирный18"/>
    <w:basedOn w:val="21"/>
    <w:rsid w:val="00E80728"/>
    <w:rPr>
      <w:rFonts w:ascii="Times New Roman" w:hAnsi="Times New Roman"/>
      <w:bCs w:val="0"/>
      <w:i w:val="0"/>
      <w:sz w:val="24"/>
      <w:lang w:eastAsia="ru-RU"/>
    </w:rPr>
  </w:style>
  <w:style w:type="paragraph" w:customStyle="1" w:styleId="2TimesNewRoman1219">
    <w:name w:val="Стиль Заголовок 2 + Times New Roman 12 пт не полужирный19"/>
    <w:basedOn w:val="21"/>
    <w:rsid w:val="00E80728"/>
    <w:rPr>
      <w:rFonts w:ascii="Times New Roman" w:hAnsi="Times New Roman"/>
      <w:bCs w:val="0"/>
      <w:i w:val="0"/>
      <w:sz w:val="24"/>
      <w:lang w:eastAsia="ru-RU"/>
    </w:rPr>
  </w:style>
  <w:style w:type="paragraph" w:customStyle="1" w:styleId="2TimesNewRoman12200">
    <w:name w:val="Стиль Заголовок 2 + Times New Roman 12 пт не полужирный20"/>
    <w:basedOn w:val="21"/>
    <w:rsid w:val="00E80728"/>
    <w:rPr>
      <w:rFonts w:ascii="Times New Roman" w:hAnsi="Times New Roman"/>
      <w:bCs w:val="0"/>
      <w:i w:val="0"/>
      <w:sz w:val="24"/>
      <w:lang w:eastAsia="ru-RU"/>
    </w:rPr>
  </w:style>
  <w:style w:type="paragraph" w:customStyle="1" w:styleId="2TimesNewRoman1221">
    <w:name w:val="Стиль Заголовок 2 + Times New Roman 12 пт не полужирный21"/>
    <w:basedOn w:val="21"/>
    <w:rsid w:val="00E80728"/>
    <w:rPr>
      <w:rFonts w:ascii="Times New Roman" w:hAnsi="Times New Roman"/>
      <w:bCs w:val="0"/>
      <w:i w:val="0"/>
      <w:sz w:val="24"/>
      <w:lang w:eastAsia="ru-RU"/>
    </w:rPr>
  </w:style>
  <w:style w:type="paragraph" w:customStyle="1" w:styleId="2TimesNewRoman1222">
    <w:name w:val="Стиль Заголовок 2 + Times New Roman 12 пт не полужирный22"/>
    <w:basedOn w:val="21"/>
    <w:rsid w:val="00E80728"/>
    <w:rPr>
      <w:rFonts w:ascii="Times New Roman" w:hAnsi="Times New Roman"/>
      <w:bCs w:val="0"/>
      <w:i w:val="0"/>
      <w:sz w:val="24"/>
      <w:lang w:eastAsia="ru-RU"/>
    </w:rPr>
  </w:style>
  <w:style w:type="paragraph" w:customStyle="1" w:styleId="2TimesNewRoman1223">
    <w:name w:val="Стиль Заголовок 2 + Times New Roman 12 пт не полужирный23"/>
    <w:basedOn w:val="21"/>
    <w:rsid w:val="00E80728"/>
    <w:rPr>
      <w:rFonts w:ascii="Times New Roman" w:hAnsi="Times New Roman"/>
      <w:bCs w:val="0"/>
      <w:i w:val="0"/>
      <w:sz w:val="24"/>
      <w:lang w:eastAsia="ru-RU"/>
    </w:rPr>
  </w:style>
  <w:style w:type="paragraph" w:customStyle="1" w:styleId="2TimesNewRoman1224">
    <w:name w:val="Стиль Заголовок 2 + Times New Roman 12 пт не полужирный24"/>
    <w:basedOn w:val="21"/>
    <w:rsid w:val="00E80728"/>
    <w:rPr>
      <w:rFonts w:ascii="Times New Roman" w:hAnsi="Times New Roman"/>
      <w:bCs w:val="0"/>
      <w:i w:val="0"/>
      <w:sz w:val="24"/>
      <w:lang w:eastAsia="ru-RU"/>
    </w:rPr>
  </w:style>
  <w:style w:type="paragraph" w:customStyle="1" w:styleId="2TimesNewRoman1225">
    <w:name w:val="Стиль Заголовок 2 + Times New Roman 12 пт не полужирный25"/>
    <w:basedOn w:val="21"/>
    <w:rsid w:val="00E80728"/>
    <w:rPr>
      <w:rFonts w:ascii="Times New Roman" w:hAnsi="Times New Roman"/>
      <w:bCs w:val="0"/>
      <w:i w:val="0"/>
      <w:sz w:val="24"/>
      <w:lang w:eastAsia="ru-RU"/>
    </w:rPr>
  </w:style>
  <w:style w:type="paragraph" w:customStyle="1" w:styleId="FR5">
    <w:name w:val="FR5"/>
    <w:rsid w:val="00E80728"/>
    <w:pPr>
      <w:spacing w:after="0" w:line="240" w:lineRule="auto"/>
      <w:jc w:val="center"/>
    </w:pPr>
    <w:rPr>
      <w:rFonts w:ascii="Arial" w:eastAsia="Times New Roman" w:hAnsi="Arial" w:cs="Times New Roman"/>
      <w:b/>
      <w:snapToGrid w:val="0"/>
      <w:sz w:val="16"/>
      <w:szCs w:val="20"/>
      <w:lang w:eastAsia="ru-RU"/>
    </w:rPr>
  </w:style>
  <w:style w:type="paragraph" w:customStyle="1" w:styleId="uni">
    <w:name w:val="uni"/>
    <w:basedOn w:val="a3"/>
    <w:rsid w:val="00E80728"/>
    <w:pPr>
      <w:spacing w:before="100" w:beforeAutospacing="1" w:after="100" w:afterAutospacing="1"/>
    </w:pPr>
  </w:style>
  <w:style w:type="paragraph" w:customStyle="1" w:styleId="unip">
    <w:name w:val="unip"/>
    <w:basedOn w:val="a3"/>
    <w:rsid w:val="00E80728"/>
    <w:pPr>
      <w:spacing w:before="100" w:beforeAutospacing="1" w:after="100" w:afterAutospacing="1"/>
    </w:pPr>
  </w:style>
  <w:style w:type="character" w:customStyle="1" w:styleId="modinfo">
    <w:name w:val="modinfo"/>
    <w:rsid w:val="00E80728"/>
  </w:style>
  <w:style w:type="character" w:customStyle="1" w:styleId="style81">
    <w:name w:val="style81"/>
    <w:rsid w:val="00E80728"/>
    <w:rPr>
      <w:b/>
      <w:bCs/>
      <w:color w:val="333333"/>
      <w:sz w:val="31"/>
      <w:szCs w:val="31"/>
    </w:rPr>
  </w:style>
  <w:style w:type="character" w:customStyle="1" w:styleId="affffffff7">
    <w:name w:val="Разрядка"/>
    <w:rsid w:val="00E80728"/>
    <w:rPr>
      <w:color w:val="000000"/>
      <w:sz w:val="28"/>
      <w:szCs w:val="28"/>
    </w:rPr>
  </w:style>
  <w:style w:type="character" w:customStyle="1" w:styleId="Web1">
    <w:name w:val="Обычный (Web) Знак1"/>
    <w:aliases w:val="Знак Знак24 Знак1,Знак Знак23 Знак1,Знак Знак3 Знак1,Знак Знак26 Знак1,Обычный (веб) Знак Знак Знак1,Обычный (веб) Знак Знак1, Знак Знак33 Знак Знак"/>
    <w:locked/>
    <w:rsid w:val="00E80728"/>
    <w:rPr>
      <w:sz w:val="24"/>
      <w:szCs w:val="24"/>
      <w:lang w:val="ru-RU" w:eastAsia="ru-RU" w:bidi="hi-IN"/>
    </w:rPr>
  </w:style>
  <w:style w:type="character" w:customStyle="1" w:styleId="401">
    <w:name w:val="Знак Знак40"/>
    <w:locked/>
    <w:rsid w:val="00E80728"/>
    <w:rPr>
      <w:rFonts w:ascii="Arial" w:hAnsi="Arial"/>
      <w:b/>
      <w:sz w:val="26"/>
    </w:rPr>
  </w:style>
  <w:style w:type="character" w:customStyle="1" w:styleId="290">
    <w:name w:val="Знак Знак29"/>
    <w:locked/>
    <w:rsid w:val="00E80728"/>
    <w:rPr>
      <w:sz w:val="24"/>
    </w:rPr>
  </w:style>
  <w:style w:type="character" w:customStyle="1" w:styleId="21c">
    <w:name w:val="Красная строка 2 Знак1"/>
    <w:rsid w:val="00E80728"/>
    <w:rPr>
      <w:sz w:val="24"/>
      <w:lang w:val="ru-RU" w:eastAsia="ru-RU"/>
    </w:rPr>
  </w:style>
  <w:style w:type="character" w:customStyle="1" w:styleId="3231Heading121">
    <w:name w:val="Знак Знак3;Текст Знак2;Знак3 Знак1;Heading 12 Знак1 Знак Знак"/>
    <w:locked/>
    <w:rsid w:val="00E80728"/>
    <w:rPr>
      <w:sz w:val="24"/>
      <w:lang w:val="ru-RU" w:eastAsia="ru-RU"/>
    </w:rPr>
  </w:style>
  <w:style w:type="character" w:customStyle="1" w:styleId="391">
    <w:name w:val="Знак Знак39"/>
    <w:locked/>
    <w:rsid w:val="00E80728"/>
    <w:rPr>
      <w:b/>
      <w:sz w:val="28"/>
    </w:rPr>
  </w:style>
  <w:style w:type="character" w:customStyle="1" w:styleId="381">
    <w:name w:val="Знак Знак38"/>
    <w:locked/>
    <w:rsid w:val="00E80728"/>
    <w:rPr>
      <w:b/>
      <w:i/>
      <w:sz w:val="26"/>
    </w:rPr>
  </w:style>
  <w:style w:type="character" w:customStyle="1" w:styleId="371">
    <w:name w:val="Знак Знак37"/>
    <w:locked/>
    <w:rsid w:val="00E80728"/>
    <w:rPr>
      <w:b/>
      <w:sz w:val="22"/>
      <w:lang w:val="ru-RU" w:eastAsia="ru-RU"/>
    </w:rPr>
  </w:style>
  <w:style w:type="character" w:customStyle="1" w:styleId="361">
    <w:name w:val="Знак Знак36"/>
    <w:locked/>
    <w:rsid w:val="00E80728"/>
    <w:rPr>
      <w:sz w:val="24"/>
      <w:lang w:val="ru-RU" w:eastAsia="ru-RU"/>
    </w:rPr>
  </w:style>
  <w:style w:type="character" w:customStyle="1" w:styleId="351">
    <w:name w:val="Знак Знак35"/>
    <w:uiPriority w:val="99"/>
    <w:locked/>
    <w:rsid w:val="00E80728"/>
    <w:rPr>
      <w:rFonts w:ascii="Calibri" w:hAnsi="Calibri"/>
      <w:i/>
      <w:sz w:val="24"/>
      <w:lang w:eastAsia="en-US"/>
    </w:rPr>
  </w:style>
  <w:style w:type="character" w:customStyle="1" w:styleId="342">
    <w:name w:val="Знак Знак34"/>
    <w:locked/>
    <w:rsid w:val="00E80728"/>
    <w:rPr>
      <w:rFonts w:ascii="Arial" w:hAnsi="Arial"/>
      <w:sz w:val="22"/>
      <w:lang w:val="ru-RU" w:eastAsia="ru-RU"/>
    </w:rPr>
  </w:style>
  <w:style w:type="character" w:customStyle="1" w:styleId="301">
    <w:name w:val="Знак Знак301"/>
    <w:locked/>
    <w:rsid w:val="00E80728"/>
    <w:rPr>
      <w:sz w:val="24"/>
    </w:rPr>
  </w:style>
  <w:style w:type="character" w:customStyle="1" w:styleId="272">
    <w:name w:val="Знак Знак27"/>
    <w:locked/>
    <w:rsid w:val="00E80728"/>
    <w:rPr>
      <w:sz w:val="24"/>
    </w:rPr>
  </w:style>
  <w:style w:type="paragraph" w:customStyle="1" w:styleId="affffffff8">
    <w:name w:val="Об"/>
    <w:rsid w:val="00E80728"/>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21d">
    <w:name w:val="Знак Знак21"/>
    <w:locked/>
    <w:rsid w:val="00E80728"/>
    <w:rPr>
      <w:sz w:val="24"/>
      <w:lang w:val="en-US"/>
    </w:rPr>
  </w:style>
  <w:style w:type="paragraph" w:customStyle="1" w:styleId="stepanov">
    <w:name w:val="stepanov"/>
    <w:basedOn w:val="af3"/>
    <w:rsid w:val="00E80728"/>
    <w:pPr>
      <w:autoSpaceDE/>
      <w:autoSpaceDN/>
      <w:adjustRightInd/>
      <w:spacing w:line="360" w:lineRule="auto"/>
      <w:jc w:val="both"/>
    </w:pPr>
    <w:rPr>
      <w:rFonts w:ascii="Times New Roman" w:hAnsi="Times New Roman" w:cs="Times New Roman"/>
      <w:sz w:val="24"/>
    </w:rPr>
  </w:style>
  <w:style w:type="paragraph" w:customStyle="1" w:styleId="0751">
    <w:name w:val="Стиль Нумерованный список + сверху: (одинарная Авто  075 пт лини...1"/>
    <w:basedOn w:val="a2"/>
    <w:rsid w:val="00E80728"/>
    <w:pPr>
      <w:numPr>
        <w:numId w:val="0"/>
      </w:numPr>
      <w:tabs>
        <w:tab w:val="left" w:pos="360"/>
        <w:tab w:val="left" w:pos="1354"/>
      </w:tabs>
      <w:ind w:left="360" w:hanging="360"/>
    </w:pPr>
    <w:rPr>
      <w:sz w:val="24"/>
      <w:lang w:eastAsia="ru-RU"/>
    </w:rPr>
  </w:style>
  <w:style w:type="paragraph" w:customStyle="1" w:styleId="0756">
    <w:name w:val="Стиль Нумерованный список + сверху: (одинарная Авто  075 пт лини...6"/>
    <w:basedOn w:val="a2"/>
    <w:rsid w:val="00E80728"/>
    <w:pPr>
      <w:numPr>
        <w:numId w:val="0"/>
      </w:numPr>
      <w:tabs>
        <w:tab w:val="left" w:pos="360"/>
        <w:tab w:val="left" w:pos="1354"/>
      </w:tabs>
      <w:ind w:left="360" w:hanging="360"/>
    </w:pPr>
    <w:rPr>
      <w:sz w:val="24"/>
      <w:lang w:eastAsia="ru-RU"/>
    </w:rPr>
  </w:style>
  <w:style w:type="paragraph" w:customStyle="1" w:styleId="0757">
    <w:name w:val="Стиль Нумерованный список + сверху: (одинарная Авто  075 пт лини...7"/>
    <w:basedOn w:val="a2"/>
    <w:rsid w:val="00E80728"/>
    <w:pPr>
      <w:numPr>
        <w:numId w:val="0"/>
      </w:numPr>
      <w:tabs>
        <w:tab w:val="left" w:pos="360"/>
        <w:tab w:val="left" w:pos="1354"/>
      </w:tabs>
      <w:ind w:left="360" w:hanging="360"/>
    </w:pPr>
    <w:rPr>
      <w:sz w:val="24"/>
      <w:lang w:eastAsia="ru-RU"/>
    </w:rPr>
  </w:style>
  <w:style w:type="paragraph" w:customStyle="1" w:styleId="2TimesNewRoman12a">
    <w:name w:val="Стиль Заголовок 2 + Times New Roman 12 пт не курсив"/>
    <w:basedOn w:val="21"/>
    <w:rsid w:val="00E80728"/>
    <w:rPr>
      <w:rFonts w:cs="Times New Roman"/>
      <w:i w:val="0"/>
      <w:iCs w:val="0"/>
      <w:sz w:val="24"/>
      <w:lang w:eastAsia="ru-RU"/>
    </w:rPr>
  </w:style>
  <w:style w:type="paragraph" w:customStyle="1" w:styleId="2TimesNewRoman12b">
    <w:name w:val="Стиль Стиль Заголовок 2 + Times New Roman 12 пт не курсив + курсив"/>
    <w:basedOn w:val="2TimesNewRoman12a"/>
    <w:rsid w:val="00E80728"/>
    <w:rPr>
      <w:iCs/>
    </w:rPr>
  </w:style>
  <w:style w:type="character" w:customStyle="1" w:styleId="720">
    <w:name w:val="Знак Знак72"/>
    <w:rsid w:val="00E80728"/>
    <w:rPr>
      <w:sz w:val="16"/>
      <w:lang w:val="ru-RU" w:eastAsia="ru-RU"/>
    </w:rPr>
  </w:style>
  <w:style w:type="paragraph" w:customStyle="1" w:styleId="08">
    <w:name w:val="Стиль По ширине Первая строка:  08 см"/>
    <w:basedOn w:val="a3"/>
    <w:rsid w:val="00E80728"/>
    <w:pPr>
      <w:ind w:firstLine="454"/>
      <w:jc w:val="both"/>
    </w:pPr>
  </w:style>
  <w:style w:type="character" w:customStyle="1" w:styleId="orange">
    <w:name w:val="orange"/>
    <w:rsid w:val="00E80728"/>
  </w:style>
  <w:style w:type="character" w:customStyle="1" w:styleId="gray">
    <w:name w:val="gray"/>
    <w:rsid w:val="00E80728"/>
  </w:style>
  <w:style w:type="paragraph" w:customStyle="1" w:styleId="affffffff9">
    <w:name w:val="Основной тект"/>
    <w:basedOn w:val="a3"/>
    <w:link w:val="affffffffa"/>
    <w:rsid w:val="00E80728"/>
    <w:pPr>
      <w:ind w:firstLine="454"/>
      <w:jc w:val="both"/>
    </w:pPr>
  </w:style>
  <w:style w:type="character" w:customStyle="1" w:styleId="affffffffa">
    <w:name w:val="Основной тект Знак"/>
    <w:link w:val="affffffff9"/>
    <w:locked/>
    <w:rsid w:val="00E80728"/>
    <w:rPr>
      <w:rFonts w:ascii="Times New Roman" w:eastAsia="Times New Roman" w:hAnsi="Times New Roman" w:cs="Times New Roman"/>
      <w:sz w:val="24"/>
      <w:szCs w:val="24"/>
      <w:lang w:eastAsia="ru-RU"/>
    </w:rPr>
  </w:style>
  <w:style w:type="paragraph" w:customStyle="1" w:styleId="affffffffb">
    <w:name w:val="Примечание"/>
    <w:basedOn w:val="a3"/>
    <w:rsid w:val="00E80728"/>
    <w:pPr>
      <w:ind w:firstLine="454"/>
      <w:jc w:val="both"/>
    </w:pPr>
    <w:rPr>
      <w:i/>
    </w:rPr>
  </w:style>
  <w:style w:type="character" w:customStyle="1" w:styleId="nameautor3">
    <w:name w:val="name_autor3"/>
    <w:rsid w:val="00E80728"/>
    <w:rPr>
      <w:rFonts w:cs="Times New Roman"/>
    </w:rPr>
  </w:style>
  <w:style w:type="paragraph" w:customStyle="1" w:styleId="affffffffc">
    <w:name w:val="Прижатый влево"/>
    <w:basedOn w:val="a3"/>
    <w:next w:val="a3"/>
    <w:rsid w:val="00E80728"/>
    <w:pPr>
      <w:autoSpaceDE w:val="0"/>
      <w:autoSpaceDN w:val="0"/>
      <w:adjustRightInd w:val="0"/>
    </w:pPr>
    <w:rPr>
      <w:rFonts w:ascii="Arial" w:hAnsi="Arial"/>
      <w:sz w:val="20"/>
      <w:szCs w:val="20"/>
    </w:rPr>
  </w:style>
  <w:style w:type="paragraph" w:customStyle="1" w:styleId="11a">
    <w:name w:val="Обычный11"/>
    <w:rsid w:val="00E80728"/>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352">
    <w:name w:val="35"/>
    <w:basedOn w:val="a3"/>
    <w:rsid w:val="00E80728"/>
    <w:pPr>
      <w:spacing w:before="100" w:beforeAutospacing="1" w:after="100" w:afterAutospacing="1"/>
    </w:pPr>
  </w:style>
  <w:style w:type="paragraph" w:customStyle="1" w:styleId="affffffffd">
    <w:name w:val="Нормальный (таблица)"/>
    <w:basedOn w:val="a3"/>
    <w:next w:val="a3"/>
    <w:rsid w:val="00E80728"/>
    <w:pPr>
      <w:widowControl w:val="0"/>
      <w:autoSpaceDE w:val="0"/>
      <w:autoSpaceDN w:val="0"/>
      <w:adjustRightInd w:val="0"/>
      <w:jc w:val="both"/>
    </w:pPr>
    <w:rPr>
      <w:rFonts w:ascii="Arial" w:hAnsi="Arial" w:cs="Arial"/>
    </w:rPr>
  </w:style>
  <w:style w:type="character" w:customStyle="1" w:styleId="ft523">
    <w:name w:val="ft523"/>
    <w:rsid w:val="00E80728"/>
    <w:rPr>
      <w:rFonts w:cs="Times New Roman"/>
    </w:rPr>
  </w:style>
  <w:style w:type="character" w:customStyle="1" w:styleId="ft553">
    <w:name w:val="ft553"/>
    <w:rsid w:val="00E80728"/>
    <w:rPr>
      <w:rFonts w:cs="Times New Roman"/>
    </w:rPr>
  </w:style>
  <w:style w:type="character" w:customStyle="1" w:styleId="ft672">
    <w:name w:val="ft672"/>
    <w:rsid w:val="00E80728"/>
    <w:rPr>
      <w:rFonts w:cs="Times New Roman"/>
    </w:rPr>
  </w:style>
  <w:style w:type="character" w:customStyle="1" w:styleId="formlabels1">
    <w:name w:val="form_labels1"/>
    <w:rsid w:val="00E80728"/>
    <w:rPr>
      <w:rFonts w:ascii="Verdana" w:hAnsi="Verdana"/>
      <w:sz w:val="16"/>
    </w:rPr>
  </w:style>
  <w:style w:type="paragraph" w:customStyle="1" w:styleId="2ff4">
    <w:name w:val="Знак Знак2 Знак Знак Знак Знак Знак Знак Знак Знак Знак Знак"/>
    <w:basedOn w:val="a3"/>
    <w:rsid w:val="00E80728"/>
    <w:pPr>
      <w:spacing w:before="100" w:beforeAutospacing="1" w:after="100" w:afterAutospacing="1"/>
    </w:pPr>
    <w:rPr>
      <w:rFonts w:ascii="Tahoma" w:hAnsi="Tahoma" w:cs="Tahoma"/>
      <w:sz w:val="20"/>
      <w:szCs w:val="20"/>
      <w:lang w:val="en-US" w:eastAsia="en-US"/>
    </w:rPr>
  </w:style>
  <w:style w:type="character" w:customStyle="1" w:styleId="pagename1">
    <w:name w:val="pagename1"/>
    <w:rsid w:val="00E80728"/>
    <w:rPr>
      <w:rFonts w:ascii="Verdana" w:hAnsi="Verdana"/>
      <w:b/>
      <w:color w:val="7C9DC0"/>
      <w:sz w:val="22"/>
      <w:shd w:val="clear" w:color="auto" w:fill="FAF0E6"/>
    </w:rPr>
  </w:style>
  <w:style w:type="paragraph" w:customStyle="1" w:styleId="cjk">
    <w:name w:val="cjk"/>
    <w:basedOn w:val="a3"/>
    <w:rsid w:val="00E80728"/>
    <w:pPr>
      <w:spacing w:before="100" w:beforeAutospacing="1" w:after="115"/>
    </w:pPr>
    <w:rPr>
      <w:color w:val="000000"/>
      <w:sz w:val="20"/>
      <w:szCs w:val="20"/>
    </w:rPr>
  </w:style>
  <w:style w:type="paragraph" w:customStyle="1" w:styleId="ctl">
    <w:name w:val="ctl"/>
    <w:basedOn w:val="a3"/>
    <w:rsid w:val="00E80728"/>
    <w:pPr>
      <w:spacing w:before="100" w:beforeAutospacing="1" w:after="115"/>
    </w:pPr>
    <w:rPr>
      <w:rFonts w:ascii="Calibri" w:hAnsi="Calibri"/>
      <w:color w:val="000000"/>
      <w:sz w:val="20"/>
      <w:szCs w:val="20"/>
    </w:rPr>
  </w:style>
  <w:style w:type="character" w:customStyle="1" w:styleId="ft1100">
    <w:name w:val="ft1100"/>
    <w:rsid w:val="00E80728"/>
    <w:rPr>
      <w:rFonts w:cs="Times New Roman"/>
    </w:rPr>
  </w:style>
  <w:style w:type="character" w:customStyle="1" w:styleId="ft1168">
    <w:name w:val="ft1168"/>
    <w:rsid w:val="00E80728"/>
    <w:rPr>
      <w:rFonts w:cs="Times New Roman"/>
    </w:rPr>
  </w:style>
  <w:style w:type="character" w:customStyle="1" w:styleId="ft1237">
    <w:name w:val="ft1237"/>
    <w:rsid w:val="00E80728"/>
    <w:rPr>
      <w:rFonts w:cs="Times New Roman"/>
    </w:rPr>
  </w:style>
  <w:style w:type="character" w:customStyle="1" w:styleId="ft1245">
    <w:name w:val="ft1245"/>
    <w:rsid w:val="00E80728"/>
    <w:rPr>
      <w:rFonts w:cs="Times New Roman"/>
    </w:rPr>
  </w:style>
  <w:style w:type="paragraph" w:customStyle="1" w:styleId="2ff5">
    <w:name w:val="[О] Загол. 2 ур."/>
    <w:rsid w:val="00E80728"/>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620">
    <w:name w:val="Знак Знак62"/>
    <w:locked/>
    <w:rsid w:val="00E80728"/>
    <w:rPr>
      <w:b/>
      <w:caps/>
      <w:sz w:val="24"/>
      <w:lang w:val="ru-RU" w:eastAsia="ru-RU"/>
    </w:rPr>
  </w:style>
  <w:style w:type="character" w:customStyle="1" w:styleId="162">
    <w:name w:val="Знак Знак162"/>
    <w:rsid w:val="00E80728"/>
    <w:rPr>
      <w:rFonts w:ascii="Cambria" w:eastAsia="Times New Roman" w:hAnsi="Cambria"/>
      <w:b/>
      <w:kern w:val="32"/>
      <w:sz w:val="32"/>
    </w:rPr>
  </w:style>
  <w:style w:type="paragraph" w:customStyle="1" w:styleId="BodyText22">
    <w:name w:val="Body Text 22"/>
    <w:basedOn w:val="a3"/>
    <w:rsid w:val="00E80728"/>
    <w:pPr>
      <w:keepNext/>
      <w:widowControl w:val="0"/>
      <w:tabs>
        <w:tab w:val="left" w:pos="142"/>
        <w:tab w:val="left" w:pos="6946"/>
      </w:tabs>
      <w:autoSpaceDE w:val="0"/>
      <w:autoSpaceDN w:val="0"/>
      <w:ind w:left="284" w:firstLine="709"/>
      <w:jc w:val="both"/>
    </w:pPr>
    <w:rPr>
      <w:sz w:val="22"/>
      <w:szCs w:val="22"/>
      <w:lang w:val="en-US"/>
    </w:rPr>
  </w:style>
  <w:style w:type="paragraph" w:customStyle="1" w:styleId="2ff6">
    <w:name w:val="_СПИСОК_2"/>
    <w:basedOn w:val="a3"/>
    <w:rsid w:val="00E80728"/>
    <w:pPr>
      <w:ind w:left="600" w:hanging="600"/>
      <w:jc w:val="both"/>
    </w:pPr>
    <w:rPr>
      <w:rFonts w:eastAsia="MS Mincho"/>
      <w:sz w:val="28"/>
      <w:szCs w:val="28"/>
      <w:lang w:eastAsia="ja-JP"/>
    </w:rPr>
  </w:style>
  <w:style w:type="paragraph" w:customStyle="1" w:styleId="affffffffe">
    <w:name w:val="Îñíîâíîé"/>
    <w:basedOn w:val="a3"/>
    <w:rsid w:val="00E80728"/>
    <w:pPr>
      <w:overflowPunct w:val="0"/>
      <w:autoSpaceDE w:val="0"/>
      <w:autoSpaceDN w:val="0"/>
      <w:adjustRightInd w:val="0"/>
      <w:ind w:firstLine="426"/>
      <w:jc w:val="both"/>
      <w:textAlignment w:val="baseline"/>
    </w:pPr>
    <w:rPr>
      <w:sz w:val="28"/>
      <w:szCs w:val="20"/>
    </w:rPr>
  </w:style>
  <w:style w:type="paragraph" w:customStyle="1" w:styleId="1ffff7">
    <w:name w:val="Çàãë1"/>
    <w:basedOn w:val="a3"/>
    <w:rsid w:val="00E80728"/>
    <w:pPr>
      <w:overflowPunct w:val="0"/>
      <w:autoSpaceDE w:val="0"/>
      <w:autoSpaceDN w:val="0"/>
      <w:adjustRightInd w:val="0"/>
      <w:jc w:val="center"/>
      <w:textAlignment w:val="baseline"/>
    </w:pPr>
    <w:rPr>
      <w:sz w:val="28"/>
      <w:szCs w:val="20"/>
    </w:rPr>
  </w:style>
  <w:style w:type="character" w:customStyle="1" w:styleId="name">
    <w:name w:val="name"/>
    <w:rsid w:val="00E80728"/>
    <w:rPr>
      <w:rFonts w:cs="Times New Roman"/>
    </w:rPr>
  </w:style>
  <w:style w:type="paragraph" w:customStyle="1" w:styleId="acaae">
    <w:name w:val="?acaae"/>
    <w:basedOn w:val="a3"/>
    <w:rsid w:val="00E80728"/>
    <w:pPr>
      <w:keepNext/>
      <w:tabs>
        <w:tab w:val="left" w:pos="567"/>
        <w:tab w:val="left" w:pos="851"/>
        <w:tab w:val="left" w:pos="1134"/>
        <w:tab w:val="left" w:pos="1418"/>
        <w:tab w:val="left" w:pos="1701"/>
        <w:tab w:val="left" w:pos="1985"/>
      </w:tabs>
      <w:spacing w:line="360" w:lineRule="auto"/>
      <w:jc w:val="center"/>
    </w:pPr>
    <w:rPr>
      <w:b/>
      <w:kern w:val="28"/>
      <w:szCs w:val="20"/>
    </w:rPr>
  </w:style>
  <w:style w:type="paragraph" w:customStyle="1" w:styleId="11b">
    <w:name w:val="Абзац списка11"/>
    <w:basedOn w:val="a3"/>
    <w:rsid w:val="00E80728"/>
    <w:pPr>
      <w:widowControl w:val="0"/>
      <w:ind w:left="720" w:firstLine="400"/>
      <w:jc w:val="both"/>
    </w:pPr>
  </w:style>
  <w:style w:type="paragraph" w:customStyle="1" w:styleId="326">
    <w:name w:val="Основной текст с отступом 32"/>
    <w:basedOn w:val="a3"/>
    <w:rsid w:val="00E80728"/>
    <w:pPr>
      <w:overflowPunct w:val="0"/>
      <w:autoSpaceDE w:val="0"/>
      <w:autoSpaceDN w:val="0"/>
      <w:adjustRightInd w:val="0"/>
      <w:spacing w:after="120"/>
      <w:ind w:left="283"/>
      <w:textAlignment w:val="baseline"/>
    </w:pPr>
    <w:rPr>
      <w:sz w:val="16"/>
      <w:szCs w:val="20"/>
    </w:rPr>
  </w:style>
  <w:style w:type="character" w:customStyle="1" w:styleId="ft3087">
    <w:name w:val="ft3087"/>
    <w:rsid w:val="00E80728"/>
    <w:rPr>
      <w:rFonts w:cs="Times New Roman"/>
    </w:rPr>
  </w:style>
  <w:style w:type="character" w:customStyle="1" w:styleId="ft3162">
    <w:name w:val="ft3162"/>
    <w:rsid w:val="00E80728"/>
    <w:rPr>
      <w:rFonts w:cs="Times New Roman"/>
    </w:rPr>
  </w:style>
  <w:style w:type="character" w:customStyle="1" w:styleId="ft1373">
    <w:name w:val="ft1373"/>
    <w:rsid w:val="00E80728"/>
    <w:rPr>
      <w:rFonts w:cs="Times New Roman"/>
    </w:rPr>
  </w:style>
  <w:style w:type="character" w:customStyle="1" w:styleId="ft32">
    <w:name w:val="ft32"/>
    <w:rsid w:val="00E80728"/>
    <w:rPr>
      <w:rFonts w:cs="Times New Roman"/>
    </w:rPr>
  </w:style>
  <w:style w:type="character" w:customStyle="1" w:styleId="ft1433">
    <w:name w:val="ft1433"/>
    <w:rsid w:val="00E80728"/>
    <w:rPr>
      <w:rFonts w:cs="Times New Roman"/>
    </w:rPr>
  </w:style>
  <w:style w:type="character" w:customStyle="1" w:styleId="ft1481">
    <w:name w:val="ft1481"/>
    <w:rsid w:val="00E80728"/>
    <w:rPr>
      <w:rFonts w:cs="Times New Roman"/>
    </w:rPr>
  </w:style>
  <w:style w:type="character" w:customStyle="1" w:styleId="ft1536">
    <w:name w:val="ft1536"/>
    <w:rsid w:val="00E80728"/>
    <w:rPr>
      <w:rFonts w:cs="Times New Roman"/>
    </w:rPr>
  </w:style>
  <w:style w:type="character" w:customStyle="1" w:styleId="ft1543">
    <w:name w:val="ft1543"/>
    <w:rsid w:val="00E80728"/>
    <w:rPr>
      <w:rFonts w:cs="Times New Roman"/>
    </w:rPr>
  </w:style>
  <w:style w:type="character" w:customStyle="1" w:styleId="ft1">
    <w:name w:val="ft1"/>
    <w:rsid w:val="00E80728"/>
    <w:rPr>
      <w:rFonts w:cs="Times New Roman"/>
    </w:rPr>
  </w:style>
  <w:style w:type="character" w:customStyle="1" w:styleId="ft1546">
    <w:name w:val="ft1546"/>
    <w:rsid w:val="00E80728"/>
    <w:rPr>
      <w:rFonts w:cs="Times New Roman"/>
    </w:rPr>
  </w:style>
  <w:style w:type="character" w:customStyle="1" w:styleId="ft1550">
    <w:name w:val="ft1550"/>
    <w:rsid w:val="00E80728"/>
    <w:rPr>
      <w:rFonts w:cs="Times New Roman"/>
    </w:rPr>
  </w:style>
  <w:style w:type="character" w:customStyle="1" w:styleId="ft1571">
    <w:name w:val="ft1571"/>
    <w:rsid w:val="00E80728"/>
    <w:rPr>
      <w:rFonts w:cs="Times New Roman"/>
    </w:rPr>
  </w:style>
  <w:style w:type="character" w:customStyle="1" w:styleId="ft1577">
    <w:name w:val="ft1577"/>
    <w:rsid w:val="00E80728"/>
    <w:rPr>
      <w:rFonts w:cs="Times New Roman"/>
    </w:rPr>
  </w:style>
  <w:style w:type="character" w:customStyle="1" w:styleId="ft1583">
    <w:name w:val="ft1583"/>
    <w:rsid w:val="00E80728"/>
    <w:rPr>
      <w:rFonts w:cs="Times New Roman"/>
    </w:rPr>
  </w:style>
  <w:style w:type="character" w:customStyle="1" w:styleId="ft1593">
    <w:name w:val="ft1593"/>
    <w:rsid w:val="00E80728"/>
    <w:rPr>
      <w:rFonts w:cs="Times New Roman"/>
    </w:rPr>
  </w:style>
  <w:style w:type="character" w:customStyle="1" w:styleId="ft1641">
    <w:name w:val="ft1641"/>
    <w:rsid w:val="00E80728"/>
    <w:rPr>
      <w:rFonts w:cs="Times New Roman"/>
    </w:rPr>
  </w:style>
  <w:style w:type="character" w:customStyle="1" w:styleId="ft1671">
    <w:name w:val="ft1671"/>
    <w:rsid w:val="00E80728"/>
    <w:rPr>
      <w:rFonts w:cs="Times New Roman"/>
    </w:rPr>
  </w:style>
  <w:style w:type="character" w:customStyle="1" w:styleId="ft1723">
    <w:name w:val="ft1723"/>
    <w:rsid w:val="00E80728"/>
    <w:rPr>
      <w:rFonts w:cs="Times New Roman"/>
    </w:rPr>
  </w:style>
  <w:style w:type="character" w:customStyle="1" w:styleId="ft1809">
    <w:name w:val="ft1809"/>
    <w:rsid w:val="00E80728"/>
    <w:rPr>
      <w:rFonts w:cs="Times New Roman"/>
    </w:rPr>
  </w:style>
  <w:style w:type="character" w:customStyle="1" w:styleId="ft1814">
    <w:name w:val="ft1814"/>
    <w:rsid w:val="00E80728"/>
    <w:rPr>
      <w:rFonts w:cs="Times New Roman"/>
    </w:rPr>
  </w:style>
  <w:style w:type="character" w:customStyle="1" w:styleId="ft1827">
    <w:name w:val="ft1827"/>
    <w:rsid w:val="00E80728"/>
    <w:rPr>
      <w:rFonts w:cs="Times New Roman"/>
    </w:rPr>
  </w:style>
  <w:style w:type="character" w:customStyle="1" w:styleId="ft1831">
    <w:name w:val="ft1831"/>
    <w:rsid w:val="00E80728"/>
    <w:rPr>
      <w:rFonts w:cs="Times New Roman"/>
    </w:rPr>
  </w:style>
  <w:style w:type="character" w:customStyle="1" w:styleId="ft1837">
    <w:name w:val="ft1837"/>
    <w:rsid w:val="00E80728"/>
    <w:rPr>
      <w:rFonts w:cs="Times New Roman"/>
    </w:rPr>
  </w:style>
  <w:style w:type="character" w:customStyle="1" w:styleId="ft1857">
    <w:name w:val="ft1857"/>
    <w:rsid w:val="00E80728"/>
    <w:rPr>
      <w:rFonts w:cs="Times New Roman"/>
    </w:rPr>
  </w:style>
  <w:style w:type="character" w:customStyle="1" w:styleId="ft1873">
    <w:name w:val="ft1873"/>
    <w:rsid w:val="00E80728"/>
    <w:rPr>
      <w:rFonts w:cs="Times New Roman"/>
    </w:rPr>
  </w:style>
  <w:style w:type="character" w:customStyle="1" w:styleId="ft1932">
    <w:name w:val="ft1932"/>
    <w:rsid w:val="00E80728"/>
    <w:rPr>
      <w:rFonts w:cs="Times New Roman"/>
    </w:rPr>
  </w:style>
  <w:style w:type="character" w:customStyle="1" w:styleId="ft1995">
    <w:name w:val="ft1995"/>
    <w:rsid w:val="00E80728"/>
    <w:rPr>
      <w:rFonts w:cs="Times New Roman"/>
    </w:rPr>
  </w:style>
  <w:style w:type="character" w:customStyle="1" w:styleId="ft2033">
    <w:name w:val="ft2033"/>
    <w:rsid w:val="00E80728"/>
    <w:rPr>
      <w:rFonts w:cs="Times New Roman"/>
    </w:rPr>
  </w:style>
  <w:style w:type="character" w:customStyle="1" w:styleId="ft11943">
    <w:name w:val="ft11943"/>
    <w:rsid w:val="00E80728"/>
    <w:rPr>
      <w:rFonts w:cs="Times New Roman"/>
    </w:rPr>
  </w:style>
  <w:style w:type="character" w:customStyle="1" w:styleId="ft12010">
    <w:name w:val="ft12010"/>
    <w:rsid w:val="00E80728"/>
    <w:rPr>
      <w:rFonts w:cs="Times New Roman"/>
    </w:rPr>
  </w:style>
  <w:style w:type="character" w:customStyle="1" w:styleId="ft12050">
    <w:name w:val="ft12050"/>
    <w:rsid w:val="00E80728"/>
    <w:rPr>
      <w:rFonts w:cs="Times New Roman"/>
    </w:rPr>
  </w:style>
  <w:style w:type="character" w:customStyle="1" w:styleId="ft12104">
    <w:name w:val="ft12104"/>
    <w:rsid w:val="00E80728"/>
    <w:rPr>
      <w:rFonts w:cs="Times New Roman"/>
    </w:rPr>
  </w:style>
  <w:style w:type="character" w:customStyle="1" w:styleId="ft12139">
    <w:name w:val="ft12139"/>
    <w:rsid w:val="00E80728"/>
    <w:rPr>
      <w:rFonts w:cs="Times New Roman"/>
    </w:rPr>
  </w:style>
  <w:style w:type="character" w:customStyle="1" w:styleId="ft12166">
    <w:name w:val="ft12166"/>
    <w:rsid w:val="00E80728"/>
    <w:rPr>
      <w:rFonts w:cs="Times New Roman"/>
    </w:rPr>
  </w:style>
  <w:style w:type="character" w:customStyle="1" w:styleId="ft12184">
    <w:name w:val="ft12184"/>
    <w:rsid w:val="00E80728"/>
    <w:rPr>
      <w:rFonts w:cs="Times New Roman"/>
    </w:rPr>
  </w:style>
  <w:style w:type="character" w:customStyle="1" w:styleId="ft12250">
    <w:name w:val="ft12250"/>
    <w:rsid w:val="00E80728"/>
    <w:rPr>
      <w:rFonts w:cs="Times New Roman"/>
    </w:rPr>
  </w:style>
  <w:style w:type="character" w:customStyle="1" w:styleId="ft12278">
    <w:name w:val="ft12278"/>
    <w:rsid w:val="00E80728"/>
    <w:rPr>
      <w:rFonts w:cs="Times New Roman"/>
    </w:rPr>
  </w:style>
  <w:style w:type="character" w:customStyle="1" w:styleId="ft12329">
    <w:name w:val="ft12329"/>
    <w:rsid w:val="00E80728"/>
    <w:rPr>
      <w:rFonts w:cs="Times New Roman"/>
    </w:rPr>
  </w:style>
  <w:style w:type="character" w:customStyle="1" w:styleId="ft12373">
    <w:name w:val="ft12373"/>
    <w:rsid w:val="00E80728"/>
    <w:rPr>
      <w:rFonts w:cs="Times New Roman"/>
    </w:rPr>
  </w:style>
  <w:style w:type="character" w:customStyle="1" w:styleId="ft12374">
    <w:name w:val="ft12374"/>
    <w:rsid w:val="00E80728"/>
    <w:rPr>
      <w:rFonts w:cs="Times New Roman"/>
    </w:rPr>
  </w:style>
  <w:style w:type="character" w:customStyle="1" w:styleId="ft12429">
    <w:name w:val="ft12429"/>
    <w:rsid w:val="00E80728"/>
    <w:rPr>
      <w:rFonts w:cs="Times New Roman"/>
    </w:rPr>
  </w:style>
  <w:style w:type="character" w:customStyle="1" w:styleId="ft12471">
    <w:name w:val="ft12471"/>
    <w:rsid w:val="00E80728"/>
    <w:rPr>
      <w:rFonts w:cs="Times New Roman"/>
    </w:rPr>
  </w:style>
  <w:style w:type="character" w:customStyle="1" w:styleId="ft12500">
    <w:name w:val="ft12500"/>
    <w:rsid w:val="00E80728"/>
    <w:rPr>
      <w:rFonts w:cs="Times New Roman"/>
    </w:rPr>
  </w:style>
  <w:style w:type="character" w:customStyle="1" w:styleId="ft12501">
    <w:name w:val="ft12501"/>
    <w:rsid w:val="00E80728"/>
    <w:rPr>
      <w:rFonts w:cs="Times New Roman"/>
    </w:rPr>
  </w:style>
  <w:style w:type="character" w:customStyle="1" w:styleId="ft12561">
    <w:name w:val="ft12561"/>
    <w:rsid w:val="00E80728"/>
    <w:rPr>
      <w:rFonts w:cs="Times New Roman"/>
    </w:rPr>
  </w:style>
  <w:style w:type="character" w:customStyle="1" w:styleId="ft12562">
    <w:name w:val="ft12562"/>
    <w:rsid w:val="00E80728"/>
    <w:rPr>
      <w:rFonts w:cs="Times New Roman"/>
    </w:rPr>
  </w:style>
  <w:style w:type="character" w:customStyle="1" w:styleId="ft12589">
    <w:name w:val="ft12589"/>
    <w:rsid w:val="00E80728"/>
    <w:rPr>
      <w:rFonts w:cs="Times New Roman"/>
    </w:rPr>
  </w:style>
  <w:style w:type="character" w:customStyle="1" w:styleId="ft12609">
    <w:name w:val="ft12609"/>
    <w:rsid w:val="00E80728"/>
    <w:rPr>
      <w:rFonts w:cs="Times New Roman"/>
    </w:rPr>
  </w:style>
  <w:style w:type="character" w:customStyle="1" w:styleId="ft12670">
    <w:name w:val="ft12670"/>
    <w:rsid w:val="00E80728"/>
    <w:rPr>
      <w:rFonts w:cs="Times New Roman"/>
    </w:rPr>
  </w:style>
  <w:style w:type="character" w:customStyle="1" w:styleId="ft12676">
    <w:name w:val="ft12676"/>
    <w:rsid w:val="00E80728"/>
    <w:rPr>
      <w:rFonts w:cs="Times New Roman"/>
    </w:rPr>
  </w:style>
  <w:style w:type="character" w:customStyle="1" w:styleId="ft12686">
    <w:name w:val="ft12686"/>
    <w:rsid w:val="00E80728"/>
    <w:rPr>
      <w:rFonts w:cs="Times New Roman"/>
    </w:rPr>
  </w:style>
  <w:style w:type="character" w:customStyle="1" w:styleId="ft12696">
    <w:name w:val="ft12696"/>
    <w:rsid w:val="00E80728"/>
    <w:rPr>
      <w:rFonts w:cs="Times New Roman"/>
    </w:rPr>
  </w:style>
  <w:style w:type="character" w:customStyle="1" w:styleId="ft12701">
    <w:name w:val="ft12701"/>
    <w:rsid w:val="00E80728"/>
    <w:rPr>
      <w:rFonts w:cs="Times New Roman"/>
    </w:rPr>
  </w:style>
  <w:style w:type="character" w:customStyle="1" w:styleId="ft12708">
    <w:name w:val="ft12708"/>
    <w:rsid w:val="00E80728"/>
    <w:rPr>
      <w:rFonts w:cs="Times New Roman"/>
    </w:rPr>
  </w:style>
  <w:style w:type="character" w:customStyle="1" w:styleId="ft12715">
    <w:name w:val="ft12715"/>
    <w:rsid w:val="00E80728"/>
    <w:rPr>
      <w:rFonts w:cs="Times New Roman"/>
    </w:rPr>
  </w:style>
  <w:style w:type="character" w:customStyle="1" w:styleId="ft12722">
    <w:name w:val="ft12722"/>
    <w:rsid w:val="00E80728"/>
    <w:rPr>
      <w:rFonts w:cs="Times New Roman"/>
    </w:rPr>
  </w:style>
  <w:style w:type="character" w:customStyle="1" w:styleId="ft12787">
    <w:name w:val="ft12787"/>
    <w:rsid w:val="00E80728"/>
    <w:rPr>
      <w:rFonts w:cs="Times New Roman"/>
    </w:rPr>
  </w:style>
  <w:style w:type="character" w:customStyle="1" w:styleId="ft12790">
    <w:name w:val="ft12790"/>
    <w:rsid w:val="00E80728"/>
    <w:rPr>
      <w:rFonts w:cs="Times New Roman"/>
    </w:rPr>
  </w:style>
  <w:style w:type="character" w:customStyle="1" w:styleId="ft12850">
    <w:name w:val="ft12850"/>
    <w:rsid w:val="00E80728"/>
    <w:rPr>
      <w:rFonts w:cs="Times New Roman"/>
    </w:rPr>
  </w:style>
  <w:style w:type="character" w:customStyle="1" w:styleId="ft12896">
    <w:name w:val="ft12896"/>
    <w:rsid w:val="00E80728"/>
    <w:rPr>
      <w:rFonts w:cs="Times New Roman"/>
    </w:rPr>
  </w:style>
  <w:style w:type="character" w:customStyle="1" w:styleId="ft12942">
    <w:name w:val="ft12942"/>
    <w:rsid w:val="00E80728"/>
    <w:rPr>
      <w:rFonts w:cs="Times New Roman"/>
    </w:rPr>
  </w:style>
  <w:style w:type="character" w:customStyle="1" w:styleId="ft12991">
    <w:name w:val="ft12991"/>
    <w:rsid w:val="00E80728"/>
    <w:rPr>
      <w:rFonts w:cs="Times New Roman"/>
    </w:rPr>
  </w:style>
  <w:style w:type="character" w:customStyle="1" w:styleId="ft13046">
    <w:name w:val="ft13046"/>
    <w:rsid w:val="00E80728"/>
    <w:rPr>
      <w:rFonts w:cs="Times New Roman"/>
    </w:rPr>
  </w:style>
  <w:style w:type="character" w:customStyle="1" w:styleId="ft13079">
    <w:name w:val="ft13079"/>
    <w:rsid w:val="00E80728"/>
    <w:rPr>
      <w:rFonts w:cs="Times New Roman"/>
    </w:rPr>
  </w:style>
  <w:style w:type="character" w:customStyle="1" w:styleId="ft13129">
    <w:name w:val="ft13129"/>
    <w:rsid w:val="00E80728"/>
    <w:rPr>
      <w:rFonts w:cs="Times New Roman"/>
    </w:rPr>
  </w:style>
  <w:style w:type="character" w:customStyle="1" w:styleId="ft13186">
    <w:name w:val="ft13186"/>
    <w:rsid w:val="00E80728"/>
    <w:rPr>
      <w:rFonts w:cs="Times New Roman"/>
    </w:rPr>
  </w:style>
  <w:style w:type="character" w:customStyle="1" w:styleId="ft13226">
    <w:name w:val="ft13226"/>
    <w:rsid w:val="00E80728"/>
    <w:rPr>
      <w:rFonts w:cs="Times New Roman"/>
    </w:rPr>
  </w:style>
  <w:style w:type="character" w:customStyle="1" w:styleId="ft13271">
    <w:name w:val="ft13271"/>
    <w:rsid w:val="00E80728"/>
    <w:rPr>
      <w:rFonts w:cs="Times New Roman"/>
    </w:rPr>
  </w:style>
  <w:style w:type="character" w:customStyle="1" w:styleId="ft13309">
    <w:name w:val="ft13309"/>
    <w:rsid w:val="00E80728"/>
    <w:rPr>
      <w:rFonts w:cs="Times New Roman"/>
    </w:rPr>
  </w:style>
  <w:style w:type="character" w:customStyle="1" w:styleId="ft13366">
    <w:name w:val="ft13366"/>
    <w:rsid w:val="00E80728"/>
    <w:rPr>
      <w:rFonts w:cs="Times New Roman"/>
    </w:rPr>
  </w:style>
  <w:style w:type="character" w:customStyle="1" w:styleId="ft13418">
    <w:name w:val="ft13418"/>
    <w:rsid w:val="00E80728"/>
    <w:rPr>
      <w:rFonts w:cs="Times New Roman"/>
    </w:rPr>
  </w:style>
  <w:style w:type="character" w:customStyle="1" w:styleId="ft13441">
    <w:name w:val="ft13441"/>
    <w:rsid w:val="00E80728"/>
    <w:rPr>
      <w:rFonts w:cs="Times New Roman"/>
    </w:rPr>
  </w:style>
  <w:style w:type="character" w:customStyle="1" w:styleId="ft13487">
    <w:name w:val="ft13487"/>
    <w:rsid w:val="00E80728"/>
    <w:rPr>
      <w:rFonts w:cs="Times New Roman"/>
    </w:rPr>
  </w:style>
  <w:style w:type="character" w:customStyle="1" w:styleId="ft13488">
    <w:name w:val="ft13488"/>
    <w:rsid w:val="00E80728"/>
    <w:rPr>
      <w:rFonts w:cs="Times New Roman"/>
    </w:rPr>
  </w:style>
  <w:style w:type="character" w:customStyle="1" w:styleId="ft13494">
    <w:name w:val="ft13494"/>
    <w:rsid w:val="00E80728"/>
    <w:rPr>
      <w:rFonts w:cs="Times New Roman"/>
    </w:rPr>
  </w:style>
  <w:style w:type="character" w:customStyle="1" w:styleId="ft13500">
    <w:name w:val="ft13500"/>
    <w:rsid w:val="00E80728"/>
    <w:rPr>
      <w:rFonts w:cs="Times New Roman"/>
    </w:rPr>
  </w:style>
  <w:style w:type="character" w:customStyle="1" w:styleId="ft13505">
    <w:name w:val="ft13505"/>
    <w:rsid w:val="00E80728"/>
    <w:rPr>
      <w:rFonts w:cs="Times New Roman"/>
    </w:rPr>
  </w:style>
  <w:style w:type="character" w:customStyle="1" w:styleId="ft13518">
    <w:name w:val="ft13518"/>
    <w:rsid w:val="00E80728"/>
    <w:rPr>
      <w:rFonts w:cs="Times New Roman"/>
    </w:rPr>
  </w:style>
  <w:style w:type="character" w:customStyle="1" w:styleId="ft13525">
    <w:name w:val="ft13525"/>
    <w:rsid w:val="00E80728"/>
    <w:rPr>
      <w:rFonts w:cs="Times New Roman"/>
    </w:rPr>
  </w:style>
  <w:style w:type="character" w:customStyle="1" w:styleId="ft13537">
    <w:name w:val="ft13537"/>
    <w:rsid w:val="00E80728"/>
    <w:rPr>
      <w:rFonts w:cs="Times New Roman"/>
    </w:rPr>
  </w:style>
  <w:style w:type="character" w:customStyle="1" w:styleId="ft13542">
    <w:name w:val="ft13542"/>
    <w:rsid w:val="00E80728"/>
    <w:rPr>
      <w:rFonts w:cs="Times New Roman"/>
    </w:rPr>
  </w:style>
  <w:style w:type="character" w:customStyle="1" w:styleId="ft13555">
    <w:name w:val="ft13555"/>
    <w:rsid w:val="00E80728"/>
    <w:rPr>
      <w:rFonts w:cs="Times New Roman"/>
    </w:rPr>
  </w:style>
  <w:style w:type="character" w:customStyle="1" w:styleId="ft13563">
    <w:name w:val="ft13563"/>
    <w:rsid w:val="00E80728"/>
    <w:rPr>
      <w:rFonts w:cs="Times New Roman"/>
    </w:rPr>
  </w:style>
  <w:style w:type="character" w:customStyle="1" w:styleId="ft13566">
    <w:name w:val="ft13566"/>
    <w:rsid w:val="00E80728"/>
    <w:rPr>
      <w:rFonts w:cs="Times New Roman"/>
    </w:rPr>
  </w:style>
  <w:style w:type="character" w:customStyle="1" w:styleId="ft13578">
    <w:name w:val="ft13578"/>
    <w:rsid w:val="00E80728"/>
    <w:rPr>
      <w:rFonts w:cs="Times New Roman"/>
    </w:rPr>
  </w:style>
  <w:style w:type="character" w:customStyle="1" w:styleId="ft13580">
    <w:name w:val="ft13580"/>
    <w:rsid w:val="00E80728"/>
    <w:rPr>
      <w:rFonts w:cs="Times New Roman"/>
    </w:rPr>
  </w:style>
  <w:style w:type="character" w:customStyle="1" w:styleId="ft13588">
    <w:name w:val="ft13588"/>
    <w:rsid w:val="00E80728"/>
    <w:rPr>
      <w:rFonts w:cs="Times New Roman"/>
    </w:rPr>
  </w:style>
  <w:style w:type="character" w:customStyle="1" w:styleId="ft13644">
    <w:name w:val="ft13644"/>
    <w:rsid w:val="00E80728"/>
    <w:rPr>
      <w:rFonts w:cs="Times New Roman"/>
    </w:rPr>
  </w:style>
  <w:style w:type="character" w:customStyle="1" w:styleId="ft13668">
    <w:name w:val="ft13668"/>
    <w:rsid w:val="00E80728"/>
    <w:rPr>
      <w:rFonts w:cs="Times New Roman"/>
    </w:rPr>
  </w:style>
  <w:style w:type="character" w:customStyle="1" w:styleId="ft13712">
    <w:name w:val="ft13712"/>
    <w:rsid w:val="00E80728"/>
    <w:rPr>
      <w:rFonts w:cs="Times New Roman"/>
    </w:rPr>
  </w:style>
  <w:style w:type="character" w:customStyle="1" w:styleId="ft13768">
    <w:name w:val="ft13768"/>
    <w:rsid w:val="00E80728"/>
    <w:rPr>
      <w:rFonts w:cs="Times New Roman"/>
    </w:rPr>
  </w:style>
  <w:style w:type="character" w:customStyle="1" w:styleId="ft13810">
    <w:name w:val="ft13810"/>
    <w:rsid w:val="00E80728"/>
    <w:rPr>
      <w:rFonts w:cs="Times New Roman"/>
    </w:rPr>
  </w:style>
  <w:style w:type="character" w:customStyle="1" w:styleId="ft13834">
    <w:name w:val="ft13834"/>
    <w:rsid w:val="00E80728"/>
    <w:rPr>
      <w:rFonts w:cs="Times New Roman"/>
    </w:rPr>
  </w:style>
  <w:style w:type="character" w:customStyle="1" w:styleId="ft13885">
    <w:name w:val="ft13885"/>
    <w:rsid w:val="00E80728"/>
    <w:rPr>
      <w:rFonts w:cs="Times New Roman"/>
    </w:rPr>
  </w:style>
  <w:style w:type="paragraph" w:customStyle="1" w:styleId="TimesNewRoman">
    <w:name w:val="Стиль Основной текст + Times New Roman по ширине Первая строка:  ..."/>
    <w:basedOn w:val="aff2"/>
    <w:rsid w:val="00E80728"/>
    <w:pPr>
      <w:spacing w:after="0"/>
      <w:ind w:firstLine="720"/>
      <w:jc w:val="both"/>
    </w:pPr>
    <w:rPr>
      <w:szCs w:val="20"/>
    </w:rPr>
  </w:style>
  <w:style w:type="character" w:customStyle="1" w:styleId="afffffffff">
    <w:name w:val="Оглавление"/>
    <w:rsid w:val="00E80728"/>
    <w:rPr>
      <w:rFonts w:ascii="Times New Roman" w:hAnsi="Times New Roman"/>
      <w:b/>
      <w:i/>
      <w:sz w:val="28"/>
    </w:rPr>
  </w:style>
  <w:style w:type="character" w:customStyle="1" w:styleId="Heading5Char">
    <w:name w:val="Heading 5 Char"/>
    <w:locked/>
    <w:rsid w:val="00E80728"/>
    <w:rPr>
      <w:sz w:val="22"/>
      <w:lang w:val="ru-RU" w:eastAsia="en-US"/>
    </w:rPr>
  </w:style>
  <w:style w:type="character" w:customStyle="1" w:styleId="Heading6Char">
    <w:name w:val="Heading 6 Char"/>
    <w:locked/>
    <w:rsid w:val="00E80728"/>
    <w:rPr>
      <w:i/>
      <w:sz w:val="22"/>
      <w:lang w:val="ru-RU" w:eastAsia="en-US"/>
    </w:rPr>
  </w:style>
  <w:style w:type="paragraph" w:customStyle="1" w:styleId="1ffff8">
    <w:name w:val="Стиль Заголовок 1 + все прописные"/>
    <w:basedOn w:val="11"/>
    <w:rsid w:val="00E80728"/>
    <w:pPr>
      <w:keepNext/>
      <w:keepLines/>
      <w:spacing w:before="240" w:after="60"/>
      <w:ind w:left="360" w:hanging="360"/>
    </w:pPr>
    <w:rPr>
      <w:rFonts w:ascii="Arial" w:hAnsi="Arial"/>
      <w:bCs/>
      <w:caps w:val="0"/>
      <w:sz w:val="32"/>
      <w:szCs w:val="32"/>
    </w:rPr>
  </w:style>
  <w:style w:type="character" w:customStyle="1" w:styleId="FontStyle75">
    <w:name w:val="Font Style75"/>
    <w:rsid w:val="00E80728"/>
    <w:rPr>
      <w:rFonts w:ascii="Times New Roman" w:hAnsi="Times New Roman"/>
      <w:b/>
      <w:sz w:val="16"/>
    </w:rPr>
  </w:style>
  <w:style w:type="paragraph" w:customStyle="1" w:styleId="2Arial1">
    <w:name w:val="Стиль Заголовок 2 + Arial"/>
    <w:basedOn w:val="21"/>
    <w:rsid w:val="00E80728"/>
    <w:pPr>
      <w:numPr>
        <w:ilvl w:val="1"/>
      </w:numPr>
      <w:tabs>
        <w:tab w:val="left" w:pos="792"/>
      </w:tabs>
      <w:ind w:left="792" w:hanging="432"/>
    </w:pPr>
    <w:rPr>
      <w:rFonts w:cs="Times New Roman"/>
      <w:i w:val="0"/>
      <w:iCs w:val="0"/>
      <w:kern w:val="32"/>
      <w:sz w:val="24"/>
      <w:lang w:eastAsia="ru-RU"/>
    </w:rPr>
  </w:style>
  <w:style w:type="paragraph" w:customStyle="1" w:styleId="11c">
    <w:name w:val="Заголовок 1.1"/>
    <w:basedOn w:val="a3"/>
    <w:rsid w:val="00E80728"/>
    <w:pPr>
      <w:shd w:val="clear" w:color="auto" w:fill="FFFFFF"/>
      <w:spacing w:before="240" w:after="60"/>
    </w:pPr>
    <w:rPr>
      <w:rFonts w:ascii="Arial" w:hAnsi="Arial"/>
      <w:b/>
      <w:bCs/>
      <w:sz w:val="32"/>
      <w:szCs w:val="20"/>
    </w:rPr>
  </w:style>
  <w:style w:type="character" w:customStyle="1" w:styleId="style21">
    <w:name w:val="style21"/>
    <w:rsid w:val="00E80728"/>
  </w:style>
  <w:style w:type="paragraph" w:customStyle="1" w:styleId="justify2">
    <w:name w:val="justify2"/>
    <w:basedOn w:val="a3"/>
    <w:rsid w:val="00E80728"/>
    <w:pPr>
      <w:spacing w:before="100" w:beforeAutospacing="1" w:after="100" w:afterAutospacing="1"/>
      <w:ind w:firstLine="600"/>
      <w:jc w:val="both"/>
    </w:pPr>
    <w:rPr>
      <w:rFonts w:ascii="Arial Unicode MS" w:eastAsia="Arial Unicode MS" w:hAnsi="Arial Unicode MS" w:cs="Arial Unicode MS"/>
    </w:rPr>
  </w:style>
  <w:style w:type="paragraph" w:customStyle="1" w:styleId="H5">
    <w:name w:val="H5"/>
    <w:basedOn w:val="a3"/>
    <w:next w:val="a3"/>
    <w:rsid w:val="00E80728"/>
    <w:pPr>
      <w:keepNext/>
      <w:snapToGrid w:val="0"/>
      <w:spacing w:before="100" w:after="100"/>
      <w:outlineLvl w:val="5"/>
    </w:pPr>
    <w:rPr>
      <w:b/>
      <w:sz w:val="20"/>
      <w:szCs w:val="20"/>
    </w:rPr>
  </w:style>
  <w:style w:type="character" w:customStyle="1" w:styleId="3f5">
    <w:name w:val="Знак Знак Знак3"/>
    <w:rsid w:val="00E80728"/>
    <w:rPr>
      <w:rFonts w:ascii="Times New Roman" w:eastAsia="Times New Roman" w:hAnsi="Times New Roman"/>
      <w:b/>
      <w:caps/>
      <w:sz w:val="28"/>
    </w:rPr>
  </w:style>
  <w:style w:type="character" w:customStyle="1" w:styleId="FontStyle185">
    <w:name w:val="Font Style185"/>
    <w:rsid w:val="00E80728"/>
    <w:rPr>
      <w:rFonts w:ascii="Times New Roman" w:hAnsi="Times New Roman"/>
      <w:sz w:val="18"/>
    </w:rPr>
  </w:style>
  <w:style w:type="character" w:customStyle="1" w:styleId="FontStyle179">
    <w:name w:val="Font Style179"/>
    <w:rsid w:val="00E80728"/>
    <w:rPr>
      <w:rFonts w:ascii="Times New Roman" w:hAnsi="Times New Roman"/>
      <w:i/>
      <w:sz w:val="18"/>
    </w:rPr>
  </w:style>
  <w:style w:type="paragraph" w:customStyle="1" w:styleId="Style66">
    <w:name w:val="Style66"/>
    <w:basedOn w:val="a3"/>
    <w:rsid w:val="00E80728"/>
    <w:pPr>
      <w:widowControl w:val="0"/>
      <w:autoSpaceDE w:val="0"/>
      <w:autoSpaceDN w:val="0"/>
      <w:adjustRightInd w:val="0"/>
    </w:pPr>
  </w:style>
  <w:style w:type="paragraph" w:customStyle="1" w:styleId="Style71">
    <w:name w:val="Style71"/>
    <w:basedOn w:val="a3"/>
    <w:rsid w:val="00E80728"/>
    <w:pPr>
      <w:widowControl w:val="0"/>
      <w:autoSpaceDE w:val="0"/>
      <w:autoSpaceDN w:val="0"/>
      <w:adjustRightInd w:val="0"/>
      <w:spacing w:line="250" w:lineRule="exact"/>
      <w:ind w:firstLine="302"/>
      <w:jc w:val="both"/>
    </w:pPr>
  </w:style>
  <w:style w:type="character" w:customStyle="1" w:styleId="FontStyle266">
    <w:name w:val="Font Style266"/>
    <w:rsid w:val="00E80728"/>
    <w:rPr>
      <w:rFonts w:ascii="Times New Roman" w:hAnsi="Times New Roman"/>
      <w:sz w:val="18"/>
    </w:rPr>
  </w:style>
  <w:style w:type="character" w:customStyle="1" w:styleId="FontStyle267">
    <w:name w:val="Font Style267"/>
    <w:rsid w:val="00E80728"/>
    <w:rPr>
      <w:rFonts w:ascii="Times New Roman" w:hAnsi="Times New Roman"/>
      <w:i/>
      <w:sz w:val="18"/>
    </w:rPr>
  </w:style>
  <w:style w:type="character" w:customStyle="1" w:styleId="FontStyle202">
    <w:name w:val="Font Style202"/>
    <w:rsid w:val="00E80728"/>
    <w:rPr>
      <w:rFonts w:ascii="Times New Roman" w:hAnsi="Times New Roman"/>
      <w:sz w:val="18"/>
    </w:rPr>
  </w:style>
  <w:style w:type="character" w:customStyle="1" w:styleId="FontStyle563">
    <w:name w:val="Font Style563"/>
    <w:rsid w:val="00E80728"/>
    <w:rPr>
      <w:rFonts w:ascii="Times New Roman" w:hAnsi="Times New Roman"/>
      <w:b/>
      <w:sz w:val="20"/>
    </w:rPr>
  </w:style>
  <w:style w:type="paragraph" w:customStyle="1" w:styleId="Style113">
    <w:name w:val="Style113"/>
    <w:basedOn w:val="a3"/>
    <w:rsid w:val="00E80728"/>
    <w:pPr>
      <w:widowControl w:val="0"/>
      <w:autoSpaceDE w:val="0"/>
      <w:autoSpaceDN w:val="0"/>
      <w:adjustRightInd w:val="0"/>
    </w:pPr>
  </w:style>
  <w:style w:type="character" w:customStyle="1" w:styleId="FontStyle134">
    <w:name w:val="Font Style134"/>
    <w:rsid w:val="00E80728"/>
    <w:rPr>
      <w:rFonts w:ascii="Times New Roman" w:hAnsi="Times New Roman"/>
      <w:b/>
      <w:sz w:val="18"/>
    </w:rPr>
  </w:style>
  <w:style w:type="character" w:customStyle="1" w:styleId="textcop1">
    <w:name w:val="textcop1"/>
    <w:rsid w:val="00E80728"/>
    <w:rPr>
      <w:rFonts w:ascii="Arial" w:hAnsi="Arial"/>
      <w:color w:val="000000"/>
      <w:sz w:val="20"/>
    </w:rPr>
  </w:style>
  <w:style w:type="character" w:customStyle="1" w:styleId="b1">
    <w:name w:val="b1"/>
    <w:rsid w:val="00E80728"/>
    <w:rPr>
      <w:b/>
    </w:rPr>
  </w:style>
  <w:style w:type="character" w:customStyle="1" w:styleId="FontStyle201">
    <w:name w:val="Font Style201"/>
    <w:rsid w:val="00E80728"/>
    <w:rPr>
      <w:rFonts w:ascii="Times New Roman" w:hAnsi="Times New Roman"/>
      <w:sz w:val="26"/>
    </w:rPr>
  </w:style>
  <w:style w:type="paragraph" w:customStyle="1" w:styleId="Style12">
    <w:name w:val="Style12"/>
    <w:basedOn w:val="a3"/>
    <w:rsid w:val="00E80728"/>
    <w:pPr>
      <w:widowControl w:val="0"/>
      <w:autoSpaceDE w:val="0"/>
      <w:autoSpaceDN w:val="0"/>
      <w:adjustRightInd w:val="0"/>
    </w:pPr>
  </w:style>
  <w:style w:type="character" w:customStyle="1" w:styleId="180">
    <w:name w:val="Знак Знак18"/>
    <w:rsid w:val="00E80728"/>
    <w:rPr>
      <w:rFonts w:ascii="Courier New" w:eastAsia="Times New Roman" w:hAnsi="Courier New"/>
    </w:rPr>
  </w:style>
  <w:style w:type="character" w:customStyle="1" w:styleId="170">
    <w:name w:val="Знак Знак17"/>
    <w:rsid w:val="00E80728"/>
    <w:rPr>
      <w:rFonts w:ascii="Times New Roman" w:eastAsia="Times New Roman" w:hAnsi="Times New Roman"/>
      <w:sz w:val="24"/>
    </w:rPr>
  </w:style>
  <w:style w:type="character" w:customStyle="1" w:styleId="812">
    <w:name w:val="Знак Знак81"/>
    <w:locked/>
    <w:rsid w:val="00E80728"/>
    <w:rPr>
      <w:sz w:val="24"/>
    </w:rPr>
  </w:style>
  <w:style w:type="paragraph" w:customStyle="1" w:styleId="en">
    <w:name w:val="?en"/>
    <w:basedOn w:val="a3"/>
    <w:rsid w:val="00E80728"/>
    <w:pPr>
      <w:widowControl w:val="0"/>
      <w:overflowPunct w:val="0"/>
      <w:autoSpaceDE w:val="0"/>
      <w:autoSpaceDN w:val="0"/>
      <w:adjustRightInd w:val="0"/>
      <w:spacing w:before="120" w:after="120"/>
      <w:jc w:val="center"/>
      <w:textAlignment w:val="baseline"/>
    </w:pPr>
    <w:rPr>
      <w:rFonts w:ascii="TimesET" w:hAnsi="TimesET"/>
      <w:i/>
      <w:sz w:val="18"/>
      <w:szCs w:val="20"/>
    </w:rPr>
  </w:style>
  <w:style w:type="character" w:customStyle="1" w:styleId="58">
    <w:name w:val="Знак Знак5"/>
    <w:aliases w:val="Заголовок 1 Знак Знак Знак6,Знак Заголовок 1 Знак Знак4"/>
    <w:locked/>
    <w:rsid w:val="00E80728"/>
    <w:rPr>
      <w:rFonts w:ascii="Tahoma" w:hAnsi="Tahoma"/>
      <w:sz w:val="16"/>
      <w:lang w:val="ru-RU" w:eastAsia="ru-RU"/>
    </w:rPr>
  </w:style>
  <w:style w:type="paragraph" w:customStyle="1" w:styleId="75">
    <w:name w:val="Стиль7"/>
    <w:basedOn w:val="11"/>
    <w:rsid w:val="00E80728"/>
    <w:pPr>
      <w:keepNext/>
      <w:keepLines/>
      <w:spacing w:before="240" w:after="60"/>
      <w:ind w:right="696" w:firstLine="0"/>
    </w:pPr>
    <w:rPr>
      <w:rFonts w:ascii="Arial" w:hAnsi="Arial"/>
      <w:sz w:val="32"/>
      <w:szCs w:val="32"/>
    </w:rPr>
  </w:style>
  <w:style w:type="paragraph" w:customStyle="1" w:styleId="CharChar">
    <w:name w:val="Char Знак Знак Char Знак Знак Знак Знак Знак Знак Знак Знак Знак Знак Знак Знак Знак Знак Знак Знак"/>
    <w:basedOn w:val="a3"/>
    <w:rsid w:val="00E80728"/>
    <w:rPr>
      <w:rFonts w:ascii="Verdana" w:hAnsi="Verdana" w:cs="Verdana"/>
      <w:sz w:val="20"/>
      <w:szCs w:val="20"/>
      <w:lang w:val="en-US" w:eastAsia="en-US"/>
    </w:rPr>
  </w:style>
  <w:style w:type="paragraph" w:customStyle="1" w:styleId="Style38">
    <w:name w:val="Style38"/>
    <w:basedOn w:val="a3"/>
    <w:rsid w:val="00E80728"/>
    <w:pPr>
      <w:widowControl w:val="0"/>
      <w:autoSpaceDE w:val="0"/>
      <w:autoSpaceDN w:val="0"/>
      <w:adjustRightInd w:val="0"/>
      <w:spacing w:line="235" w:lineRule="exact"/>
      <w:ind w:firstLine="307"/>
      <w:jc w:val="both"/>
    </w:pPr>
    <w:rPr>
      <w:rFonts w:ascii="Franklin Gothic Medium Cond" w:hAnsi="Franklin Gothic Medium Cond"/>
    </w:rPr>
  </w:style>
  <w:style w:type="character" w:customStyle="1" w:styleId="FontStyle573">
    <w:name w:val="Font Style573"/>
    <w:rsid w:val="00E80728"/>
    <w:rPr>
      <w:rFonts w:ascii="Times New Roman" w:hAnsi="Times New Roman"/>
      <w:i/>
      <w:sz w:val="20"/>
    </w:rPr>
  </w:style>
  <w:style w:type="character" w:customStyle="1" w:styleId="FontStyle293">
    <w:name w:val="Font Style293"/>
    <w:rsid w:val="00E80728"/>
    <w:rPr>
      <w:rFonts w:ascii="Times New Roman" w:hAnsi="Times New Roman"/>
      <w:sz w:val="20"/>
    </w:rPr>
  </w:style>
  <w:style w:type="character" w:customStyle="1" w:styleId="FontStyle325">
    <w:name w:val="Font Style325"/>
    <w:rsid w:val="00E80728"/>
    <w:rPr>
      <w:rFonts w:ascii="Times New Roman" w:hAnsi="Times New Roman"/>
      <w:sz w:val="26"/>
    </w:rPr>
  </w:style>
  <w:style w:type="character" w:customStyle="1" w:styleId="FontStyle219">
    <w:name w:val="Font Style219"/>
    <w:rsid w:val="00E80728"/>
    <w:rPr>
      <w:rFonts w:ascii="Times New Roman" w:hAnsi="Times New Roman"/>
      <w:b/>
      <w:sz w:val="18"/>
    </w:rPr>
  </w:style>
  <w:style w:type="character" w:customStyle="1" w:styleId="FontStyle207">
    <w:name w:val="Font Style207"/>
    <w:rsid w:val="00E80728"/>
    <w:rPr>
      <w:rFonts w:ascii="Times New Roman" w:hAnsi="Times New Roman"/>
      <w:i/>
      <w:sz w:val="18"/>
    </w:rPr>
  </w:style>
  <w:style w:type="character" w:customStyle="1" w:styleId="FontStyle574">
    <w:name w:val="Font Style574"/>
    <w:rsid w:val="00E80728"/>
    <w:rPr>
      <w:rFonts w:ascii="Times New Roman" w:hAnsi="Times New Roman"/>
      <w:b/>
      <w:i/>
      <w:sz w:val="20"/>
    </w:rPr>
  </w:style>
  <w:style w:type="character" w:customStyle="1" w:styleId="FontStyle588">
    <w:name w:val="Font Style588"/>
    <w:rsid w:val="00E80728"/>
    <w:rPr>
      <w:rFonts w:ascii="Times New Roman" w:hAnsi="Times New Roman"/>
      <w:sz w:val="20"/>
    </w:rPr>
  </w:style>
  <w:style w:type="character" w:customStyle="1" w:styleId="402">
    <w:name w:val="Основной текст (40)"/>
    <w:link w:val="4010"/>
    <w:locked/>
    <w:rsid w:val="00E80728"/>
    <w:rPr>
      <w:b/>
      <w:sz w:val="14"/>
      <w:shd w:val="clear" w:color="auto" w:fill="FFFFFF"/>
    </w:rPr>
  </w:style>
  <w:style w:type="paragraph" w:customStyle="1" w:styleId="4010">
    <w:name w:val="Основной текст (40)1"/>
    <w:basedOn w:val="a3"/>
    <w:link w:val="402"/>
    <w:rsid w:val="00E80728"/>
    <w:pPr>
      <w:shd w:val="clear" w:color="auto" w:fill="FFFFFF"/>
      <w:spacing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5">
    <w:name w:val="Основной текст (14)"/>
    <w:link w:val="1410"/>
    <w:locked/>
    <w:rsid w:val="00E80728"/>
    <w:rPr>
      <w:b/>
      <w:sz w:val="16"/>
      <w:shd w:val="clear" w:color="auto" w:fill="FFFFFF"/>
    </w:rPr>
  </w:style>
  <w:style w:type="paragraph" w:customStyle="1" w:styleId="1410">
    <w:name w:val="Основной текст (14)1"/>
    <w:basedOn w:val="a3"/>
    <w:link w:val="145"/>
    <w:rsid w:val="00E80728"/>
    <w:pPr>
      <w:shd w:val="clear" w:color="auto" w:fill="FFFFFF"/>
      <w:spacing w:line="240" w:lineRule="atLeast"/>
    </w:pPr>
    <w:rPr>
      <w:rFonts w:asciiTheme="minorHAnsi" w:eastAsiaTheme="minorHAnsi" w:hAnsiTheme="minorHAnsi" w:cstheme="minorBidi"/>
      <w:b/>
      <w:sz w:val="16"/>
      <w:szCs w:val="22"/>
      <w:shd w:val="clear" w:color="auto" w:fill="FFFFFF"/>
      <w:lang w:eastAsia="en-US"/>
    </w:rPr>
  </w:style>
  <w:style w:type="paragraph" w:customStyle="1" w:styleId="afffffffff0">
    <w:name w:val="Маркир"/>
    <w:basedOn w:val="a3"/>
    <w:rsid w:val="00E80728"/>
    <w:pPr>
      <w:tabs>
        <w:tab w:val="left" w:pos="369"/>
        <w:tab w:val="left" w:pos="643"/>
      </w:tabs>
      <w:spacing w:after="40"/>
      <w:ind w:left="697" w:hanging="357"/>
      <w:jc w:val="both"/>
    </w:pPr>
    <w:rPr>
      <w:sz w:val="20"/>
      <w:szCs w:val="20"/>
    </w:rPr>
  </w:style>
  <w:style w:type="paragraph" w:customStyle="1" w:styleId="2ff7">
    <w:name w:val="обычный2"/>
    <w:basedOn w:val="a3"/>
    <w:rsid w:val="00E80728"/>
    <w:pPr>
      <w:autoSpaceDE w:val="0"/>
      <w:autoSpaceDN w:val="0"/>
      <w:adjustRightInd w:val="0"/>
      <w:spacing w:line="480" w:lineRule="atLeast"/>
      <w:ind w:firstLine="720"/>
      <w:jc w:val="both"/>
    </w:pPr>
    <w:rPr>
      <w:rFonts w:ascii="Verdana" w:hAnsi="Verdana" w:cs="Verdana"/>
    </w:rPr>
  </w:style>
  <w:style w:type="paragraph" w:customStyle="1" w:styleId="1ffff9">
    <w:name w:val="обычный1"/>
    <w:basedOn w:val="a3"/>
    <w:rsid w:val="00E80728"/>
    <w:pPr>
      <w:ind w:firstLine="720"/>
      <w:jc w:val="both"/>
    </w:pPr>
    <w:rPr>
      <w:szCs w:val="20"/>
    </w:rPr>
  </w:style>
  <w:style w:type="paragraph" w:customStyle="1" w:styleId="3000">
    <w:name w:val="Стиль Заголовок 3 + Перед:  0 пт После:  0 пт"/>
    <w:basedOn w:val="32"/>
    <w:rsid w:val="00E80728"/>
    <w:pPr>
      <w:keepNext/>
      <w:spacing w:before="240" w:beforeAutospacing="0" w:after="240" w:afterAutospacing="0" w:line="360" w:lineRule="auto"/>
      <w:jc w:val="center"/>
    </w:pPr>
    <w:rPr>
      <w:sz w:val="24"/>
      <w:szCs w:val="20"/>
      <w:lang w:val="en-US" w:eastAsia="en-US"/>
    </w:rPr>
  </w:style>
  <w:style w:type="paragraph" w:customStyle="1" w:styleId="1ffffa">
    <w:name w:val="1 уровень"/>
    <w:basedOn w:val="a3"/>
    <w:rsid w:val="00E80728"/>
    <w:pPr>
      <w:keepNext/>
      <w:spacing w:before="520" w:after="260"/>
      <w:jc w:val="center"/>
      <w:outlineLvl w:val="0"/>
    </w:pPr>
    <w:rPr>
      <w:b/>
    </w:rPr>
  </w:style>
  <w:style w:type="paragraph" w:customStyle="1" w:styleId="Heading">
    <w:name w:val="Heading"/>
    <w:rsid w:val="00E80728"/>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fffb">
    <w:name w:val="Стиль Заголовок 1 + не полужирный По левому краю Междустр.интерва..."/>
    <w:basedOn w:val="11"/>
    <w:rsid w:val="00E80728"/>
    <w:pPr>
      <w:keepNext/>
      <w:widowControl w:val="0"/>
      <w:spacing w:before="240" w:after="60"/>
      <w:ind w:firstLine="0"/>
    </w:pPr>
    <w:rPr>
      <w:caps w:val="0"/>
      <w:kern w:val="32"/>
      <w:szCs w:val="20"/>
      <w:lang w:eastAsia="en-US"/>
    </w:rPr>
  </w:style>
  <w:style w:type="paragraph" w:customStyle="1" w:styleId="2ff8">
    <w:name w:val="Стиль Заголовок 2 + не полужирный По левому краю"/>
    <w:basedOn w:val="21"/>
    <w:rsid w:val="00E80728"/>
    <w:pPr>
      <w:keepNext w:val="0"/>
      <w:widowControl w:val="0"/>
    </w:pPr>
    <w:rPr>
      <w:rFonts w:cs="Times New Roman"/>
      <w:bCs w:val="0"/>
      <w:i w:val="0"/>
      <w:iCs w:val="0"/>
      <w:kern w:val="32"/>
      <w:sz w:val="24"/>
      <w:szCs w:val="20"/>
    </w:rPr>
  </w:style>
  <w:style w:type="paragraph" w:customStyle="1" w:styleId="21e">
    <w:name w:val="Стиль Заголовок 2 + не полужирный По левому краю1"/>
    <w:basedOn w:val="21"/>
    <w:rsid w:val="00E80728"/>
    <w:pPr>
      <w:keepNext w:val="0"/>
      <w:widowControl w:val="0"/>
    </w:pPr>
    <w:rPr>
      <w:rFonts w:cs="Times New Roman"/>
      <w:bCs w:val="0"/>
      <w:i w:val="0"/>
      <w:iCs w:val="0"/>
      <w:kern w:val="32"/>
      <w:sz w:val="24"/>
      <w:szCs w:val="20"/>
    </w:rPr>
  </w:style>
  <w:style w:type="paragraph" w:customStyle="1" w:styleId="1ffffc">
    <w:name w:val="маркирован_1"/>
    <w:basedOn w:val="a3"/>
    <w:rsid w:val="00E80728"/>
    <w:pPr>
      <w:widowControl w:val="0"/>
      <w:adjustRightInd w:val="0"/>
      <w:spacing w:line="360" w:lineRule="auto"/>
      <w:jc w:val="both"/>
      <w:textAlignment w:val="baseline"/>
    </w:pPr>
    <w:rPr>
      <w:sz w:val="28"/>
      <w:szCs w:val="28"/>
    </w:rPr>
  </w:style>
  <w:style w:type="paragraph" w:customStyle="1" w:styleId="1ffffd">
    <w:name w:val="Нумерован_1"/>
    <w:basedOn w:val="a3"/>
    <w:rsid w:val="00E80728"/>
    <w:pPr>
      <w:widowControl w:val="0"/>
      <w:tabs>
        <w:tab w:val="left" w:pos="720"/>
      </w:tabs>
      <w:adjustRightInd w:val="0"/>
      <w:spacing w:line="360" w:lineRule="auto"/>
      <w:ind w:left="720" w:hanging="360"/>
      <w:jc w:val="both"/>
      <w:textAlignment w:val="baseline"/>
    </w:pPr>
    <w:rPr>
      <w:sz w:val="28"/>
      <w:szCs w:val="28"/>
    </w:rPr>
  </w:style>
  <w:style w:type="paragraph" w:customStyle="1" w:styleId="1ffffe">
    <w:name w:val="марк_1"/>
    <w:basedOn w:val="a3"/>
    <w:rsid w:val="00E80728"/>
    <w:pPr>
      <w:widowControl w:val="0"/>
      <w:tabs>
        <w:tab w:val="left" w:pos="720"/>
      </w:tabs>
      <w:adjustRightInd w:val="0"/>
      <w:spacing w:line="360" w:lineRule="auto"/>
      <w:ind w:left="720" w:hanging="360"/>
      <w:jc w:val="both"/>
      <w:textAlignment w:val="baseline"/>
    </w:pPr>
    <w:rPr>
      <w:sz w:val="28"/>
      <w:szCs w:val="28"/>
    </w:rPr>
  </w:style>
  <w:style w:type="paragraph" w:customStyle="1" w:styleId="afffffffff1">
    <w:name w:val="Заг_глав"/>
    <w:basedOn w:val="32"/>
    <w:rsid w:val="00E80728"/>
    <w:pPr>
      <w:keepNext/>
      <w:widowControl w:val="0"/>
      <w:tabs>
        <w:tab w:val="left" w:pos="0"/>
      </w:tabs>
      <w:adjustRightInd w:val="0"/>
      <w:spacing w:before="120" w:beforeAutospacing="0" w:after="360" w:afterAutospacing="0" w:line="360" w:lineRule="atLeast"/>
      <w:ind w:firstLine="397"/>
      <w:contextualSpacing/>
      <w:jc w:val="center"/>
      <w:textAlignment w:val="baseline"/>
      <w:outlineLvl w:val="9"/>
    </w:pPr>
    <w:rPr>
      <w:bCs w:val="0"/>
      <w:caps/>
      <w:sz w:val="32"/>
      <w:szCs w:val="28"/>
      <w:lang w:eastAsia="en-US"/>
    </w:rPr>
  </w:style>
  <w:style w:type="paragraph" w:customStyle="1" w:styleId="afffffffff2">
    <w:name w:val="огл_гл"/>
    <w:basedOn w:val="a3"/>
    <w:rsid w:val="00E80728"/>
    <w:pPr>
      <w:widowControl w:val="0"/>
      <w:adjustRightInd w:val="0"/>
      <w:spacing w:line="360" w:lineRule="auto"/>
      <w:ind w:left="794" w:hanging="794"/>
      <w:jc w:val="both"/>
      <w:textAlignment w:val="baseline"/>
    </w:pPr>
    <w:rPr>
      <w:bCs/>
      <w:sz w:val="28"/>
      <w:szCs w:val="28"/>
    </w:rPr>
  </w:style>
  <w:style w:type="paragraph" w:customStyle="1" w:styleId="afffffffff3">
    <w:name w:val="Стиль параг_огл + По левому краю"/>
    <w:basedOn w:val="affffff4"/>
    <w:rsid w:val="00E80728"/>
    <w:pPr>
      <w:widowControl w:val="0"/>
      <w:adjustRightInd w:val="0"/>
      <w:spacing w:line="360" w:lineRule="auto"/>
      <w:ind w:left="794"/>
      <w:textAlignment w:val="baseline"/>
    </w:pPr>
    <w:rPr>
      <w:sz w:val="28"/>
      <w:lang w:eastAsia="ru-RU"/>
    </w:rPr>
  </w:style>
  <w:style w:type="paragraph" w:customStyle="1" w:styleId="afffffffff4">
    <w:name w:val="Наш стиль"/>
    <w:basedOn w:val="a3"/>
    <w:rsid w:val="00E80728"/>
    <w:pPr>
      <w:spacing w:line="360" w:lineRule="auto"/>
      <w:ind w:firstLine="720"/>
    </w:pPr>
    <w:rPr>
      <w:szCs w:val="20"/>
    </w:rPr>
  </w:style>
  <w:style w:type="character" w:customStyle="1" w:styleId="331">
    <w:name w:val="Знак3 Знак Знак3"/>
    <w:rsid w:val="00E80728"/>
    <w:rPr>
      <w:rFonts w:ascii="Times New Roman" w:eastAsia="Times New Roman" w:hAnsi="Times New Roman"/>
      <w:lang w:eastAsia="en-US"/>
    </w:rPr>
  </w:style>
  <w:style w:type="character" w:customStyle="1" w:styleId="FontStyle278">
    <w:name w:val="Font Style278"/>
    <w:rsid w:val="00E80728"/>
    <w:rPr>
      <w:rFonts w:ascii="Times New Roman" w:hAnsi="Times New Roman"/>
      <w:color w:val="000000"/>
      <w:sz w:val="22"/>
    </w:rPr>
  </w:style>
  <w:style w:type="character" w:customStyle="1" w:styleId="2110">
    <w:name w:val="Знак Знак211"/>
    <w:locked/>
    <w:rsid w:val="00E80728"/>
    <w:rPr>
      <w:b/>
      <w:sz w:val="28"/>
      <w:lang w:val="ru-RU" w:eastAsia="ru-RU"/>
    </w:rPr>
  </w:style>
  <w:style w:type="character" w:customStyle="1" w:styleId="414">
    <w:name w:val="Знак Знак41"/>
    <w:locked/>
    <w:rsid w:val="00E80728"/>
    <w:rPr>
      <w:rFonts w:ascii="Arial" w:hAnsi="Arial"/>
      <w:b/>
      <w:i/>
      <w:sz w:val="28"/>
      <w:lang w:val="ru-RU" w:eastAsia="en-US"/>
    </w:rPr>
  </w:style>
  <w:style w:type="character" w:customStyle="1" w:styleId="4011">
    <w:name w:val="Знак Знак401"/>
    <w:locked/>
    <w:rsid w:val="00E80728"/>
    <w:rPr>
      <w:b/>
      <w:sz w:val="27"/>
      <w:lang w:val="ru-RU" w:eastAsia="ru-RU"/>
    </w:rPr>
  </w:style>
  <w:style w:type="character" w:customStyle="1" w:styleId="3910">
    <w:name w:val="Знак Знак391"/>
    <w:locked/>
    <w:rsid w:val="00E80728"/>
    <w:rPr>
      <w:b/>
      <w:sz w:val="28"/>
      <w:lang w:val="ru-RU" w:eastAsia="ru-RU"/>
    </w:rPr>
  </w:style>
  <w:style w:type="character" w:customStyle="1" w:styleId="3810">
    <w:name w:val="Знак Знак381"/>
    <w:locked/>
    <w:rsid w:val="00E80728"/>
    <w:rPr>
      <w:b/>
      <w:i/>
      <w:sz w:val="26"/>
      <w:lang w:val="ru-RU" w:eastAsia="ru-RU"/>
    </w:rPr>
  </w:style>
  <w:style w:type="character" w:customStyle="1" w:styleId="3710">
    <w:name w:val="Знак Знак371"/>
    <w:locked/>
    <w:rsid w:val="00E80728"/>
    <w:rPr>
      <w:sz w:val="24"/>
      <w:lang w:val="ru-RU" w:eastAsia="ru-RU"/>
    </w:rPr>
  </w:style>
  <w:style w:type="character" w:customStyle="1" w:styleId="3610">
    <w:name w:val="Знак Знак361"/>
    <w:locked/>
    <w:rsid w:val="00E80728"/>
    <w:rPr>
      <w:sz w:val="24"/>
      <w:lang w:val="ru-RU" w:eastAsia="ru-RU"/>
    </w:rPr>
  </w:style>
  <w:style w:type="character" w:customStyle="1" w:styleId="3510">
    <w:name w:val="Знак Знак351"/>
    <w:locked/>
    <w:rsid w:val="00E80728"/>
    <w:rPr>
      <w:i/>
      <w:sz w:val="24"/>
      <w:lang w:val="ru-RU" w:eastAsia="ru-RU"/>
    </w:rPr>
  </w:style>
  <w:style w:type="character" w:customStyle="1" w:styleId="3410">
    <w:name w:val="Знак Знак341"/>
    <w:locked/>
    <w:rsid w:val="00E80728"/>
    <w:rPr>
      <w:rFonts w:ascii="Arial" w:hAnsi="Arial"/>
      <w:sz w:val="22"/>
      <w:lang w:val="ru-RU" w:eastAsia="ru-RU"/>
    </w:rPr>
  </w:style>
  <w:style w:type="character" w:customStyle="1" w:styleId="3310">
    <w:name w:val="Знак Знак331"/>
    <w:locked/>
    <w:rsid w:val="00E80728"/>
    <w:rPr>
      <w:rFonts w:ascii="Courier New" w:hAnsi="Courier New"/>
      <w:lang w:val="ru-RU" w:eastAsia="ru-RU"/>
    </w:rPr>
  </w:style>
  <w:style w:type="character" w:customStyle="1" w:styleId="3210">
    <w:name w:val="Знак Знак321"/>
    <w:locked/>
    <w:rsid w:val="00E80728"/>
    <w:rPr>
      <w:lang w:val="ru-RU" w:eastAsia="ru-RU"/>
    </w:rPr>
  </w:style>
  <w:style w:type="character" w:customStyle="1" w:styleId="3110">
    <w:name w:val="Знак Знак311"/>
    <w:locked/>
    <w:rsid w:val="00E80728"/>
    <w:rPr>
      <w:sz w:val="24"/>
      <w:lang w:val="ru-RU" w:eastAsia="ru-RU"/>
    </w:rPr>
  </w:style>
  <w:style w:type="character" w:customStyle="1" w:styleId="1fffff">
    <w:name w:val="Знак1 Знак Знак"/>
    <w:locked/>
    <w:rsid w:val="00E80728"/>
    <w:rPr>
      <w:sz w:val="24"/>
      <w:lang w:val="ru-RU" w:eastAsia="ru-RU"/>
    </w:rPr>
  </w:style>
  <w:style w:type="character" w:customStyle="1" w:styleId="191">
    <w:name w:val="Знак Знак191"/>
    <w:locked/>
    <w:rsid w:val="00E80728"/>
    <w:rPr>
      <w:sz w:val="24"/>
      <w:lang w:val="en-US" w:eastAsia="ru-RU"/>
    </w:rPr>
  </w:style>
  <w:style w:type="character" w:customStyle="1" w:styleId="1411">
    <w:name w:val="Знак Знак141"/>
    <w:locked/>
    <w:rsid w:val="00E80728"/>
    <w:rPr>
      <w:rFonts w:ascii="Cambria" w:hAnsi="Cambria"/>
      <w:i/>
      <w:color w:val="4F81BD"/>
      <w:spacing w:val="15"/>
      <w:sz w:val="24"/>
      <w:lang w:val="ru-RU" w:eastAsia="ru-RU"/>
    </w:rPr>
  </w:style>
  <w:style w:type="character" w:customStyle="1" w:styleId="1210">
    <w:name w:val="Знак Знак121"/>
    <w:locked/>
    <w:rsid w:val="00E80728"/>
    <w:rPr>
      <w:rFonts w:ascii="PragmaticaCTT" w:hAnsi="PragmaticaCTT"/>
      <w:sz w:val="24"/>
      <w:lang w:val="ru-RU" w:eastAsia="ru-RU"/>
    </w:rPr>
  </w:style>
  <w:style w:type="character" w:customStyle="1" w:styleId="2210">
    <w:name w:val="Знак Знак221"/>
    <w:locked/>
    <w:rsid w:val="00E80728"/>
    <w:rPr>
      <w:color w:val="000000"/>
      <w:sz w:val="24"/>
      <w:lang w:val="ru-RU" w:eastAsia="ru-RU"/>
    </w:rPr>
  </w:style>
  <w:style w:type="character" w:customStyle="1" w:styleId="291">
    <w:name w:val="Знак Знак291"/>
    <w:locked/>
    <w:rsid w:val="00E80728"/>
    <w:rPr>
      <w:sz w:val="16"/>
      <w:lang w:val="ru-RU" w:eastAsia="ru-RU"/>
    </w:rPr>
  </w:style>
  <w:style w:type="character" w:customStyle="1" w:styleId="251">
    <w:name w:val="Знак Знак251"/>
    <w:locked/>
    <w:rsid w:val="00E80728"/>
    <w:rPr>
      <w:sz w:val="24"/>
      <w:lang w:val="ru-RU" w:eastAsia="ru-RU"/>
    </w:rPr>
  </w:style>
  <w:style w:type="character" w:customStyle="1" w:styleId="281">
    <w:name w:val="Знак Знак281"/>
    <w:locked/>
    <w:rsid w:val="00E80728"/>
    <w:rPr>
      <w:sz w:val="16"/>
      <w:lang w:val="ru-RU" w:eastAsia="ru-RU"/>
    </w:rPr>
  </w:style>
  <w:style w:type="character" w:customStyle="1" w:styleId="2710">
    <w:name w:val="Знак Знак271"/>
    <w:locked/>
    <w:rsid w:val="00E80728"/>
    <w:rPr>
      <w:rFonts w:ascii="Courier New" w:hAnsi="Courier New"/>
      <w:lang w:val="ru-RU" w:eastAsia="ru-RU"/>
    </w:rPr>
  </w:style>
  <w:style w:type="character" w:customStyle="1" w:styleId="181">
    <w:name w:val="Знак Знак181"/>
    <w:locked/>
    <w:rsid w:val="00E80728"/>
    <w:rPr>
      <w:b/>
      <w:lang w:val="ru-RU" w:eastAsia="ru-RU"/>
    </w:rPr>
  </w:style>
  <w:style w:type="character" w:customStyle="1" w:styleId="201">
    <w:name w:val="Знак Знак201"/>
    <w:locked/>
    <w:rsid w:val="00E80728"/>
    <w:rPr>
      <w:rFonts w:ascii="Tahoma" w:hAnsi="Tahoma"/>
      <w:sz w:val="16"/>
      <w:lang w:val="ru-RU" w:eastAsia="ru-RU"/>
    </w:rPr>
  </w:style>
  <w:style w:type="paragraph" w:customStyle="1" w:styleId="2ff9">
    <w:name w:val="Знак Знак Знак Знак Знак Знак2"/>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2ffa">
    <w:name w:val="Цитата 2 Знак"/>
    <w:link w:val="2ffb"/>
    <w:locked/>
    <w:rsid w:val="00E80728"/>
    <w:rPr>
      <w:i/>
      <w:color w:val="000000"/>
      <w:sz w:val="24"/>
      <w:lang w:eastAsia="ru-RU"/>
    </w:rPr>
  </w:style>
  <w:style w:type="paragraph" w:styleId="2ffb">
    <w:name w:val="Quote"/>
    <w:basedOn w:val="a3"/>
    <w:next w:val="a3"/>
    <w:link w:val="2ffa"/>
    <w:qFormat/>
    <w:rsid w:val="00E80728"/>
    <w:rPr>
      <w:rFonts w:asciiTheme="minorHAnsi" w:eastAsiaTheme="minorHAnsi" w:hAnsiTheme="minorHAnsi" w:cstheme="minorBidi"/>
      <w:i/>
      <w:color w:val="000000"/>
      <w:szCs w:val="22"/>
    </w:rPr>
  </w:style>
  <w:style w:type="character" w:customStyle="1" w:styleId="21f">
    <w:name w:val="Цитата 2 Знак1"/>
    <w:basedOn w:val="a4"/>
    <w:rsid w:val="00E80728"/>
    <w:rPr>
      <w:rFonts w:ascii="Times New Roman" w:eastAsia="Times New Roman" w:hAnsi="Times New Roman" w:cs="Times New Roman"/>
      <w:i/>
      <w:iCs/>
      <w:color w:val="404040" w:themeColor="text1" w:themeTint="BF"/>
      <w:sz w:val="24"/>
      <w:szCs w:val="24"/>
      <w:lang w:eastAsia="ru-RU"/>
    </w:rPr>
  </w:style>
  <w:style w:type="paragraph" w:customStyle="1" w:styleId="2123">
    <w:name w:val="Стиль Заголовок 2 + Перед:  12 пт После:  3 пт"/>
    <w:basedOn w:val="21"/>
    <w:rsid w:val="00E80728"/>
    <w:rPr>
      <w:rFonts w:cs="Times New Roman"/>
      <w:i w:val="0"/>
      <w:sz w:val="24"/>
      <w:szCs w:val="20"/>
      <w:lang w:eastAsia="ru-RU"/>
    </w:rPr>
  </w:style>
  <w:style w:type="paragraph" w:customStyle="1" w:styleId="msolistparagraph0">
    <w:name w:val="msolistparagraph"/>
    <w:basedOn w:val="a3"/>
    <w:rsid w:val="00E80728"/>
    <w:pPr>
      <w:spacing w:line="312" w:lineRule="auto"/>
      <w:ind w:left="720" w:firstLine="454"/>
      <w:contextualSpacing/>
      <w:jc w:val="both"/>
    </w:pPr>
  </w:style>
  <w:style w:type="character" w:customStyle="1" w:styleId="afffffffff5">
    <w:name w:val="ВЭС отступ Знак"/>
    <w:link w:val="afffffffff6"/>
    <w:locked/>
    <w:rsid w:val="00E80728"/>
    <w:rPr>
      <w:color w:val="000000"/>
      <w:sz w:val="24"/>
    </w:rPr>
  </w:style>
  <w:style w:type="paragraph" w:customStyle="1" w:styleId="afffffffff6">
    <w:name w:val="ВЭС отступ"/>
    <w:basedOn w:val="a3"/>
    <w:link w:val="afffffffff5"/>
    <w:rsid w:val="00E80728"/>
    <w:pPr>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1"/>
    <w:rsid w:val="00E80728"/>
    <w:pPr>
      <w:tabs>
        <w:tab w:val="left" w:pos="360"/>
      </w:tabs>
      <w:spacing w:before="120" w:after="120"/>
    </w:pPr>
    <w:rPr>
      <w:rFonts w:cs="Times New Roman"/>
      <w:i w:val="0"/>
      <w:iCs w:val="0"/>
      <w:kern w:val="32"/>
      <w:sz w:val="24"/>
      <w:szCs w:val="20"/>
      <w:lang w:eastAsia="ru-RU"/>
    </w:rPr>
  </w:style>
  <w:style w:type="paragraph" w:customStyle="1" w:styleId="2ffc">
    <w:name w:val="2"/>
    <w:basedOn w:val="a3"/>
    <w:rsid w:val="00E80728"/>
    <w:pPr>
      <w:spacing w:after="160" w:line="240" w:lineRule="exact"/>
    </w:pPr>
    <w:rPr>
      <w:rFonts w:ascii="Verdana" w:hAnsi="Verdana"/>
      <w:lang w:val="en-US" w:eastAsia="en-US"/>
    </w:rPr>
  </w:style>
  <w:style w:type="paragraph" w:customStyle="1" w:styleId="Li">
    <w:name w:val="Li"/>
    <w:basedOn w:val="a3"/>
    <w:rsid w:val="00E80728"/>
    <w:pPr>
      <w:shd w:val="clear" w:color="auto" w:fill="FFFFFF"/>
      <w:suppressAutoHyphens/>
    </w:pPr>
    <w:rPr>
      <w:lang w:eastAsia="ar-SA"/>
    </w:rPr>
  </w:style>
  <w:style w:type="paragraph" w:customStyle="1" w:styleId="afffffffff7">
    <w:name w:val="Название оглавления"/>
    <w:rsid w:val="00E80728"/>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fff8">
    <w:name w:val="список с тире"/>
    <w:basedOn w:val="a3"/>
    <w:rsid w:val="00E80728"/>
    <w:pPr>
      <w:tabs>
        <w:tab w:val="left" w:pos="1354"/>
      </w:tabs>
      <w:autoSpaceDE w:val="0"/>
      <w:autoSpaceDN w:val="0"/>
      <w:adjustRightInd w:val="0"/>
      <w:spacing w:before="120"/>
      <w:ind w:left="1354" w:hanging="360"/>
      <w:jc w:val="both"/>
    </w:pPr>
    <w:rPr>
      <w:rFonts w:cs="Arial"/>
      <w:color w:val="000000"/>
      <w:szCs w:val="28"/>
    </w:rPr>
  </w:style>
  <w:style w:type="paragraph" w:customStyle="1" w:styleId="notabstyle">
    <w:name w:val="no_tab style"/>
    <w:basedOn w:val="a3"/>
    <w:rsid w:val="00E80728"/>
    <w:pPr>
      <w:jc w:val="both"/>
    </w:pPr>
    <w:rPr>
      <w:kern w:val="28"/>
      <w:szCs w:val="20"/>
    </w:rPr>
  </w:style>
  <w:style w:type="paragraph" w:customStyle="1" w:styleId="Tst-question">
    <w:name w:val="Tst-question"/>
    <w:basedOn w:val="a3"/>
    <w:rsid w:val="00E80728"/>
    <w:pPr>
      <w:numPr>
        <w:numId w:val="18"/>
      </w:numPr>
      <w:tabs>
        <w:tab w:val="clear" w:pos="357"/>
        <w:tab w:val="left" w:pos="360"/>
      </w:tabs>
      <w:jc w:val="both"/>
    </w:pPr>
    <w:rPr>
      <w:kern w:val="28"/>
      <w:szCs w:val="20"/>
    </w:rPr>
  </w:style>
  <w:style w:type="paragraph" w:customStyle="1" w:styleId="Tst10">
    <w:name w:val="Tst_1"/>
    <w:basedOn w:val="notabstyle"/>
    <w:rsid w:val="00E80728"/>
    <w:pPr>
      <w:tabs>
        <w:tab w:val="left" w:pos="720"/>
      </w:tabs>
      <w:ind w:left="720" w:hanging="360"/>
    </w:pPr>
  </w:style>
  <w:style w:type="paragraph" w:customStyle="1" w:styleId="afffffffff9">
    <w:name w:val="УПЛОТНЕННЫЙ"/>
    <w:basedOn w:val="a3"/>
    <w:rsid w:val="00E80728"/>
    <w:pPr>
      <w:ind w:firstLine="720"/>
      <w:jc w:val="both"/>
    </w:pPr>
    <w:rPr>
      <w:spacing w:val="-4"/>
      <w:sz w:val="28"/>
      <w:szCs w:val="20"/>
    </w:rPr>
  </w:style>
  <w:style w:type="paragraph" w:customStyle="1" w:styleId="afffffffffa">
    <w:name w:val="ОСНОВНОЙ"/>
    <w:basedOn w:val="a3"/>
    <w:rsid w:val="00E80728"/>
    <w:pPr>
      <w:autoSpaceDE w:val="0"/>
      <w:autoSpaceDN w:val="0"/>
      <w:adjustRightInd w:val="0"/>
      <w:ind w:firstLine="720"/>
      <w:jc w:val="both"/>
    </w:pPr>
    <w:rPr>
      <w:sz w:val="28"/>
      <w:szCs w:val="20"/>
    </w:rPr>
  </w:style>
  <w:style w:type="paragraph" w:customStyle="1" w:styleId="simple">
    <w:name w:val="simple"/>
    <w:basedOn w:val="a3"/>
    <w:rsid w:val="00E80728"/>
    <w:pPr>
      <w:spacing w:before="100" w:beforeAutospacing="1" w:after="100" w:afterAutospacing="1"/>
    </w:pPr>
  </w:style>
  <w:style w:type="paragraph" w:customStyle="1" w:styleId="uj">
    <w:name w:val="uj"/>
    <w:basedOn w:val="a3"/>
    <w:rsid w:val="00E80728"/>
    <w:pPr>
      <w:spacing w:before="100" w:beforeAutospacing="1" w:after="100" w:afterAutospacing="1"/>
    </w:pPr>
  </w:style>
  <w:style w:type="paragraph" w:customStyle="1" w:styleId="a4cxspmiddle">
    <w:name w:val="a4cxspmiddle"/>
    <w:basedOn w:val="a3"/>
    <w:rsid w:val="00E80728"/>
    <w:pPr>
      <w:spacing w:before="100" w:beforeAutospacing="1" w:after="100" w:afterAutospacing="1"/>
    </w:pPr>
    <w:rPr>
      <w:color w:val="000000"/>
    </w:rPr>
  </w:style>
  <w:style w:type="paragraph" w:customStyle="1" w:styleId="Style56">
    <w:name w:val="Style56"/>
    <w:basedOn w:val="a3"/>
    <w:rsid w:val="00E80728"/>
    <w:pPr>
      <w:widowControl w:val="0"/>
      <w:autoSpaceDE w:val="0"/>
      <w:autoSpaceDN w:val="0"/>
      <w:adjustRightInd w:val="0"/>
      <w:spacing w:line="194" w:lineRule="exact"/>
    </w:pPr>
  </w:style>
  <w:style w:type="paragraph" w:customStyle="1" w:styleId="otstup">
    <w:name w:val="otstup"/>
    <w:basedOn w:val="a3"/>
    <w:rsid w:val="00E80728"/>
    <w:pPr>
      <w:spacing w:before="100" w:beforeAutospacing="1" w:after="100" w:afterAutospacing="1"/>
    </w:pPr>
  </w:style>
  <w:style w:type="paragraph" w:customStyle="1" w:styleId="1fffff0">
    <w:name w:val="Схема документа1"/>
    <w:basedOn w:val="a3"/>
    <w:rsid w:val="00E80728"/>
    <w:pPr>
      <w:shd w:val="clear" w:color="auto" w:fill="000080"/>
    </w:pPr>
    <w:rPr>
      <w:rFonts w:ascii="Tahoma" w:hAnsi="Tahoma" w:cs="Tahoma"/>
      <w:sz w:val="20"/>
      <w:szCs w:val="20"/>
      <w:lang w:eastAsia="zh-CN"/>
    </w:rPr>
  </w:style>
  <w:style w:type="paragraph" w:customStyle="1" w:styleId="BodyText1">
    <w:name w:val="Body Text1"/>
    <w:basedOn w:val="Normal1"/>
    <w:rsid w:val="00E80728"/>
    <w:pPr>
      <w:widowControl/>
      <w:spacing w:line="360" w:lineRule="auto"/>
    </w:pPr>
    <w:rPr>
      <w:sz w:val="24"/>
    </w:rPr>
  </w:style>
  <w:style w:type="paragraph" w:customStyle="1" w:styleId="BodyText211">
    <w:name w:val="Body Text 211"/>
    <w:basedOn w:val="a3"/>
    <w:rsid w:val="00E80728"/>
    <w:pPr>
      <w:spacing w:line="360" w:lineRule="auto"/>
      <w:jc w:val="both"/>
    </w:pPr>
    <w:rPr>
      <w:szCs w:val="20"/>
    </w:rPr>
  </w:style>
  <w:style w:type="paragraph" w:customStyle="1" w:styleId="ListParagraph1">
    <w:name w:val="List Paragraph1"/>
    <w:basedOn w:val="a3"/>
    <w:link w:val="ListParagraphChar1"/>
    <w:rsid w:val="00E80728"/>
    <w:pPr>
      <w:spacing w:after="200" w:line="276" w:lineRule="auto"/>
      <w:ind w:left="720"/>
      <w:contextualSpacing/>
    </w:pPr>
    <w:rPr>
      <w:rFonts w:ascii="Calibri" w:hAnsi="Calibri"/>
      <w:sz w:val="22"/>
      <w:szCs w:val="22"/>
    </w:rPr>
  </w:style>
  <w:style w:type="character" w:customStyle="1" w:styleId="ListParagraphChar1">
    <w:name w:val="List Paragraph Char1"/>
    <w:link w:val="ListParagraph1"/>
    <w:locked/>
    <w:rsid w:val="00E80728"/>
    <w:rPr>
      <w:rFonts w:ascii="Calibri" w:eastAsia="Times New Roman" w:hAnsi="Calibri" w:cs="Times New Roman"/>
      <w:lang w:eastAsia="ru-RU"/>
    </w:rPr>
  </w:style>
  <w:style w:type="paragraph" w:customStyle="1" w:styleId="BodyText31">
    <w:name w:val="Body Text 31"/>
    <w:basedOn w:val="Normal1"/>
    <w:rsid w:val="00E80728"/>
    <w:pPr>
      <w:widowControl/>
      <w:jc w:val="both"/>
    </w:pPr>
    <w:rPr>
      <w:i/>
      <w:sz w:val="26"/>
    </w:rPr>
  </w:style>
  <w:style w:type="character" w:customStyle="1" w:styleId="1010">
    <w:name w:val="Знак Знак101"/>
    <w:locked/>
    <w:rsid w:val="00E80728"/>
    <w:rPr>
      <w:rFonts w:ascii="PragmaticaCTT" w:hAnsi="PragmaticaCTT"/>
      <w:sz w:val="24"/>
      <w:lang w:val="ru-RU" w:eastAsia="ru-RU"/>
    </w:rPr>
  </w:style>
  <w:style w:type="character" w:customStyle="1" w:styleId="4110">
    <w:name w:val="Знак Знак411"/>
    <w:locked/>
    <w:rsid w:val="00E80728"/>
    <w:rPr>
      <w:rFonts w:ascii="Arial" w:hAnsi="Arial"/>
      <w:b/>
      <w:i/>
      <w:sz w:val="28"/>
      <w:lang w:val="ru-RU" w:eastAsia="en-US"/>
    </w:rPr>
  </w:style>
  <w:style w:type="character" w:customStyle="1" w:styleId="1100">
    <w:name w:val="Знак Знак110"/>
    <w:rsid w:val="00E80728"/>
    <w:rPr>
      <w:rFonts w:ascii="Arial" w:hAnsi="Arial"/>
      <w:b/>
      <w:sz w:val="36"/>
      <w:lang w:val="ru-RU" w:eastAsia="en-US"/>
    </w:rPr>
  </w:style>
  <w:style w:type="character" w:customStyle="1" w:styleId="415">
    <w:name w:val="Заголовок 4 Знак1"/>
    <w:locked/>
    <w:rsid w:val="00E80728"/>
    <w:rPr>
      <w:rFonts w:ascii="Times New Roman" w:eastAsia="Times New Roman" w:hAnsi="Times New Roman"/>
      <w:b/>
      <w:sz w:val="28"/>
      <w:lang w:eastAsia="ru-RU"/>
    </w:rPr>
  </w:style>
  <w:style w:type="character" w:styleId="afffffffffb">
    <w:name w:val="Intense Emphasis"/>
    <w:qFormat/>
    <w:rsid w:val="00E80728"/>
    <w:rPr>
      <w:b/>
      <w:i/>
      <w:color w:val="4F81BD"/>
    </w:rPr>
  </w:style>
  <w:style w:type="character" w:styleId="afffffffffc">
    <w:name w:val="Subtle Reference"/>
    <w:qFormat/>
    <w:rsid w:val="00E80728"/>
    <w:rPr>
      <w:smallCaps/>
      <w:color w:val="C0504D"/>
      <w:u w:val="single"/>
    </w:rPr>
  </w:style>
  <w:style w:type="character" w:styleId="afffffffffd">
    <w:name w:val="Intense Reference"/>
    <w:qFormat/>
    <w:rsid w:val="00E80728"/>
    <w:rPr>
      <w:b/>
      <w:smallCaps/>
      <w:color w:val="C0504D"/>
      <w:spacing w:val="5"/>
      <w:u w:val="single"/>
    </w:rPr>
  </w:style>
  <w:style w:type="character" w:styleId="afffffffffe">
    <w:name w:val="Book Title"/>
    <w:qFormat/>
    <w:rsid w:val="00E80728"/>
    <w:rPr>
      <w:b/>
      <w:smallCaps/>
      <w:spacing w:val="5"/>
    </w:rPr>
  </w:style>
  <w:style w:type="character" w:customStyle="1" w:styleId="612">
    <w:name w:val="Заголовок 6 Знак1"/>
    <w:rsid w:val="00E80728"/>
    <w:rPr>
      <w:b/>
      <w:sz w:val="22"/>
      <w:lang w:val="ru-RU" w:eastAsia="ru-RU"/>
    </w:rPr>
  </w:style>
  <w:style w:type="character" w:customStyle="1" w:styleId="712">
    <w:name w:val="Заголовок 7 Знак1"/>
    <w:rsid w:val="00E80728"/>
    <w:rPr>
      <w:sz w:val="24"/>
      <w:lang w:val="ru-RU" w:eastAsia="ru-RU"/>
    </w:rPr>
  </w:style>
  <w:style w:type="character" w:customStyle="1" w:styleId="813">
    <w:name w:val="Заголовок 8 Знак1"/>
    <w:rsid w:val="00E80728"/>
    <w:rPr>
      <w:rFonts w:ascii="Calibri" w:hAnsi="Calibri"/>
      <w:i/>
      <w:sz w:val="24"/>
      <w:lang w:val="ru-RU" w:eastAsia="en-US"/>
    </w:rPr>
  </w:style>
  <w:style w:type="character" w:customStyle="1" w:styleId="911">
    <w:name w:val="Заголовок 9 Знак1"/>
    <w:rsid w:val="00E80728"/>
    <w:rPr>
      <w:rFonts w:ascii="Arial" w:hAnsi="Arial"/>
      <w:sz w:val="22"/>
      <w:lang w:val="ru-RU" w:eastAsia="ru-RU"/>
    </w:rPr>
  </w:style>
  <w:style w:type="character" w:customStyle="1" w:styleId="tbb121">
    <w:name w:val="tbb121"/>
    <w:rsid w:val="00E80728"/>
    <w:rPr>
      <w:rFonts w:ascii="Arial" w:hAnsi="Arial"/>
      <w:b/>
      <w:color w:val="000000"/>
      <w:sz w:val="18"/>
      <w:u w:val="none"/>
    </w:rPr>
  </w:style>
  <w:style w:type="character" w:customStyle="1" w:styleId="tbl121">
    <w:name w:val="tbl121"/>
    <w:rsid w:val="00E80728"/>
    <w:rPr>
      <w:rFonts w:ascii="Tahoma" w:hAnsi="Tahoma"/>
      <w:color w:val="000000"/>
      <w:sz w:val="18"/>
      <w:u w:val="none"/>
    </w:rPr>
  </w:style>
  <w:style w:type="character" w:customStyle="1" w:styleId="em11">
    <w:name w:val="em11"/>
    <w:rsid w:val="00E80728"/>
    <w:rPr>
      <w:b/>
      <w:sz w:val="24"/>
    </w:rPr>
  </w:style>
  <w:style w:type="character" w:customStyle="1" w:styleId="8pt">
    <w:name w:val="Основной текст + 8 pt"/>
    <w:rsid w:val="00E80728"/>
    <w:rPr>
      <w:rFonts w:ascii="Times New Roman" w:eastAsia="Times New Roman" w:hAnsi="Times New Roman"/>
      <w:spacing w:val="0"/>
      <w:sz w:val="16"/>
    </w:rPr>
  </w:style>
  <w:style w:type="character" w:customStyle="1" w:styleId="7pt">
    <w:name w:val="Основной текст + 7 pt"/>
    <w:rsid w:val="00E80728"/>
    <w:rPr>
      <w:rFonts w:ascii="Times New Roman" w:eastAsia="Times New Roman" w:hAnsi="Times New Roman"/>
      <w:spacing w:val="0"/>
      <w:sz w:val="14"/>
    </w:rPr>
  </w:style>
  <w:style w:type="character" w:customStyle="1" w:styleId="10pt0">
    <w:name w:val="Основной текст + 10 pt"/>
    <w:rsid w:val="00E80728"/>
    <w:rPr>
      <w:rFonts w:ascii="Times New Roman" w:eastAsia="Times New Roman" w:hAnsi="Times New Roman"/>
      <w:b/>
      <w:spacing w:val="0"/>
      <w:sz w:val="20"/>
    </w:rPr>
  </w:style>
  <w:style w:type="character" w:customStyle="1" w:styleId="5pt">
    <w:name w:val="Основной текст + 5 pt"/>
    <w:rsid w:val="00E80728"/>
    <w:rPr>
      <w:rFonts w:ascii="Times New Roman" w:eastAsia="Times New Roman" w:hAnsi="Times New Roman"/>
      <w:spacing w:val="10"/>
      <w:sz w:val="10"/>
    </w:rPr>
  </w:style>
  <w:style w:type="character" w:customStyle="1" w:styleId="9pt">
    <w:name w:val="Основной текст + 9 pt"/>
    <w:rsid w:val="00E80728"/>
    <w:rPr>
      <w:rFonts w:ascii="Times New Roman" w:eastAsia="Times New Roman" w:hAnsi="Times New Roman"/>
      <w:spacing w:val="0"/>
      <w:sz w:val="18"/>
    </w:rPr>
  </w:style>
  <w:style w:type="character" w:customStyle="1" w:styleId="TimesNewRoman0">
    <w:name w:val="Основной текст + Times New Roman"/>
    <w:rsid w:val="00E80728"/>
    <w:rPr>
      <w:rFonts w:ascii="Times New Roman" w:eastAsia="Times New Roman" w:hAnsi="Times New Roman"/>
      <w:spacing w:val="0"/>
      <w:sz w:val="21"/>
    </w:rPr>
  </w:style>
  <w:style w:type="character" w:customStyle="1" w:styleId="WW-9pt">
    <w:name w:val="WW-Основной текст + 9 pt"/>
    <w:rsid w:val="00E80728"/>
    <w:rPr>
      <w:rFonts w:ascii="Times New Roman" w:eastAsia="Times New Roman" w:hAnsi="Times New Roman"/>
      <w:spacing w:val="0"/>
      <w:sz w:val="18"/>
    </w:rPr>
  </w:style>
  <w:style w:type="character" w:customStyle="1" w:styleId="FontStyle124">
    <w:name w:val="Font Style124"/>
    <w:rsid w:val="00E80728"/>
    <w:rPr>
      <w:rFonts w:ascii="Times New Roman" w:hAnsi="Times New Roman"/>
      <w:b/>
      <w:sz w:val="18"/>
    </w:rPr>
  </w:style>
  <w:style w:type="character" w:customStyle="1" w:styleId="red">
    <w:name w:val="red"/>
    <w:rsid w:val="00E80728"/>
    <w:rPr>
      <w:rFonts w:cs="Times New Roman"/>
    </w:rPr>
  </w:style>
  <w:style w:type="character" w:customStyle="1" w:styleId="msosubtleemphasis0">
    <w:name w:val="msosubtleemphasis"/>
    <w:rsid w:val="00E80728"/>
    <w:rPr>
      <w:i/>
      <w:color w:val="808080"/>
    </w:rPr>
  </w:style>
  <w:style w:type="character" w:customStyle="1" w:styleId="FontStyle120">
    <w:name w:val="Font Style120"/>
    <w:rsid w:val="00E80728"/>
    <w:rPr>
      <w:rFonts w:ascii="Times New Roman" w:hAnsi="Times New Roman"/>
      <w:b/>
      <w:sz w:val="26"/>
    </w:rPr>
  </w:style>
  <w:style w:type="character" w:customStyle="1" w:styleId="FontStyle121">
    <w:name w:val="Font Style121"/>
    <w:rsid w:val="00E80728"/>
    <w:rPr>
      <w:rFonts w:ascii="Times New Roman" w:hAnsi="Times New Roman"/>
      <w:sz w:val="26"/>
    </w:rPr>
  </w:style>
  <w:style w:type="paragraph" w:customStyle="1" w:styleId="3f6">
    <w:name w:val="Знак Знак Знак Знак Знак Знак Знак Знак Знак Знак Знак Знак Знак3"/>
    <w:basedOn w:val="a3"/>
    <w:rsid w:val="00E80728"/>
    <w:pPr>
      <w:spacing w:after="160" w:line="240" w:lineRule="exact"/>
    </w:pPr>
    <w:rPr>
      <w:rFonts w:ascii="Verdana" w:hAnsi="Verdana"/>
      <w:lang w:val="en-US" w:eastAsia="en-US"/>
    </w:rPr>
  </w:style>
  <w:style w:type="character" w:customStyle="1" w:styleId="font0">
    <w:name w:val="font0"/>
    <w:rsid w:val="00E80728"/>
    <w:rPr>
      <w:rFonts w:cs="Times New Roman"/>
    </w:rPr>
  </w:style>
  <w:style w:type="character" w:customStyle="1" w:styleId="s3">
    <w:name w:val="s3"/>
    <w:rsid w:val="00E80728"/>
  </w:style>
  <w:style w:type="character" w:customStyle="1" w:styleId="FontStyle46">
    <w:name w:val="Font Style46"/>
    <w:rsid w:val="00E80728"/>
    <w:rPr>
      <w:rFonts w:ascii="Times New Roman" w:hAnsi="Times New Roman"/>
      <w:b/>
      <w:sz w:val="30"/>
    </w:rPr>
  </w:style>
  <w:style w:type="character" w:customStyle="1" w:styleId="newstitle">
    <w:name w:val="news_title"/>
    <w:rsid w:val="00E80728"/>
    <w:rPr>
      <w:rFonts w:cs="Times New Roman"/>
    </w:rPr>
  </w:style>
  <w:style w:type="character" w:customStyle="1" w:styleId="s1">
    <w:name w:val="s1"/>
    <w:rsid w:val="00E80728"/>
  </w:style>
  <w:style w:type="paragraph" w:customStyle="1" w:styleId="31b">
    <w:name w:val="Знак31"/>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searchterm1">
    <w:name w:val="searchterm1"/>
    <w:rsid w:val="00E80728"/>
    <w:rPr>
      <w:b/>
      <w:sz w:val="2"/>
      <w:bdr w:val="single" w:sz="6" w:space="0" w:color="0000FF"/>
      <w:shd w:val="clear" w:color="auto" w:fill="CCCCFF"/>
    </w:rPr>
  </w:style>
  <w:style w:type="character" w:customStyle="1" w:styleId="FontStyle264">
    <w:name w:val="Font Style264"/>
    <w:rsid w:val="00E80728"/>
    <w:rPr>
      <w:rFonts w:ascii="Franklin Gothic Demi" w:hAnsi="Franklin Gothic Demi"/>
      <w:b/>
      <w:sz w:val="22"/>
    </w:rPr>
  </w:style>
  <w:style w:type="character" w:customStyle="1" w:styleId="FontStyle260">
    <w:name w:val="Font Style260"/>
    <w:rsid w:val="00E80728"/>
    <w:rPr>
      <w:rFonts w:ascii="Franklin Gothic Demi" w:hAnsi="Franklin Gothic Demi"/>
      <w:b/>
      <w:sz w:val="26"/>
    </w:rPr>
  </w:style>
  <w:style w:type="character" w:customStyle="1" w:styleId="FontStyle426">
    <w:name w:val="Font Style426"/>
    <w:rsid w:val="00E80728"/>
    <w:rPr>
      <w:rFonts w:ascii="Times New Roman" w:hAnsi="Times New Roman"/>
      <w:color w:val="000000"/>
      <w:sz w:val="20"/>
    </w:rPr>
  </w:style>
  <w:style w:type="character" w:customStyle="1" w:styleId="FontStyle707">
    <w:name w:val="Font Style707"/>
    <w:rsid w:val="00E80728"/>
    <w:rPr>
      <w:rFonts w:ascii="Bookman Old Style" w:hAnsi="Bookman Old Style"/>
      <w:color w:val="000000"/>
      <w:sz w:val="16"/>
    </w:rPr>
  </w:style>
  <w:style w:type="character" w:customStyle="1" w:styleId="FontStyle679">
    <w:name w:val="Font Style679"/>
    <w:rsid w:val="00E80728"/>
    <w:rPr>
      <w:rFonts w:ascii="Times New Roman" w:hAnsi="Times New Roman"/>
      <w:i/>
      <w:color w:val="000000"/>
      <w:sz w:val="20"/>
    </w:rPr>
  </w:style>
  <w:style w:type="character" w:customStyle="1" w:styleId="FontStyle695">
    <w:name w:val="Font Style695"/>
    <w:rsid w:val="00E80728"/>
    <w:rPr>
      <w:rFonts w:ascii="Times New Roman" w:hAnsi="Times New Roman"/>
      <w:b/>
      <w:color w:val="000000"/>
      <w:sz w:val="16"/>
    </w:rPr>
  </w:style>
  <w:style w:type="character" w:customStyle="1" w:styleId="FontStyle527">
    <w:name w:val="Font Style527"/>
    <w:rsid w:val="00E80728"/>
    <w:rPr>
      <w:rFonts w:ascii="Times New Roman" w:hAnsi="Times New Roman"/>
      <w:b/>
      <w:color w:val="000000"/>
      <w:sz w:val="16"/>
    </w:rPr>
  </w:style>
  <w:style w:type="character" w:customStyle="1" w:styleId="FontStyle236">
    <w:name w:val="Font Style236"/>
    <w:rsid w:val="00E80728"/>
    <w:rPr>
      <w:rFonts w:ascii="Times New Roman" w:hAnsi="Times New Roman"/>
      <w:color w:val="000000"/>
      <w:sz w:val="20"/>
    </w:rPr>
  </w:style>
  <w:style w:type="character" w:customStyle="1" w:styleId="FontStyle719">
    <w:name w:val="Font Style719"/>
    <w:rsid w:val="00E80728"/>
    <w:rPr>
      <w:rFonts w:ascii="Bookman Old Style" w:hAnsi="Bookman Old Style"/>
      <w:b/>
      <w:color w:val="000000"/>
      <w:sz w:val="16"/>
    </w:rPr>
  </w:style>
  <w:style w:type="character" w:customStyle="1" w:styleId="FontStyle720">
    <w:name w:val="Font Style720"/>
    <w:rsid w:val="00E80728"/>
    <w:rPr>
      <w:rFonts w:ascii="Tahoma" w:hAnsi="Tahoma"/>
      <w:color w:val="000000"/>
      <w:sz w:val="14"/>
    </w:rPr>
  </w:style>
  <w:style w:type="character" w:customStyle="1" w:styleId="FontStyle815">
    <w:name w:val="Font Style815"/>
    <w:rsid w:val="00E80728"/>
    <w:rPr>
      <w:rFonts w:ascii="Bookman Old Style" w:hAnsi="Bookman Old Style"/>
      <w:color w:val="000000"/>
      <w:sz w:val="16"/>
    </w:rPr>
  </w:style>
  <w:style w:type="character" w:customStyle="1" w:styleId="FontStyle106">
    <w:name w:val="Font Style106"/>
    <w:rsid w:val="00E80728"/>
    <w:rPr>
      <w:rFonts w:ascii="Times New Roman" w:hAnsi="Times New Roman"/>
      <w:color w:val="000000"/>
      <w:sz w:val="24"/>
    </w:rPr>
  </w:style>
  <w:style w:type="character" w:customStyle="1" w:styleId="FontStyle122">
    <w:name w:val="Font Style122"/>
    <w:rsid w:val="00E80728"/>
    <w:rPr>
      <w:rFonts w:ascii="Times New Roman" w:hAnsi="Times New Roman"/>
      <w:color w:val="000000"/>
      <w:sz w:val="22"/>
    </w:rPr>
  </w:style>
  <w:style w:type="character" w:customStyle="1" w:styleId="146pt">
    <w:name w:val="Основной текст (14) + 6 pt"/>
    <w:rsid w:val="00E80728"/>
    <w:rPr>
      <w:rFonts w:ascii="Times New Roman" w:hAnsi="Times New Roman"/>
      <w:sz w:val="12"/>
      <w:shd w:val="clear" w:color="auto" w:fill="FFFFFF"/>
    </w:rPr>
  </w:style>
  <w:style w:type="character" w:customStyle="1" w:styleId="listing-desc">
    <w:name w:val="listing-desc"/>
    <w:rsid w:val="00E80728"/>
  </w:style>
  <w:style w:type="character" w:customStyle="1" w:styleId="FontStyle436">
    <w:name w:val="Font Style436"/>
    <w:rsid w:val="00E80728"/>
    <w:rPr>
      <w:rFonts w:ascii="Times New Roman" w:hAnsi="Times New Roman"/>
      <w:b/>
      <w:sz w:val="18"/>
    </w:rPr>
  </w:style>
  <w:style w:type="character" w:customStyle="1" w:styleId="FontStyle434">
    <w:name w:val="Font Style434"/>
    <w:rsid w:val="00E80728"/>
    <w:rPr>
      <w:rFonts w:ascii="Times New Roman" w:hAnsi="Times New Roman"/>
      <w:sz w:val="18"/>
    </w:rPr>
  </w:style>
  <w:style w:type="character" w:customStyle="1" w:styleId="912">
    <w:name w:val="Знак Знак91"/>
    <w:locked/>
    <w:rsid w:val="00E80728"/>
    <w:rPr>
      <w:rFonts w:ascii="Cambria" w:eastAsia="Times New Roman" w:hAnsi="Cambria"/>
      <w:b/>
      <w:color w:val="4F81BD"/>
      <w:sz w:val="26"/>
      <w:lang w:val="ru-RU" w:eastAsia="en-US"/>
    </w:rPr>
  </w:style>
  <w:style w:type="character" w:customStyle="1" w:styleId="532">
    <w:name w:val="Знак Знак53"/>
    <w:locked/>
    <w:rsid w:val="00E80728"/>
    <w:rPr>
      <w:b/>
      <w:caps/>
      <w:sz w:val="24"/>
      <w:lang w:val="ru-RU" w:eastAsia="ru-RU"/>
    </w:rPr>
  </w:style>
  <w:style w:type="character" w:customStyle="1" w:styleId="2ffd">
    <w:name w:val="Основной текст Знак Знак Знак2"/>
    <w:locked/>
    <w:rsid w:val="00E80728"/>
    <w:rPr>
      <w:sz w:val="24"/>
      <w:lang w:val="ru-RU" w:eastAsia="ru-RU"/>
    </w:rPr>
  </w:style>
  <w:style w:type="character" w:customStyle="1" w:styleId="FontStyle126">
    <w:name w:val="Font Style126"/>
    <w:rsid w:val="00E80728"/>
    <w:rPr>
      <w:rFonts w:ascii="Times New Roman" w:hAnsi="Times New Roman"/>
      <w:color w:val="000000"/>
      <w:sz w:val="20"/>
    </w:rPr>
  </w:style>
  <w:style w:type="character" w:customStyle="1" w:styleId="1310">
    <w:name w:val="Знак Знак131"/>
    <w:locked/>
    <w:rsid w:val="00E80728"/>
    <w:rPr>
      <w:color w:val="000000"/>
      <w:sz w:val="24"/>
    </w:rPr>
  </w:style>
  <w:style w:type="character" w:customStyle="1" w:styleId="1110">
    <w:name w:val="Знак Знак111"/>
    <w:locked/>
    <w:rsid w:val="00E80728"/>
    <w:rPr>
      <w:sz w:val="24"/>
    </w:rPr>
  </w:style>
  <w:style w:type="character" w:customStyle="1" w:styleId="231">
    <w:name w:val="Знак Знак231"/>
    <w:locked/>
    <w:rsid w:val="00E80728"/>
    <w:rPr>
      <w:sz w:val="24"/>
      <w:lang w:val="ru-RU" w:eastAsia="ru-RU"/>
    </w:rPr>
  </w:style>
  <w:style w:type="character" w:customStyle="1" w:styleId="5311">
    <w:name w:val="Знак Знак531"/>
    <w:locked/>
    <w:rsid w:val="00E80728"/>
    <w:rPr>
      <w:b/>
      <w:caps/>
      <w:sz w:val="24"/>
      <w:lang w:val="ru-RU" w:eastAsia="ru-RU"/>
    </w:rPr>
  </w:style>
  <w:style w:type="character" w:customStyle="1" w:styleId="1510">
    <w:name w:val="Знак Знак151"/>
    <w:rsid w:val="00E80728"/>
    <w:rPr>
      <w:rFonts w:ascii="Times New Roman" w:eastAsia="Times New Roman" w:hAnsi="Times New Roman"/>
      <w:sz w:val="24"/>
      <w:lang w:eastAsia="ru-RU"/>
    </w:rPr>
  </w:style>
  <w:style w:type="character" w:customStyle="1" w:styleId="461">
    <w:name w:val="Знак Знак46"/>
    <w:locked/>
    <w:rsid w:val="00E80728"/>
    <w:rPr>
      <w:rFonts w:ascii="Arial" w:hAnsi="Arial"/>
      <w:b/>
      <w:i/>
      <w:sz w:val="28"/>
      <w:lang w:val="ru-RU" w:eastAsia="en-US"/>
    </w:rPr>
  </w:style>
  <w:style w:type="character" w:customStyle="1" w:styleId="171">
    <w:name w:val="Знак Знак171"/>
    <w:locked/>
    <w:rsid w:val="00E80728"/>
    <w:rPr>
      <w:i/>
      <w:sz w:val="24"/>
      <w:lang w:val="ru-RU" w:eastAsia="ru-RU"/>
    </w:rPr>
  </w:style>
  <w:style w:type="paragraph" w:customStyle="1" w:styleId="rvps4">
    <w:name w:val="rvps4"/>
    <w:basedOn w:val="a3"/>
    <w:rsid w:val="00E80728"/>
    <w:pPr>
      <w:jc w:val="both"/>
    </w:pPr>
  </w:style>
  <w:style w:type="character" w:customStyle="1" w:styleId="3f7">
    <w:name w:val="3 ступень Знак"/>
    <w:link w:val="3f8"/>
    <w:locked/>
    <w:rsid w:val="00E80728"/>
    <w:rPr>
      <w:rFonts w:ascii="BodoniCTT" w:hAnsi="BodoniCTT"/>
      <w:b/>
    </w:rPr>
  </w:style>
  <w:style w:type="paragraph" w:customStyle="1" w:styleId="3f8">
    <w:name w:val="3 ступень"/>
    <w:basedOn w:val="a3"/>
    <w:link w:val="3f7"/>
    <w:rsid w:val="00E80728"/>
    <w:pPr>
      <w:keepNext/>
      <w:overflowPunct w:val="0"/>
      <w:autoSpaceDE w:val="0"/>
      <w:autoSpaceDN w:val="0"/>
      <w:adjustRightInd w:val="0"/>
      <w:spacing w:before="120"/>
    </w:pPr>
    <w:rPr>
      <w:rFonts w:ascii="BodoniCTT" w:eastAsiaTheme="minorHAnsi" w:hAnsi="BodoniCTT" w:cstheme="minorBidi"/>
      <w:b/>
      <w:sz w:val="22"/>
      <w:szCs w:val="22"/>
      <w:lang w:eastAsia="en-US"/>
    </w:rPr>
  </w:style>
  <w:style w:type="paragraph" w:customStyle="1" w:styleId="F9">
    <w:name w:val="ОбычныF9"/>
    <w:rsid w:val="00E80728"/>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p3">
    <w:name w:val="p3"/>
    <w:basedOn w:val="a3"/>
    <w:rsid w:val="00E80728"/>
    <w:pPr>
      <w:spacing w:before="100" w:beforeAutospacing="1" w:after="100" w:afterAutospacing="1"/>
    </w:pPr>
  </w:style>
  <w:style w:type="paragraph" w:customStyle="1" w:styleId="p4">
    <w:name w:val="p4"/>
    <w:basedOn w:val="a3"/>
    <w:rsid w:val="00E80728"/>
    <w:pPr>
      <w:spacing w:before="100" w:beforeAutospacing="1" w:after="100" w:afterAutospacing="1"/>
    </w:pPr>
  </w:style>
  <w:style w:type="character" w:customStyle="1" w:styleId="rvts6">
    <w:name w:val="rvts6"/>
    <w:rsid w:val="00E80728"/>
    <w:rPr>
      <w:rFonts w:ascii="Times New Roman" w:hAnsi="Times New Roman"/>
      <w:sz w:val="28"/>
    </w:rPr>
  </w:style>
  <w:style w:type="character" w:customStyle="1" w:styleId="3917">
    <w:name w:val="3917"/>
    <w:rsid w:val="00E80728"/>
    <w:rPr>
      <w:rFonts w:cs="Times New Roman"/>
    </w:rPr>
  </w:style>
  <w:style w:type="character" w:customStyle="1" w:styleId="epm">
    <w:name w:val="epm"/>
    <w:rsid w:val="00E80728"/>
  </w:style>
  <w:style w:type="character" w:customStyle="1" w:styleId="affffffffff">
    <w:name w:val="Стиль Зеленый"/>
    <w:rsid w:val="00E80728"/>
    <w:rPr>
      <w:color w:val="00B050"/>
      <w:spacing w:val="0"/>
    </w:rPr>
  </w:style>
  <w:style w:type="character" w:customStyle="1" w:styleId="s10">
    <w:name w:val="s_10"/>
    <w:rsid w:val="00E80728"/>
    <w:rPr>
      <w:rFonts w:cs="Times New Roman"/>
    </w:rPr>
  </w:style>
  <w:style w:type="character" w:customStyle="1" w:styleId="s5">
    <w:name w:val="s5"/>
    <w:rsid w:val="00E80728"/>
    <w:rPr>
      <w:rFonts w:cs="Times New Roman"/>
    </w:rPr>
  </w:style>
  <w:style w:type="character" w:customStyle="1" w:styleId="sz12">
    <w:name w:val="sz12"/>
    <w:rsid w:val="00E80728"/>
    <w:rPr>
      <w:rFonts w:cs="Times New Roman"/>
    </w:rPr>
  </w:style>
  <w:style w:type="character" w:customStyle="1" w:styleId="s6">
    <w:name w:val="s6"/>
    <w:rsid w:val="00E80728"/>
    <w:rPr>
      <w:rFonts w:cs="Times New Roman"/>
    </w:rPr>
  </w:style>
  <w:style w:type="character" w:customStyle="1" w:styleId="11d">
    <w:name w:val="Знак1 Знак Знак1"/>
    <w:locked/>
    <w:rsid w:val="00E80728"/>
    <w:rPr>
      <w:rFonts w:ascii="Times New Roman" w:eastAsia="Times New Roman" w:hAnsi="Times New Roman"/>
      <w:sz w:val="24"/>
      <w:lang w:eastAsia="ru-RU"/>
    </w:rPr>
  </w:style>
  <w:style w:type="character" w:customStyle="1" w:styleId="4610">
    <w:name w:val="Знак Знак461"/>
    <w:locked/>
    <w:rsid w:val="00E80728"/>
    <w:rPr>
      <w:b/>
      <w:sz w:val="27"/>
      <w:lang w:val="ru-RU" w:eastAsia="ru-RU"/>
    </w:rPr>
  </w:style>
  <w:style w:type="character" w:customStyle="1" w:styleId="481">
    <w:name w:val="Знак Знак48"/>
    <w:locked/>
    <w:rsid w:val="00E80728"/>
    <w:rPr>
      <w:b/>
      <w:sz w:val="27"/>
      <w:lang w:val="ru-RU" w:eastAsia="ru-RU"/>
    </w:rPr>
  </w:style>
  <w:style w:type="character" w:customStyle="1" w:styleId="441">
    <w:name w:val="Знак Знак44"/>
    <w:locked/>
    <w:rsid w:val="00E80728"/>
    <w:rPr>
      <w:sz w:val="24"/>
    </w:rPr>
  </w:style>
  <w:style w:type="character" w:customStyle="1" w:styleId="514">
    <w:name w:val="Знак Знак51"/>
    <w:locked/>
    <w:rsid w:val="00E80728"/>
    <w:rPr>
      <w:b/>
      <w:sz w:val="27"/>
      <w:lang w:val="ru-RU" w:eastAsia="ru-RU"/>
    </w:rPr>
  </w:style>
  <w:style w:type="character" w:customStyle="1" w:styleId="431">
    <w:name w:val="Знак Знак43"/>
    <w:locked/>
    <w:rsid w:val="00E80728"/>
    <w:rPr>
      <w:color w:val="000000"/>
      <w:sz w:val="24"/>
      <w:lang w:eastAsia="ru-RU"/>
    </w:rPr>
  </w:style>
  <w:style w:type="paragraph" w:customStyle="1" w:styleId="Style39">
    <w:name w:val="Style3"/>
    <w:basedOn w:val="a3"/>
    <w:rsid w:val="00E80728"/>
    <w:pPr>
      <w:widowControl w:val="0"/>
      <w:autoSpaceDE w:val="0"/>
      <w:autoSpaceDN w:val="0"/>
      <w:adjustRightInd w:val="0"/>
      <w:spacing w:line="259" w:lineRule="exact"/>
      <w:ind w:firstLine="542"/>
      <w:jc w:val="both"/>
    </w:pPr>
  </w:style>
  <w:style w:type="character" w:customStyle="1" w:styleId="421">
    <w:name w:val="Знак Знак42"/>
    <w:rsid w:val="00E80728"/>
    <w:rPr>
      <w:rFonts w:ascii="Times New Roman" w:eastAsia="Times New Roman" w:hAnsi="Times New Roman"/>
      <w:sz w:val="16"/>
    </w:rPr>
  </w:style>
  <w:style w:type="character" w:customStyle="1" w:styleId="490">
    <w:name w:val="Знак Знак49"/>
    <w:rsid w:val="00E80728"/>
    <w:rPr>
      <w:rFonts w:ascii="Times New Roman" w:eastAsia="Times New Roman" w:hAnsi="Times New Roman"/>
      <w:b/>
      <w:caps/>
      <w:sz w:val="24"/>
      <w:lang w:eastAsia="ru-RU"/>
    </w:rPr>
  </w:style>
  <w:style w:type="character" w:customStyle="1" w:styleId="471">
    <w:name w:val="Знак Знак47"/>
    <w:rsid w:val="00E80728"/>
    <w:rPr>
      <w:rFonts w:ascii="Times New Roman" w:eastAsia="Times New Roman" w:hAnsi="Times New Roman"/>
      <w:b/>
      <w:sz w:val="27"/>
      <w:lang w:eastAsia="ru-RU"/>
    </w:rPr>
  </w:style>
  <w:style w:type="character" w:customStyle="1" w:styleId="451">
    <w:name w:val="Знак Знак45"/>
    <w:rsid w:val="00E80728"/>
    <w:rPr>
      <w:rFonts w:ascii="Times New Roman" w:eastAsia="Times New Roman" w:hAnsi="Times New Roman"/>
      <w:b/>
      <w:i/>
      <w:sz w:val="26"/>
      <w:lang w:eastAsia="ru-RU"/>
    </w:rPr>
  </w:style>
  <w:style w:type="character" w:customStyle="1" w:styleId="1fffff1">
    <w:name w:val="Заголовок №1_"/>
    <w:link w:val="1fffff2"/>
    <w:locked/>
    <w:rsid w:val="00E80728"/>
    <w:rPr>
      <w:sz w:val="23"/>
      <w:shd w:val="clear" w:color="auto" w:fill="FFFFFF"/>
    </w:rPr>
  </w:style>
  <w:style w:type="paragraph" w:customStyle="1" w:styleId="1fffff2">
    <w:name w:val="Заголовок №1"/>
    <w:basedOn w:val="a3"/>
    <w:link w:val="1fffff1"/>
    <w:rsid w:val="00E80728"/>
    <w:pPr>
      <w:shd w:val="clear" w:color="auto" w:fill="FFFFFF"/>
      <w:spacing w:before="54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rsid w:val="00E80728"/>
    <w:rPr>
      <w:rFonts w:ascii="Times New Roman" w:hAnsi="Times New Roman"/>
      <w:spacing w:val="0"/>
      <w:sz w:val="20"/>
    </w:rPr>
  </w:style>
  <w:style w:type="character" w:customStyle="1" w:styleId="c7">
    <w:name w:val="c7"/>
    <w:rsid w:val="00E80728"/>
    <w:rPr>
      <w:rFonts w:cs="Times New Roman"/>
    </w:rPr>
  </w:style>
  <w:style w:type="character" w:customStyle="1" w:styleId="affffffffff0">
    <w:name w:val="полужирный"/>
    <w:rsid w:val="00E80728"/>
    <w:rPr>
      <w:rFonts w:ascii="Times New Roman" w:hAnsi="Times New Roman"/>
      <w:b/>
      <w:color w:val="auto"/>
      <w:sz w:val="24"/>
    </w:rPr>
  </w:style>
  <w:style w:type="paragraph" w:customStyle="1" w:styleId="ipara">
    <w:name w:val="ipara"/>
    <w:basedOn w:val="a3"/>
    <w:rsid w:val="00E80728"/>
    <w:pPr>
      <w:widowControl w:val="0"/>
      <w:overflowPunct w:val="0"/>
      <w:autoSpaceDE w:val="0"/>
      <w:autoSpaceDN w:val="0"/>
      <w:adjustRightInd w:val="0"/>
      <w:spacing w:before="100" w:after="100"/>
      <w:textAlignment w:val="baseline"/>
    </w:pPr>
    <w:rPr>
      <w:szCs w:val="20"/>
      <w:lang w:val="en-US" w:eastAsia="en-US"/>
    </w:rPr>
  </w:style>
  <w:style w:type="character" w:customStyle="1" w:styleId="124">
    <w:name w:val="Стиль Выделение + 12 пт не курсив"/>
    <w:rsid w:val="00E80728"/>
    <w:rPr>
      <w:rFonts w:ascii="Times New Roman" w:hAnsi="Times New Roman"/>
      <w:b/>
      <w:i/>
      <w:sz w:val="24"/>
    </w:rPr>
  </w:style>
  <w:style w:type="character" w:customStyle="1" w:styleId="743">
    <w:name w:val="Основной текст (7)43"/>
    <w:rsid w:val="00E80728"/>
    <w:rPr>
      <w:rFonts w:ascii="Times New Roman" w:hAnsi="Times New Roman"/>
      <w:spacing w:val="0"/>
      <w:sz w:val="20"/>
    </w:rPr>
  </w:style>
  <w:style w:type="paragraph" w:customStyle="1" w:styleId="affffffffff1">
    <w:name w:val="Разработчик"/>
    <w:basedOn w:val="a3"/>
    <w:rsid w:val="00E80728"/>
    <w:pPr>
      <w:jc w:val="both"/>
    </w:pPr>
    <w:rPr>
      <w:b/>
      <w:sz w:val="20"/>
    </w:rPr>
  </w:style>
  <w:style w:type="character" w:customStyle="1" w:styleId="533">
    <w:name w:val="Знак5 Знак Знак3"/>
    <w:locked/>
    <w:rsid w:val="00E80728"/>
    <w:rPr>
      <w:sz w:val="16"/>
    </w:rPr>
  </w:style>
  <w:style w:type="character" w:customStyle="1" w:styleId="500">
    <w:name w:val="Знак Знак50"/>
    <w:locked/>
    <w:rsid w:val="00E80728"/>
    <w:rPr>
      <w:b/>
      <w:sz w:val="28"/>
      <w:lang w:val="ru-RU" w:eastAsia="ru-RU"/>
    </w:rPr>
  </w:style>
  <w:style w:type="character" w:customStyle="1" w:styleId="521">
    <w:name w:val="Знак Знак52"/>
    <w:rsid w:val="00E80728"/>
    <w:rPr>
      <w:rFonts w:ascii="Arial" w:eastAsia="Times New Roman" w:hAnsi="Arial"/>
      <w:b/>
      <w:i/>
      <w:sz w:val="28"/>
    </w:rPr>
  </w:style>
  <w:style w:type="paragraph" w:customStyle="1" w:styleId="p7">
    <w:name w:val="p7"/>
    <w:basedOn w:val="a3"/>
    <w:rsid w:val="00E80728"/>
    <w:pPr>
      <w:spacing w:before="100" w:beforeAutospacing="1" w:after="100" w:afterAutospacing="1"/>
    </w:pPr>
  </w:style>
  <w:style w:type="paragraph" w:customStyle="1" w:styleId="p9">
    <w:name w:val="p9"/>
    <w:basedOn w:val="a3"/>
    <w:rsid w:val="00E80728"/>
    <w:pPr>
      <w:spacing w:before="100" w:beforeAutospacing="1" w:after="100" w:afterAutospacing="1"/>
    </w:pPr>
  </w:style>
  <w:style w:type="paragraph" w:customStyle="1" w:styleId="p6">
    <w:name w:val="p6"/>
    <w:basedOn w:val="a3"/>
    <w:rsid w:val="00E80728"/>
    <w:pPr>
      <w:spacing w:before="100" w:beforeAutospacing="1" w:after="100" w:afterAutospacing="1"/>
    </w:pPr>
  </w:style>
  <w:style w:type="paragraph" w:customStyle="1" w:styleId="p8">
    <w:name w:val="p8"/>
    <w:basedOn w:val="a3"/>
    <w:rsid w:val="00E80728"/>
    <w:pPr>
      <w:spacing w:before="100" w:beforeAutospacing="1" w:after="100" w:afterAutospacing="1"/>
    </w:pPr>
  </w:style>
  <w:style w:type="paragraph" w:customStyle="1" w:styleId="11e">
    <w:name w:val="Цитата11"/>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2111">
    <w:name w:val="Основной текст 211"/>
    <w:basedOn w:val="a3"/>
    <w:rsid w:val="00E80728"/>
    <w:rPr>
      <w:sz w:val="28"/>
      <w:szCs w:val="20"/>
    </w:rPr>
  </w:style>
  <w:style w:type="paragraph" w:customStyle="1" w:styleId="1fffff3">
    <w:name w:val="Верхний колонтитул1"/>
    <w:basedOn w:val="a3"/>
    <w:rsid w:val="00E80728"/>
    <w:pPr>
      <w:tabs>
        <w:tab w:val="center" w:pos="4153"/>
        <w:tab w:val="right" w:pos="8306"/>
      </w:tabs>
    </w:pPr>
    <w:rPr>
      <w:rFonts w:ascii="Arial" w:hAnsi="Arial"/>
      <w:szCs w:val="20"/>
    </w:rPr>
  </w:style>
  <w:style w:type="paragraph" w:customStyle="1" w:styleId="31c">
    <w:name w:val="Заголовок 31"/>
    <w:basedOn w:val="1ff"/>
    <w:next w:val="1ff"/>
    <w:rsid w:val="00E80728"/>
    <w:pPr>
      <w:keepNext/>
      <w:widowControl/>
      <w:tabs>
        <w:tab w:val="left" w:pos="643"/>
      </w:tabs>
      <w:spacing w:before="0" w:after="0"/>
      <w:outlineLvl w:val="2"/>
    </w:pPr>
  </w:style>
  <w:style w:type="paragraph" w:customStyle="1" w:styleId="3111">
    <w:name w:val="Основной текст 311"/>
    <w:basedOn w:val="a3"/>
    <w:rsid w:val="00E80728"/>
    <w:pPr>
      <w:spacing w:after="120"/>
    </w:pPr>
    <w:rPr>
      <w:sz w:val="16"/>
      <w:szCs w:val="16"/>
      <w:lang w:eastAsia="zh-CN"/>
    </w:rPr>
  </w:style>
  <w:style w:type="character" w:customStyle="1" w:styleId="QuoteChar2">
    <w:name w:val="Quote Char2"/>
    <w:link w:val="Quote1"/>
    <w:locked/>
    <w:rsid w:val="00E80728"/>
    <w:rPr>
      <w:rFonts w:ascii="Calibri" w:hAnsi="Calibri"/>
      <w:i/>
      <w:color w:val="000000"/>
      <w:sz w:val="24"/>
    </w:rPr>
  </w:style>
  <w:style w:type="paragraph" w:customStyle="1" w:styleId="Quote1">
    <w:name w:val="Quote1"/>
    <w:basedOn w:val="a3"/>
    <w:next w:val="a3"/>
    <w:link w:val="QuoteChar2"/>
    <w:rsid w:val="00E80728"/>
    <w:rPr>
      <w:rFonts w:ascii="Calibri" w:eastAsiaTheme="minorHAnsi" w:hAnsi="Calibri" w:cstheme="minorBidi"/>
      <w:i/>
      <w:color w:val="000000"/>
      <w:szCs w:val="22"/>
      <w:lang w:eastAsia="en-US"/>
    </w:rPr>
  </w:style>
  <w:style w:type="character" w:customStyle="1" w:styleId="IntenseQuoteChar2">
    <w:name w:val="Intense Quote Char2"/>
    <w:link w:val="IntenseQuote1"/>
    <w:locked/>
    <w:rsid w:val="00E80728"/>
    <w:rPr>
      <w:rFonts w:ascii="Calibri" w:hAnsi="Calibri"/>
      <w:b/>
      <w:i/>
      <w:color w:val="4F81BD"/>
      <w:sz w:val="24"/>
    </w:rPr>
  </w:style>
  <w:style w:type="paragraph" w:customStyle="1" w:styleId="IntenseQuote1">
    <w:name w:val="Intense Quote1"/>
    <w:basedOn w:val="a3"/>
    <w:next w:val="a3"/>
    <w:link w:val="IntenseQuoteChar2"/>
    <w:rsid w:val="00E80728"/>
    <w:pPr>
      <w:pBdr>
        <w:bottom w:val="single" w:sz="4" w:space="4" w:color="4F81BD"/>
      </w:pBdr>
      <w:spacing w:before="200" w:after="280"/>
      <w:ind w:left="936" w:right="936"/>
    </w:pPr>
    <w:rPr>
      <w:rFonts w:ascii="Calibri" w:eastAsiaTheme="minorHAnsi" w:hAnsi="Calibri" w:cstheme="minorBidi"/>
      <w:b/>
      <w:i/>
      <w:color w:val="4F81BD"/>
      <w:szCs w:val="22"/>
      <w:lang w:eastAsia="en-US"/>
    </w:rPr>
  </w:style>
  <w:style w:type="paragraph" w:customStyle="1" w:styleId="p12">
    <w:name w:val="p12"/>
    <w:basedOn w:val="a3"/>
    <w:rsid w:val="00E80728"/>
    <w:pPr>
      <w:spacing w:before="100" w:beforeAutospacing="1" w:after="100" w:afterAutospacing="1"/>
    </w:pPr>
  </w:style>
  <w:style w:type="character" w:customStyle="1" w:styleId="ipa">
    <w:name w:val="ipa"/>
    <w:rsid w:val="00E80728"/>
  </w:style>
  <w:style w:type="character" w:customStyle="1" w:styleId="fliesstext">
    <w:name w:val="fliesstext"/>
    <w:rsid w:val="00E80728"/>
  </w:style>
  <w:style w:type="character" w:customStyle="1" w:styleId="skypec2ctextspan">
    <w:name w:val="skype_c2c_text_span"/>
    <w:rsid w:val="00E80728"/>
  </w:style>
  <w:style w:type="paragraph" w:customStyle="1" w:styleId="style140">
    <w:name w:val="style14"/>
    <w:basedOn w:val="a3"/>
    <w:rsid w:val="00E80728"/>
    <w:pPr>
      <w:spacing w:before="100" w:beforeAutospacing="1" w:after="100" w:afterAutospacing="1"/>
    </w:pPr>
  </w:style>
  <w:style w:type="character" w:customStyle="1" w:styleId="w">
    <w:name w:val="w"/>
    <w:rsid w:val="00E80728"/>
    <w:rPr>
      <w:rFonts w:cs="Times New Roman"/>
    </w:rPr>
  </w:style>
  <w:style w:type="character" w:customStyle="1" w:styleId="selectionindex">
    <w:name w:val="selection_index"/>
    <w:rsid w:val="00E80728"/>
    <w:rPr>
      <w:rFonts w:cs="Times New Roman"/>
    </w:rPr>
  </w:style>
  <w:style w:type="character" w:customStyle="1" w:styleId="citecrochet">
    <w:name w:val="cite_crochet"/>
    <w:rsid w:val="00E80728"/>
    <w:rPr>
      <w:rFonts w:cs="Times New Roman"/>
    </w:rPr>
  </w:style>
  <w:style w:type="character" w:customStyle="1" w:styleId="hoverable">
    <w:name w:val="hoverable"/>
    <w:rsid w:val="00E80728"/>
    <w:rPr>
      <w:rFonts w:cs="Times New Roman"/>
    </w:rPr>
  </w:style>
  <w:style w:type="character" w:customStyle="1" w:styleId="3f9">
    <w:name w:val="Основной текст Знак3"/>
    <w:locked/>
    <w:rsid w:val="00E80728"/>
    <w:rPr>
      <w:sz w:val="24"/>
    </w:rPr>
  </w:style>
  <w:style w:type="character" w:customStyle="1" w:styleId="s15122">
    <w:name w:val="s15122"/>
    <w:rsid w:val="00E80728"/>
    <w:rPr>
      <w:rFonts w:cs="Times New Roman"/>
    </w:rPr>
  </w:style>
  <w:style w:type="character" w:customStyle="1" w:styleId="shorttext">
    <w:name w:val="short_text"/>
    <w:rsid w:val="00E80728"/>
    <w:rPr>
      <w:rFonts w:cs="Times New Roman"/>
    </w:rPr>
  </w:style>
  <w:style w:type="character" w:customStyle="1" w:styleId="CommentTextChar1">
    <w:name w:val="Comment Text Char1"/>
    <w:semiHidden/>
    <w:rsid w:val="00E80728"/>
    <w:rPr>
      <w:rFonts w:ascii="Times New Roman" w:hAnsi="Times New Roman"/>
    </w:rPr>
  </w:style>
  <w:style w:type="character" w:customStyle="1" w:styleId="125">
    <w:name w:val="Знак1 Знак Знак2"/>
    <w:aliases w:val="Основной текст Знак Знак4"/>
    <w:locked/>
    <w:rsid w:val="00E80728"/>
    <w:rPr>
      <w:sz w:val="24"/>
    </w:rPr>
  </w:style>
  <w:style w:type="character" w:customStyle="1" w:styleId="540">
    <w:name w:val="Знак Знак54"/>
    <w:rsid w:val="00E80728"/>
    <w:rPr>
      <w:rFonts w:ascii="Arial" w:hAnsi="Arial"/>
      <w:b/>
      <w:sz w:val="26"/>
    </w:rPr>
  </w:style>
  <w:style w:type="character" w:customStyle="1" w:styleId="Heading12">
    <w:name w:val="Heading 12 Знак Знак"/>
    <w:rsid w:val="00E80728"/>
    <w:rPr>
      <w:rFonts w:ascii="Courier New" w:hAnsi="Courier New"/>
    </w:rPr>
  </w:style>
  <w:style w:type="character" w:customStyle="1" w:styleId="600">
    <w:name w:val="Знак Знак60"/>
    <w:rsid w:val="00E80728"/>
    <w:rPr>
      <w:b/>
      <w:sz w:val="28"/>
    </w:rPr>
  </w:style>
  <w:style w:type="character" w:customStyle="1" w:styleId="59">
    <w:name w:val="Знак Знак59"/>
    <w:rsid w:val="00E80728"/>
    <w:rPr>
      <w:b/>
      <w:i/>
      <w:sz w:val="26"/>
    </w:rPr>
  </w:style>
  <w:style w:type="character" w:customStyle="1" w:styleId="580">
    <w:name w:val="Знак Знак58"/>
    <w:rsid w:val="00E80728"/>
    <w:rPr>
      <w:b/>
      <w:sz w:val="22"/>
      <w:lang w:val="ru-RU" w:eastAsia="ru-RU"/>
    </w:rPr>
  </w:style>
  <w:style w:type="character" w:customStyle="1" w:styleId="570">
    <w:name w:val="Знак Знак57"/>
    <w:rsid w:val="00E80728"/>
    <w:rPr>
      <w:sz w:val="24"/>
      <w:lang w:val="ru-RU" w:eastAsia="ru-RU"/>
    </w:rPr>
  </w:style>
  <w:style w:type="character" w:customStyle="1" w:styleId="560">
    <w:name w:val="Знак Знак56"/>
    <w:rsid w:val="00E80728"/>
    <w:rPr>
      <w:rFonts w:ascii="Calibri" w:hAnsi="Calibri"/>
      <w:i/>
      <w:sz w:val="24"/>
      <w:lang w:eastAsia="en-US"/>
    </w:rPr>
  </w:style>
  <w:style w:type="character" w:customStyle="1" w:styleId="550">
    <w:name w:val="Знак Знак55"/>
    <w:rsid w:val="00E80728"/>
    <w:rPr>
      <w:rFonts w:ascii="Arial" w:hAnsi="Arial"/>
      <w:sz w:val="22"/>
      <w:lang w:val="ru-RU" w:eastAsia="ru-RU"/>
    </w:rPr>
  </w:style>
  <w:style w:type="character" w:customStyle="1" w:styleId="6110">
    <w:name w:val="Знак Знак611"/>
    <w:locked/>
    <w:rsid w:val="00E80728"/>
    <w:rPr>
      <w:sz w:val="24"/>
    </w:rPr>
  </w:style>
  <w:style w:type="character" w:customStyle="1" w:styleId="1fffff4">
    <w:name w:val="Основной текст Знак Знак Знак1"/>
    <w:rsid w:val="00E80728"/>
    <w:rPr>
      <w:sz w:val="24"/>
    </w:rPr>
  </w:style>
  <w:style w:type="paragraph" w:customStyle="1" w:styleId="0">
    <w:name w:val="Стиль По левому краю Первая строка:  0 см"/>
    <w:basedOn w:val="a3"/>
    <w:rsid w:val="00E80728"/>
    <w:pPr>
      <w:contextualSpacing/>
    </w:pPr>
    <w:rPr>
      <w:sz w:val="28"/>
      <w:szCs w:val="20"/>
      <w:lang w:eastAsia="en-US"/>
    </w:rPr>
  </w:style>
  <w:style w:type="character" w:customStyle="1" w:styleId="4310">
    <w:name w:val="Знак Знак431"/>
    <w:locked/>
    <w:rsid w:val="00E80728"/>
    <w:rPr>
      <w:sz w:val="24"/>
    </w:rPr>
  </w:style>
  <w:style w:type="character" w:customStyle="1" w:styleId="501">
    <w:name w:val="Знак Знак501"/>
    <w:locked/>
    <w:rsid w:val="00E80728"/>
    <w:rPr>
      <w:b/>
      <w:sz w:val="28"/>
      <w:lang w:val="ru-RU" w:eastAsia="ru-RU"/>
    </w:rPr>
  </w:style>
  <w:style w:type="character" w:customStyle="1" w:styleId="5110">
    <w:name w:val="Знак Знак511"/>
    <w:locked/>
    <w:rsid w:val="00E80728"/>
    <w:rPr>
      <w:b/>
      <w:sz w:val="27"/>
      <w:lang w:val="ru-RU" w:eastAsia="ru-RU"/>
    </w:rPr>
  </w:style>
  <w:style w:type="character" w:customStyle="1" w:styleId="4210">
    <w:name w:val="Знак Знак421"/>
    <w:locked/>
    <w:rsid w:val="00E80728"/>
    <w:rPr>
      <w:color w:val="000000"/>
      <w:sz w:val="24"/>
      <w:lang w:val="ru-RU" w:eastAsia="ru-RU"/>
    </w:rPr>
  </w:style>
  <w:style w:type="character" w:customStyle="1" w:styleId="4410">
    <w:name w:val="Знак Знак441"/>
    <w:rsid w:val="00E80728"/>
    <w:rPr>
      <w:sz w:val="24"/>
      <w:lang w:val="ru-RU" w:eastAsia="ru-RU"/>
    </w:rPr>
  </w:style>
  <w:style w:type="character" w:customStyle="1" w:styleId="5210">
    <w:name w:val="Знак Знак521"/>
    <w:rsid w:val="00E80728"/>
    <w:rPr>
      <w:rFonts w:ascii="Arial" w:eastAsia="Times New Roman" w:hAnsi="Arial"/>
      <w:b/>
      <w:i/>
      <w:sz w:val="28"/>
    </w:rPr>
  </w:style>
  <w:style w:type="character" w:customStyle="1" w:styleId="maintxt">
    <w:name w:val="maintxt"/>
    <w:rsid w:val="00E80728"/>
  </w:style>
  <w:style w:type="character" w:customStyle="1" w:styleId="FontStyle135">
    <w:name w:val="Font Style135"/>
    <w:rsid w:val="00E80728"/>
    <w:rPr>
      <w:rFonts w:ascii="Times New Roman" w:hAnsi="Times New Roman"/>
      <w:sz w:val="20"/>
    </w:rPr>
  </w:style>
  <w:style w:type="character" w:customStyle="1" w:styleId="3fa">
    <w:name w:val="Основной текст Знак Знак3"/>
    <w:aliases w:val="Основной текст Знак1 Знак2,Основной текст Знак Знак Знак Знак2,Знак1 Знак Знак41,Знак1 Знак Знак16,Знак1 Знак Знак411,Знак1 Знак Знак42"/>
    <w:semiHidden/>
    <w:locked/>
    <w:rsid w:val="00E80728"/>
    <w:rPr>
      <w:sz w:val="24"/>
      <w:lang w:val="ru-RU" w:eastAsia="ru-RU"/>
    </w:rPr>
  </w:style>
  <w:style w:type="character" w:customStyle="1" w:styleId="a30">
    <w:name w:val="a3"/>
    <w:rsid w:val="00E80728"/>
  </w:style>
  <w:style w:type="character" w:customStyle="1" w:styleId="formula">
    <w:name w:val="formula"/>
    <w:rsid w:val="00E80728"/>
  </w:style>
  <w:style w:type="character" w:customStyle="1" w:styleId="style170">
    <w:name w:val="style17"/>
    <w:rsid w:val="00E80728"/>
  </w:style>
  <w:style w:type="character" w:customStyle="1" w:styleId="style230">
    <w:name w:val="style23"/>
    <w:rsid w:val="00E80728"/>
  </w:style>
  <w:style w:type="character" w:customStyle="1" w:styleId="Heading7Char">
    <w:name w:val="Heading 7 Char"/>
    <w:locked/>
    <w:rsid w:val="00E80728"/>
    <w:rPr>
      <w:rFonts w:ascii="Times New Roman" w:hAnsi="Times New Roman"/>
      <w:sz w:val="24"/>
      <w:lang w:eastAsia="ru-RU"/>
    </w:rPr>
  </w:style>
  <w:style w:type="character" w:customStyle="1" w:styleId="Heading9Char">
    <w:name w:val="Heading 9 Char"/>
    <w:locked/>
    <w:rsid w:val="00E80728"/>
    <w:rPr>
      <w:rFonts w:ascii="Arial" w:hAnsi="Arial"/>
      <w:lang w:eastAsia="ru-RU"/>
    </w:rPr>
  </w:style>
  <w:style w:type="character" w:customStyle="1" w:styleId="HeaderChar">
    <w:name w:val="Header Char"/>
    <w:locked/>
    <w:rsid w:val="00E80728"/>
    <w:rPr>
      <w:sz w:val="24"/>
      <w:lang w:eastAsia="ru-RU"/>
    </w:rPr>
  </w:style>
  <w:style w:type="character" w:customStyle="1" w:styleId="SubtitleChar">
    <w:name w:val="Subtitle Char"/>
    <w:locked/>
    <w:rsid w:val="00E80728"/>
    <w:rPr>
      <w:rFonts w:ascii="Cambria" w:hAnsi="Cambria"/>
      <w:sz w:val="24"/>
    </w:rPr>
  </w:style>
  <w:style w:type="character" w:customStyle="1" w:styleId="TitleChar1">
    <w:name w:val="Title Char1"/>
    <w:locked/>
    <w:rsid w:val="00E80728"/>
    <w:rPr>
      <w:rFonts w:ascii="Cambria" w:hAnsi="Cambria"/>
      <w:b/>
      <w:kern w:val="28"/>
      <w:sz w:val="32"/>
    </w:rPr>
  </w:style>
  <w:style w:type="character" w:customStyle="1" w:styleId="CommentSubjectChar">
    <w:name w:val="Comment Subject Char"/>
    <w:semiHidden/>
    <w:locked/>
    <w:rsid w:val="00E80728"/>
    <w:rPr>
      <w:b/>
      <w:lang w:eastAsia="ru-RU"/>
    </w:rPr>
  </w:style>
  <w:style w:type="character" w:customStyle="1" w:styleId="FontStyle29">
    <w:name w:val="Font Style29"/>
    <w:rsid w:val="00E80728"/>
    <w:rPr>
      <w:rFonts w:ascii="Times New Roman" w:hAnsi="Times New Roman"/>
      <w:sz w:val="26"/>
    </w:rPr>
  </w:style>
  <w:style w:type="character" w:customStyle="1" w:styleId="small1">
    <w:name w:val="small1"/>
    <w:rsid w:val="00E80728"/>
  </w:style>
  <w:style w:type="character" w:customStyle="1" w:styleId="answer-source">
    <w:name w:val="answer-source"/>
    <w:rsid w:val="00E80728"/>
  </w:style>
  <w:style w:type="character" w:customStyle="1" w:styleId="reftag">
    <w:name w:val="reftag"/>
    <w:rsid w:val="00E80728"/>
  </w:style>
  <w:style w:type="character" w:customStyle="1" w:styleId="tgc">
    <w:name w:val="_tgc"/>
    <w:rsid w:val="00E80728"/>
  </w:style>
  <w:style w:type="character" w:customStyle="1" w:styleId="FootnoteTextChar1">
    <w:name w:val="Footnote Text Char1"/>
    <w:aliases w:val="Текст сноски Знак Знак Char1,Знак3 Знак Знак Char1"/>
    <w:semiHidden/>
    <w:rsid w:val="00E80728"/>
    <w:rPr>
      <w:rFonts w:ascii="Times New Roman" w:hAnsi="Times New Roman"/>
    </w:rPr>
  </w:style>
  <w:style w:type="character" w:customStyle="1" w:styleId="CommentTextChar">
    <w:name w:val="Comment Text Char"/>
    <w:semiHidden/>
    <w:locked/>
    <w:rsid w:val="00E80728"/>
    <w:rPr>
      <w:rFonts w:ascii="Times New Roman" w:hAnsi="Times New Roman"/>
      <w:sz w:val="20"/>
      <w:lang w:eastAsia="ru-RU"/>
    </w:rPr>
  </w:style>
  <w:style w:type="character" w:customStyle="1" w:styleId="FooterChar1">
    <w:name w:val="Footer Char1"/>
    <w:semiHidden/>
    <w:locked/>
    <w:rsid w:val="00E80728"/>
    <w:rPr>
      <w:sz w:val="24"/>
    </w:rPr>
  </w:style>
  <w:style w:type="character" w:customStyle="1" w:styleId="EndnoteTextChar">
    <w:name w:val="Endnote Text Char"/>
    <w:semiHidden/>
    <w:locked/>
    <w:rsid w:val="00E80728"/>
    <w:rPr>
      <w:color w:val="000000"/>
      <w:sz w:val="24"/>
    </w:rPr>
  </w:style>
  <w:style w:type="character" w:customStyle="1" w:styleId="MacroTextChar">
    <w:name w:val="Macro Text Char"/>
    <w:semiHidden/>
    <w:locked/>
    <w:rsid w:val="00E80728"/>
    <w:rPr>
      <w:rFonts w:ascii="Courier New" w:hAnsi="Courier New"/>
      <w:sz w:val="22"/>
      <w:lang w:val="en-US" w:eastAsia="en-US"/>
    </w:rPr>
  </w:style>
  <w:style w:type="character" w:customStyle="1" w:styleId="BodyTextFirstIndentChar">
    <w:name w:val="Body Text First Indent Char"/>
    <w:semiHidden/>
    <w:locked/>
    <w:rsid w:val="00E80728"/>
    <w:rPr>
      <w:rFonts w:ascii="PragmaticaCTT" w:hAnsi="PragmaticaCTT"/>
      <w:sz w:val="24"/>
      <w:lang w:eastAsia="ru-RU"/>
    </w:rPr>
  </w:style>
  <w:style w:type="character" w:customStyle="1" w:styleId="BodyTextFirstIndent2Char">
    <w:name w:val="Body Text First Indent 2 Char"/>
    <w:semiHidden/>
    <w:locked/>
    <w:rsid w:val="00E80728"/>
    <w:rPr>
      <w:rFonts w:ascii="PragmaticaCTT" w:hAnsi="PragmaticaCTT"/>
      <w:sz w:val="24"/>
      <w:lang w:eastAsia="ru-RU"/>
    </w:rPr>
  </w:style>
  <w:style w:type="character" w:customStyle="1" w:styleId="BodyText3Char1">
    <w:name w:val="Body Text 3 Char1"/>
    <w:aliases w:val="Знак5 Char1"/>
    <w:semiHidden/>
    <w:rsid w:val="00E80728"/>
    <w:rPr>
      <w:rFonts w:ascii="Times New Roman" w:hAnsi="Times New Roman"/>
      <w:sz w:val="16"/>
    </w:rPr>
  </w:style>
  <w:style w:type="character" w:customStyle="1" w:styleId="BodyTextIndent2Char1">
    <w:name w:val="Body Text Indent 2 Char1"/>
    <w:semiHidden/>
    <w:locked/>
    <w:rsid w:val="00E80728"/>
    <w:rPr>
      <w:sz w:val="24"/>
    </w:rPr>
  </w:style>
  <w:style w:type="character" w:customStyle="1" w:styleId="BodyTextIndent3Char1">
    <w:name w:val="Body Text Indent 3 Char1"/>
    <w:semiHidden/>
    <w:locked/>
    <w:rsid w:val="00E80728"/>
    <w:rPr>
      <w:sz w:val="16"/>
    </w:rPr>
  </w:style>
  <w:style w:type="paragraph" w:customStyle="1" w:styleId="Heading91">
    <w:name w:val="Heading 9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3112">
    <w:name w:val="Основной текст с отступом 311"/>
    <w:basedOn w:val="a3"/>
    <w:rsid w:val="00E80728"/>
    <w:pPr>
      <w:overflowPunct w:val="0"/>
      <w:autoSpaceDE w:val="0"/>
      <w:autoSpaceDN w:val="0"/>
      <w:adjustRightInd w:val="0"/>
      <w:spacing w:after="120" w:line="312" w:lineRule="auto"/>
      <w:ind w:left="283" w:firstLine="709"/>
      <w:jc w:val="both"/>
    </w:pPr>
    <w:rPr>
      <w:sz w:val="16"/>
      <w:szCs w:val="20"/>
    </w:rPr>
  </w:style>
  <w:style w:type="character" w:customStyle="1" w:styleId="HeaderChar1">
    <w:name w:val="Header Char1"/>
    <w:semiHidden/>
    <w:rsid w:val="00E80728"/>
    <w:rPr>
      <w:rFonts w:ascii="Times New Roman" w:hAnsi="Times New Roman"/>
      <w:sz w:val="24"/>
    </w:rPr>
  </w:style>
  <w:style w:type="paragraph" w:customStyle="1" w:styleId="2112">
    <w:name w:val="Заголовок 211"/>
    <w:basedOn w:val="a3"/>
    <w:next w:val="a3"/>
    <w:rsid w:val="00E80728"/>
    <w:pPr>
      <w:keepNext/>
      <w:widowControl w:val="0"/>
      <w:jc w:val="center"/>
    </w:pPr>
    <w:rPr>
      <w:b/>
      <w:sz w:val="26"/>
      <w:szCs w:val="20"/>
    </w:rPr>
  </w:style>
  <w:style w:type="paragraph" w:customStyle="1" w:styleId="21f0">
    <w:name w:val="Текст21"/>
    <w:basedOn w:val="11a"/>
    <w:rsid w:val="00E80728"/>
    <w:pPr>
      <w:widowControl/>
      <w:spacing w:line="240" w:lineRule="auto"/>
      <w:ind w:firstLine="0"/>
      <w:jc w:val="left"/>
    </w:pPr>
    <w:rPr>
      <w:rFonts w:ascii="Courier New" w:hAnsi="Courier New"/>
      <w:sz w:val="20"/>
    </w:rPr>
  </w:style>
  <w:style w:type="paragraph" w:customStyle="1" w:styleId="4111">
    <w:name w:val="Заголовок 411"/>
    <w:basedOn w:val="11a"/>
    <w:next w:val="11a"/>
    <w:rsid w:val="00E80728"/>
    <w:pPr>
      <w:keepNext/>
      <w:widowControl/>
      <w:spacing w:line="240" w:lineRule="auto"/>
      <w:ind w:firstLine="0"/>
      <w:jc w:val="left"/>
    </w:pPr>
    <w:rPr>
      <w:sz w:val="24"/>
    </w:rPr>
  </w:style>
  <w:style w:type="paragraph" w:customStyle="1" w:styleId="1fffff5">
    <w:name w:val="Без интервала1"/>
    <w:link w:val="NoSpacingChar1"/>
    <w:rsid w:val="00E80728"/>
    <w:pPr>
      <w:spacing w:after="0" w:line="240" w:lineRule="auto"/>
    </w:pPr>
    <w:rPr>
      <w:rFonts w:ascii="Times New Roman" w:eastAsia="Times New Roman" w:hAnsi="Times New Roman" w:cs="Times New Roman"/>
      <w:sz w:val="24"/>
      <w:szCs w:val="24"/>
      <w:lang w:eastAsia="ru-RU"/>
    </w:rPr>
  </w:style>
  <w:style w:type="character" w:customStyle="1" w:styleId="NoSpacingChar1">
    <w:name w:val="No Spacing Char1"/>
    <w:link w:val="1fffff5"/>
    <w:locked/>
    <w:rsid w:val="00E80728"/>
    <w:rPr>
      <w:rFonts w:ascii="Times New Roman" w:eastAsia="Times New Roman" w:hAnsi="Times New Roman" w:cs="Times New Roman"/>
      <w:sz w:val="24"/>
      <w:szCs w:val="24"/>
      <w:lang w:eastAsia="ru-RU"/>
    </w:rPr>
  </w:style>
  <w:style w:type="character" w:customStyle="1" w:styleId="DocumentMapChar1">
    <w:name w:val="Document Map Char1"/>
    <w:semiHidden/>
    <w:rsid w:val="00E80728"/>
    <w:rPr>
      <w:rFonts w:ascii="Times New Roman" w:hAnsi="Times New Roman"/>
      <w:sz w:val="2"/>
    </w:rPr>
  </w:style>
  <w:style w:type="character" w:customStyle="1" w:styleId="CommentSubjectChar1">
    <w:name w:val="Comment Subject Char1"/>
    <w:semiHidden/>
    <w:rsid w:val="00E80728"/>
    <w:rPr>
      <w:rFonts w:ascii="Times New Roman" w:hAnsi="Times New Roman"/>
      <w:b/>
      <w:caps/>
      <w:sz w:val="20"/>
      <w:lang w:eastAsia="ru-RU"/>
    </w:rPr>
  </w:style>
  <w:style w:type="character" w:customStyle="1" w:styleId="11f">
    <w:name w:val="Знак11"/>
    <w:rsid w:val="00E80728"/>
    <w:rPr>
      <w:rFonts w:ascii="Arial" w:hAnsi="Arial"/>
      <w:b/>
      <w:kern w:val="32"/>
      <w:sz w:val="32"/>
      <w:lang w:val="ru-RU" w:eastAsia="ru-RU"/>
    </w:rPr>
  </w:style>
  <w:style w:type="character" w:customStyle="1" w:styleId="SubtitleChar1">
    <w:name w:val="Subtitle Char1"/>
    <w:rsid w:val="00E80728"/>
    <w:rPr>
      <w:rFonts w:ascii="Cambria" w:eastAsia="Times New Roman" w:hAnsi="Cambria"/>
      <w:sz w:val="24"/>
    </w:rPr>
  </w:style>
  <w:style w:type="character" w:customStyle="1" w:styleId="BodyTextFirstIndentChar1">
    <w:name w:val="Body Text First Indent Char1"/>
    <w:semiHidden/>
    <w:rsid w:val="00E80728"/>
    <w:rPr>
      <w:rFonts w:ascii="Times New Roman" w:hAnsi="Times New Roman"/>
      <w:sz w:val="24"/>
      <w:lang w:eastAsia="ru-RU"/>
    </w:rPr>
  </w:style>
  <w:style w:type="character" w:customStyle="1" w:styleId="BodyTextFirstIndent2Char1">
    <w:name w:val="Body Text First Indent 2 Char1"/>
    <w:semiHidden/>
    <w:rsid w:val="00E80728"/>
    <w:rPr>
      <w:rFonts w:ascii="Times New Roman" w:hAnsi="Times New Roman"/>
      <w:sz w:val="24"/>
      <w:lang w:eastAsia="ru-RU"/>
    </w:rPr>
  </w:style>
  <w:style w:type="character" w:customStyle="1" w:styleId="EndnoteTextChar1">
    <w:name w:val="Endnote Text Char1"/>
    <w:semiHidden/>
    <w:rsid w:val="00E80728"/>
    <w:rPr>
      <w:rFonts w:ascii="Times New Roman" w:hAnsi="Times New Roman"/>
    </w:rPr>
  </w:style>
  <w:style w:type="character" w:customStyle="1" w:styleId="IntenseQuoteChar1">
    <w:name w:val="Intense Quote Char1"/>
    <w:rsid w:val="00E80728"/>
    <w:rPr>
      <w:rFonts w:ascii="Times New Roman" w:hAnsi="Times New Roman"/>
      <w:b/>
      <w:i/>
      <w:color w:val="4F81BD"/>
      <w:sz w:val="24"/>
    </w:rPr>
  </w:style>
  <w:style w:type="character" w:customStyle="1" w:styleId="1fffff6">
    <w:name w:val="Выделенная цитата Знак1"/>
    <w:rsid w:val="00E80728"/>
    <w:rPr>
      <w:b/>
      <w:i/>
      <w:color w:val="4F81BD"/>
      <w:sz w:val="24"/>
    </w:rPr>
  </w:style>
  <w:style w:type="paragraph" w:customStyle="1" w:styleId="ledge1">
    <w:name w:val="ledge1"/>
    <w:basedOn w:val="a3"/>
    <w:rsid w:val="00E80728"/>
    <w:pPr>
      <w:spacing w:before="100" w:beforeAutospacing="1" w:after="100" w:afterAutospacing="1" w:line="360" w:lineRule="atLeast"/>
      <w:jc w:val="both"/>
    </w:pPr>
  </w:style>
  <w:style w:type="character" w:customStyle="1" w:styleId="rubric2">
    <w:name w:val="rubric2"/>
    <w:rsid w:val="00E80728"/>
    <w:rPr>
      <w:shd w:val="clear" w:color="auto" w:fill="FFFFFF"/>
    </w:rPr>
  </w:style>
  <w:style w:type="paragraph" w:customStyle="1" w:styleId="WW-Normal">
    <w:name w:val="WW-Normal"/>
    <w:rsid w:val="00E80728"/>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1">
    <w:name w:val="A1"/>
    <w:rsid w:val="00E80728"/>
    <w:rPr>
      <w:color w:val="000000"/>
      <w:sz w:val="20"/>
    </w:rPr>
  </w:style>
  <w:style w:type="character" w:customStyle="1" w:styleId="A31">
    <w:name w:val="A3"/>
    <w:rsid w:val="00E80728"/>
    <w:rPr>
      <w:b/>
      <w:color w:val="000000"/>
      <w:sz w:val="30"/>
    </w:rPr>
  </w:style>
  <w:style w:type="character" w:customStyle="1" w:styleId="713">
    <w:name w:val="Знак Знак71"/>
    <w:rsid w:val="00E80728"/>
    <w:rPr>
      <w:sz w:val="16"/>
      <w:lang w:val="ru-RU" w:eastAsia="ru-RU"/>
    </w:rPr>
  </w:style>
  <w:style w:type="character" w:customStyle="1" w:styleId="161">
    <w:name w:val="Знак Знак161"/>
    <w:rsid w:val="00E80728"/>
    <w:rPr>
      <w:rFonts w:ascii="Cambria" w:hAnsi="Cambria"/>
      <w:b/>
      <w:kern w:val="32"/>
      <w:sz w:val="32"/>
    </w:rPr>
  </w:style>
  <w:style w:type="paragraph" w:customStyle="1" w:styleId="228">
    <w:name w:val="Основной текст 22"/>
    <w:basedOn w:val="a3"/>
    <w:rsid w:val="00E80728"/>
    <w:pPr>
      <w:overflowPunct w:val="0"/>
      <w:autoSpaceDE w:val="0"/>
      <w:autoSpaceDN w:val="0"/>
      <w:adjustRightInd w:val="0"/>
      <w:ind w:firstLine="851"/>
      <w:jc w:val="both"/>
      <w:textAlignment w:val="baseline"/>
    </w:pPr>
    <w:rPr>
      <w:sz w:val="28"/>
      <w:szCs w:val="20"/>
    </w:rPr>
  </w:style>
  <w:style w:type="paragraph" w:customStyle="1" w:styleId="2ffe">
    <w:name w:val="Абзац списка2"/>
    <w:basedOn w:val="a3"/>
    <w:rsid w:val="00E80728"/>
    <w:pPr>
      <w:spacing w:after="200" w:line="276" w:lineRule="auto"/>
      <w:ind w:left="720"/>
    </w:pPr>
    <w:rPr>
      <w:rFonts w:ascii="Calibri" w:hAnsi="Calibri"/>
      <w:sz w:val="22"/>
      <w:szCs w:val="22"/>
      <w:lang w:eastAsia="en-US"/>
    </w:rPr>
  </w:style>
  <w:style w:type="character" w:customStyle="1" w:styleId="241">
    <w:name w:val="Знак Знак241"/>
    <w:rsid w:val="00E80728"/>
    <w:rPr>
      <w:rFonts w:ascii="Times New Roman" w:hAnsi="Times New Roman"/>
      <w:b/>
      <w:i/>
      <w:sz w:val="26"/>
    </w:rPr>
  </w:style>
  <w:style w:type="character" w:customStyle="1" w:styleId="1fffff7">
    <w:name w:val="Замещающий текст1"/>
    <w:rsid w:val="00E80728"/>
    <w:rPr>
      <w:color w:val="808080"/>
    </w:rPr>
  </w:style>
  <w:style w:type="paragraph" w:customStyle="1" w:styleId="11f0">
    <w:name w:val="Основной текст11"/>
    <w:basedOn w:val="a3"/>
    <w:semiHidden/>
    <w:rsid w:val="00E80728"/>
    <w:pPr>
      <w:shd w:val="clear" w:color="auto" w:fill="FFFFFF"/>
      <w:spacing w:before="180" w:line="235" w:lineRule="exact"/>
      <w:jc w:val="both"/>
    </w:pPr>
    <w:rPr>
      <w:rFonts w:ascii="Arial" w:hAnsi="Arial"/>
      <w:sz w:val="19"/>
      <w:szCs w:val="20"/>
      <w:shd w:val="clear" w:color="auto" w:fill="FFFFFF"/>
    </w:rPr>
  </w:style>
  <w:style w:type="paragraph" w:customStyle="1" w:styleId="2fff">
    <w:name w:val="Цитата2"/>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2fff0">
    <w:name w:val="Знак Знак Знак Знак Знак Знак Знак Знак Знак Знак Знак Знак Знак2"/>
    <w:basedOn w:val="a3"/>
    <w:rsid w:val="00E80728"/>
    <w:pPr>
      <w:spacing w:after="160" w:line="240" w:lineRule="exact"/>
    </w:pPr>
    <w:rPr>
      <w:rFonts w:ascii="Verdana" w:hAnsi="Verdana"/>
      <w:lang w:val="en-US" w:eastAsia="en-US"/>
    </w:rPr>
  </w:style>
  <w:style w:type="character" w:customStyle="1" w:styleId="s4">
    <w:name w:val="s4"/>
    <w:rsid w:val="00E80728"/>
  </w:style>
  <w:style w:type="paragraph" w:customStyle="1" w:styleId="p17">
    <w:name w:val="p17"/>
    <w:basedOn w:val="a3"/>
    <w:rsid w:val="00E80728"/>
    <w:pPr>
      <w:spacing w:before="100" w:beforeAutospacing="1" w:after="100" w:afterAutospacing="1"/>
    </w:pPr>
  </w:style>
  <w:style w:type="paragraph" w:customStyle="1" w:styleId="p21">
    <w:name w:val="p21"/>
    <w:basedOn w:val="a3"/>
    <w:rsid w:val="00E80728"/>
    <w:pPr>
      <w:spacing w:before="100" w:beforeAutospacing="1" w:after="100" w:afterAutospacing="1"/>
    </w:pPr>
  </w:style>
  <w:style w:type="paragraph" w:customStyle="1" w:styleId="p5">
    <w:name w:val="p5"/>
    <w:basedOn w:val="a3"/>
    <w:rsid w:val="00E80728"/>
    <w:pPr>
      <w:spacing w:before="100" w:beforeAutospacing="1" w:after="100" w:afterAutospacing="1"/>
    </w:pPr>
  </w:style>
  <w:style w:type="paragraph" w:customStyle="1" w:styleId="p24">
    <w:name w:val="p24"/>
    <w:basedOn w:val="a3"/>
    <w:rsid w:val="00E80728"/>
    <w:pPr>
      <w:spacing w:before="100" w:beforeAutospacing="1" w:after="100" w:afterAutospacing="1"/>
    </w:pPr>
  </w:style>
  <w:style w:type="character" w:customStyle="1" w:styleId="s2">
    <w:name w:val="s2"/>
    <w:rsid w:val="00E80728"/>
  </w:style>
  <w:style w:type="paragraph" w:customStyle="1" w:styleId="p2">
    <w:name w:val="p2"/>
    <w:basedOn w:val="a3"/>
    <w:rsid w:val="00E80728"/>
    <w:pPr>
      <w:spacing w:before="100" w:beforeAutospacing="1" w:after="100" w:afterAutospacing="1"/>
    </w:pPr>
  </w:style>
  <w:style w:type="paragraph" w:customStyle="1" w:styleId="Style134">
    <w:name w:val="Style134"/>
    <w:basedOn w:val="a3"/>
    <w:rsid w:val="00E80728"/>
    <w:pPr>
      <w:widowControl w:val="0"/>
      <w:autoSpaceDE w:val="0"/>
      <w:autoSpaceDN w:val="0"/>
      <w:adjustRightInd w:val="0"/>
      <w:spacing w:line="228" w:lineRule="exact"/>
      <w:ind w:firstLine="288"/>
    </w:pPr>
    <w:rPr>
      <w:rFonts w:ascii="Franklin Gothic Demi Cond" w:hAnsi="Franklin Gothic Demi Cond"/>
    </w:rPr>
  </w:style>
  <w:style w:type="character" w:customStyle="1" w:styleId="FontStyle39">
    <w:name w:val="Font Style39"/>
    <w:rsid w:val="00E80728"/>
    <w:rPr>
      <w:rFonts w:ascii="Times New Roman" w:hAnsi="Times New Roman"/>
      <w:b/>
      <w:sz w:val="24"/>
    </w:rPr>
  </w:style>
  <w:style w:type="character" w:customStyle="1" w:styleId="FontStyle58">
    <w:name w:val="Font Style58"/>
    <w:rsid w:val="00E80728"/>
    <w:rPr>
      <w:rFonts w:ascii="Times New Roman" w:hAnsi="Times New Roman"/>
      <w:b/>
      <w:w w:val="40"/>
      <w:sz w:val="38"/>
    </w:rPr>
  </w:style>
  <w:style w:type="character" w:customStyle="1" w:styleId="FontStyle26">
    <w:name w:val="Font Style26"/>
    <w:rsid w:val="00E80728"/>
    <w:rPr>
      <w:rFonts w:ascii="Times New Roman" w:hAnsi="Times New Roman"/>
      <w:sz w:val="26"/>
    </w:rPr>
  </w:style>
  <w:style w:type="paragraph" w:customStyle="1" w:styleId="affffffffff2">
    <w:name w:val="........ ..... . ........"/>
    <w:basedOn w:val="Default"/>
    <w:next w:val="Default"/>
    <w:rsid w:val="00E80728"/>
    <w:rPr>
      <w:color w:val="auto"/>
    </w:rPr>
  </w:style>
  <w:style w:type="paragraph" w:customStyle="1" w:styleId="affffffffff3">
    <w:name w:val="... ......"/>
    <w:basedOn w:val="Default"/>
    <w:next w:val="Default"/>
    <w:rsid w:val="00E80728"/>
    <w:rPr>
      <w:color w:val="auto"/>
    </w:rPr>
  </w:style>
  <w:style w:type="paragraph" w:customStyle="1" w:styleId="1fffff8">
    <w:name w:val=".....1"/>
    <w:basedOn w:val="Default"/>
    <w:next w:val="Default"/>
    <w:rsid w:val="00E80728"/>
    <w:rPr>
      <w:color w:val="auto"/>
    </w:rPr>
  </w:style>
  <w:style w:type="paragraph" w:customStyle="1" w:styleId="bodytext2">
    <w:name w:val="bodytext2"/>
    <w:basedOn w:val="a3"/>
    <w:rsid w:val="00E80728"/>
    <w:pPr>
      <w:spacing w:before="100" w:beforeAutospacing="1" w:after="100" w:afterAutospacing="1"/>
    </w:pPr>
  </w:style>
  <w:style w:type="paragraph" w:customStyle="1" w:styleId="affffffffff4">
    <w:name w:val="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3fb">
    <w:name w:val="Îñíîâíîé òåêñò 3"/>
    <w:basedOn w:val="a3"/>
    <w:rsid w:val="00E80728"/>
    <w:pPr>
      <w:autoSpaceDE w:val="0"/>
      <w:autoSpaceDN w:val="0"/>
      <w:adjustRightInd w:val="0"/>
      <w:spacing w:before="100" w:beforeAutospacing="1" w:after="100" w:afterAutospacing="1"/>
    </w:pPr>
    <w:rPr>
      <w:b/>
      <w:bCs/>
      <w:color w:val="000000"/>
      <w:sz w:val="20"/>
    </w:rPr>
  </w:style>
  <w:style w:type="character" w:customStyle="1" w:styleId="postheader">
    <w:name w:val="postheader"/>
    <w:rsid w:val="00E80728"/>
    <w:rPr>
      <w:rFonts w:cs="Times New Roman"/>
    </w:rPr>
  </w:style>
  <w:style w:type="paragraph" w:customStyle="1" w:styleId="affffffffff5">
    <w:name w:val="ТЕКСТ"/>
    <w:basedOn w:val="afff3"/>
    <w:rsid w:val="00E80728"/>
    <w:pPr>
      <w:spacing w:before="0" w:beforeAutospacing="0" w:after="0" w:afterAutospacing="0" w:line="264" w:lineRule="auto"/>
      <w:ind w:firstLine="357"/>
      <w:jc w:val="both"/>
    </w:pPr>
    <w:rPr>
      <w:rFonts w:eastAsia="Arial Unicode MS" w:cs="Arial"/>
      <w:sz w:val="30"/>
      <w:szCs w:val="16"/>
      <w:lang w:bidi="ar-SA"/>
    </w:rPr>
  </w:style>
  <w:style w:type="paragraph" w:customStyle="1" w:styleId="Style29">
    <w:name w:val="Style29"/>
    <w:basedOn w:val="a3"/>
    <w:rsid w:val="00E80728"/>
    <w:pPr>
      <w:widowControl w:val="0"/>
      <w:autoSpaceDE w:val="0"/>
      <w:autoSpaceDN w:val="0"/>
      <w:adjustRightInd w:val="0"/>
      <w:spacing w:line="485" w:lineRule="exact"/>
      <w:ind w:firstLine="696"/>
      <w:jc w:val="both"/>
    </w:pPr>
  </w:style>
  <w:style w:type="paragraph" w:customStyle="1" w:styleId="1fffff9">
    <w:name w:val="Подзаголовок1"/>
    <w:basedOn w:val="a3"/>
    <w:rsid w:val="00E80728"/>
    <w:pPr>
      <w:spacing w:line="312" w:lineRule="auto"/>
    </w:pPr>
    <w:rPr>
      <w:rFonts w:ascii="Arial" w:hAnsi="Arial" w:cs="Arial"/>
      <w:b/>
      <w:bCs/>
      <w:color w:val="000000"/>
      <w:sz w:val="20"/>
      <w:szCs w:val="20"/>
    </w:rPr>
  </w:style>
  <w:style w:type="character" w:customStyle="1" w:styleId="field-label-subj-value3font-optima-mb">
    <w:name w:val="field-label-subj-value3 font-optima-mb"/>
    <w:rsid w:val="00E80728"/>
    <w:rPr>
      <w:rFonts w:cs="Times New Roman"/>
    </w:rPr>
  </w:style>
  <w:style w:type="paragraph" w:customStyle="1" w:styleId="affffffffff6">
    <w:name w:val="Маркированный."/>
    <w:basedOn w:val="a3"/>
    <w:rsid w:val="00E80728"/>
    <w:pPr>
      <w:ind w:left="1429" w:hanging="360"/>
    </w:pPr>
    <w:rPr>
      <w:szCs w:val="22"/>
      <w:lang w:eastAsia="en-US"/>
    </w:rPr>
  </w:style>
  <w:style w:type="character" w:customStyle="1" w:styleId="66">
    <w:name w:val="Знак6 Знак Знак"/>
    <w:rsid w:val="00E80728"/>
    <w:rPr>
      <w:sz w:val="24"/>
      <w:lang w:val="ru-RU" w:eastAsia="ru-RU"/>
    </w:rPr>
  </w:style>
  <w:style w:type="character" w:customStyle="1" w:styleId="searchterm">
    <w:name w:val="searchterm"/>
    <w:rsid w:val="00E80728"/>
    <w:rPr>
      <w:rFonts w:cs="Times New Roman"/>
    </w:rPr>
  </w:style>
  <w:style w:type="character" w:customStyle="1" w:styleId="HTMLAddressChar">
    <w:name w:val="HTML Address Char"/>
    <w:semiHidden/>
    <w:locked/>
    <w:rsid w:val="00E80728"/>
    <w:rPr>
      <w:i/>
      <w:sz w:val="24"/>
      <w:lang w:val="ru-RU" w:eastAsia="ru-RU"/>
    </w:rPr>
  </w:style>
  <w:style w:type="paragraph" w:customStyle="1" w:styleId="1fffffa">
    <w:name w:val="Обычный + полужирный+1"/>
    <w:basedOn w:val="a3"/>
    <w:rsid w:val="00E80728"/>
    <w:pPr>
      <w:autoSpaceDE w:val="0"/>
      <w:autoSpaceDN w:val="0"/>
      <w:adjustRightInd w:val="0"/>
      <w:ind w:firstLine="709"/>
      <w:jc w:val="both"/>
      <w:outlineLvl w:val="1"/>
    </w:pPr>
    <w:rPr>
      <w:b/>
      <w:bCs/>
    </w:rPr>
  </w:style>
  <w:style w:type="character" w:customStyle="1" w:styleId="349">
    <w:name w:val="Основной текст (3)49"/>
    <w:rsid w:val="00E80728"/>
    <w:rPr>
      <w:rFonts w:ascii="Times New Roman" w:hAnsi="Times New Roman"/>
      <w:spacing w:val="0"/>
      <w:sz w:val="20"/>
    </w:rPr>
  </w:style>
  <w:style w:type="character" w:customStyle="1" w:styleId="347">
    <w:name w:val="Основной текст (3)47"/>
    <w:rsid w:val="00E80728"/>
    <w:rPr>
      <w:rFonts w:ascii="Times New Roman" w:hAnsi="Times New Roman"/>
      <w:spacing w:val="0"/>
      <w:sz w:val="20"/>
    </w:rPr>
  </w:style>
  <w:style w:type="character" w:customStyle="1" w:styleId="345">
    <w:name w:val="Основной текст (3)45"/>
    <w:rsid w:val="00E80728"/>
    <w:rPr>
      <w:rFonts w:ascii="Times New Roman" w:hAnsi="Times New Roman"/>
      <w:spacing w:val="0"/>
      <w:sz w:val="20"/>
    </w:rPr>
  </w:style>
  <w:style w:type="paragraph" w:customStyle="1" w:styleId="Style211">
    <w:name w:val="Style21"/>
    <w:basedOn w:val="a3"/>
    <w:rsid w:val="00E80728"/>
    <w:pPr>
      <w:widowControl w:val="0"/>
      <w:autoSpaceDE w:val="0"/>
      <w:autoSpaceDN w:val="0"/>
      <w:adjustRightInd w:val="0"/>
    </w:pPr>
    <w:rPr>
      <w:rFonts w:ascii="Trebuchet MS" w:hAnsi="Trebuchet MS"/>
    </w:rPr>
  </w:style>
  <w:style w:type="character" w:customStyle="1" w:styleId="FontStyle205">
    <w:name w:val="Font Style205"/>
    <w:rsid w:val="00E80728"/>
    <w:rPr>
      <w:rFonts w:ascii="Times New Roman" w:hAnsi="Times New Roman"/>
      <w:color w:val="000000"/>
      <w:sz w:val="18"/>
    </w:rPr>
  </w:style>
  <w:style w:type="paragraph" w:customStyle="1" w:styleId="psection">
    <w:name w:val="psection"/>
    <w:basedOn w:val="a3"/>
    <w:rsid w:val="00E80728"/>
    <w:pPr>
      <w:spacing w:before="100" w:beforeAutospacing="1" w:after="100" w:afterAutospacing="1"/>
    </w:pPr>
  </w:style>
  <w:style w:type="paragraph" w:customStyle="1" w:styleId="2113">
    <w:name w:val="Знак2 Знак Знак1 Знак1 Знак Знак Знак Знак Знак Знак Знак Знак Знак Знак Знак Знак"/>
    <w:basedOn w:val="a3"/>
    <w:rsid w:val="00E80728"/>
    <w:pPr>
      <w:spacing w:after="160" w:line="240" w:lineRule="exact"/>
    </w:pPr>
    <w:rPr>
      <w:rFonts w:ascii="Verdana" w:hAnsi="Verdana" w:cs="Verdana"/>
      <w:sz w:val="20"/>
      <w:szCs w:val="20"/>
      <w:lang w:val="en-US" w:eastAsia="en-US"/>
    </w:rPr>
  </w:style>
  <w:style w:type="character" w:customStyle="1" w:styleId="mathjax1">
    <w:name w:val="mathjax1"/>
    <w:rsid w:val="00E80728"/>
    <w:rPr>
      <w:spacing w:val="0"/>
      <w:sz w:val="24"/>
    </w:rPr>
  </w:style>
  <w:style w:type="paragraph" w:customStyle="1" w:styleId="p22">
    <w:name w:val="p22"/>
    <w:basedOn w:val="a3"/>
    <w:rsid w:val="00E80728"/>
    <w:pPr>
      <w:spacing w:before="100" w:beforeAutospacing="1" w:after="100" w:afterAutospacing="1"/>
    </w:pPr>
  </w:style>
  <w:style w:type="paragraph" w:customStyle="1" w:styleId="p10">
    <w:name w:val="p10"/>
    <w:basedOn w:val="a3"/>
    <w:rsid w:val="00E80728"/>
    <w:pPr>
      <w:spacing w:before="100" w:beforeAutospacing="1" w:after="100" w:afterAutospacing="1"/>
    </w:pPr>
  </w:style>
  <w:style w:type="paragraph" w:customStyle="1" w:styleId="p26">
    <w:name w:val="p26"/>
    <w:basedOn w:val="a3"/>
    <w:rsid w:val="00E80728"/>
    <w:pPr>
      <w:spacing w:before="100" w:beforeAutospacing="1" w:after="100" w:afterAutospacing="1"/>
    </w:pPr>
  </w:style>
  <w:style w:type="character" w:customStyle="1" w:styleId="s100">
    <w:name w:val="s10"/>
    <w:rsid w:val="00E80728"/>
    <w:rPr>
      <w:rFonts w:cs="Times New Roman"/>
    </w:rPr>
  </w:style>
  <w:style w:type="paragraph" w:customStyle="1" w:styleId="p36">
    <w:name w:val="p36"/>
    <w:basedOn w:val="a3"/>
    <w:rsid w:val="00E80728"/>
    <w:pPr>
      <w:spacing w:before="100" w:beforeAutospacing="1" w:after="100" w:afterAutospacing="1"/>
    </w:pPr>
  </w:style>
  <w:style w:type="character" w:customStyle="1" w:styleId="para6">
    <w:name w:val="para6"/>
    <w:rsid w:val="00E80728"/>
    <w:rPr>
      <w:rFonts w:cs="Times New Roman"/>
    </w:rPr>
  </w:style>
  <w:style w:type="character" w:customStyle="1" w:styleId="3100">
    <w:name w:val="Знак Знак310"/>
    <w:locked/>
    <w:rsid w:val="00E80728"/>
    <w:rPr>
      <w:rFonts w:ascii="Tahoma" w:hAnsi="Tahoma" w:cs="Tahoma"/>
      <w:sz w:val="16"/>
      <w:szCs w:val="16"/>
      <w:lang w:val="ru-RU" w:eastAsia="ru-RU" w:bidi="ar-SA"/>
    </w:rPr>
  </w:style>
  <w:style w:type="paragraph" w:customStyle="1" w:styleId="eg3">
    <w:name w:val="eg3"/>
    <w:basedOn w:val="a3"/>
    <w:rsid w:val="00E80728"/>
    <w:pPr>
      <w:spacing w:before="100" w:beforeAutospacing="1" w:after="100" w:afterAutospacing="1"/>
    </w:pPr>
  </w:style>
  <w:style w:type="paragraph" w:customStyle="1" w:styleId="p32">
    <w:name w:val="p32"/>
    <w:basedOn w:val="a3"/>
    <w:rsid w:val="00E80728"/>
    <w:pPr>
      <w:spacing w:before="100" w:beforeAutospacing="1" w:after="100" w:afterAutospacing="1"/>
    </w:pPr>
  </w:style>
  <w:style w:type="character" w:customStyle="1" w:styleId="2610">
    <w:name w:val="Знак Знак261"/>
    <w:rsid w:val="00E80728"/>
    <w:rPr>
      <w:rFonts w:ascii="Cambria" w:eastAsia="Times New Roman" w:hAnsi="Cambria"/>
      <w:b/>
      <w:sz w:val="26"/>
    </w:rPr>
  </w:style>
  <w:style w:type="character" w:customStyle="1" w:styleId="1111">
    <w:name w:val="Знак1 Знак Знак11"/>
    <w:locked/>
    <w:rsid w:val="00E80728"/>
    <w:rPr>
      <w:rFonts w:ascii="Times New Roman" w:eastAsia="Times New Roman" w:hAnsi="Times New Roman"/>
      <w:sz w:val="24"/>
      <w:lang w:eastAsia="ru-RU"/>
    </w:rPr>
  </w:style>
  <w:style w:type="character" w:customStyle="1" w:styleId="4810">
    <w:name w:val="Знак Знак481"/>
    <w:locked/>
    <w:rsid w:val="00E80728"/>
    <w:rPr>
      <w:b/>
      <w:sz w:val="27"/>
      <w:lang w:val="ru-RU" w:eastAsia="ru-RU"/>
    </w:rPr>
  </w:style>
  <w:style w:type="character" w:customStyle="1" w:styleId="491">
    <w:name w:val="Знак Знак491"/>
    <w:rsid w:val="00E80728"/>
    <w:rPr>
      <w:rFonts w:ascii="Times New Roman" w:eastAsia="Times New Roman" w:hAnsi="Times New Roman"/>
      <w:b/>
      <w:caps/>
      <w:sz w:val="24"/>
      <w:lang w:eastAsia="ru-RU"/>
    </w:rPr>
  </w:style>
  <w:style w:type="character" w:customStyle="1" w:styleId="4710">
    <w:name w:val="Знак Знак471"/>
    <w:rsid w:val="00E80728"/>
    <w:rPr>
      <w:rFonts w:ascii="Times New Roman" w:eastAsia="Times New Roman" w:hAnsi="Times New Roman"/>
      <w:b/>
      <w:sz w:val="27"/>
      <w:lang w:eastAsia="ru-RU"/>
    </w:rPr>
  </w:style>
  <w:style w:type="character" w:customStyle="1" w:styleId="4510">
    <w:name w:val="Знак Знак451"/>
    <w:rsid w:val="00E80728"/>
    <w:rPr>
      <w:rFonts w:ascii="Times New Roman" w:eastAsia="Times New Roman" w:hAnsi="Times New Roman"/>
      <w:b/>
      <w:i/>
      <w:sz w:val="26"/>
      <w:lang w:eastAsia="ru-RU"/>
    </w:rPr>
  </w:style>
  <w:style w:type="character" w:customStyle="1" w:styleId="1211">
    <w:name w:val="Знак1 Знак Знак21"/>
    <w:locked/>
    <w:rsid w:val="00E80728"/>
    <w:rPr>
      <w:sz w:val="24"/>
    </w:rPr>
  </w:style>
  <w:style w:type="character" w:customStyle="1" w:styleId="613">
    <w:name w:val="Знак6 Знак Знак1"/>
    <w:rsid w:val="00E80728"/>
    <w:rPr>
      <w:sz w:val="24"/>
      <w:lang w:val="ru-RU" w:eastAsia="ru-RU"/>
    </w:rPr>
  </w:style>
  <w:style w:type="character" w:customStyle="1" w:styleId="b-material-headdate-day">
    <w:name w:val="b-material-head__date-day"/>
    <w:rsid w:val="00E80728"/>
    <w:rPr>
      <w:rFonts w:cs="Times New Roman"/>
    </w:rPr>
  </w:style>
  <w:style w:type="character" w:customStyle="1" w:styleId="2fff1">
    <w:name w:val="Основной текст (2)"/>
    <w:rsid w:val="00E80728"/>
    <w:rPr>
      <w:rFonts w:ascii="Times New Roman" w:eastAsia="Times New Roman" w:hAnsi="Times New Roman"/>
      <w:color w:val="000000"/>
      <w:spacing w:val="0"/>
      <w:w w:val="100"/>
      <w:position w:val="0"/>
      <w:sz w:val="19"/>
      <w:u w:val="none"/>
      <w:lang w:val="ru-RU" w:eastAsia="ru-RU"/>
    </w:rPr>
  </w:style>
  <w:style w:type="character" w:customStyle="1" w:styleId="Heading121">
    <w:name w:val="Heading 12 Знак Знак1"/>
    <w:locked/>
    <w:rsid w:val="00E80728"/>
    <w:rPr>
      <w:rFonts w:ascii="Courier New" w:hAnsi="Courier New"/>
      <w:lang w:val="ru-RU" w:eastAsia="ru-RU" w:bidi="ar-SA"/>
    </w:rPr>
  </w:style>
  <w:style w:type="character" w:customStyle="1" w:styleId="327">
    <w:name w:val="Знак Знак3 Знак2"/>
    <w:aliases w:val="Текст Знак2 Знак,Знак3 Знак1 Знак,Heading 12 Знак1 Знак Знак,Знак Знак24 Знак,Знак Знак33 Знак,Знак Знак23 Знак,Обычный (веб) Знак Знак"/>
    <w:locked/>
    <w:rsid w:val="00E80728"/>
    <w:rPr>
      <w:sz w:val="24"/>
      <w:szCs w:val="24"/>
      <w:lang w:val="ru-RU" w:eastAsia="ru-RU" w:bidi="hi-IN"/>
    </w:rPr>
  </w:style>
  <w:style w:type="character" w:customStyle="1" w:styleId="2fff2">
    <w:name w:val="Основной шрифт абзаца2"/>
    <w:rsid w:val="00E80728"/>
  </w:style>
  <w:style w:type="character" w:customStyle="1" w:styleId="492">
    <w:name w:val="Знак Знак49"/>
    <w:rsid w:val="00E80728"/>
    <w:rPr>
      <w:rFonts w:ascii="Times New Roman" w:eastAsia="Times New Roman" w:hAnsi="Times New Roman" w:cs="Times New Roman"/>
      <w:b/>
      <w:caps/>
      <w:sz w:val="24"/>
      <w:szCs w:val="24"/>
      <w:lang w:eastAsia="ru-RU"/>
    </w:rPr>
  </w:style>
  <w:style w:type="paragraph" w:customStyle="1" w:styleId="621">
    <w:name w:val="Заголовок 62"/>
    <w:rsid w:val="00E807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02">
    <w:name w:val="Знак Знак50"/>
    <w:locked/>
    <w:rsid w:val="00E80728"/>
    <w:rPr>
      <w:b/>
      <w:bCs/>
      <w:sz w:val="28"/>
      <w:szCs w:val="28"/>
      <w:lang w:val="ru-RU" w:eastAsia="ru-RU" w:bidi="ar-SA"/>
    </w:rPr>
  </w:style>
  <w:style w:type="character" w:customStyle="1" w:styleId="126">
    <w:name w:val="Знак1 Знак Знак2"/>
    <w:locked/>
    <w:rsid w:val="00E80728"/>
    <w:rPr>
      <w:sz w:val="24"/>
      <w:szCs w:val="24"/>
    </w:rPr>
  </w:style>
  <w:style w:type="character" w:customStyle="1" w:styleId="67">
    <w:name w:val="Знак6 Знак Знак"/>
    <w:rsid w:val="00E80728"/>
    <w:rPr>
      <w:sz w:val="24"/>
      <w:szCs w:val="24"/>
      <w:lang w:val="ru-RU" w:eastAsia="ru-RU" w:bidi="ar-SA"/>
    </w:rPr>
  </w:style>
  <w:style w:type="character" w:customStyle="1" w:styleId="PlainTextChar1">
    <w:name w:val="Plain Text Char1"/>
    <w:aliases w:val="Знак3 Char11,Heading 12 Char11"/>
    <w:semiHidden/>
    <w:rsid w:val="00E80728"/>
    <w:rPr>
      <w:rFonts w:ascii="Courier New" w:hAnsi="Courier New" w:cs="Courier New"/>
    </w:rPr>
  </w:style>
  <w:style w:type="character" w:customStyle="1" w:styleId="QuoteChar1">
    <w:name w:val="Quote Char1"/>
    <w:rsid w:val="00E80728"/>
    <w:rPr>
      <w:rFonts w:ascii="Times New Roman" w:hAnsi="Times New Roman"/>
      <w:i/>
      <w:iCs/>
      <w:color w:val="000000"/>
      <w:sz w:val="24"/>
      <w:szCs w:val="24"/>
    </w:rPr>
  </w:style>
  <w:style w:type="character" w:customStyle="1" w:styleId="1fffffb">
    <w:name w:val="Слабое выделение1"/>
    <w:rsid w:val="00E80728"/>
    <w:rPr>
      <w:i/>
      <w:color w:val="808080"/>
    </w:rPr>
  </w:style>
  <w:style w:type="paragraph" w:customStyle="1" w:styleId="p35">
    <w:name w:val="p35"/>
    <w:basedOn w:val="a3"/>
    <w:rsid w:val="00E80728"/>
    <w:pPr>
      <w:spacing w:before="100" w:beforeAutospacing="1" w:after="100" w:afterAutospacing="1"/>
    </w:pPr>
  </w:style>
  <w:style w:type="character" w:customStyle="1" w:styleId="541">
    <w:name w:val="Знак Знак54"/>
    <w:rsid w:val="00E80728"/>
    <w:rPr>
      <w:rFonts w:ascii="Arial" w:hAnsi="Arial"/>
      <w:b/>
      <w:bCs/>
      <w:sz w:val="26"/>
      <w:szCs w:val="26"/>
      <w:lang w:bidi="ar-SA"/>
    </w:rPr>
  </w:style>
  <w:style w:type="character" w:customStyle="1" w:styleId="670">
    <w:name w:val="Знак Знак67"/>
    <w:rsid w:val="00E80728"/>
    <w:rPr>
      <w:rFonts w:ascii="Arial" w:hAnsi="Arial"/>
      <w:b/>
      <w:bCs/>
      <w:sz w:val="26"/>
      <w:szCs w:val="26"/>
    </w:rPr>
  </w:style>
  <w:style w:type="character" w:customStyle="1" w:styleId="660">
    <w:name w:val="Знак Знак66"/>
    <w:rsid w:val="00E80728"/>
    <w:rPr>
      <w:b/>
      <w:bCs/>
      <w:sz w:val="28"/>
      <w:szCs w:val="28"/>
      <w:lang w:bidi="ar-SA"/>
    </w:rPr>
  </w:style>
  <w:style w:type="character" w:customStyle="1" w:styleId="650">
    <w:name w:val="Знак Знак65"/>
    <w:rsid w:val="00E80728"/>
    <w:rPr>
      <w:b/>
      <w:bCs/>
      <w:i/>
      <w:iCs/>
      <w:sz w:val="26"/>
      <w:szCs w:val="26"/>
      <w:lang w:bidi="ar-SA"/>
    </w:rPr>
  </w:style>
  <w:style w:type="character" w:customStyle="1" w:styleId="630">
    <w:name w:val="Знак Знак63"/>
    <w:rsid w:val="00E80728"/>
    <w:rPr>
      <w:sz w:val="24"/>
      <w:lang w:val="ru-RU" w:eastAsia="ru-RU" w:bidi="ar-SA"/>
    </w:rPr>
  </w:style>
  <w:style w:type="character" w:customStyle="1" w:styleId="622">
    <w:name w:val="Знак Знак62"/>
    <w:rsid w:val="00E80728"/>
    <w:rPr>
      <w:rFonts w:ascii="Calibri" w:hAnsi="Calibri"/>
      <w:i/>
      <w:iCs/>
      <w:sz w:val="24"/>
      <w:szCs w:val="24"/>
      <w:lang w:eastAsia="en-US" w:bidi="ar-SA"/>
    </w:rPr>
  </w:style>
  <w:style w:type="character" w:customStyle="1" w:styleId="614">
    <w:name w:val="Знак Знак61"/>
    <w:rsid w:val="00E80728"/>
    <w:rPr>
      <w:rFonts w:ascii="Arial" w:hAnsi="Arial" w:cs="Arial"/>
      <w:sz w:val="22"/>
      <w:szCs w:val="22"/>
      <w:lang w:val="ru-RU" w:eastAsia="ru-RU" w:bidi="ar-SA"/>
    </w:rPr>
  </w:style>
  <w:style w:type="character" w:customStyle="1" w:styleId="601">
    <w:name w:val="Знак Знак60"/>
    <w:rsid w:val="00E80728"/>
    <w:rPr>
      <w:sz w:val="16"/>
      <w:szCs w:val="16"/>
    </w:rPr>
  </w:style>
  <w:style w:type="character" w:customStyle="1" w:styleId="590">
    <w:name w:val="Знак Знак59"/>
    <w:rsid w:val="00E80728"/>
    <w:rPr>
      <w:sz w:val="24"/>
      <w:szCs w:val="24"/>
      <w:lang w:bidi="ar-SA"/>
    </w:rPr>
  </w:style>
  <w:style w:type="character" w:customStyle="1" w:styleId="581">
    <w:name w:val="Знак Знак58"/>
    <w:rsid w:val="00E80728"/>
    <w:rPr>
      <w:sz w:val="24"/>
      <w:szCs w:val="24"/>
      <w:lang w:bidi="ar-SA"/>
    </w:rPr>
  </w:style>
  <w:style w:type="character" w:customStyle="1" w:styleId="571">
    <w:name w:val="Знак Знак57"/>
    <w:rsid w:val="00E80728"/>
    <w:rPr>
      <w:sz w:val="24"/>
      <w:szCs w:val="24"/>
      <w:lang w:bidi="ar-SA"/>
    </w:rPr>
  </w:style>
  <w:style w:type="character" w:customStyle="1" w:styleId="561">
    <w:name w:val="Знак Знак56"/>
    <w:rsid w:val="00E80728"/>
    <w:rPr>
      <w:rFonts w:ascii="Tahoma" w:hAnsi="Tahoma"/>
      <w:lang w:bidi="ar-SA"/>
    </w:rPr>
  </w:style>
  <w:style w:type="character" w:customStyle="1" w:styleId="551">
    <w:name w:val="Знак Знак55"/>
    <w:rsid w:val="00E80728"/>
    <w:rPr>
      <w:sz w:val="24"/>
      <w:szCs w:val="24"/>
      <w:lang w:bidi="ar-SA"/>
    </w:rPr>
  </w:style>
  <w:style w:type="paragraph" w:customStyle="1" w:styleId="p11">
    <w:name w:val="p11"/>
    <w:basedOn w:val="a3"/>
    <w:rsid w:val="00E80728"/>
    <w:pPr>
      <w:spacing w:before="100" w:beforeAutospacing="1" w:after="100" w:afterAutospacing="1"/>
    </w:pPr>
  </w:style>
  <w:style w:type="paragraph" w:customStyle="1" w:styleId="p15">
    <w:name w:val="p15"/>
    <w:basedOn w:val="a3"/>
    <w:rsid w:val="00E80728"/>
    <w:pPr>
      <w:spacing w:before="100" w:beforeAutospacing="1" w:after="100" w:afterAutospacing="1"/>
    </w:pPr>
  </w:style>
  <w:style w:type="character" w:customStyle="1" w:styleId="s7">
    <w:name w:val="s7"/>
    <w:rsid w:val="00E80728"/>
  </w:style>
  <w:style w:type="character" w:customStyle="1" w:styleId="s13">
    <w:name w:val="s13"/>
    <w:rsid w:val="00E80728"/>
  </w:style>
  <w:style w:type="paragraph" w:customStyle="1" w:styleId="p29">
    <w:name w:val="p29"/>
    <w:basedOn w:val="a3"/>
    <w:rsid w:val="00E80728"/>
    <w:pPr>
      <w:spacing w:before="100" w:beforeAutospacing="1" w:after="100" w:afterAutospacing="1"/>
    </w:pPr>
  </w:style>
  <w:style w:type="paragraph" w:customStyle="1" w:styleId="p30">
    <w:name w:val="p30"/>
    <w:basedOn w:val="a3"/>
    <w:rsid w:val="00E80728"/>
    <w:pPr>
      <w:spacing w:before="100" w:beforeAutospacing="1" w:after="100" w:afterAutospacing="1"/>
    </w:pPr>
  </w:style>
  <w:style w:type="paragraph" w:customStyle="1" w:styleId="p31">
    <w:name w:val="p31"/>
    <w:basedOn w:val="a3"/>
    <w:rsid w:val="00E80728"/>
    <w:pPr>
      <w:spacing w:before="100" w:beforeAutospacing="1" w:after="100" w:afterAutospacing="1"/>
    </w:pPr>
  </w:style>
  <w:style w:type="character" w:customStyle="1" w:styleId="s14">
    <w:name w:val="s14"/>
    <w:rsid w:val="00E80728"/>
  </w:style>
  <w:style w:type="character" w:customStyle="1" w:styleId="s15">
    <w:name w:val="s15"/>
    <w:rsid w:val="00E80728"/>
  </w:style>
  <w:style w:type="paragraph" w:customStyle="1" w:styleId="p33">
    <w:name w:val="p33"/>
    <w:basedOn w:val="a3"/>
    <w:rsid w:val="00E80728"/>
    <w:pPr>
      <w:spacing w:before="100" w:beforeAutospacing="1" w:after="100" w:afterAutospacing="1"/>
    </w:pPr>
  </w:style>
  <w:style w:type="paragraph" w:customStyle="1" w:styleId="p13">
    <w:name w:val="p13"/>
    <w:basedOn w:val="a3"/>
    <w:rsid w:val="00E80728"/>
    <w:pPr>
      <w:spacing w:before="100" w:beforeAutospacing="1" w:after="100" w:afterAutospacing="1"/>
    </w:pPr>
  </w:style>
  <w:style w:type="character" w:customStyle="1" w:styleId="s9">
    <w:name w:val="s9"/>
    <w:rsid w:val="00E80728"/>
  </w:style>
  <w:style w:type="paragraph" w:customStyle="1" w:styleId="p25">
    <w:name w:val="p25"/>
    <w:basedOn w:val="a3"/>
    <w:rsid w:val="00E80728"/>
    <w:pPr>
      <w:spacing w:before="100" w:beforeAutospacing="1" w:after="100" w:afterAutospacing="1"/>
    </w:pPr>
  </w:style>
  <w:style w:type="character" w:customStyle="1" w:styleId="128">
    <w:name w:val="Знак1 Знак2"/>
    <w:semiHidden/>
    <w:rsid w:val="00E80728"/>
    <w:rPr>
      <w:sz w:val="24"/>
      <w:szCs w:val="24"/>
    </w:rPr>
  </w:style>
  <w:style w:type="character" w:customStyle="1" w:styleId="1fffffc">
    <w:name w:val="Красная строка Знак1"/>
    <w:semiHidden/>
    <w:rsid w:val="00E80728"/>
    <w:rPr>
      <w:sz w:val="24"/>
      <w:szCs w:val="24"/>
    </w:rPr>
  </w:style>
  <w:style w:type="character" w:customStyle="1" w:styleId="1fffffd">
    <w:name w:val="Текст концевой сноски Знак1"/>
    <w:rsid w:val="00E80728"/>
  </w:style>
  <w:style w:type="character" w:customStyle="1" w:styleId="1fffffe">
    <w:name w:val="Текст макроса Знак1"/>
    <w:semiHidden/>
    <w:rsid w:val="00E80728"/>
    <w:rPr>
      <w:rFonts w:ascii="Consolas" w:hAnsi="Consolas"/>
    </w:rPr>
  </w:style>
  <w:style w:type="paragraph" w:customStyle="1" w:styleId="Caaieiaie5">
    <w:name w:val="Caaieiaie 5"/>
    <w:basedOn w:val="a3"/>
    <w:next w:val="a3"/>
    <w:rsid w:val="00E80728"/>
    <w:pPr>
      <w:autoSpaceDE w:val="0"/>
      <w:autoSpaceDN w:val="0"/>
      <w:adjustRightInd w:val="0"/>
    </w:pPr>
    <w:rPr>
      <w:lang w:eastAsia="en-US"/>
    </w:rPr>
  </w:style>
  <w:style w:type="character" w:customStyle="1" w:styleId="700">
    <w:name w:val="Знак Знак70"/>
    <w:rsid w:val="00E80728"/>
    <w:rPr>
      <w:rFonts w:ascii="Arial" w:hAnsi="Arial"/>
      <w:b/>
      <w:bCs/>
      <w:sz w:val="26"/>
      <w:szCs w:val="26"/>
    </w:rPr>
  </w:style>
  <w:style w:type="character" w:customStyle="1" w:styleId="69">
    <w:name w:val="Знак Знак69"/>
    <w:rsid w:val="00E80728"/>
    <w:rPr>
      <w:b/>
      <w:bCs/>
      <w:sz w:val="28"/>
      <w:szCs w:val="28"/>
      <w:lang w:bidi="ar-SA"/>
    </w:rPr>
  </w:style>
  <w:style w:type="character" w:customStyle="1" w:styleId="68">
    <w:name w:val="Знак Знак68"/>
    <w:rsid w:val="00E80728"/>
    <w:rPr>
      <w:b/>
      <w:bCs/>
      <w:i/>
      <w:iCs/>
      <w:sz w:val="26"/>
      <w:szCs w:val="26"/>
      <w:lang w:bidi="ar-SA"/>
    </w:rPr>
  </w:style>
  <w:style w:type="paragraph" w:customStyle="1" w:styleId="SP">
    <w:name w:val="SP"/>
    <w:rsid w:val="00E80728"/>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character" w:customStyle="1" w:styleId="2fff3">
    <w:name w:val="Заголовок 2 Знак Знак"/>
    <w:locked/>
    <w:rsid w:val="00E80728"/>
    <w:rPr>
      <w:rFonts w:ascii="Arial" w:eastAsia="Times New Roman" w:hAnsi="Arial" w:cs="Arial"/>
      <w:b/>
      <w:bCs/>
      <w:iCs/>
      <w:sz w:val="28"/>
      <w:szCs w:val="28"/>
      <w:lang w:val="ru-RU" w:eastAsia="en-US" w:bidi="ar-SA"/>
    </w:rPr>
  </w:style>
  <w:style w:type="paragraph" w:customStyle="1" w:styleId="2122">
    <w:name w:val="Стиль Заголовок 2 + 12 пт2"/>
    <w:basedOn w:val="21"/>
    <w:rsid w:val="00E80728"/>
    <w:rPr>
      <w:i w:val="0"/>
      <w:iCs w:val="0"/>
      <w:kern w:val="32"/>
      <w:sz w:val="24"/>
      <w:szCs w:val="32"/>
      <w:lang w:eastAsia="ru-RU"/>
    </w:rPr>
  </w:style>
  <w:style w:type="paragraph" w:customStyle="1" w:styleId="3fc">
    <w:name w:val="Заголовок 3 уровня"/>
    <w:basedOn w:val="afffe"/>
    <w:rsid w:val="00E80728"/>
    <w:pPr>
      <w:ind w:firstLine="0"/>
      <w:jc w:val="center"/>
    </w:pPr>
    <w:rPr>
      <w:b/>
    </w:rPr>
  </w:style>
  <w:style w:type="character" w:customStyle="1" w:styleId="rvts210">
    <w:name w:val="rvts210"/>
    <w:rsid w:val="00E80728"/>
    <w:rPr>
      <w:i/>
      <w:iCs/>
      <w:color w:val="000000"/>
      <w:sz w:val="20"/>
      <w:szCs w:val="20"/>
    </w:rPr>
  </w:style>
  <w:style w:type="character" w:customStyle="1" w:styleId="76">
    <w:name w:val="стиль7"/>
    <w:rsid w:val="00E80728"/>
  </w:style>
  <w:style w:type="character" w:customStyle="1" w:styleId="Heading122">
    <w:name w:val="Heading 12 Знак Знак2"/>
    <w:rsid w:val="00E80728"/>
    <w:rPr>
      <w:rFonts w:ascii="Courier New" w:hAnsi="Courier New"/>
      <w:lang w:bidi="ar-SA"/>
    </w:rPr>
  </w:style>
  <w:style w:type="character" w:customStyle="1" w:styleId="Heading3Char1">
    <w:name w:val="Heading 3 Char1"/>
    <w:locked/>
    <w:rsid w:val="00E80728"/>
    <w:rPr>
      <w:b/>
      <w:sz w:val="27"/>
      <w:lang w:val="ru-RU" w:eastAsia="ru-RU"/>
    </w:rPr>
  </w:style>
  <w:style w:type="paragraph" w:customStyle="1" w:styleId="129">
    <w:name w:val="Абзац списка12"/>
    <w:basedOn w:val="a3"/>
    <w:rsid w:val="00E80728"/>
    <w:pPr>
      <w:ind w:left="720"/>
      <w:contextualSpacing/>
    </w:pPr>
    <w:rPr>
      <w:szCs w:val="20"/>
    </w:rPr>
  </w:style>
  <w:style w:type="character" w:customStyle="1" w:styleId="BodyText2Char2">
    <w:name w:val="Body Text 2 Char2"/>
    <w:locked/>
    <w:rsid w:val="00E80728"/>
    <w:rPr>
      <w:sz w:val="24"/>
    </w:rPr>
  </w:style>
  <w:style w:type="character" w:customStyle="1" w:styleId="Heading2Char1">
    <w:name w:val="Heading 2 Char1"/>
    <w:aliases w:val="Знак3 Знак Char1,Heading 2 Char11,Знак3 Знак Char11"/>
    <w:locked/>
    <w:rsid w:val="00E80728"/>
    <w:rPr>
      <w:rFonts w:ascii="Arial" w:hAnsi="Arial"/>
      <w:b/>
      <w:i/>
      <w:sz w:val="28"/>
      <w:lang w:val="ru-RU" w:eastAsia="en-US"/>
    </w:rPr>
  </w:style>
  <w:style w:type="character" w:customStyle="1" w:styleId="Heading4Char1">
    <w:name w:val="Heading 4 Char1"/>
    <w:locked/>
    <w:rsid w:val="00E80728"/>
    <w:rPr>
      <w:b/>
      <w:sz w:val="28"/>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Текст Знак2 Char1"/>
    <w:locked/>
    <w:rsid w:val="00E80728"/>
    <w:rPr>
      <w:rFonts w:ascii="Times New Roman" w:hAnsi="Times New Roman"/>
      <w:sz w:val="24"/>
      <w:lang w:eastAsia="ru-RU"/>
    </w:rPr>
  </w:style>
  <w:style w:type="paragraph" w:customStyle="1" w:styleId="1ffffff">
    <w:name w:val="Стиль 1"/>
    <w:basedOn w:val="a3"/>
    <w:rsid w:val="00E80728"/>
    <w:pPr>
      <w:ind w:firstLine="709"/>
      <w:jc w:val="both"/>
    </w:pPr>
    <w:rPr>
      <w:sz w:val="28"/>
      <w:szCs w:val="28"/>
    </w:rPr>
  </w:style>
  <w:style w:type="character" w:customStyle="1" w:styleId="b">
    <w:name w:val="b"/>
    <w:rsid w:val="00E80728"/>
  </w:style>
  <w:style w:type="character" w:customStyle="1" w:styleId="-FN">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semiHidden/>
    <w:rsid w:val="00E80728"/>
    <w:rPr>
      <w:lang w:val="ru-RU" w:eastAsia="ru-RU" w:bidi="ar-SA"/>
    </w:rPr>
  </w:style>
  <w:style w:type="paragraph" w:customStyle="1" w:styleId="tab">
    <w:name w:val="tab"/>
    <w:basedOn w:val="a3"/>
    <w:rsid w:val="00E80728"/>
    <w:pPr>
      <w:spacing w:before="100" w:beforeAutospacing="1" w:after="100" w:afterAutospacing="1"/>
    </w:pPr>
  </w:style>
  <w:style w:type="paragraph" w:customStyle="1" w:styleId="212000">
    <w:name w:val="Стиль Заголовок 2 + 12 пт Слева:  0 см Первая строка:  0 см"/>
    <w:basedOn w:val="21"/>
    <w:rsid w:val="00E80728"/>
    <w:rPr>
      <w:rFonts w:cs="Times New Roman"/>
      <w:i w:val="0"/>
      <w:iCs w:val="0"/>
      <w:kern w:val="32"/>
      <w:sz w:val="24"/>
      <w:szCs w:val="20"/>
      <w:lang w:eastAsia="ru-RU"/>
    </w:rPr>
  </w:style>
  <w:style w:type="paragraph" w:customStyle="1" w:styleId="2TimesNewRoman1201">
    <w:name w:val="Стиль Заголовок 2 + Times New Roman 12 пт Слева:  0 см Выступ:  ..."/>
    <w:basedOn w:val="21"/>
    <w:rsid w:val="00E80728"/>
    <w:rPr>
      <w:rFonts w:ascii="Times New Roman" w:hAnsi="Times New Roman" w:cs="Times New Roman"/>
      <w:i w:val="0"/>
      <w:iCs w:val="0"/>
      <w:kern w:val="32"/>
      <w:sz w:val="24"/>
      <w:szCs w:val="20"/>
      <w:lang w:eastAsia="ru-RU"/>
    </w:rPr>
  </w:style>
  <w:style w:type="paragraph" w:customStyle="1" w:styleId="2fff4">
    <w:name w:val="Стиль Заголовок 2 + курсив"/>
    <w:basedOn w:val="21"/>
    <w:rsid w:val="00E80728"/>
    <w:rPr>
      <w:rFonts w:ascii="Times New Roman" w:hAnsi="Times New Roman"/>
      <w:i w:val="0"/>
      <w:kern w:val="32"/>
      <w:sz w:val="24"/>
      <w:szCs w:val="32"/>
      <w:lang w:eastAsia="ru-RU"/>
    </w:rPr>
  </w:style>
  <w:style w:type="character" w:customStyle="1" w:styleId="affffffffff7">
    <w:name w:val="Знак Знак Знак"/>
    <w:locked/>
    <w:rsid w:val="00E80728"/>
    <w:rPr>
      <w:b/>
      <w:caps/>
      <w:sz w:val="24"/>
      <w:szCs w:val="24"/>
      <w:lang w:val="ru-RU" w:eastAsia="ru-RU" w:bidi="ar-SA"/>
    </w:rPr>
  </w:style>
  <w:style w:type="character" w:customStyle="1" w:styleId="328">
    <w:name w:val="Знак Знак32"/>
    <w:rsid w:val="00E80728"/>
    <w:rPr>
      <w:rFonts w:ascii="Arial" w:hAnsi="Arial" w:cs="Arial"/>
      <w:b/>
      <w:bCs/>
      <w:i/>
      <w:iCs/>
      <w:sz w:val="28"/>
      <w:szCs w:val="28"/>
      <w:lang w:val="ru-RU" w:eastAsia="en-US" w:bidi="ar-SA"/>
    </w:rPr>
  </w:style>
  <w:style w:type="character" w:customStyle="1" w:styleId="31d">
    <w:name w:val="Знак Знак31"/>
    <w:locked/>
    <w:rsid w:val="00E80728"/>
    <w:rPr>
      <w:b/>
      <w:bCs/>
      <w:sz w:val="27"/>
      <w:szCs w:val="27"/>
      <w:lang w:val="ru-RU" w:eastAsia="ru-RU" w:bidi="ar-SA"/>
    </w:rPr>
  </w:style>
  <w:style w:type="character" w:customStyle="1" w:styleId="302">
    <w:name w:val="Знак Знак30"/>
    <w:locked/>
    <w:rsid w:val="00E80728"/>
    <w:rPr>
      <w:b/>
      <w:bCs/>
      <w:sz w:val="28"/>
      <w:szCs w:val="28"/>
      <w:lang w:bidi="ar-SA"/>
    </w:rPr>
  </w:style>
  <w:style w:type="character" w:customStyle="1" w:styleId="292">
    <w:name w:val="Знак Знак29"/>
    <w:locked/>
    <w:rsid w:val="00E80728"/>
    <w:rPr>
      <w:b/>
      <w:bCs/>
      <w:i/>
      <w:iCs/>
      <w:sz w:val="26"/>
      <w:szCs w:val="26"/>
      <w:lang w:bidi="ar-SA"/>
    </w:rPr>
  </w:style>
  <w:style w:type="character" w:customStyle="1" w:styleId="hlto-search">
    <w:name w:val="hl to-search"/>
    <w:rsid w:val="00E80728"/>
  </w:style>
  <w:style w:type="paragraph" w:customStyle="1" w:styleId="source">
    <w:name w:val="source"/>
    <w:basedOn w:val="a3"/>
    <w:rsid w:val="00E80728"/>
    <w:pPr>
      <w:spacing w:before="100" w:beforeAutospacing="1" w:after="100" w:afterAutospacing="1"/>
    </w:pPr>
  </w:style>
  <w:style w:type="paragraph" w:customStyle="1" w:styleId="affffffffff8">
    <w:name w:val="словарная статья"/>
    <w:basedOn w:val="Default"/>
    <w:next w:val="Default"/>
    <w:rsid w:val="00E80728"/>
    <w:rPr>
      <w:color w:val="auto"/>
    </w:rPr>
  </w:style>
  <w:style w:type="paragraph" w:customStyle="1" w:styleId="affffffffff9">
    <w:name w:val="Подзаголовок для информации об изменениях"/>
    <w:basedOn w:val="a3"/>
    <w:next w:val="a3"/>
    <w:uiPriority w:val="99"/>
    <w:rsid w:val="00E80728"/>
    <w:pPr>
      <w:widowControl w:val="0"/>
      <w:autoSpaceDE w:val="0"/>
      <w:autoSpaceDN w:val="0"/>
      <w:adjustRightInd w:val="0"/>
      <w:ind w:firstLine="720"/>
      <w:jc w:val="both"/>
    </w:pPr>
    <w:rPr>
      <w:b/>
      <w:bCs/>
      <w:color w:val="353842"/>
      <w:sz w:val="20"/>
      <w:szCs w:val="20"/>
    </w:rPr>
  </w:style>
  <w:style w:type="paragraph" w:customStyle="1" w:styleId="21f1">
    <w:name w:val="Цитата 21"/>
    <w:basedOn w:val="a3"/>
    <w:next w:val="a3"/>
    <w:rsid w:val="00E80728"/>
    <w:rPr>
      <w:i/>
      <w:iCs/>
      <w:color w:val="000000"/>
    </w:rPr>
  </w:style>
  <w:style w:type="paragraph" w:customStyle="1" w:styleId="1ffffff0">
    <w:name w:val="Выделенная цитата1"/>
    <w:basedOn w:val="a3"/>
    <w:next w:val="a3"/>
    <w:rsid w:val="00E80728"/>
    <w:pPr>
      <w:pBdr>
        <w:bottom w:val="single" w:sz="4" w:space="4" w:color="4F81BD"/>
      </w:pBdr>
      <w:spacing w:before="200" w:after="280"/>
      <w:ind w:left="936" w:right="936"/>
    </w:pPr>
    <w:rPr>
      <w:b/>
      <w:bCs/>
      <w:i/>
      <w:iCs/>
      <w:color w:val="4F81BD"/>
    </w:rPr>
  </w:style>
  <w:style w:type="character" w:customStyle="1" w:styleId="1ffffff1">
    <w:name w:val="Слабая ссылка1"/>
    <w:rsid w:val="00E80728"/>
    <w:rPr>
      <w:rFonts w:cs="Times New Roman"/>
      <w:smallCaps/>
      <w:color w:val="C0504D"/>
      <w:u w:val="single"/>
    </w:rPr>
  </w:style>
  <w:style w:type="character" w:customStyle="1" w:styleId="1ffffff2">
    <w:name w:val="Сильная ссылка1"/>
    <w:rsid w:val="00E80728"/>
    <w:rPr>
      <w:rFonts w:cs="Times New Roman"/>
      <w:b/>
      <w:smallCaps/>
      <w:color w:val="C0504D"/>
      <w:spacing w:val="5"/>
      <w:u w:val="single"/>
    </w:rPr>
  </w:style>
  <w:style w:type="character" w:customStyle="1" w:styleId="1ffffff3">
    <w:name w:val="Название книги1"/>
    <w:rsid w:val="00E80728"/>
    <w:rPr>
      <w:rFonts w:cs="Times New Roman"/>
      <w:b/>
      <w:smallCaps/>
      <w:spacing w:val="5"/>
    </w:rPr>
  </w:style>
  <w:style w:type="paragraph" w:customStyle="1" w:styleId="1ffffff4">
    <w:name w:val="Заголовок оглавления1"/>
    <w:basedOn w:val="11"/>
    <w:next w:val="a3"/>
    <w:rsid w:val="00E80728"/>
    <w:pPr>
      <w:keepNext/>
      <w:spacing w:before="240" w:after="60"/>
      <w:ind w:firstLine="0"/>
      <w:outlineLvl w:val="9"/>
    </w:pPr>
    <w:rPr>
      <w:rFonts w:ascii="Cambria" w:hAnsi="Cambria"/>
      <w:bCs/>
      <w:caps w:val="0"/>
      <w:kern w:val="32"/>
      <w:sz w:val="32"/>
      <w:szCs w:val="32"/>
    </w:rPr>
  </w:style>
  <w:style w:type="paragraph" w:customStyle="1" w:styleId="913">
    <w:name w:val="Заголовок 9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11f1">
    <w:name w:val="Заголовок 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615">
    <w:name w:val="Заголовок 6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714">
    <w:name w:val="Заголовок 7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229">
    <w:name w:val="Заголовок 22"/>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515">
    <w:name w:val="Заголовок 5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affffffffffa">
    <w:name w:val="Знак Знак Знак Знак Знак Знак Знак"/>
    <w:basedOn w:val="a3"/>
    <w:rsid w:val="00E80728"/>
    <w:pPr>
      <w:spacing w:after="160" w:line="240" w:lineRule="exact"/>
    </w:pPr>
    <w:rPr>
      <w:rFonts w:ascii="Verdana" w:hAnsi="Verdana"/>
      <w:sz w:val="20"/>
      <w:szCs w:val="20"/>
      <w:lang w:val="en-US" w:eastAsia="en-US"/>
    </w:rPr>
  </w:style>
  <w:style w:type="paragraph" w:customStyle="1" w:styleId="affffffffffb">
    <w:name w:val="Знак Знак Знак 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paragraph" w:customStyle="1" w:styleId="1ffffff5">
    <w:name w:val="Знак Знак Знак Знак Знак Знак1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641">
    <w:name w:val="Знак Знак64"/>
    <w:locked/>
    <w:rsid w:val="00E80728"/>
    <w:rPr>
      <w:b/>
      <w:bCs/>
      <w:sz w:val="28"/>
      <w:szCs w:val="28"/>
      <w:lang w:val="ru-RU" w:eastAsia="ru-RU" w:bidi="ar-SA"/>
    </w:rPr>
  </w:style>
  <w:style w:type="paragraph" w:customStyle="1" w:styleId="329">
    <w:name w:val="Заголовок 32"/>
    <w:basedOn w:val="a3"/>
    <w:next w:val="a3"/>
    <w:rsid w:val="00E80728"/>
    <w:pPr>
      <w:keepNext/>
      <w:snapToGrid w:val="0"/>
      <w:spacing w:before="240" w:after="60"/>
    </w:pPr>
    <w:rPr>
      <w:rFonts w:ascii="Arial" w:hAnsi="Arial"/>
      <w:szCs w:val="20"/>
    </w:rPr>
  </w:style>
  <w:style w:type="character" w:customStyle="1" w:styleId="1ffffff6">
    <w:name w:val="Замещающий текст1"/>
    <w:rsid w:val="00E80728"/>
    <w:rPr>
      <w:color w:val="808080"/>
    </w:rPr>
  </w:style>
  <w:style w:type="paragraph" w:customStyle="1" w:styleId="1ffffff7">
    <w:name w:val="Подзаголовок1"/>
    <w:basedOn w:val="a3"/>
    <w:rsid w:val="00E80728"/>
    <w:pPr>
      <w:spacing w:line="312" w:lineRule="auto"/>
    </w:pPr>
    <w:rPr>
      <w:rFonts w:ascii="Arial" w:hAnsi="Arial" w:cs="Arial"/>
      <w:b/>
      <w:bCs/>
      <w:color w:val="000000"/>
      <w:sz w:val="20"/>
      <w:szCs w:val="20"/>
    </w:rPr>
  </w:style>
  <w:style w:type="character" w:customStyle="1" w:styleId="2fff5">
    <w:name w:val="Основной шрифт абзаца2"/>
    <w:rsid w:val="00E80728"/>
  </w:style>
  <w:style w:type="paragraph" w:customStyle="1" w:styleId="623">
    <w:name w:val="Заголовок 62"/>
    <w:rsid w:val="00E80728"/>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671">
    <w:name w:val="Знак Знак67"/>
    <w:rsid w:val="00E80728"/>
    <w:rPr>
      <w:rFonts w:ascii="Arial" w:hAnsi="Arial"/>
      <w:b/>
      <w:bCs/>
      <w:sz w:val="26"/>
      <w:szCs w:val="26"/>
    </w:rPr>
  </w:style>
  <w:style w:type="character" w:customStyle="1" w:styleId="661">
    <w:name w:val="Знак Знак66"/>
    <w:rsid w:val="00E80728"/>
    <w:rPr>
      <w:b/>
      <w:bCs/>
      <w:sz w:val="28"/>
      <w:szCs w:val="28"/>
      <w:lang w:bidi="ar-SA"/>
    </w:rPr>
  </w:style>
  <w:style w:type="character" w:customStyle="1" w:styleId="651">
    <w:name w:val="Знак Знак65"/>
    <w:rsid w:val="00E80728"/>
    <w:rPr>
      <w:b/>
      <w:bCs/>
      <w:i/>
      <w:iCs/>
      <w:sz w:val="26"/>
      <w:szCs w:val="26"/>
      <w:lang w:bidi="ar-SA"/>
    </w:rPr>
  </w:style>
  <w:style w:type="character" w:customStyle="1" w:styleId="701">
    <w:name w:val="Знак Знак70"/>
    <w:rsid w:val="00E80728"/>
    <w:rPr>
      <w:rFonts w:ascii="Arial" w:hAnsi="Arial"/>
      <w:b/>
      <w:bCs/>
      <w:sz w:val="26"/>
      <w:szCs w:val="26"/>
    </w:rPr>
  </w:style>
  <w:style w:type="character" w:customStyle="1" w:styleId="690">
    <w:name w:val="Знак Знак69"/>
    <w:rsid w:val="00E80728"/>
    <w:rPr>
      <w:b/>
      <w:bCs/>
      <w:sz w:val="28"/>
      <w:szCs w:val="28"/>
      <w:lang w:bidi="ar-SA"/>
    </w:rPr>
  </w:style>
  <w:style w:type="character" w:customStyle="1" w:styleId="680">
    <w:name w:val="Знак Знак68"/>
    <w:rsid w:val="00E80728"/>
    <w:rPr>
      <w:b/>
      <w:bCs/>
      <w:i/>
      <w:iCs/>
      <w:sz w:val="26"/>
      <w:szCs w:val="26"/>
      <w:lang w:bidi="ar-SA"/>
    </w:rPr>
  </w:style>
  <w:style w:type="character" w:customStyle="1" w:styleId="Heading4Char2">
    <w:name w:val="Heading 4 Char2"/>
    <w:locked/>
    <w:rsid w:val="00E80728"/>
    <w:rPr>
      <w:rFonts w:ascii="Times New Roman" w:hAnsi="Times New Roman" w:cs="Times New Roman"/>
      <w:b/>
      <w:bCs/>
      <w:sz w:val="28"/>
      <w:szCs w:val="28"/>
    </w:rPr>
  </w:style>
  <w:style w:type="character" w:customStyle="1" w:styleId="Heading5Char2">
    <w:name w:val="Heading 5 Char2"/>
    <w:locked/>
    <w:rsid w:val="00E80728"/>
    <w:rPr>
      <w:rFonts w:ascii="Times New Roman" w:hAnsi="Times New Roman" w:cs="Times New Roman"/>
      <w:b/>
      <w:bCs/>
      <w:i/>
      <w:iCs/>
      <w:sz w:val="26"/>
      <w:szCs w:val="26"/>
    </w:rPr>
  </w:style>
  <w:style w:type="character" w:customStyle="1" w:styleId="Heading6Char2">
    <w:name w:val="Heading 6 Char2"/>
    <w:locked/>
    <w:rsid w:val="00E80728"/>
    <w:rPr>
      <w:rFonts w:ascii="Times New Roman" w:hAnsi="Times New Roman" w:cs="Times New Roman"/>
      <w:b/>
      <w:bCs/>
      <w:sz w:val="20"/>
      <w:szCs w:val="20"/>
    </w:rPr>
  </w:style>
  <w:style w:type="character" w:customStyle="1" w:styleId="Heading7Char2">
    <w:name w:val="Heading 7 Char2"/>
    <w:locked/>
    <w:rsid w:val="00E80728"/>
    <w:rPr>
      <w:rFonts w:ascii="Times New Roman" w:hAnsi="Times New Roman" w:cs="Times New Roman"/>
      <w:sz w:val="20"/>
      <w:szCs w:val="20"/>
    </w:rPr>
  </w:style>
  <w:style w:type="character" w:customStyle="1" w:styleId="Heading8Char2">
    <w:name w:val="Heading 8 Char2"/>
    <w:locked/>
    <w:rsid w:val="00E80728"/>
    <w:rPr>
      <w:rFonts w:ascii="Calibri" w:hAnsi="Calibri" w:cs="Times New Roman"/>
      <w:i/>
      <w:iCs/>
      <w:sz w:val="24"/>
      <w:szCs w:val="24"/>
    </w:rPr>
  </w:style>
  <w:style w:type="character" w:customStyle="1" w:styleId="Heading9Char2">
    <w:name w:val="Heading 9 Char2"/>
    <w:locked/>
    <w:rsid w:val="00E80728"/>
    <w:rPr>
      <w:rFonts w:ascii="Arial" w:hAnsi="Arial" w:cs="Times New Roman"/>
      <w:sz w:val="20"/>
      <w:szCs w:val="20"/>
    </w:rPr>
  </w:style>
  <w:style w:type="character" w:customStyle="1" w:styleId="Heading1Char2">
    <w:name w:val="Heading 1 Char2"/>
    <w:aliases w:val="Заголовок 1 Знак Знак Char1,Знак Заголовок 1 Char1,Знак Char2,Знак6 Char2,Знак7 Знак Знак Знак Char2,Знак7 Знак1 Знак Char2,Знак7 Знак Char2,Знак4 Char1,Основной текст с отступом1 Char1,Основной текст с отступом Знак Знак Зна Char1"/>
    <w:locked/>
    <w:rsid w:val="00E80728"/>
    <w:rPr>
      <w:rFonts w:ascii="Arial" w:hAnsi="Arial"/>
      <w:b/>
      <w:kern w:val="32"/>
      <w:sz w:val="20"/>
    </w:rPr>
  </w:style>
  <w:style w:type="character" w:customStyle="1" w:styleId="Heading2Char3">
    <w:name w:val="Heading 2 Char3"/>
    <w:aliases w:val="Знак3 Знак Char3"/>
    <w:locked/>
    <w:rsid w:val="00E80728"/>
    <w:rPr>
      <w:rFonts w:ascii="Arial" w:hAnsi="Arial"/>
      <w:b/>
      <w:kern w:val="32"/>
      <w:sz w:val="20"/>
    </w:rPr>
  </w:style>
  <w:style w:type="character" w:customStyle="1" w:styleId="Heading3Char3">
    <w:name w:val="Heading 3 Char3"/>
    <w:aliases w:val="Знак2 Char1"/>
    <w:locked/>
    <w:rsid w:val="00E80728"/>
    <w:rPr>
      <w:rFonts w:ascii="Arial" w:hAnsi="Arial"/>
      <w:b/>
      <w:sz w:val="26"/>
      <w:lang w:val="ru-RU" w:eastAsia="ru-RU" w:bidi="ar-SA"/>
    </w:rPr>
  </w:style>
  <w:style w:type="character" w:customStyle="1" w:styleId="BodyTextIndentChar4">
    <w:name w:val="Body Text Indent Char4"/>
    <w:aliases w:val="текст Char4,Основной текст 1 Char4,Знак61 Char2,Основной текст с отступом Знак1 Знак Char4,Основной текст с отступом Знак Знак Знак Char4,Знак7 Знак Знак Знак1 Char2,Знак7 Знак1 Знак1 Char2,Знак7 Знак Знак11 Char2,Зн Char2"/>
    <w:locked/>
    <w:rsid w:val="00E80728"/>
    <w:rPr>
      <w:rFonts w:ascii="Times New Roman" w:hAnsi="Times New Roman"/>
      <w:sz w:val="20"/>
    </w:rPr>
  </w:style>
  <w:style w:type="character" w:customStyle="1" w:styleId="BodyText3Char5">
    <w:name w:val="Body Text 3 Char5"/>
    <w:aliases w:val="Знак5 Char5"/>
    <w:locked/>
    <w:rsid w:val="00E80728"/>
    <w:rPr>
      <w:rFonts w:ascii="Times New Roman" w:hAnsi="Times New Roman"/>
      <w:sz w:val="16"/>
    </w:rPr>
  </w:style>
  <w:style w:type="character" w:customStyle="1" w:styleId="BodyTextIndent3Char3">
    <w:name w:val="Body Text Indent 3 Char3"/>
    <w:locked/>
    <w:rsid w:val="00E80728"/>
    <w:rPr>
      <w:rFonts w:ascii="Calibri" w:hAnsi="Calibri"/>
      <w:sz w:val="16"/>
      <w:lang w:val="ru-RU" w:eastAsia="ru-RU" w:bidi="ar-SA"/>
    </w:rPr>
  </w:style>
  <w:style w:type="character" w:customStyle="1" w:styleId="PlainTextChar3">
    <w:name w:val="Plain Text Char3"/>
    <w:aliases w:val="Heading 12 Char2,Знак8 Char1"/>
    <w:locked/>
    <w:rsid w:val="00E80728"/>
    <w:rPr>
      <w:rFonts w:ascii="Courier New" w:hAnsi="Courier New" w:cs="Times New Roman"/>
      <w:sz w:val="20"/>
      <w:szCs w:val="20"/>
    </w:rPr>
  </w:style>
  <w:style w:type="character" w:customStyle="1" w:styleId="BodyTextIndent2Char3">
    <w:name w:val="Body Text Indent 2 Char3"/>
    <w:locked/>
    <w:rsid w:val="00E80728"/>
    <w:rPr>
      <w:rFonts w:ascii="Times New Roman" w:hAnsi="Times New Roman"/>
      <w:sz w:val="20"/>
    </w:rPr>
  </w:style>
  <w:style w:type="character" w:customStyle="1" w:styleId="FootnoteTextChar6">
    <w:name w:val="Footnote Text Char6"/>
    <w:aliases w:val="Знак3 Знак Знак1 Char,Знак3 Знак Знак Знак1 Char2,Заголовок 2 Знак3 Char2,Знак3 Знак Знак2 Char,Знак3 Знак Знак Char6"/>
    <w:semiHidden/>
    <w:locked/>
    <w:rsid w:val="00E80728"/>
    <w:rPr>
      <w:rFonts w:cs="Times New Roman"/>
      <w:sz w:val="20"/>
      <w:szCs w:val="20"/>
    </w:rPr>
  </w:style>
  <w:style w:type="character" w:customStyle="1" w:styleId="FootnoteTextChar5">
    <w:name w:val="Footnote Text Char5"/>
    <w:aliases w:val="Знак3 Знак Знак18 Char1,Знак3 Знак Знак Знак1 Char1,Заголовок 2 Знак3 Char1,Знак3 Знак Знак21 Char1,Знак3 Знак Знак Char5"/>
    <w:locked/>
    <w:rsid w:val="00E80728"/>
    <w:rPr>
      <w:rFonts w:ascii="Courier New" w:hAnsi="Courier New" w:cs="Times New Roman"/>
      <w:color w:val="000000"/>
      <w:sz w:val="24"/>
      <w:szCs w:val="24"/>
    </w:rPr>
  </w:style>
  <w:style w:type="character" w:customStyle="1" w:styleId="BodyTextChar2">
    <w:name w:val="Body Text Char2"/>
    <w:aliases w:val="Знак1 Char2,Body Text Char21,Основной текст Знак Знак Char,Знак1 Char21,Body Text Char211,Знак1 Char211,Основной текст Знак Знак Char2,Body Text Char4,Body Text Char2111,Знак1 Char2111"/>
    <w:locked/>
    <w:rsid w:val="00E80728"/>
    <w:rPr>
      <w:rFonts w:ascii="Times New Roman" w:hAnsi="Times New Roman"/>
      <w:sz w:val="24"/>
    </w:rPr>
  </w:style>
  <w:style w:type="character" w:customStyle="1" w:styleId="BodyTextChar5">
    <w:name w:val="Body Text Char5"/>
    <w:aliases w:val="Знак1 Char3"/>
    <w:locked/>
    <w:rsid w:val="00E80728"/>
    <w:rPr>
      <w:rFonts w:ascii="Times New Roman" w:hAnsi="Times New Roman"/>
      <w:sz w:val="20"/>
    </w:rPr>
  </w:style>
  <w:style w:type="character" w:customStyle="1" w:styleId="FooterChar3">
    <w:name w:val="Footer Char3"/>
    <w:locked/>
    <w:rsid w:val="00E80728"/>
    <w:rPr>
      <w:rFonts w:ascii="Times New Roman" w:hAnsi="Times New Roman" w:cs="Times New Roman"/>
      <w:sz w:val="24"/>
      <w:szCs w:val="24"/>
    </w:rPr>
  </w:style>
  <w:style w:type="character" w:customStyle="1" w:styleId="BodyText2Char3">
    <w:name w:val="Body Text 2 Char3"/>
    <w:locked/>
    <w:rsid w:val="00E80728"/>
    <w:rPr>
      <w:rFonts w:ascii="Times New Roman" w:hAnsi="Times New Roman" w:cs="Times New Roman"/>
      <w:sz w:val="24"/>
      <w:szCs w:val="24"/>
    </w:rPr>
  </w:style>
  <w:style w:type="character" w:customStyle="1" w:styleId="DocumentMapChar3">
    <w:name w:val="Document Map Char3"/>
    <w:locked/>
    <w:rsid w:val="00E80728"/>
    <w:rPr>
      <w:rFonts w:ascii="Tahoma" w:hAnsi="Tahoma" w:cs="Times New Roman"/>
      <w:sz w:val="20"/>
      <w:szCs w:val="20"/>
      <w:shd w:val="clear" w:color="auto" w:fill="000080"/>
    </w:rPr>
  </w:style>
  <w:style w:type="character" w:customStyle="1" w:styleId="HeaderChar3">
    <w:name w:val="Header Char3"/>
    <w:locked/>
    <w:rsid w:val="00E80728"/>
    <w:rPr>
      <w:rFonts w:ascii="Times New Roman" w:hAnsi="Times New Roman" w:cs="Times New Roman"/>
      <w:sz w:val="24"/>
      <w:szCs w:val="24"/>
    </w:rPr>
  </w:style>
  <w:style w:type="character" w:customStyle="1" w:styleId="CommentSubjectChar2">
    <w:name w:val="Comment Subject Char2"/>
    <w:locked/>
    <w:rsid w:val="00E80728"/>
    <w:rPr>
      <w:sz w:val="16"/>
    </w:rPr>
  </w:style>
  <w:style w:type="character" w:customStyle="1" w:styleId="CommentTextChar3">
    <w:name w:val="Comment Text Char3"/>
    <w:locked/>
    <w:rsid w:val="00E80728"/>
    <w:rPr>
      <w:rFonts w:ascii="Times New Roman" w:hAnsi="Times New Roman" w:cs="Times New Roman"/>
      <w:sz w:val="20"/>
      <w:szCs w:val="20"/>
    </w:rPr>
  </w:style>
  <w:style w:type="character" w:customStyle="1" w:styleId="CommentSubjectChar4">
    <w:name w:val="Comment Subject Char4"/>
    <w:locked/>
    <w:rsid w:val="00E80728"/>
    <w:rPr>
      <w:b/>
    </w:rPr>
  </w:style>
  <w:style w:type="character" w:customStyle="1" w:styleId="730">
    <w:name w:val="Знак Знак73"/>
    <w:rsid w:val="00E80728"/>
    <w:rPr>
      <w:sz w:val="16"/>
      <w:lang w:val="ru-RU" w:eastAsia="ru-RU"/>
    </w:rPr>
  </w:style>
  <w:style w:type="character" w:customStyle="1" w:styleId="Heading1Char3">
    <w:name w:val="Heading 1 Char3"/>
    <w:aliases w:val="Знак Char3,Заголовок 1 Знак Знак Char2,Знак Заголовок 1 Char2"/>
    <w:locked/>
    <w:rsid w:val="00E80728"/>
    <w:rPr>
      <w:rFonts w:ascii="Cambria" w:hAnsi="Cambria"/>
      <w:b/>
      <w:kern w:val="32"/>
      <w:sz w:val="32"/>
    </w:rPr>
  </w:style>
  <w:style w:type="character" w:customStyle="1" w:styleId="BodyText3Char3">
    <w:name w:val="Body Text 3 Char3"/>
    <w:aliases w:val="Знак5 Char3"/>
    <w:locked/>
    <w:rsid w:val="00E80728"/>
    <w:rPr>
      <w:sz w:val="16"/>
    </w:rPr>
  </w:style>
  <w:style w:type="paragraph" w:customStyle="1" w:styleId="12a">
    <w:name w:val="Стиль12"/>
    <w:rsid w:val="00E807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FirstIndentChar3">
    <w:name w:val="Body Text First Indent Char3"/>
    <w:locked/>
    <w:rsid w:val="00E80728"/>
    <w:rPr>
      <w:rFonts w:ascii="PragmaticaCTT" w:hAnsi="PragmaticaCTT" w:cs="Times New Roman"/>
      <w:sz w:val="20"/>
      <w:szCs w:val="20"/>
    </w:rPr>
  </w:style>
  <w:style w:type="character" w:customStyle="1" w:styleId="6100">
    <w:name w:val="Знак Знак610"/>
    <w:locked/>
    <w:rsid w:val="00E80728"/>
    <w:rPr>
      <w:b/>
      <w:caps/>
      <w:sz w:val="24"/>
      <w:lang w:val="ru-RU" w:eastAsia="ru-RU"/>
    </w:rPr>
  </w:style>
  <w:style w:type="character" w:customStyle="1" w:styleId="Heading2Char2">
    <w:name w:val="Heading 2 Char2"/>
    <w:aliases w:val="Знак3 Знак Char2"/>
    <w:locked/>
    <w:rsid w:val="00E80728"/>
    <w:rPr>
      <w:rFonts w:ascii="Times New Roman" w:hAnsi="Times New Roman"/>
      <w:sz w:val="24"/>
    </w:rPr>
  </w:style>
  <w:style w:type="character" w:customStyle="1" w:styleId="SubtitleChar3">
    <w:name w:val="Subtitle Char3"/>
    <w:locked/>
    <w:rsid w:val="00E80728"/>
    <w:rPr>
      <w:rFonts w:ascii="PragmaticaCTT" w:hAnsi="PragmaticaCTT" w:cs="Times New Roman"/>
      <w:b/>
      <w:bCs/>
      <w:sz w:val="24"/>
      <w:szCs w:val="24"/>
    </w:rPr>
  </w:style>
  <w:style w:type="character" w:customStyle="1" w:styleId="BodyTextFirstIndent2Char3">
    <w:name w:val="Body Text First Indent 2 Char3"/>
    <w:locked/>
    <w:rsid w:val="00E80728"/>
    <w:rPr>
      <w:rFonts w:ascii="Times New Roman" w:hAnsi="Times New Roman" w:cs="Times New Roman"/>
      <w:sz w:val="24"/>
      <w:szCs w:val="24"/>
    </w:rPr>
  </w:style>
  <w:style w:type="character" w:customStyle="1" w:styleId="BalloonTextChar3">
    <w:name w:val="Balloon Text Char3"/>
    <w:locked/>
    <w:rsid w:val="00E80728"/>
    <w:rPr>
      <w:rFonts w:ascii="Tahoma" w:hAnsi="Tahoma" w:cs="Times New Roman"/>
      <w:sz w:val="16"/>
      <w:szCs w:val="16"/>
    </w:rPr>
  </w:style>
  <w:style w:type="paragraph" w:customStyle="1" w:styleId="BodyText212">
    <w:name w:val="Body Text 212"/>
    <w:basedOn w:val="a3"/>
    <w:rsid w:val="00E80728"/>
    <w:pPr>
      <w:spacing w:line="360" w:lineRule="auto"/>
      <w:jc w:val="both"/>
    </w:pPr>
    <w:rPr>
      <w:szCs w:val="20"/>
    </w:rPr>
  </w:style>
  <w:style w:type="character" w:customStyle="1" w:styleId="HTMLPreformattedChar2">
    <w:name w:val="HTML Preformatted Char2"/>
    <w:locked/>
    <w:rsid w:val="00E80728"/>
    <w:rPr>
      <w:rFonts w:ascii="Courier New" w:hAnsi="Courier New"/>
      <w:sz w:val="20"/>
    </w:rPr>
  </w:style>
  <w:style w:type="character" w:customStyle="1" w:styleId="HTMLAddressChar1">
    <w:name w:val="HTML Address Char1"/>
    <w:locked/>
    <w:rsid w:val="00E80728"/>
    <w:rPr>
      <w:i/>
      <w:sz w:val="24"/>
      <w:lang w:eastAsia="ru-RU"/>
    </w:rPr>
  </w:style>
  <w:style w:type="character" w:customStyle="1" w:styleId="HTMLAddressChar3">
    <w:name w:val="HTML Address Char3"/>
    <w:locked/>
    <w:rsid w:val="00E80728"/>
    <w:rPr>
      <w:rFonts w:ascii="Calibri" w:hAnsi="Calibri" w:cs="Times New Roman"/>
      <w:i/>
      <w:sz w:val="20"/>
      <w:szCs w:val="20"/>
    </w:rPr>
  </w:style>
  <w:style w:type="character" w:customStyle="1" w:styleId="1280">
    <w:name w:val="Знак1 Знак Знак28"/>
    <w:aliases w:val="Знак1 Знак11"/>
    <w:locked/>
    <w:rsid w:val="00E80728"/>
    <w:rPr>
      <w:sz w:val="24"/>
      <w:lang w:val="ru-RU" w:eastAsia="ru-RU"/>
    </w:rPr>
  </w:style>
  <w:style w:type="paragraph" w:customStyle="1" w:styleId="BlockText1">
    <w:name w:val="Block Text1"/>
    <w:basedOn w:val="a3"/>
    <w:rsid w:val="00E80728"/>
    <w:pPr>
      <w:shd w:val="clear" w:color="auto" w:fill="FFFFFF"/>
      <w:spacing w:before="230" w:line="360" w:lineRule="auto"/>
      <w:ind w:left="1750" w:right="1152" w:hanging="384"/>
      <w:jc w:val="center"/>
    </w:pPr>
    <w:rPr>
      <w:b/>
      <w:color w:val="000000"/>
      <w:spacing w:val="-5"/>
      <w:sz w:val="28"/>
      <w:szCs w:val="20"/>
    </w:rPr>
  </w:style>
  <w:style w:type="character" w:customStyle="1" w:styleId="QuoteChar3">
    <w:name w:val="Quote Char3"/>
    <w:locked/>
    <w:rsid w:val="00E80728"/>
    <w:rPr>
      <w:i/>
      <w:color w:val="000000"/>
      <w:sz w:val="24"/>
      <w:lang w:eastAsia="ru-RU"/>
    </w:rPr>
  </w:style>
  <w:style w:type="character" w:customStyle="1" w:styleId="IntenseQuoteChar3">
    <w:name w:val="Intense Quote Char3"/>
    <w:locked/>
    <w:rsid w:val="00E80728"/>
    <w:rPr>
      <w:b/>
      <w:i/>
      <w:color w:val="4F81BD"/>
      <w:sz w:val="24"/>
      <w:lang w:eastAsia="ru-RU"/>
    </w:rPr>
  </w:style>
  <w:style w:type="paragraph" w:customStyle="1" w:styleId="BodyTextIndent21">
    <w:name w:val="Body Text Indent 21"/>
    <w:basedOn w:val="a3"/>
    <w:rsid w:val="00E80728"/>
    <w:pPr>
      <w:overflowPunct w:val="0"/>
      <w:autoSpaceDE w:val="0"/>
      <w:ind w:firstLine="567"/>
      <w:jc w:val="both"/>
    </w:pPr>
    <w:rPr>
      <w:sz w:val="20"/>
      <w:szCs w:val="20"/>
      <w:lang w:eastAsia="ar-SA"/>
    </w:rPr>
  </w:style>
  <w:style w:type="paragraph" w:customStyle="1" w:styleId="BodyTextIndent31">
    <w:name w:val="Body Text Indent 31"/>
    <w:basedOn w:val="a3"/>
    <w:rsid w:val="00E80728"/>
    <w:pPr>
      <w:spacing w:line="360" w:lineRule="auto"/>
      <w:ind w:firstLine="709"/>
      <w:jc w:val="both"/>
    </w:pPr>
    <w:rPr>
      <w:sz w:val="28"/>
      <w:szCs w:val="20"/>
    </w:rPr>
  </w:style>
  <w:style w:type="paragraph" w:customStyle="1" w:styleId="230">
    <w:name w:val="Обычный23"/>
    <w:rsid w:val="00E80728"/>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3"/>
    <w:rsid w:val="00E80728"/>
    <w:pPr>
      <w:tabs>
        <w:tab w:val="center" w:pos="4153"/>
        <w:tab w:val="right" w:pos="8306"/>
      </w:tabs>
    </w:pPr>
    <w:rPr>
      <w:rFonts w:ascii="Arial" w:hAnsi="Arial"/>
      <w:szCs w:val="20"/>
    </w:rPr>
  </w:style>
  <w:style w:type="paragraph" w:customStyle="1" w:styleId="Normal11">
    <w:name w:val="Normal11"/>
    <w:rsid w:val="00E80728"/>
    <w:pPr>
      <w:snapToGrid w:val="0"/>
      <w:spacing w:after="0" w:line="240" w:lineRule="auto"/>
    </w:pPr>
    <w:rPr>
      <w:rFonts w:ascii="Times New Roman" w:eastAsia="Times New Roman" w:hAnsi="Times New Roman" w:cs="Times New Roman"/>
      <w:sz w:val="20"/>
      <w:szCs w:val="20"/>
      <w:lang w:eastAsia="ru-RU"/>
    </w:rPr>
  </w:style>
  <w:style w:type="paragraph" w:customStyle="1" w:styleId="Heading311">
    <w:name w:val="Heading 311"/>
    <w:basedOn w:val="Normal11"/>
    <w:next w:val="Normal11"/>
    <w:rsid w:val="00E80728"/>
    <w:pPr>
      <w:keepNext/>
      <w:snapToGrid/>
      <w:outlineLvl w:val="2"/>
    </w:pPr>
    <w:rPr>
      <w:sz w:val="24"/>
    </w:rPr>
  </w:style>
  <w:style w:type="paragraph" w:customStyle="1" w:styleId="BodyText11">
    <w:name w:val="Body Text11"/>
    <w:basedOn w:val="Normal11"/>
    <w:rsid w:val="00E80728"/>
    <w:pPr>
      <w:snapToGrid/>
      <w:spacing w:line="360" w:lineRule="auto"/>
    </w:pPr>
    <w:rPr>
      <w:sz w:val="24"/>
    </w:rPr>
  </w:style>
  <w:style w:type="paragraph" w:customStyle="1" w:styleId="ListParagraph11">
    <w:name w:val="List Paragraph11"/>
    <w:basedOn w:val="a3"/>
    <w:rsid w:val="00E80728"/>
    <w:pPr>
      <w:spacing w:after="200" w:line="276" w:lineRule="auto"/>
      <w:ind w:left="720"/>
      <w:contextualSpacing/>
    </w:pPr>
    <w:rPr>
      <w:rFonts w:ascii="Calibri" w:hAnsi="Calibri"/>
      <w:sz w:val="22"/>
      <w:szCs w:val="22"/>
    </w:rPr>
  </w:style>
  <w:style w:type="paragraph" w:customStyle="1" w:styleId="PlainText11">
    <w:name w:val="Plain Text11"/>
    <w:basedOn w:val="a3"/>
    <w:rsid w:val="00E80728"/>
    <w:rPr>
      <w:rFonts w:ascii="Courier New" w:hAnsi="Courier New"/>
      <w:sz w:val="20"/>
      <w:szCs w:val="20"/>
    </w:rPr>
  </w:style>
  <w:style w:type="paragraph" w:customStyle="1" w:styleId="BodyText311">
    <w:name w:val="Body Text 311"/>
    <w:basedOn w:val="Normal11"/>
    <w:rsid w:val="00E80728"/>
    <w:pPr>
      <w:snapToGrid/>
      <w:jc w:val="both"/>
    </w:pPr>
    <w:rPr>
      <w:i/>
      <w:sz w:val="26"/>
    </w:rPr>
  </w:style>
  <w:style w:type="character" w:customStyle="1" w:styleId="SubtleEmphasis1">
    <w:name w:val="Subtle Emphasis1"/>
    <w:rsid w:val="00E80728"/>
    <w:rPr>
      <w:i/>
      <w:color w:val="808080"/>
    </w:rPr>
  </w:style>
  <w:style w:type="character" w:customStyle="1" w:styleId="2160">
    <w:name w:val="Знак Знак216"/>
    <w:aliases w:val="Основной текст с отступом Знак Знак Зна Знак"/>
    <w:locked/>
    <w:rsid w:val="00E80728"/>
    <w:rPr>
      <w:rFonts w:ascii="Arial" w:hAnsi="Arial"/>
      <w:b/>
      <w:i/>
      <w:sz w:val="28"/>
      <w:lang w:val="ru-RU" w:eastAsia="en-US"/>
    </w:rPr>
  </w:style>
  <w:style w:type="character" w:customStyle="1" w:styleId="DefaultParagraphFont1">
    <w:name w:val="Default Paragraph Font1"/>
    <w:rsid w:val="00E80728"/>
  </w:style>
  <w:style w:type="paragraph" w:customStyle="1" w:styleId="NoSpacing1">
    <w:name w:val="No Spacing1"/>
    <w:rsid w:val="00E80728"/>
    <w:pPr>
      <w:spacing w:after="0" w:line="240" w:lineRule="auto"/>
    </w:pPr>
    <w:rPr>
      <w:rFonts w:ascii="Calibri" w:eastAsia="Times New Roman" w:hAnsi="Calibri" w:cs="Times New Roman"/>
      <w:sz w:val="24"/>
      <w:szCs w:val="24"/>
    </w:rPr>
  </w:style>
  <w:style w:type="character" w:customStyle="1" w:styleId="z-TopofFormChar">
    <w:name w:val="z-Top of Form Char"/>
    <w:locked/>
    <w:rsid w:val="00E80728"/>
    <w:rPr>
      <w:rFonts w:ascii="Arial" w:hAnsi="Arial" w:cs="Times New Roman"/>
      <w:b/>
      <w:sz w:val="20"/>
    </w:rPr>
  </w:style>
  <w:style w:type="character" w:customStyle="1" w:styleId="z-TopofFormChar1">
    <w:name w:val="z-Top of Form Char1"/>
    <w:locked/>
    <w:rsid w:val="00E80728"/>
    <w:rPr>
      <w:rFonts w:ascii="Arial" w:hAnsi="Arial" w:cs="Times New Roman"/>
      <w:b/>
      <w:sz w:val="20"/>
      <w:szCs w:val="20"/>
    </w:rPr>
  </w:style>
  <w:style w:type="character" w:customStyle="1" w:styleId="z-BottomofFormChar">
    <w:name w:val="z-Bottom of Form Char"/>
    <w:locked/>
    <w:rsid w:val="00E80728"/>
    <w:rPr>
      <w:rFonts w:ascii="Arial" w:hAnsi="Arial" w:cs="Times New Roman"/>
      <w:vanish/>
      <w:sz w:val="16"/>
      <w:lang w:eastAsia="ru-RU"/>
    </w:rPr>
  </w:style>
  <w:style w:type="character" w:customStyle="1" w:styleId="z-BottomofFormChar1">
    <w:name w:val="z-Bottom of Form Char1"/>
    <w:locked/>
    <w:rsid w:val="00E80728"/>
    <w:rPr>
      <w:rFonts w:ascii="Arial" w:hAnsi="Arial" w:cs="Times New Roman"/>
      <w:vanish/>
      <w:sz w:val="16"/>
      <w:szCs w:val="16"/>
    </w:rPr>
  </w:style>
  <w:style w:type="paragraph" w:customStyle="1" w:styleId="Heading41">
    <w:name w:val="Heading 41"/>
    <w:basedOn w:val="Normal1"/>
    <w:next w:val="Normal1"/>
    <w:rsid w:val="00E80728"/>
    <w:pPr>
      <w:keepNext/>
      <w:widowControl/>
    </w:pPr>
    <w:rPr>
      <w:sz w:val="24"/>
    </w:rPr>
  </w:style>
  <w:style w:type="character" w:customStyle="1" w:styleId="MacroTextChar2">
    <w:name w:val="Macro Text Char2"/>
    <w:locked/>
    <w:rsid w:val="00E80728"/>
    <w:rPr>
      <w:rFonts w:ascii="Courier New" w:hAnsi="Courier New" w:cs="Times New Roman"/>
      <w:sz w:val="22"/>
      <w:lang w:val="en-US" w:eastAsia="en-US" w:bidi="ar-SA"/>
    </w:rPr>
  </w:style>
  <w:style w:type="character" w:customStyle="1" w:styleId="5111">
    <w:name w:val="Знак5 Знак Знак11"/>
    <w:locked/>
    <w:rsid w:val="00E80728"/>
    <w:rPr>
      <w:sz w:val="16"/>
      <w:lang w:val="ru-RU" w:eastAsia="ru-RU"/>
    </w:rPr>
  </w:style>
  <w:style w:type="character" w:customStyle="1" w:styleId="FootnoteTextChar2">
    <w:name w:val="Footnote Text Char2"/>
    <w:aliases w:val="Текст сноски Знак Знак Char2,Знак3 Знак Знак Char2,Footnote Text Char21,Текст сноски Знак1 Char2,Текст сноски Знак Знак Char21,Знак3 Знак Знак Char21,Текст сноски Знак Знак Знак Знак Char2"/>
    <w:locked/>
    <w:rsid w:val="00E80728"/>
    <w:rPr>
      <w:lang w:eastAsia="ru-RU"/>
    </w:rPr>
  </w:style>
  <w:style w:type="character" w:customStyle="1" w:styleId="BodyTextIndentChar3">
    <w:name w:val="Body Text Indent Char3"/>
    <w:aliases w:val="текст Char3,Основной текст 1 Char3,Знак6 Char3,Основной текст с отступом Знак1 Знак Char3,Основной текст с отступом Знак Знак Знак Char3,Знак7 Знак Знак Знак Char3,Знак7 Знак1 Знак Char3,Знак7 Знак Знак1 Char2,Знак7 Знак Char3"/>
    <w:locked/>
    <w:rsid w:val="00E80728"/>
    <w:rPr>
      <w:sz w:val="24"/>
    </w:rPr>
  </w:style>
  <w:style w:type="character" w:customStyle="1" w:styleId="PlaceholderText1">
    <w:name w:val="Placeholder Text1"/>
    <w:rsid w:val="00E80728"/>
    <w:rPr>
      <w:color w:val="808080"/>
    </w:rPr>
  </w:style>
  <w:style w:type="paragraph" w:customStyle="1" w:styleId="TextBody">
    <w:name w:val="Text Body"/>
    <w:basedOn w:val="a3"/>
    <w:rsid w:val="00E80728"/>
    <w:pPr>
      <w:suppressAutoHyphens/>
      <w:spacing w:after="120"/>
    </w:pPr>
    <w:rPr>
      <w:lang w:val="en-US" w:eastAsia="zh-CN"/>
    </w:rPr>
  </w:style>
  <w:style w:type="character" w:customStyle="1" w:styleId="WW8Num13z3">
    <w:name w:val="WW8Num13z3"/>
    <w:rsid w:val="00E80728"/>
  </w:style>
  <w:style w:type="character" w:customStyle="1" w:styleId="WW8Num13z4">
    <w:name w:val="WW8Num13z4"/>
    <w:rsid w:val="00E80728"/>
  </w:style>
  <w:style w:type="character" w:customStyle="1" w:styleId="WW8Num13z5">
    <w:name w:val="WW8Num13z5"/>
    <w:rsid w:val="00E80728"/>
  </w:style>
  <w:style w:type="character" w:customStyle="1" w:styleId="WW8Num13z6">
    <w:name w:val="WW8Num13z6"/>
    <w:rsid w:val="00E80728"/>
  </w:style>
  <w:style w:type="character" w:customStyle="1" w:styleId="WW8Num13z7">
    <w:name w:val="WW8Num13z7"/>
    <w:rsid w:val="00E80728"/>
  </w:style>
  <w:style w:type="character" w:customStyle="1" w:styleId="WW8Num13z8">
    <w:name w:val="WW8Num13z8"/>
    <w:rsid w:val="00E80728"/>
  </w:style>
  <w:style w:type="character" w:customStyle="1" w:styleId="WW8Num14z4">
    <w:name w:val="WW8Num14z4"/>
    <w:rsid w:val="00E80728"/>
  </w:style>
  <w:style w:type="character" w:customStyle="1" w:styleId="WW8Num14z5">
    <w:name w:val="WW8Num14z5"/>
    <w:rsid w:val="00E80728"/>
  </w:style>
  <w:style w:type="character" w:customStyle="1" w:styleId="WW8Num14z6">
    <w:name w:val="WW8Num14z6"/>
    <w:rsid w:val="00E80728"/>
  </w:style>
  <w:style w:type="character" w:customStyle="1" w:styleId="WW8Num14z7">
    <w:name w:val="WW8Num14z7"/>
    <w:rsid w:val="00E80728"/>
  </w:style>
  <w:style w:type="character" w:customStyle="1" w:styleId="WW8Num14z8">
    <w:name w:val="WW8Num14z8"/>
    <w:rsid w:val="00E80728"/>
  </w:style>
  <w:style w:type="paragraph" w:customStyle="1" w:styleId="1ffffff8">
    <w:name w:val="Текст примечания1"/>
    <w:basedOn w:val="a3"/>
    <w:rsid w:val="00E80728"/>
    <w:pPr>
      <w:suppressAutoHyphens/>
    </w:pPr>
    <w:rPr>
      <w:sz w:val="20"/>
      <w:szCs w:val="20"/>
      <w:lang w:eastAsia="ar-SA"/>
    </w:rPr>
  </w:style>
  <w:style w:type="paragraph" w:customStyle="1" w:styleId="21f2">
    <w:name w:val="Маркированный список 21"/>
    <w:basedOn w:val="a3"/>
    <w:rsid w:val="00E80728"/>
    <w:pPr>
      <w:tabs>
        <w:tab w:val="left" w:pos="360"/>
      </w:tabs>
      <w:suppressAutoHyphens/>
      <w:ind w:left="360" w:hanging="360"/>
    </w:pPr>
    <w:rPr>
      <w:lang w:eastAsia="ar-SA"/>
    </w:rPr>
  </w:style>
  <w:style w:type="paragraph" w:customStyle="1" w:styleId="1ffffff9">
    <w:name w:val="Название объекта1"/>
    <w:basedOn w:val="a3"/>
    <w:next w:val="a3"/>
    <w:rsid w:val="00E80728"/>
    <w:pPr>
      <w:suppressAutoHyphens/>
    </w:pPr>
    <w:rPr>
      <w:b/>
      <w:bCs/>
      <w:color w:val="4F81BD"/>
      <w:sz w:val="18"/>
      <w:szCs w:val="18"/>
      <w:lang w:eastAsia="ar-SA"/>
    </w:rPr>
  </w:style>
  <w:style w:type="paragraph" w:customStyle="1" w:styleId="21f3">
    <w:name w:val="Список 21"/>
    <w:basedOn w:val="a3"/>
    <w:rsid w:val="00E80728"/>
    <w:pPr>
      <w:suppressAutoHyphens/>
      <w:ind w:left="566" w:hanging="283"/>
    </w:pPr>
    <w:rPr>
      <w:lang w:eastAsia="ar-SA"/>
    </w:rPr>
  </w:style>
  <w:style w:type="paragraph" w:customStyle="1" w:styleId="416">
    <w:name w:val="Список 41"/>
    <w:basedOn w:val="a3"/>
    <w:rsid w:val="00E80728"/>
    <w:pPr>
      <w:suppressAutoHyphens/>
      <w:ind w:left="1132" w:hanging="283"/>
    </w:pPr>
    <w:rPr>
      <w:lang w:eastAsia="ar-SA"/>
    </w:rPr>
  </w:style>
  <w:style w:type="paragraph" w:customStyle="1" w:styleId="Heading22">
    <w:name w:val="Heading 22"/>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
    <w:name w:val="Heading 32"/>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Heading42">
    <w:name w:val="Heading 42"/>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Heading62">
    <w:name w:val="Heading 62"/>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Heading81">
    <w:name w:val="Heading 81"/>
    <w:basedOn w:val="a3"/>
    <w:next w:val="a3"/>
    <w:rsid w:val="00E80728"/>
    <w:pPr>
      <w:tabs>
        <w:tab w:val="left" w:pos="1440"/>
      </w:tabs>
      <w:suppressAutoHyphens/>
      <w:spacing w:before="240" w:after="60"/>
      <w:ind w:left="1440" w:hanging="1440"/>
      <w:outlineLvl w:val="7"/>
    </w:pPr>
    <w:rPr>
      <w:i/>
      <w:iCs/>
      <w:lang w:eastAsia="zh-CN"/>
    </w:rPr>
  </w:style>
  <w:style w:type="character" w:customStyle="1" w:styleId="EndnoteTextChar3">
    <w:name w:val="Endnote Text Char3"/>
    <w:locked/>
    <w:rsid w:val="00E80728"/>
    <w:rPr>
      <w:rFonts w:ascii="Times New Roman" w:hAnsi="Times New Roman" w:cs="Times New Roman"/>
      <w:color w:val="000000"/>
      <w:sz w:val="20"/>
      <w:szCs w:val="20"/>
    </w:rPr>
  </w:style>
  <w:style w:type="paragraph" w:customStyle="1" w:styleId="Heading911">
    <w:name w:val="Heading 9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1">
    <w:name w:val="Heading 1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1">
    <w:name w:val="Heading 6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1">
    <w:name w:val="Heading 7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1">
    <w:name w:val="Heading 2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1">
    <w:name w:val="Heading 511"/>
    <w:rsid w:val="00E80728"/>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ListParagraphChar2">
    <w:name w:val="List Paragraph Char2"/>
    <w:locked/>
    <w:rsid w:val="00E80728"/>
    <w:rPr>
      <w:rFonts w:ascii="Times New Roman" w:hAnsi="Times New Roman"/>
      <w:sz w:val="20"/>
    </w:rPr>
  </w:style>
  <w:style w:type="character" w:customStyle="1" w:styleId="343">
    <w:name w:val="Знак3 Знак Знак4"/>
    <w:locked/>
    <w:rsid w:val="00E80728"/>
    <w:rPr>
      <w:rFonts w:ascii="Courier New" w:hAnsi="Courier New"/>
      <w:lang w:val="ru-RU" w:eastAsia="ru-RU"/>
    </w:rPr>
  </w:style>
  <w:style w:type="paragraph" w:customStyle="1" w:styleId="CharChar0">
    <w:name w:val="первый Char Char"/>
    <w:basedOn w:val="a3"/>
    <w:rsid w:val="00E80728"/>
    <w:pPr>
      <w:spacing w:before="120" w:line="240" w:lineRule="exact"/>
      <w:ind w:firstLine="284"/>
      <w:jc w:val="both"/>
    </w:pPr>
    <w:rPr>
      <w:sz w:val="22"/>
    </w:rPr>
  </w:style>
  <w:style w:type="paragraph" w:customStyle="1" w:styleId="Char">
    <w:name w:val="первый Char"/>
    <w:basedOn w:val="a3"/>
    <w:rsid w:val="00E80728"/>
    <w:pPr>
      <w:spacing w:before="120" w:line="240" w:lineRule="exact"/>
      <w:ind w:firstLine="284"/>
      <w:jc w:val="both"/>
    </w:pPr>
    <w:rPr>
      <w:sz w:val="22"/>
    </w:rPr>
  </w:style>
  <w:style w:type="character" w:customStyle="1" w:styleId="gray1">
    <w:name w:val="gray1"/>
    <w:rsid w:val="00E80728"/>
    <w:rPr>
      <w:color w:val="808080"/>
    </w:rPr>
  </w:style>
  <w:style w:type="character" w:customStyle="1" w:styleId="style1610">
    <w:name w:val="style161"/>
    <w:rsid w:val="00E80728"/>
    <w:rPr>
      <w:rFonts w:ascii="Verdana" w:hAnsi="Verdana"/>
      <w:sz w:val="24"/>
    </w:rPr>
  </w:style>
  <w:style w:type="paragraph" w:customStyle="1" w:styleId="affffffffffc">
    <w:name w:val="Содержание"/>
    <w:basedOn w:val="a3"/>
    <w:rsid w:val="00E80728"/>
    <w:pPr>
      <w:ind w:firstLine="454"/>
      <w:jc w:val="both"/>
    </w:pPr>
  </w:style>
  <w:style w:type="paragraph" w:customStyle="1" w:styleId="affffffffffd">
    <w:name w:val="Модули"/>
    <w:basedOn w:val="a3"/>
    <w:rsid w:val="00E80728"/>
    <w:pPr>
      <w:keepNext/>
    </w:pPr>
    <w:rPr>
      <w:b/>
      <w:bCs/>
    </w:rPr>
  </w:style>
  <w:style w:type="character" w:customStyle="1" w:styleId="description2">
    <w:name w:val="description2"/>
    <w:rsid w:val="00E80728"/>
    <w:rPr>
      <w:color w:val="000000"/>
      <w:sz w:val="20"/>
    </w:rPr>
  </w:style>
  <w:style w:type="paragraph" w:customStyle="1" w:styleId="22a">
    <w:name w:val="Îñíî´2íîé òåêñò 2"/>
    <w:basedOn w:val="a3"/>
    <w:rsid w:val="00E80728"/>
    <w:pPr>
      <w:widowControl w:val="0"/>
      <w:ind w:firstLine="709"/>
      <w:jc w:val="both"/>
    </w:pPr>
    <w:rPr>
      <w:szCs w:val="20"/>
    </w:rPr>
  </w:style>
  <w:style w:type="paragraph" w:customStyle="1" w:styleId="Noeeu3">
    <w:name w:val="Noeeu3"/>
    <w:basedOn w:val="a3"/>
    <w:rsid w:val="00E80728"/>
    <w:pPr>
      <w:widowControl w:val="0"/>
      <w:ind w:firstLine="284"/>
      <w:jc w:val="both"/>
    </w:pPr>
    <w:rPr>
      <w:sz w:val="20"/>
      <w:szCs w:val="20"/>
    </w:rPr>
  </w:style>
  <w:style w:type="character" w:customStyle="1" w:styleId="c17">
    <w:name w:val="c17"/>
    <w:rsid w:val="00E80728"/>
  </w:style>
  <w:style w:type="paragraph" w:customStyle="1" w:styleId="affffffffffe">
    <w:name w:val="_Обычный"/>
    <w:basedOn w:val="a3"/>
    <w:rsid w:val="00E80728"/>
    <w:pPr>
      <w:spacing w:line="360" w:lineRule="auto"/>
      <w:ind w:firstLine="709"/>
      <w:jc w:val="both"/>
    </w:pPr>
  </w:style>
  <w:style w:type="character" w:customStyle="1" w:styleId="NoBreak">
    <w:name w:val="_NoBreak"/>
    <w:rsid w:val="00E80728"/>
  </w:style>
  <w:style w:type="paragraph" w:customStyle="1" w:styleId="1270">
    <w:name w:val="Стиль по ширине Первая строка:  127 см"/>
    <w:basedOn w:val="a3"/>
    <w:rsid w:val="00E80728"/>
    <w:pPr>
      <w:spacing w:line="360" w:lineRule="auto"/>
      <w:ind w:firstLine="720"/>
      <w:jc w:val="both"/>
    </w:pPr>
    <w:rPr>
      <w:szCs w:val="20"/>
    </w:rPr>
  </w:style>
  <w:style w:type="character" w:customStyle="1" w:styleId="Arial16">
    <w:name w:val="Стиль Arial 16 пт полужирный"/>
    <w:rsid w:val="00E80728"/>
    <w:rPr>
      <w:rFonts w:ascii="Arial" w:hAnsi="Arial"/>
      <w:b/>
      <w:sz w:val="32"/>
    </w:rPr>
  </w:style>
  <w:style w:type="paragraph" w:customStyle="1" w:styleId="12b">
    <w:name w:val="стиль12"/>
    <w:basedOn w:val="a3"/>
    <w:rsid w:val="00E80728"/>
    <w:pPr>
      <w:spacing w:before="100" w:beforeAutospacing="1" w:after="100" w:afterAutospacing="1"/>
    </w:pPr>
    <w:rPr>
      <w:rFonts w:ascii="Arial" w:hAnsi="Arial" w:cs="Arial"/>
      <w:color w:val="676767"/>
      <w:sz w:val="20"/>
      <w:szCs w:val="20"/>
    </w:rPr>
  </w:style>
  <w:style w:type="character" w:customStyle="1" w:styleId="FontStyle61">
    <w:name w:val="Font Style61"/>
    <w:rsid w:val="00E80728"/>
    <w:rPr>
      <w:rFonts w:ascii="MS Reference Sans Serif" w:hAnsi="MS Reference Sans Serif"/>
      <w:sz w:val="12"/>
    </w:rPr>
  </w:style>
  <w:style w:type="character" w:customStyle="1" w:styleId="FontStyle60">
    <w:name w:val="Font Style60"/>
    <w:rsid w:val="00E80728"/>
    <w:rPr>
      <w:rFonts w:ascii="MS Reference Sans Serif" w:hAnsi="MS Reference Sans Serif"/>
      <w:sz w:val="16"/>
    </w:rPr>
  </w:style>
  <w:style w:type="paragraph" w:customStyle="1" w:styleId="Style102">
    <w:name w:val="Стиль Style10 + Черный"/>
    <w:basedOn w:val="a3"/>
    <w:next w:val="a3"/>
    <w:rsid w:val="00E80728"/>
    <w:rPr>
      <w:color w:val="000000"/>
    </w:rPr>
  </w:style>
  <w:style w:type="paragraph" w:customStyle="1" w:styleId="Style1010">
    <w:name w:val="Стиль Style10 + Черный1"/>
    <w:basedOn w:val="a3"/>
    <w:next w:val="a3"/>
    <w:rsid w:val="00E80728"/>
    <w:rPr>
      <w:color w:val="000000"/>
    </w:rPr>
  </w:style>
  <w:style w:type="paragraph" w:customStyle="1" w:styleId="Style48">
    <w:name w:val="Style48"/>
    <w:basedOn w:val="a3"/>
    <w:rsid w:val="00E80728"/>
    <w:pPr>
      <w:widowControl w:val="0"/>
      <w:autoSpaceDE w:val="0"/>
      <w:autoSpaceDN w:val="0"/>
      <w:adjustRightInd w:val="0"/>
    </w:pPr>
  </w:style>
  <w:style w:type="paragraph" w:customStyle="1" w:styleId="Textbody0">
    <w:name w:val="Text body"/>
    <w:basedOn w:val="Standard"/>
    <w:rsid w:val="00E80728"/>
    <w:pPr>
      <w:autoSpaceDN/>
      <w:spacing w:after="120"/>
      <w:textAlignment w:val="baseline"/>
    </w:pPr>
    <w:rPr>
      <w:rFonts w:eastAsia="SimSun" w:cs="Mangal"/>
      <w:kern w:val="1"/>
      <w:lang w:eastAsia="hi-IN" w:bidi="hi-IN"/>
    </w:rPr>
  </w:style>
  <w:style w:type="paragraph" w:customStyle="1" w:styleId="Index">
    <w:name w:val="Index"/>
    <w:basedOn w:val="Standard"/>
    <w:rsid w:val="00E80728"/>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2"/>
    <w:link w:val="TimesET10pt0"/>
    <w:rsid w:val="00E80728"/>
    <w:pPr>
      <w:autoSpaceDE w:val="0"/>
      <w:autoSpaceDN w:val="0"/>
      <w:adjustRightInd w:val="0"/>
      <w:spacing w:after="0"/>
      <w:ind w:firstLine="340"/>
      <w:jc w:val="both"/>
    </w:pPr>
    <w:rPr>
      <w:rFonts w:ascii="TimesET" w:hAnsi="TimesET"/>
      <w:color w:val="000000"/>
      <w:sz w:val="20"/>
      <w:szCs w:val="20"/>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locked/>
    <w:rsid w:val="00E80728"/>
    <w:rPr>
      <w:rFonts w:ascii="TimesET" w:eastAsia="Times New Roman" w:hAnsi="TimesET" w:cs="Times New Roman"/>
      <w:color w:val="000000"/>
      <w:sz w:val="20"/>
      <w:szCs w:val="20"/>
      <w:lang w:eastAsia="ru-RU"/>
    </w:rPr>
  </w:style>
  <w:style w:type="character" w:customStyle="1" w:styleId="IntenseEmphasis1">
    <w:name w:val="Intense Emphasis1"/>
    <w:rsid w:val="00E80728"/>
    <w:rPr>
      <w:b/>
    </w:rPr>
  </w:style>
  <w:style w:type="paragraph" w:customStyle="1" w:styleId="HTMLPreformatted1">
    <w:name w:val="HTML Preformatted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12c">
    <w:name w:val="Обычный12"/>
    <w:rsid w:val="00E80728"/>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232">
    <w:name w:val="Основной текст 2 Знак3"/>
    <w:rsid w:val="00E80728"/>
    <w:rPr>
      <w:sz w:val="24"/>
    </w:rPr>
  </w:style>
  <w:style w:type="character" w:customStyle="1" w:styleId="afffffffffff">
    <w:name w:val="Название Знак"/>
    <w:locked/>
    <w:rsid w:val="00E80728"/>
    <w:rPr>
      <w:sz w:val="24"/>
      <w:lang w:val="en-US"/>
    </w:rPr>
  </w:style>
  <w:style w:type="character" w:customStyle="1" w:styleId="2fff6">
    <w:name w:val="Красная строка Знак2"/>
    <w:rsid w:val="00E80728"/>
  </w:style>
  <w:style w:type="paragraph" w:customStyle="1" w:styleId="95">
    <w:name w:val="Знак9"/>
    <w:basedOn w:val="a3"/>
    <w:rsid w:val="00E80728"/>
    <w:pPr>
      <w:spacing w:after="160" w:line="240" w:lineRule="exact"/>
    </w:pPr>
    <w:rPr>
      <w:rFonts w:ascii="Verdana" w:hAnsi="Verdana"/>
      <w:lang w:val="en-US" w:eastAsia="en-US"/>
    </w:rPr>
  </w:style>
  <w:style w:type="paragraph" w:customStyle="1" w:styleId="useradditionalinfo1">
    <w:name w:val="useradditionalinfo1"/>
    <w:basedOn w:val="a3"/>
    <w:rsid w:val="00E80728"/>
    <w:pPr>
      <w:pBdr>
        <w:top w:val="dotted" w:sz="4" w:space="3" w:color="CCCCCC"/>
      </w:pBdr>
      <w:spacing w:before="100"/>
    </w:pPr>
  </w:style>
  <w:style w:type="paragraph" w:customStyle="1" w:styleId="0752">
    <w:name w:val="Стиль Нумерованный список + сверху: (одинарная Авто  075 пт лини...2"/>
    <w:basedOn w:val="a2"/>
    <w:rsid w:val="00E80728"/>
    <w:pPr>
      <w:numPr>
        <w:numId w:val="9"/>
      </w:numPr>
      <w:tabs>
        <w:tab w:val="left" w:pos="1354"/>
      </w:tabs>
    </w:pPr>
    <w:rPr>
      <w:sz w:val="24"/>
      <w:lang w:eastAsia="ru-RU"/>
    </w:rPr>
  </w:style>
  <w:style w:type="paragraph" w:customStyle="1" w:styleId="0753">
    <w:name w:val="Стиль Нумерованный список + сверху: (одинарная Авто  075 пт лини...3"/>
    <w:basedOn w:val="a2"/>
    <w:rsid w:val="00E80728"/>
    <w:pPr>
      <w:numPr>
        <w:numId w:val="0"/>
      </w:numPr>
      <w:tabs>
        <w:tab w:val="left" w:pos="360"/>
        <w:tab w:val="left" w:pos="1354"/>
      </w:tabs>
      <w:ind w:left="360" w:hanging="360"/>
    </w:pPr>
    <w:rPr>
      <w:sz w:val="24"/>
      <w:lang w:eastAsia="ru-RU"/>
    </w:rPr>
  </w:style>
  <w:style w:type="paragraph" w:customStyle="1" w:styleId="0754">
    <w:name w:val="Стиль Нумерованный список + сверху: (одинарная Авто  075 пт лини...4"/>
    <w:basedOn w:val="a2"/>
    <w:rsid w:val="00E80728"/>
    <w:pPr>
      <w:numPr>
        <w:numId w:val="0"/>
      </w:numPr>
      <w:tabs>
        <w:tab w:val="left" w:pos="360"/>
        <w:tab w:val="left" w:pos="1354"/>
      </w:tabs>
      <w:ind w:left="360" w:hanging="360"/>
    </w:pPr>
    <w:rPr>
      <w:sz w:val="24"/>
      <w:lang w:eastAsia="ru-RU"/>
    </w:rPr>
  </w:style>
  <w:style w:type="paragraph" w:customStyle="1" w:styleId="0755">
    <w:name w:val="Стиль Нумерованный список + сверху: (одинарная Авто  075 пт лини...5"/>
    <w:basedOn w:val="a2"/>
    <w:rsid w:val="00E80728"/>
    <w:pPr>
      <w:numPr>
        <w:numId w:val="0"/>
      </w:numPr>
      <w:tabs>
        <w:tab w:val="left" w:pos="360"/>
        <w:tab w:val="left" w:pos="1354"/>
      </w:tabs>
      <w:ind w:left="360" w:hanging="360"/>
    </w:pPr>
    <w:rPr>
      <w:sz w:val="24"/>
      <w:lang w:eastAsia="ru-RU"/>
    </w:rPr>
  </w:style>
  <w:style w:type="paragraph" w:customStyle="1" w:styleId="0758">
    <w:name w:val="Стиль Нумерованный список + сверху: (одинарная Авто  075 пт лини...8"/>
    <w:basedOn w:val="a2"/>
    <w:rsid w:val="00E80728"/>
    <w:pPr>
      <w:numPr>
        <w:numId w:val="0"/>
      </w:numPr>
      <w:tabs>
        <w:tab w:val="left" w:pos="360"/>
        <w:tab w:val="left" w:pos="1354"/>
      </w:tabs>
      <w:ind w:left="360" w:hanging="360"/>
    </w:pPr>
    <w:rPr>
      <w:sz w:val="24"/>
      <w:lang w:eastAsia="ru-RU"/>
    </w:rPr>
  </w:style>
  <w:style w:type="paragraph" w:customStyle="1" w:styleId="0759">
    <w:name w:val="Стиль Нумерованный список + сверху: (одинарная Авто  075 пт лини...9"/>
    <w:basedOn w:val="a2"/>
    <w:rsid w:val="00E80728"/>
    <w:pPr>
      <w:numPr>
        <w:numId w:val="0"/>
      </w:numPr>
      <w:tabs>
        <w:tab w:val="left" w:pos="360"/>
        <w:tab w:val="left" w:pos="1354"/>
      </w:tabs>
      <w:ind w:left="360" w:hanging="360"/>
    </w:pPr>
    <w:rPr>
      <w:sz w:val="24"/>
      <w:lang w:eastAsia="ru-RU"/>
    </w:rPr>
  </w:style>
  <w:style w:type="paragraph" w:customStyle="1" w:styleId="07510">
    <w:name w:val="Стиль Нумерованный список + сверху: (одинарная Авто  075 пт лини...10"/>
    <w:basedOn w:val="a2"/>
    <w:rsid w:val="00E80728"/>
    <w:pPr>
      <w:numPr>
        <w:numId w:val="0"/>
      </w:numPr>
      <w:tabs>
        <w:tab w:val="left" w:pos="360"/>
        <w:tab w:val="left" w:pos="1354"/>
      </w:tabs>
      <w:ind w:left="360" w:hanging="360"/>
    </w:pPr>
    <w:rPr>
      <w:sz w:val="24"/>
      <w:lang w:eastAsia="ru-RU"/>
    </w:rPr>
  </w:style>
  <w:style w:type="paragraph" w:customStyle="1" w:styleId="07511">
    <w:name w:val="Стиль Нумерованный список + сверху: (одинарная Авто  075 пт лини...11"/>
    <w:basedOn w:val="a2"/>
    <w:rsid w:val="00E80728"/>
    <w:pPr>
      <w:numPr>
        <w:numId w:val="0"/>
      </w:numPr>
      <w:tabs>
        <w:tab w:val="left" w:pos="360"/>
        <w:tab w:val="left" w:pos="1354"/>
      </w:tabs>
      <w:ind w:left="360" w:hanging="360"/>
    </w:pPr>
    <w:rPr>
      <w:sz w:val="24"/>
      <w:lang w:eastAsia="ru-RU"/>
    </w:rPr>
  </w:style>
  <w:style w:type="character" w:customStyle="1" w:styleId="77">
    <w:name w:val="Основной текст (7)_"/>
    <w:locked/>
    <w:rsid w:val="00E80728"/>
    <w:rPr>
      <w:b/>
      <w:i/>
    </w:rPr>
  </w:style>
  <w:style w:type="paragraph" w:customStyle="1" w:styleId="bloc">
    <w:name w:val="bloc"/>
    <w:basedOn w:val="a3"/>
    <w:rsid w:val="00E80728"/>
    <w:pPr>
      <w:spacing w:before="100" w:beforeAutospacing="1" w:after="100" w:afterAutospacing="1"/>
    </w:pPr>
  </w:style>
  <w:style w:type="paragraph" w:customStyle="1" w:styleId="bordered">
    <w:name w:val="bordered"/>
    <w:basedOn w:val="a3"/>
    <w:rsid w:val="00E80728"/>
    <w:pPr>
      <w:spacing w:before="100" w:beforeAutospacing="1" w:after="100" w:afterAutospacing="1"/>
    </w:pPr>
  </w:style>
  <w:style w:type="paragraph" w:customStyle="1" w:styleId="fr-collapsible-toggle">
    <w:name w:val="fr-collapsible-toggle"/>
    <w:basedOn w:val="a3"/>
    <w:rsid w:val="00E80728"/>
    <w:pPr>
      <w:spacing w:before="100" w:beforeAutospacing="1" w:after="100" w:afterAutospacing="1"/>
    </w:pPr>
  </w:style>
  <w:style w:type="paragraph" w:customStyle="1" w:styleId="fr-collapsible-toggle-collapsed">
    <w:name w:val="fr-collapsible-toggle-collapsed"/>
    <w:basedOn w:val="a3"/>
    <w:rsid w:val="00E80728"/>
    <w:pPr>
      <w:spacing w:before="100" w:beforeAutospacing="1" w:after="100" w:afterAutospacing="1"/>
    </w:pPr>
  </w:style>
  <w:style w:type="paragraph" w:customStyle="1" w:styleId="fr-collapsible-group-toogle-all">
    <w:name w:val="fr-collapsible-group-toogle-all"/>
    <w:basedOn w:val="a3"/>
    <w:rsid w:val="00E80728"/>
    <w:pPr>
      <w:spacing w:before="100" w:beforeAutospacing="1" w:after="100" w:afterAutospacing="1"/>
    </w:pPr>
    <w:rPr>
      <w:sz w:val="18"/>
      <w:szCs w:val="18"/>
    </w:rPr>
  </w:style>
  <w:style w:type="paragraph" w:customStyle="1" w:styleId="toogleboxnew">
    <w:name w:val="toogleboxnew"/>
    <w:basedOn w:val="a3"/>
    <w:rsid w:val="00E80728"/>
    <w:pPr>
      <w:pBdr>
        <w:top w:val="single" w:sz="6" w:space="2" w:color="AAAAAA"/>
        <w:left w:val="single" w:sz="6" w:space="2" w:color="AAAAAA"/>
        <w:bottom w:val="single" w:sz="6" w:space="0" w:color="AAAAAA"/>
        <w:right w:val="single" w:sz="6" w:space="2" w:color="AAAAAA"/>
      </w:pBdr>
      <w:spacing w:before="100" w:beforeAutospacing="1" w:after="100" w:afterAutospacing="1"/>
    </w:pPr>
  </w:style>
  <w:style w:type="paragraph" w:customStyle="1" w:styleId="toogleboxnewtitle">
    <w:name w:val="toogleboxnew_title"/>
    <w:basedOn w:val="a3"/>
    <w:rsid w:val="00E80728"/>
    <w:pPr>
      <w:shd w:val="clear" w:color="auto" w:fill="EFEFEF"/>
      <w:spacing w:after="30"/>
      <w:jc w:val="center"/>
    </w:pPr>
    <w:rPr>
      <w:b/>
      <w:bCs/>
    </w:rPr>
  </w:style>
  <w:style w:type="paragraph" w:customStyle="1" w:styleId="navboxnew">
    <w:name w:val="navboxnew"/>
    <w:basedOn w:val="a3"/>
    <w:rsid w:val="00E807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navboxnewtnavbar">
    <w:name w:val="navboxnew_tnavbar"/>
    <w:basedOn w:val="a3"/>
    <w:rsid w:val="00E80728"/>
    <w:pPr>
      <w:spacing w:before="100" w:beforeAutospacing="1" w:after="100" w:afterAutospacing="1"/>
      <w:ind w:left="-1200"/>
    </w:pPr>
    <w:rPr>
      <w:sz w:val="19"/>
      <w:szCs w:val="19"/>
    </w:rPr>
  </w:style>
  <w:style w:type="paragraph" w:customStyle="1" w:styleId="navboxnewoldie">
    <w:name w:val="navboxnew_oldie"/>
    <w:basedOn w:val="a3"/>
    <w:rsid w:val="00E80728"/>
    <w:pPr>
      <w:pBdr>
        <w:top w:val="single" w:sz="6" w:space="3" w:color="AAAAAA"/>
        <w:left w:val="single" w:sz="6" w:space="3" w:color="AAAAAA"/>
        <w:bottom w:val="single" w:sz="6" w:space="2" w:color="AAAAAA"/>
        <w:right w:val="single" w:sz="6" w:space="3" w:color="AAAAAA"/>
      </w:pBdr>
      <w:shd w:val="clear" w:color="auto" w:fill="F9F9F9"/>
      <w:spacing w:before="100" w:beforeAutospacing="1" w:after="100" w:afterAutospacing="1"/>
    </w:pPr>
  </w:style>
  <w:style w:type="paragraph" w:customStyle="1" w:styleId="mw-hiero-table">
    <w:name w:val="mw-hiero-table"/>
    <w:basedOn w:val="a3"/>
    <w:rsid w:val="00E80728"/>
    <w:pPr>
      <w:spacing w:before="100" w:beforeAutospacing="1" w:after="100" w:afterAutospacing="1"/>
    </w:pPr>
  </w:style>
  <w:style w:type="paragraph" w:customStyle="1" w:styleId="mw-hiero-outer">
    <w:name w:val="mw-hiero-outer"/>
    <w:basedOn w:val="a3"/>
    <w:rsid w:val="00E80728"/>
    <w:pPr>
      <w:spacing w:before="100" w:beforeAutospacing="1" w:after="100" w:afterAutospacing="1"/>
    </w:pPr>
  </w:style>
  <w:style w:type="paragraph" w:customStyle="1" w:styleId="mw-hiero-box">
    <w:name w:val="mw-hiero-box"/>
    <w:basedOn w:val="a3"/>
    <w:rsid w:val="00E80728"/>
    <w:pPr>
      <w:shd w:val="clear" w:color="auto" w:fill="000000"/>
      <w:spacing w:before="100" w:beforeAutospacing="1" w:after="100" w:afterAutospacing="1"/>
    </w:pPr>
  </w:style>
  <w:style w:type="paragraph" w:customStyle="1" w:styleId="ui-helper-hidden">
    <w:name w:val="ui-helper-hidden"/>
    <w:basedOn w:val="a3"/>
    <w:rsid w:val="00E80728"/>
    <w:pPr>
      <w:spacing w:before="100" w:beforeAutospacing="1" w:after="100" w:afterAutospacing="1"/>
    </w:pPr>
    <w:rPr>
      <w:vanish/>
    </w:rPr>
  </w:style>
  <w:style w:type="paragraph" w:customStyle="1" w:styleId="ui-helper-reset">
    <w:name w:val="ui-helper-reset"/>
    <w:basedOn w:val="a3"/>
    <w:rsid w:val="00E80728"/>
  </w:style>
  <w:style w:type="paragraph" w:customStyle="1" w:styleId="ui-helper-clearfix">
    <w:name w:val="ui-helper-clearfix"/>
    <w:basedOn w:val="a3"/>
    <w:rsid w:val="00E80728"/>
    <w:pPr>
      <w:spacing w:before="100" w:beforeAutospacing="1" w:after="100" w:afterAutospacing="1"/>
    </w:pPr>
  </w:style>
  <w:style w:type="paragraph" w:customStyle="1" w:styleId="ui-helper-zfix">
    <w:name w:val="ui-helper-zfix"/>
    <w:basedOn w:val="a3"/>
    <w:rsid w:val="00E80728"/>
    <w:pPr>
      <w:spacing w:before="100" w:beforeAutospacing="1" w:after="100" w:afterAutospacing="1"/>
    </w:pPr>
  </w:style>
  <w:style w:type="paragraph" w:customStyle="1" w:styleId="ui-icon">
    <w:name w:val="ui-icon"/>
    <w:basedOn w:val="a3"/>
    <w:rsid w:val="00E80728"/>
    <w:pPr>
      <w:spacing w:before="100" w:beforeAutospacing="1" w:after="100" w:afterAutospacing="1"/>
      <w:ind w:firstLine="7343"/>
    </w:pPr>
  </w:style>
  <w:style w:type="paragraph" w:customStyle="1" w:styleId="ui-widget-overlay">
    <w:name w:val="ui-widget-overlay"/>
    <w:basedOn w:val="a3"/>
    <w:rsid w:val="00E80728"/>
    <w:pPr>
      <w:shd w:val="clear" w:color="auto" w:fill="000000"/>
      <w:spacing w:before="100" w:beforeAutospacing="1" w:after="100" w:afterAutospacing="1"/>
    </w:pPr>
  </w:style>
  <w:style w:type="paragraph" w:customStyle="1" w:styleId="ui-widget">
    <w:name w:val="ui-widget"/>
    <w:basedOn w:val="a3"/>
    <w:rsid w:val="00E80728"/>
    <w:pPr>
      <w:spacing w:before="100" w:beforeAutospacing="1" w:after="100" w:afterAutospacing="1"/>
    </w:pPr>
    <w:rPr>
      <w:rFonts w:ascii="Arial" w:hAnsi="Arial" w:cs="Arial"/>
      <w:sz w:val="19"/>
      <w:szCs w:val="19"/>
    </w:rPr>
  </w:style>
  <w:style w:type="paragraph" w:customStyle="1" w:styleId="ui-widget-content">
    <w:name w:val="ui-widget-content"/>
    <w:basedOn w:val="a3"/>
    <w:rsid w:val="00E80728"/>
    <w:pPr>
      <w:pBdr>
        <w:top w:val="single" w:sz="6" w:space="0" w:color="CCCCCC"/>
        <w:left w:val="single" w:sz="6" w:space="0" w:color="CCCCCC"/>
        <w:bottom w:val="single" w:sz="6" w:space="0" w:color="CCCCCC"/>
        <w:right w:val="single" w:sz="6" w:space="0" w:color="CCCCCC"/>
      </w:pBdr>
      <w:spacing w:before="100" w:beforeAutospacing="1" w:after="100" w:afterAutospacing="1"/>
    </w:pPr>
    <w:rPr>
      <w:color w:val="362B36"/>
    </w:rPr>
  </w:style>
  <w:style w:type="paragraph" w:customStyle="1" w:styleId="ui-widget-header">
    <w:name w:val="ui-widget-header"/>
    <w:basedOn w:val="a3"/>
    <w:rsid w:val="00E80728"/>
    <w:pPr>
      <w:pBdr>
        <w:bottom w:val="single" w:sz="6" w:space="0" w:color="BBBBBB"/>
      </w:pBdr>
      <w:shd w:val="clear" w:color="auto" w:fill="FFFFFF"/>
      <w:spacing w:before="100" w:beforeAutospacing="1" w:after="100" w:afterAutospacing="1" w:line="240" w:lineRule="atLeast"/>
    </w:pPr>
    <w:rPr>
      <w:b/>
      <w:bCs/>
      <w:color w:val="222222"/>
    </w:rPr>
  </w:style>
  <w:style w:type="paragraph" w:customStyle="1" w:styleId="ui-state-default">
    <w:name w:val="ui-state-default"/>
    <w:basedOn w:val="a3"/>
    <w:rsid w:val="00E807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
    <w:name w:val="ui-state-hover"/>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
    <w:name w:val="ui-state-focus"/>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
    <w:name w:val="ui-state-active"/>
    <w:basedOn w:val="a3"/>
    <w:rsid w:val="00E807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
    <w:name w:val="ui-state-highlight"/>
    <w:basedOn w:val="a3"/>
    <w:rsid w:val="00E807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
    <w:name w:val="ui-state-error"/>
    <w:basedOn w:val="a3"/>
    <w:rsid w:val="00E807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
    <w:name w:val="ui-state-error-text"/>
    <w:basedOn w:val="a3"/>
    <w:rsid w:val="00E80728"/>
    <w:pPr>
      <w:spacing w:before="100" w:beforeAutospacing="1" w:after="100" w:afterAutospacing="1"/>
    </w:pPr>
    <w:rPr>
      <w:color w:val="FFFFFF"/>
    </w:rPr>
  </w:style>
  <w:style w:type="paragraph" w:customStyle="1" w:styleId="ui-priority-primary">
    <w:name w:val="ui-priority-primary"/>
    <w:basedOn w:val="a3"/>
    <w:rsid w:val="00E80728"/>
    <w:pPr>
      <w:spacing w:before="100" w:beforeAutospacing="1" w:after="100" w:afterAutospacing="1"/>
    </w:pPr>
    <w:rPr>
      <w:b/>
      <w:bCs/>
    </w:rPr>
  </w:style>
  <w:style w:type="paragraph" w:customStyle="1" w:styleId="ui-priority-secondary">
    <w:name w:val="ui-priority-secondary"/>
    <w:basedOn w:val="a3"/>
    <w:rsid w:val="00E80728"/>
    <w:pPr>
      <w:spacing w:before="100" w:beforeAutospacing="1" w:after="100" w:afterAutospacing="1"/>
    </w:pPr>
  </w:style>
  <w:style w:type="paragraph" w:customStyle="1" w:styleId="ui-state-disabled">
    <w:name w:val="ui-state-disabled"/>
    <w:basedOn w:val="a3"/>
    <w:rsid w:val="00E80728"/>
    <w:pPr>
      <w:spacing w:before="100" w:beforeAutospacing="1" w:after="100" w:afterAutospacing="1"/>
    </w:pPr>
  </w:style>
  <w:style w:type="paragraph" w:customStyle="1" w:styleId="ui-widget-shadow">
    <w:name w:val="ui-widget-shadow"/>
    <w:basedOn w:val="a3"/>
    <w:rsid w:val="00E80728"/>
    <w:pPr>
      <w:shd w:val="clear" w:color="auto" w:fill="000000"/>
      <w:ind w:left="-105"/>
    </w:pPr>
  </w:style>
  <w:style w:type="paragraph" w:customStyle="1" w:styleId="ui-resizable-handle">
    <w:name w:val="ui-resizable-handle"/>
    <w:basedOn w:val="a3"/>
    <w:rsid w:val="00E80728"/>
    <w:pPr>
      <w:spacing w:before="100" w:beforeAutospacing="1" w:after="100" w:afterAutospacing="1"/>
    </w:pPr>
    <w:rPr>
      <w:sz w:val="2"/>
      <w:szCs w:val="2"/>
    </w:rPr>
  </w:style>
  <w:style w:type="paragraph" w:customStyle="1" w:styleId="ui-resizable-n">
    <w:name w:val="ui-resizable-n"/>
    <w:basedOn w:val="a3"/>
    <w:rsid w:val="00E80728"/>
    <w:pPr>
      <w:spacing w:before="100" w:beforeAutospacing="1" w:after="100" w:afterAutospacing="1"/>
    </w:pPr>
  </w:style>
  <w:style w:type="paragraph" w:customStyle="1" w:styleId="ui-resizable-s">
    <w:name w:val="ui-resizable-s"/>
    <w:basedOn w:val="a3"/>
    <w:rsid w:val="00E80728"/>
    <w:pPr>
      <w:spacing w:before="100" w:beforeAutospacing="1" w:after="100" w:afterAutospacing="1"/>
    </w:pPr>
  </w:style>
  <w:style w:type="paragraph" w:customStyle="1" w:styleId="ui-resizable-e">
    <w:name w:val="ui-resizable-e"/>
    <w:basedOn w:val="a3"/>
    <w:rsid w:val="00E80728"/>
    <w:pPr>
      <w:spacing w:before="100" w:beforeAutospacing="1" w:after="100" w:afterAutospacing="1"/>
    </w:pPr>
  </w:style>
  <w:style w:type="paragraph" w:customStyle="1" w:styleId="ui-resizable-w">
    <w:name w:val="ui-resizable-w"/>
    <w:basedOn w:val="a3"/>
    <w:rsid w:val="00E80728"/>
    <w:pPr>
      <w:spacing w:before="100" w:beforeAutospacing="1" w:after="100" w:afterAutospacing="1"/>
    </w:pPr>
  </w:style>
  <w:style w:type="paragraph" w:customStyle="1" w:styleId="ui-resizable-se">
    <w:name w:val="ui-resizable-se"/>
    <w:basedOn w:val="a3"/>
    <w:rsid w:val="00E80728"/>
    <w:pPr>
      <w:spacing w:before="100" w:beforeAutospacing="1" w:after="100" w:afterAutospacing="1"/>
    </w:pPr>
  </w:style>
  <w:style w:type="paragraph" w:customStyle="1" w:styleId="ui-resizable-sw">
    <w:name w:val="ui-resizable-sw"/>
    <w:basedOn w:val="a3"/>
    <w:rsid w:val="00E80728"/>
    <w:pPr>
      <w:spacing w:before="100" w:beforeAutospacing="1" w:after="100" w:afterAutospacing="1"/>
    </w:pPr>
  </w:style>
  <w:style w:type="paragraph" w:customStyle="1" w:styleId="ui-resizable-nw">
    <w:name w:val="ui-resizable-nw"/>
    <w:basedOn w:val="a3"/>
    <w:rsid w:val="00E80728"/>
    <w:pPr>
      <w:spacing w:before="100" w:beforeAutospacing="1" w:after="100" w:afterAutospacing="1"/>
    </w:pPr>
  </w:style>
  <w:style w:type="paragraph" w:customStyle="1" w:styleId="ui-resizable-ne">
    <w:name w:val="ui-resizable-ne"/>
    <w:basedOn w:val="a3"/>
    <w:rsid w:val="00E80728"/>
    <w:pPr>
      <w:spacing w:before="100" w:beforeAutospacing="1" w:after="100" w:afterAutospacing="1"/>
    </w:pPr>
  </w:style>
  <w:style w:type="paragraph" w:customStyle="1" w:styleId="ui-button">
    <w:name w:val="ui-button"/>
    <w:basedOn w:val="a3"/>
    <w:rsid w:val="00E80728"/>
    <w:pPr>
      <w:spacing w:before="100" w:beforeAutospacing="1" w:after="100" w:afterAutospacing="1"/>
      <w:ind w:right="24"/>
      <w:jc w:val="center"/>
    </w:pPr>
  </w:style>
  <w:style w:type="paragraph" w:customStyle="1" w:styleId="ui-button-icon-only">
    <w:name w:val="ui-button-icon-only"/>
    <w:basedOn w:val="a3"/>
    <w:rsid w:val="00E80728"/>
    <w:pPr>
      <w:spacing w:before="100" w:beforeAutospacing="1" w:after="100" w:afterAutospacing="1"/>
    </w:pPr>
  </w:style>
  <w:style w:type="paragraph" w:customStyle="1" w:styleId="ui-button-icons-only">
    <w:name w:val="ui-button-icons-only"/>
    <w:basedOn w:val="a3"/>
    <w:rsid w:val="00E80728"/>
    <w:pPr>
      <w:spacing w:before="100" w:beforeAutospacing="1" w:after="100" w:afterAutospacing="1"/>
    </w:pPr>
  </w:style>
  <w:style w:type="paragraph" w:customStyle="1" w:styleId="ui-buttonset">
    <w:name w:val="ui-buttonset"/>
    <w:basedOn w:val="a3"/>
    <w:rsid w:val="00E80728"/>
    <w:pPr>
      <w:spacing w:before="100" w:beforeAutospacing="1" w:after="100" w:afterAutospacing="1"/>
      <w:ind w:right="105"/>
    </w:pPr>
  </w:style>
  <w:style w:type="paragraph" w:customStyle="1" w:styleId="ui-dialog">
    <w:name w:val="ui-dialog"/>
    <w:basedOn w:val="a3"/>
    <w:rsid w:val="00E80728"/>
    <w:pPr>
      <w:spacing w:before="100" w:beforeAutospacing="1" w:after="100" w:afterAutospacing="1"/>
    </w:pPr>
  </w:style>
  <w:style w:type="paragraph" w:customStyle="1" w:styleId="suggestions">
    <w:name w:val="suggestions"/>
    <w:basedOn w:val="a3"/>
    <w:rsid w:val="00E80728"/>
    <w:pPr>
      <w:ind w:right="-15"/>
    </w:pPr>
  </w:style>
  <w:style w:type="paragraph" w:customStyle="1" w:styleId="suggestions-special">
    <w:name w:val="suggestions-special"/>
    <w:basedOn w:val="a3"/>
    <w:rsid w:val="00E80728"/>
    <w:pPr>
      <w:pBdr>
        <w:top w:val="single" w:sz="6" w:space="3" w:color="AAAAAA"/>
        <w:left w:val="single" w:sz="6" w:space="3" w:color="AAAAAA"/>
        <w:bottom w:val="single" w:sz="6" w:space="3" w:color="AAAAAA"/>
        <w:right w:val="single" w:sz="6" w:space="3" w:color="AAAAAA"/>
      </w:pBdr>
      <w:shd w:val="clear" w:color="auto" w:fill="FFFFFF"/>
      <w:spacing w:line="300" w:lineRule="atLeast"/>
    </w:pPr>
    <w:rPr>
      <w:vanish/>
    </w:rPr>
  </w:style>
  <w:style w:type="paragraph" w:customStyle="1" w:styleId="suggestions-results">
    <w:name w:val="suggestions-results"/>
    <w:basedOn w:val="a3"/>
    <w:rsid w:val="00E80728"/>
    <w:pPr>
      <w:pBdr>
        <w:top w:val="single" w:sz="6" w:space="0" w:color="AAAAAA"/>
        <w:left w:val="single" w:sz="6" w:space="0" w:color="AAAAAA"/>
        <w:bottom w:val="single" w:sz="6" w:space="0" w:color="AAAAAA"/>
        <w:right w:val="single" w:sz="6" w:space="0" w:color="AAAAAA"/>
      </w:pBdr>
      <w:shd w:val="clear" w:color="auto" w:fill="FFFFFF"/>
    </w:pPr>
  </w:style>
  <w:style w:type="paragraph" w:customStyle="1" w:styleId="suggestions-result">
    <w:name w:val="suggestions-result"/>
    <w:basedOn w:val="a3"/>
    <w:rsid w:val="00E80728"/>
    <w:pPr>
      <w:spacing w:line="360" w:lineRule="atLeast"/>
    </w:pPr>
    <w:rPr>
      <w:color w:val="000000"/>
    </w:rPr>
  </w:style>
  <w:style w:type="paragraph" w:customStyle="1" w:styleId="suggestions-result-current">
    <w:name w:val="suggestions-result-current"/>
    <w:basedOn w:val="a3"/>
    <w:rsid w:val="00E80728"/>
    <w:pPr>
      <w:shd w:val="clear" w:color="auto" w:fill="4C59A6"/>
      <w:spacing w:before="100" w:beforeAutospacing="1" w:after="100" w:afterAutospacing="1"/>
    </w:pPr>
    <w:rPr>
      <w:color w:val="FFFFFF"/>
    </w:rPr>
  </w:style>
  <w:style w:type="paragraph" w:customStyle="1" w:styleId="autoellipsis-matched">
    <w:name w:val="autoellipsis-matched"/>
    <w:basedOn w:val="a3"/>
    <w:rsid w:val="00E80728"/>
    <w:pPr>
      <w:spacing w:before="100" w:beforeAutospacing="1" w:after="100" w:afterAutospacing="1"/>
    </w:pPr>
    <w:rPr>
      <w:b/>
      <w:bCs/>
    </w:rPr>
  </w:style>
  <w:style w:type="paragraph" w:customStyle="1" w:styleId="mwembedplayer">
    <w:name w:val="mwembedplayer"/>
    <w:basedOn w:val="a3"/>
    <w:rsid w:val="00E80728"/>
    <w:pPr>
      <w:spacing w:before="100" w:beforeAutospacing="1" w:after="100" w:afterAutospacing="1"/>
    </w:pPr>
  </w:style>
  <w:style w:type="paragraph" w:customStyle="1" w:styleId="loadingspinner">
    <w:name w:val="loadingspinner"/>
    <w:basedOn w:val="a3"/>
    <w:rsid w:val="00E80728"/>
    <w:pPr>
      <w:spacing w:before="100" w:beforeAutospacing="1" w:after="100" w:afterAutospacing="1"/>
    </w:pPr>
  </w:style>
  <w:style w:type="paragraph" w:customStyle="1" w:styleId="mw-imported-resource">
    <w:name w:val="mw-imported-resource"/>
    <w:basedOn w:val="a3"/>
    <w:rsid w:val="00E80728"/>
    <w:pPr>
      <w:pBdr>
        <w:top w:val="single" w:sz="6" w:space="0" w:color="000000"/>
        <w:left w:val="single" w:sz="6" w:space="0" w:color="000000"/>
        <w:bottom w:val="single" w:sz="6" w:space="0" w:color="000000"/>
        <w:right w:val="single" w:sz="6" w:space="0" w:color="000000"/>
      </w:pBdr>
      <w:spacing w:before="100" w:beforeAutospacing="1" w:after="100" w:afterAutospacing="1"/>
    </w:pPr>
  </w:style>
  <w:style w:type="paragraph" w:customStyle="1" w:styleId="kaltura-icon">
    <w:name w:val="kaltura-icon"/>
    <w:basedOn w:val="a3"/>
    <w:rsid w:val="00E80728"/>
    <w:pPr>
      <w:spacing w:before="30" w:after="100" w:afterAutospacing="1"/>
      <w:ind w:left="45"/>
    </w:pPr>
  </w:style>
  <w:style w:type="paragraph" w:customStyle="1" w:styleId="mw-fullscreen-overlay">
    <w:name w:val="mw-fullscreen-overlay"/>
    <w:basedOn w:val="a3"/>
    <w:rsid w:val="00E80728"/>
    <w:pPr>
      <w:shd w:val="clear" w:color="auto" w:fill="000000"/>
      <w:spacing w:before="100" w:beforeAutospacing="1" w:after="100" w:afterAutospacing="1"/>
    </w:pPr>
  </w:style>
  <w:style w:type="paragraph" w:customStyle="1" w:styleId="play-btn-large">
    <w:name w:val="play-btn-large"/>
    <w:basedOn w:val="a3"/>
    <w:rsid w:val="00E80728"/>
    <w:pPr>
      <w:spacing w:before="100" w:beforeAutospacing="1" w:after="100" w:afterAutospacing="1"/>
    </w:pPr>
  </w:style>
  <w:style w:type="paragraph" w:customStyle="1" w:styleId="carouselcontainer">
    <w:name w:val="carouselcontainer"/>
    <w:basedOn w:val="a3"/>
    <w:rsid w:val="00E80728"/>
    <w:pPr>
      <w:spacing w:before="100" w:beforeAutospacing="1" w:after="100" w:afterAutospacing="1"/>
    </w:pPr>
  </w:style>
  <w:style w:type="paragraph" w:customStyle="1" w:styleId="carouselvideotitle">
    <w:name w:val="carouselvideotitle"/>
    <w:basedOn w:val="a3"/>
    <w:rsid w:val="00E80728"/>
    <w:pPr>
      <w:spacing w:before="100" w:beforeAutospacing="1" w:after="100" w:afterAutospacing="1"/>
    </w:pPr>
    <w:rPr>
      <w:b/>
      <w:bCs/>
      <w:color w:val="FFFFFF"/>
    </w:rPr>
  </w:style>
  <w:style w:type="paragraph" w:customStyle="1" w:styleId="carouselvideotitletext">
    <w:name w:val="carouselvideotitletext"/>
    <w:basedOn w:val="a3"/>
    <w:rsid w:val="00E80728"/>
    <w:pPr>
      <w:spacing w:before="100" w:beforeAutospacing="1" w:after="100" w:afterAutospacing="1"/>
    </w:pPr>
  </w:style>
  <w:style w:type="paragraph" w:customStyle="1" w:styleId="carouseltitleduration">
    <w:name w:val="carouseltitleduration"/>
    <w:basedOn w:val="a3"/>
    <w:rsid w:val="00E80728"/>
    <w:pPr>
      <w:shd w:val="clear" w:color="auto" w:fill="5A5A5A"/>
      <w:spacing w:before="100" w:beforeAutospacing="1" w:after="100" w:afterAutospacing="1"/>
    </w:pPr>
    <w:rPr>
      <w:color w:val="D9D9D9"/>
      <w:sz w:val="20"/>
      <w:szCs w:val="20"/>
    </w:rPr>
  </w:style>
  <w:style w:type="paragraph" w:customStyle="1" w:styleId="carouselimgtitle">
    <w:name w:val="carouselimgtitle"/>
    <w:basedOn w:val="a3"/>
    <w:rsid w:val="00E80728"/>
    <w:pPr>
      <w:spacing w:before="100" w:beforeAutospacing="1" w:after="100" w:afterAutospacing="1"/>
      <w:jc w:val="center"/>
    </w:pPr>
    <w:rPr>
      <w:color w:val="FFFFFF"/>
    </w:rPr>
  </w:style>
  <w:style w:type="paragraph" w:customStyle="1" w:styleId="carouselimgduration">
    <w:name w:val="carouselimgduration"/>
    <w:basedOn w:val="a3"/>
    <w:rsid w:val="00E80728"/>
    <w:pPr>
      <w:spacing w:before="100" w:beforeAutospacing="1" w:after="100" w:afterAutospacing="1"/>
    </w:pPr>
    <w:rPr>
      <w:color w:val="FFFFFF"/>
    </w:rPr>
  </w:style>
  <w:style w:type="paragraph" w:customStyle="1" w:styleId="carouselprevbutton">
    <w:name w:val="carouselprevbutton"/>
    <w:basedOn w:val="a3"/>
    <w:rsid w:val="00E80728"/>
    <w:pPr>
      <w:spacing w:before="100" w:beforeAutospacing="1" w:after="100" w:afterAutospacing="1"/>
    </w:pPr>
  </w:style>
  <w:style w:type="paragraph" w:customStyle="1" w:styleId="carouselnextbutton">
    <w:name w:val="carouselnextbutton"/>
    <w:basedOn w:val="a3"/>
    <w:rsid w:val="00E80728"/>
    <w:pPr>
      <w:spacing w:before="100" w:beforeAutospacing="1" w:after="100" w:afterAutospacing="1"/>
    </w:pPr>
  </w:style>
  <w:style w:type="paragraph" w:customStyle="1" w:styleId="alert-container">
    <w:name w:val="alert-container"/>
    <w:basedOn w:val="a3"/>
    <w:rsid w:val="00E80728"/>
    <w:pPr>
      <w:spacing w:before="100" w:beforeAutospacing="1" w:after="100" w:afterAutospacing="1"/>
    </w:pPr>
  </w:style>
  <w:style w:type="paragraph" w:customStyle="1" w:styleId="alert-title">
    <w:name w:val="alert-title"/>
    <w:basedOn w:val="a3"/>
    <w:rsid w:val="00E80728"/>
    <w:pPr>
      <w:pBdr>
        <w:bottom w:val="single" w:sz="6" w:space="4" w:color="D1D1D1"/>
      </w:pBdr>
      <w:shd w:val="clear" w:color="auto" w:fill="E6E6E6"/>
      <w:spacing w:before="100" w:beforeAutospacing="1" w:after="100" w:afterAutospacing="1"/>
    </w:pPr>
    <w:rPr>
      <w:sz w:val="21"/>
      <w:szCs w:val="21"/>
    </w:rPr>
  </w:style>
  <w:style w:type="paragraph" w:customStyle="1" w:styleId="alert-message">
    <w:name w:val="alert-message"/>
    <w:basedOn w:val="a3"/>
    <w:rsid w:val="00E80728"/>
    <w:pPr>
      <w:spacing w:before="100" w:beforeAutospacing="1" w:after="100" w:afterAutospacing="1"/>
      <w:jc w:val="center"/>
    </w:pPr>
    <w:rPr>
      <w:sz w:val="21"/>
      <w:szCs w:val="21"/>
    </w:rPr>
  </w:style>
  <w:style w:type="paragraph" w:customStyle="1" w:styleId="alert-buttons-container">
    <w:name w:val="alert-buttons-container"/>
    <w:basedOn w:val="a3"/>
    <w:rsid w:val="00E80728"/>
    <w:pPr>
      <w:spacing w:before="100" w:beforeAutospacing="1" w:after="100" w:afterAutospacing="1"/>
      <w:jc w:val="center"/>
    </w:pPr>
  </w:style>
  <w:style w:type="paragraph" w:customStyle="1" w:styleId="alert-button">
    <w:name w:val="alert-button"/>
    <w:basedOn w:val="a3"/>
    <w:rsid w:val="00E80728"/>
    <w:pPr>
      <w:shd w:val="clear" w:color="auto" w:fill="474747"/>
      <w:spacing w:before="100" w:beforeAutospacing="1" w:after="100" w:afterAutospacing="1"/>
    </w:pPr>
    <w:rPr>
      <w:color w:val="FFFFFF"/>
    </w:rPr>
  </w:style>
  <w:style w:type="paragraph" w:customStyle="1" w:styleId="mw-plusminus-pos">
    <w:name w:val="mw-plusminus-pos"/>
    <w:basedOn w:val="a3"/>
    <w:rsid w:val="00E80728"/>
    <w:pPr>
      <w:spacing w:before="100" w:beforeAutospacing="1" w:after="100" w:afterAutospacing="1"/>
    </w:pPr>
    <w:rPr>
      <w:color w:val="00B000"/>
    </w:rPr>
  </w:style>
  <w:style w:type="paragraph" w:customStyle="1" w:styleId="mw-plusminus-neg">
    <w:name w:val="mw-plusminus-neg"/>
    <w:basedOn w:val="a3"/>
    <w:rsid w:val="00E80728"/>
    <w:pPr>
      <w:spacing w:before="100" w:beforeAutospacing="1" w:after="100" w:afterAutospacing="1"/>
    </w:pPr>
    <w:rPr>
      <w:color w:val="FF2050"/>
    </w:rPr>
  </w:style>
  <w:style w:type="paragraph" w:customStyle="1" w:styleId="mw-plusminus-null">
    <w:name w:val="mw-plusminus-null"/>
    <w:basedOn w:val="a3"/>
    <w:rsid w:val="00E80728"/>
    <w:pPr>
      <w:spacing w:before="100" w:beforeAutospacing="1" w:after="100" w:afterAutospacing="1"/>
    </w:pPr>
    <w:rPr>
      <w:color w:val="999999"/>
    </w:rPr>
  </w:style>
  <w:style w:type="paragraph" w:customStyle="1" w:styleId="mw-tag-markers">
    <w:name w:val="mw-tag-markers"/>
    <w:basedOn w:val="a3"/>
    <w:rsid w:val="00E80728"/>
    <w:pPr>
      <w:spacing w:before="100" w:beforeAutospacing="1" w:after="100" w:afterAutospacing="1"/>
    </w:pPr>
    <w:rPr>
      <w:rFonts w:ascii="Arial" w:hAnsi="Arial" w:cs="Arial"/>
      <w:i/>
      <w:iCs/>
      <w:sz w:val="22"/>
      <w:szCs w:val="22"/>
    </w:rPr>
  </w:style>
  <w:style w:type="paragraph" w:customStyle="1" w:styleId="history-size">
    <w:name w:val="history-size"/>
    <w:basedOn w:val="a3"/>
    <w:rsid w:val="00E80728"/>
    <w:pPr>
      <w:spacing w:before="100" w:beforeAutospacing="1" w:after="100" w:afterAutospacing="1"/>
    </w:pPr>
    <w:rPr>
      <w:sz w:val="19"/>
      <w:szCs w:val="19"/>
    </w:rPr>
  </w:style>
  <w:style w:type="paragraph" w:customStyle="1" w:styleId="mw-whatlinkshere-tools">
    <w:name w:val="mw-whatlinkshere-tools"/>
    <w:basedOn w:val="a3"/>
    <w:rsid w:val="00E80728"/>
    <w:pPr>
      <w:spacing w:before="100" w:beforeAutospacing="1" w:after="100" w:afterAutospacing="1"/>
    </w:pPr>
    <w:rPr>
      <w:sz w:val="19"/>
      <w:szCs w:val="19"/>
    </w:rPr>
  </w:style>
  <w:style w:type="paragraph" w:customStyle="1" w:styleId="italique">
    <w:name w:val="italique"/>
    <w:basedOn w:val="a3"/>
    <w:rsid w:val="00E80728"/>
    <w:pPr>
      <w:spacing w:before="100" w:beforeAutospacing="1" w:after="100" w:afterAutospacing="1"/>
    </w:pPr>
    <w:rPr>
      <w:i/>
      <w:iCs/>
    </w:rPr>
  </w:style>
  <w:style w:type="paragraph" w:customStyle="1" w:styleId="nowrap">
    <w:name w:val="nowrap"/>
    <w:basedOn w:val="a3"/>
    <w:rsid w:val="00E80728"/>
    <w:pPr>
      <w:spacing w:before="100" w:beforeAutospacing="1" w:after="100" w:afterAutospacing="1"/>
    </w:pPr>
  </w:style>
  <w:style w:type="paragraph" w:customStyle="1" w:styleId="rcoptions">
    <w:name w:val="rcoptions"/>
    <w:basedOn w:val="a3"/>
    <w:rsid w:val="00E80728"/>
    <w:pPr>
      <w:pBdr>
        <w:top w:val="single" w:sz="6" w:space="0" w:color="DDDDF7"/>
        <w:left w:val="single" w:sz="48" w:space="6" w:color="DDDDF7"/>
        <w:bottom w:val="single" w:sz="6" w:space="0" w:color="DDDDF7"/>
        <w:right w:val="single" w:sz="6" w:space="6" w:color="DDDDF7"/>
      </w:pBdr>
      <w:shd w:val="clear" w:color="auto" w:fill="FFFFFF"/>
      <w:spacing w:after="30"/>
    </w:pPr>
  </w:style>
  <w:style w:type="paragraph" w:customStyle="1" w:styleId="printcssonly">
    <w:name w:val="printcssonly"/>
    <w:basedOn w:val="a3"/>
    <w:rsid w:val="00E80728"/>
    <w:pPr>
      <w:spacing w:before="100" w:beforeAutospacing="1" w:after="100" w:afterAutospacing="1"/>
    </w:pPr>
    <w:rPr>
      <w:vanish/>
    </w:rPr>
  </w:style>
  <w:style w:type="paragraph" w:customStyle="1" w:styleId="fieldsetlike">
    <w:name w:val="fieldsetlike"/>
    <w:basedOn w:val="a3"/>
    <w:rsid w:val="00E80728"/>
    <w:pPr>
      <w:pBdr>
        <w:top w:val="single" w:sz="6" w:space="0" w:color="AAAAAA"/>
        <w:left w:val="single" w:sz="6" w:space="0" w:color="AAAAAA"/>
        <w:bottom w:val="single" w:sz="6" w:space="5" w:color="AAAAAA"/>
        <w:right w:val="single" w:sz="6" w:space="0" w:color="AAAAAA"/>
      </w:pBdr>
      <w:spacing w:before="240" w:after="240"/>
      <w:jc w:val="center"/>
    </w:pPr>
  </w:style>
  <w:style w:type="paragraph" w:customStyle="1" w:styleId="homonymie">
    <w:name w:val="homonymie"/>
    <w:basedOn w:val="a3"/>
    <w:rsid w:val="00E80728"/>
    <w:pPr>
      <w:pBdr>
        <w:bottom w:val="single" w:sz="6" w:space="6" w:color="AAAAAA"/>
      </w:pBdr>
      <w:shd w:val="clear" w:color="auto" w:fill="FFFFFF"/>
      <w:spacing w:after="120"/>
    </w:pPr>
    <w:rPr>
      <w:i/>
      <w:iCs/>
    </w:rPr>
  </w:style>
  <w:style w:type="paragraph" w:customStyle="1" w:styleId="indicateur-langue">
    <w:name w:val="indicateur-langue"/>
    <w:basedOn w:val="a3"/>
    <w:rsid w:val="00E80728"/>
    <w:pPr>
      <w:spacing w:before="100" w:beforeAutospacing="1" w:after="100" w:afterAutospacing="1"/>
    </w:pPr>
    <w:rPr>
      <w:rFonts w:ascii="Courier New" w:hAnsi="Courier New" w:cs="Courier New"/>
      <w:b/>
      <w:bCs/>
    </w:rPr>
  </w:style>
  <w:style w:type="paragraph" w:customStyle="1" w:styleId="romain">
    <w:name w:val="romain"/>
    <w:basedOn w:val="a3"/>
    <w:rsid w:val="00E80728"/>
    <w:pPr>
      <w:spacing w:before="100" w:beforeAutospacing="1" w:after="100" w:afterAutospacing="1"/>
    </w:pPr>
    <w:rPr>
      <w:smallCaps/>
    </w:rPr>
  </w:style>
  <w:style w:type="paragraph" w:customStyle="1" w:styleId="reference">
    <w:name w:val="reference"/>
    <w:basedOn w:val="a3"/>
    <w:rsid w:val="00E80728"/>
    <w:pPr>
      <w:spacing w:before="100" w:beforeAutospacing="1" w:after="100" w:afterAutospacing="1"/>
    </w:pPr>
    <w:rPr>
      <w:sz w:val="19"/>
      <w:szCs w:val="19"/>
    </w:rPr>
  </w:style>
  <w:style w:type="paragraph" w:customStyle="1" w:styleId="exposant">
    <w:name w:val="exposant"/>
    <w:basedOn w:val="a3"/>
    <w:rsid w:val="00E80728"/>
    <w:pPr>
      <w:spacing w:before="100" w:beforeAutospacing="1" w:after="100" w:afterAutospacing="1"/>
    </w:pPr>
    <w:rPr>
      <w:sz w:val="19"/>
      <w:szCs w:val="19"/>
    </w:rPr>
  </w:style>
  <w:style w:type="paragraph" w:customStyle="1" w:styleId="mw-magiclink-isbn">
    <w:name w:val="mw-magiclink-isbn"/>
    <w:basedOn w:val="a3"/>
    <w:rsid w:val="00E80728"/>
    <w:pPr>
      <w:spacing w:before="100" w:beforeAutospacing="1" w:after="100" w:afterAutospacing="1"/>
    </w:pPr>
  </w:style>
  <w:style w:type="paragraph" w:customStyle="1" w:styleId="biblist">
    <w:name w:val="biblist"/>
    <w:basedOn w:val="a3"/>
    <w:rsid w:val="00E80728"/>
    <w:pPr>
      <w:spacing w:before="100" w:beforeAutospacing="1" w:after="100" w:afterAutospacing="1"/>
    </w:pPr>
  </w:style>
  <w:style w:type="paragraph" w:customStyle="1" w:styleId="wikinorme">
    <w:name w:val="wikinorme"/>
    <w:basedOn w:val="a3"/>
    <w:rsid w:val="00E80728"/>
    <w:pPr>
      <w:spacing w:before="100" w:beforeAutospacing="1" w:after="100" w:afterAutospacing="1"/>
    </w:pPr>
    <w:rPr>
      <w:vanish/>
    </w:rPr>
  </w:style>
  <w:style w:type="paragraph" w:customStyle="1" w:styleId="bibtex">
    <w:name w:val="bibtex"/>
    <w:basedOn w:val="a3"/>
    <w:rsid w:val="00E80728"/>
    <w:pPr>
      <w:spacing w:before="100" w:beforeAutospacing="1" w:after="100" w:afterAutospacing="1"/>
    </w:pPr>
    <w:rPr>
      <w:vanish/>
    </w:rPr>
  </w:style>
  <w:style w:type="paragraph" w:customStyle="1" w:styleId="isbd">
    <w:name w:val="isbd"/>
    <w:basedOn w:val="a3"/>
    <w:rsid w:val="00E80728"/>
    <w:pPr>
      <w:spacing w:before="100" w:beforeAutospacing="1" w:after="100" w:afterAutospacing="1"/>
    </w:pPr>
    <w:rPr>
      <w:vanish/>
    </w:rPr>
  </w:style>
  <w:style w:type="paragraph" w:customStyle="1" w:styleId="iso690">
    <w:name w:val="iso690"/>
    <w:basedOn w:val="a3"/>
    <w:rsid w:val="00E80728"/>
    <w:pPr>
      <w:spacing w:before="100" w:beforeAutospacing="1" w:after="100" w:afterAutospacing="1"/>
    </w:pPr>
    <w:rPr>
      <w:vanish/>
    </w:rPr>
  </w:style>
  <w:style w:type="paragraph" w:customStyle="1" w:styleId="specialbib">
    <w:name w:val="specialbib"/>
    <w:basedOn w:val="a3"/>
    <w:rsid w:val="00E80728"/>
    <w:pPr>
      <w:spacing w:before="100" w:beforeAutospacing="1" w:after="100" w:afterAutospacing="1"/>
    </w:pPr>
    <w:rPr>
      <w:vanish/>
    </w:rPr>
  </w:style>
  <w:style w:type="paragraph" w:customStyle="1" w:styleId="citevirgule">
    <w:name w:val="cite_virgule"/>
    <w:basedOn w:val="a3"/>
    <w:rsid w:val="00E80728"/>
    <w:pPr>
      <w:spacing w:before="100" w:beforeAutospacing="1" w:after="100" w:afterAutospacing="1"/>
    </w:pPr>
  </w:style>
  <w:style w:type="paragraph" w:customStyle="1" w:styleId="boite-sans-fond">
    <w:name w:val="boite-sans-fond"/>
    <w:basedOn w:val="a3"/>
    <w:rsid w:val="00E80728"/>
    <w:pPr>
      <w:spacing w:before="100" w:beforeAutospacing="1" w:after="100" w:afterAutospacing="1"/>
    </w:pPr>
  </w:style>
  <w:style w:type="paragraph" w:customStyle="1" w:styleId="boite-grise">
    <w:name w:val="boite-grise"/>
    <w:basedOn w:val="a3"/>
    <w:rsid w:val="00E80728"/>
    <w:pPr>
      <w:shd w:val="clear" w:color="auto" w:fill="F9F9F9"/>
      <w:spacing w:before="100" w:beforeAutospacing="1" w:after="100" w:afterAutospacing="1"/>
    </w:pPr>
  </w:style>
  <w:style w:type="paragraph" w:customStyle="1" w:styleId="bandeau-niveau-grave">
    <w:name w:val="bandeau-niveau-grave"/>
    <w:basedOn w:val="a3"/>
    <w:rsid w:val="00E80728"/>
    <w:pPr>
      <w:shd w:val="clear" w:color="auto" w:fill="FFCCCC"/>
      <w:spacing w:before="100" w:beforeAutospacing="1" w:after="100" w:afterAutospacing="1"/>
    </w:pPr>
  </w:style>
  <w:style w:type="paragraph" w:customStyle="1" w:styleId="bandeau-niveau-modere">
    <w:name w:val="bandeau-niveau-modere"/>
    <w:basedOn w:val="a3"/>
    <w:rsid w:val="00E80728"/>
    <w:pPr>
      <w:shd w:val="clear" w:color="auto" w:fill="FFEEDD"/>
      <w:spacing w:before="100" w:beforeAutospacing="1" w:after="100" w:afterAutospacing="1"/>
    </w:pPr>
  </w:style>
  <w:style w:type="paragraph" w:customStyle="1" w:styleId="bandeau-niveau-ebauche">
    <w:name w:val="bandeau-niveau-ebauche"/>
    <w:basedOn w:val="a3"/>
    <w:rsid w:val="00E80728"/>
    <w:pPr>
      <w:shd w:val="clear" w:color="auto" w:fill="FBFBFB"/>
      <w:spacing w:before="100" w:beforeAutospacing="1" w:after="100" w:afterAutospacing="1"/>
    </w:pPr>
  </w:style>
  <w:style w:type="paragraph" w:customStyle="1" w:styleId="bandeau-niveau-information">
    <w:name w:val="bandeau-niveau-information"/>
    <w:basedOn w:val="a3"/>
    <w:rsid w:val="00E80728"/>
    <w:pPr>
      <w:shd w:val="clear" w:color="auto" w:fill="FBFBFB"/>
      <w:spacing w:before="100" w:beforeAutospacing="1" w:after="100" w:afterAutospacing="1"/>
    </w:pPr>
  </w:style>
  <w:style w:type="paragraph" w:customStyle="1" w:styleId="bandeau">
    <w:name w:val="bandeau"/>
    <w:basedOn w:val="a3"/>
    <w:rsid w:val="00E80728"/>
    <w:pPr>
      <w:pBdr>
        <w:top w:val="single" w:sz="6" w:space="2" w:color="auto"/>
        <w:left w:val="single" w:sz="48" w:space="8" w:color="auto"/>
        <w:bottom w:val="single" w:sz="6" w:space="2" w:color="auto"/>
        <w:right w:val="single" w:sz="6" w:space="8" w:color="auto"/>
      </w:pBdr>
      <w:spacing w:before="120" w:after="180"/>
      <w:ind w:left="1224" w:right="1224"/>
    </w:pPr>
  </w:style>
  <w:style w:type="paragraph" w:customStyle="1" w:styleId="bandeau-icone">
    <w:name w:val="bandeau-icone"/>
    <w:basedOn w:val="a3"/>
    <w:rsid w:val="00E80728"/>
    <w:pPr>
      <w:spacing w:before="100" w:beforeAutospacing="1" w:after="100" w:afterAutospacing="1"/>
      <w:jc w:val="center"/>
    </w:pPr>
  </w:style>
  <w:style w:type="paragraph" w:customStyle="1" w:styleId="bandeau-titre">
    <w:name w:val="bandeau-titre"/>
    <w:basedOn w:val="a3"/>
    <w:rsid w:val="00E80728"/>
    <w:pPr>
      <w:spacing w:before="100" w:beforeAutospacing="1" w:after="120" w:line="336" w:lineRule="atLeast"/>
    </w:pPr>
  </w:style>
  <w:style w:type="paragraph" w:customStyle="1" w:styleId="bandeau-texte">
    <w:name w:val="bandeau-texte"/>
    <w:basedOn w:val="a3"/>
    <w:rsid w:val="00E80728"/>
    <w:pPr>
      <w:spacing w:before="100" w:beforeAutospacing="1" w:after="100" w:afterAutospacing="1" w:line="288" w:lineRule="atLeast"/>
    </w:pPr>
    <w:rPr>
      <w:sz w:val="22"/>
      <w:szCs w:val="22"/>
    </w:rPr>
  </w:style>
  <w:style w:type="paragraph" w:customStyle="1" w:styleId="indentation">
    <w:name w:val="indentation"/>
    <w:basedOn w:val="a3"/>
    <w:rsid w:val="00E80728"/>
    <w:pPr>
      <w:spacing w:before="100" w:beforeAutospacing="1" w:after="100" w:afterAutospacing="1" w:line="360" w:lineRule="atLeast"/>
      <w:ind w:firstLine="345"/>
    </w:pPr>
  </w:style>
  <w:style w:type="paragraph" w:customStyle="1" w:styleId="loupe">
    <w:name w:val="loupe"/>
    <w:basedOn w:val="a3"/>
    <w:rsid w:val="00E80728"/>
    <w:pPr>
      <w:spacing w:before="100" w:beforeAutospacing="1" w:after="100" w:afterAutospacing="1" w:line="360" w:lineRule="atLeast"/>
      <w:ind w:firstLine="345"/>
    </w:pPr>
  </w:style>
  <w:style w:type="paragraph" w:customStyle="1" w:styleId="general">
    <w:name w:val="general"/>
    <w:basedOn w:val="a3"/>
    <w:rsid w:val="00E80728"/>
    <w:pPr>
      <w:spacing w:before="100" w:beforeAutospacing="1" w:after="100" w:afterAutospacing="1" w:line="360" w:lineRule="atLeast"/>
      <w:ind w:firstLine="345"/>
    </w:pPr>
  </w:style>
  <w:style w:type="paragraph" w:customStyle="1" w:styleId="accessibilite">
    <w:name w:val="accessibilite"/>
    <w:basedOn w:val="a3"/>
    <w:rsid w:val="00E80728"/>
    <w:pPr>
      <w:spacing w:before="100" w:beforeAutospacing="1" w:after="100" w:afterAutospacing="1" w:line="360" w:lineRule="atLeast"/>
      <w:ind w:firstLine="345"/>
    </w:pPr>
  </w:style>
  <w:style w:type="paragraph" w:customStyle="1" w:styleId="etoile-or">
    <w:name w:val="etoile-or"/>
    <w:basedOn w:val="a3"/>
    <w:rsid w:val="00E80728"/>
    <w:pPr>
      <w:spacing w:before="100" w:beforeAutospacing="1" w:after="100" w:afterAutospacing="1" w:line="360" w:lineRule="atLeast"/>
      <w:ind w:firstLine="345"/>
    </w:pPr>
  </w:style>
  <w:style w:type="paragraph" w:customStyle="1" w:styleId="etoile-argent">
    <w:name w:val="etoile-argent"/>
    <w:basedOn w:val="a3"/>
    <w:rsid w:val="00E80728"/>
    <w:pPr>
      <w:spacing w:before="100" w:beforeAutospacing="1" w:after="100" w:afterAutospacing="1" w:line="360" w:lineRule="atLeast"/>
      <w:ind w:firstLine="345"/>
    </w:pPr>
  </w:style>
  <w:style w:type="paragraph" w:customStyle="1" w:styleId="categorie">
    <w:name w:val="categorie"/>
    <w:basedOn w:val="a3"/>
    <w:rsid w:val="00E80728"/>
    <w:pPr>
      <w:spacing w:before="100" w:beforeAutospacing="1" w:after="100" w:afterAutospacing="1" w:line="360" w:lineRule="atLeast"/>
      <w:ind w:firstLine="345"/>
    </w:pPr>
  </w:style>
  <w:style w:type="paragraph" w:customStyle="1" w:styleId="recyclage">
    <w:name w:val="recyclage"/>
    <w:basedOn w:val="a3"/>
    <w:rsid w:val="00E80728"/>
    <w:pPr>
      <w:spacing w:before="100" w:beforeAutospacing="1" w:after="100" w:afterAutospacing="1" w:line="360" w:lineRule="atLeast"/>
      <w:ind w:firstLine="345"/>
    </w:pPr>
  </w:style>
  <w:style w:type="paragraph" w:customStyle="1" w:styleId="archives">
    <w:name w:val="archives"/>
    <w:basedOn w:val="a3"/>
    <w:rsid w:val="00E80728"/>
    <w:pPr>
      <w:spacing w:before="100" w:beforeAutospacing="1" w:after="100" w:afterAutospacing="1" w:line="360" w:lineRule="atLeast"/>
      <w:ind w:firstLine="345"/>
    </w:pPr>
  </w:style>
  <w:style w:type="paragraph" w:customStyle="1" w:styleId="conflit-edition">
    <w:name w:val="conflit-edition"/>
    <w:basedOn w:val="a3"/>
    <w:rsid w:val="00E80728"/>
    <w:pPr>
      <w:spacing w:before="100" w:beforeAutospacing="1" w:after="100" w:afterAutospacing="1" w:line="360" w:lineRule="atLeast"/>
      <w:ind w:firstLine="345"/>
    </w:pPr>
  </w:style>
  <w:style w:type="paragraph" w:customStyle="1" w:styleId="sons">
    <w:name w:val="sons"/>
    <w:basedOn w:val="a3"/>
    <w:rsid w:val="00E80728"/>
    <w:pPr>
      <w:spacing w:before="100" w:beforeAutospacing="1" w:after="100" w:afterAutospacing="1" w:line="360" w:lineRule="atLeast"/>
      <w:ind w:firstLine="345"/>
    </w:pPr>
  </w:style>
  <w:style w:type="paragraph" w:customStyle="1" w:styleId="videos">
    <w:name w:val="videos"/>
    <w:basedOn w:val="a3"/>
    <w:rsid w:val="00E80728"/>
    <w:pPr>
      <w:spacing w:before="100" w:beforeAutospacing="1" w:after="100" w:afterAutospacing="1" w:line="360" w:lineRule="atLeast"/>
      <w:ind w:firstLine="345"/>
    </w:pPr>
  </w:style>
  <w:style w:type="paragraph" w:customStyle="1" w:styleId="incomplet">
    <w:name w:val="incomplet"/>
    <w:basedOn w:val="a3"/>
    <w:rsid w:val="00E80728"/>
    <w:pPr>
      <w:spacing w:before="100" w:beforeAutospacing="1" w:after="100" w:afterAutospacing="1" w:line="360" w:lineRule="atLeast"/>
      <w:ind w:firstLine="345"/>
    </w:pPr>
  </w:style>
  <w:style w:type="paragraph" w:customStyle="1" w:styleId="sources">
    <w:name w:val="sources"/>
    <w:basedOn w:val="a3"/>
    <w:rsid w:val="00E80728"/>
    <w:pPr>
      <w:spacing w:before="100" w:beforeAutospacing="1" w:after="100" w:afterAutospacing="1" w:line="360" w:lineRule="atLeast"/>
      <w:ind w:firstLine="345"/>
    </w:pPr>
  </w:style>
  <w:style w:type="paragraph" w:customStyle="1" w:styleId="important">
    <w:name w:val="important"/>
    <w:basedOn w:val="a3"/>
    <w:rsid w:val="00E80728"/>
    <w:pPr>
      <w:spacing w:before="100" w:beforeAutospacing="1" w:after="100" w:afterAutospacing="1" w:line="360" w:lineRule="atLeast"/>
      <w:ind w:firstLine="345"/>
    </w:pPr>
  </w:style>
  <w:style w:type="paragraph" w:customStyle="1" w:styleId="en-travaux">
    <w:name w:val="en-travaux"/>
    <w:basedOn w:val="a3"/>
    <w:rsid w:val="00E80728"/>
    <w:pPr>
      <w:spacing w:before="100" w:beforeAutospacing="1" w:after="100" w:afterAutospacing="1" w:line="360" w:lineRule="atLeast"/>
      <w:ind w:firstLine="345"/>
    </w:pPr>
  </w:style>
  <w:style w:type="paragraph" w:customStyle="1" w:styleId="incubator">
    <w:name w:val="incubator"/>
    <w:basedOn w:val="a3"/>
    <w:rsid w:val="00E80728"/>
    <w:pPr>
      <w:spacing w:before="100" w:beforeAutospacing="1" w:after="100" w:afterAutospacing="1" w:line="360" w:lineRule="atLeast"/>
      <w:ind w:firstLine="345"/>
    </w:pPr>
  </w:style>
  <w:style w:type="paragraph" w:customStyle="1" w:styleId="extension">
    <w:name w:val="extension"/>
    <w:basedOn w:val="a3"/>
    <w:rsid w:val="00E80728"/>
    <w:pPr>
      <w:spacing w:before="100" w:beforeAutospacing="1" w:after="100" w:afterAutospacing="1" w:line="360" w:lineRule="atLeast"/>
      <w:ind w:firstLine="345"/>
    </w:pPr>
  </w:style>
  <w:style w:type="paragraph" w:customStyle="1" w:styleId="wikispecies">
    <w:name w:val="wikispecies"/>
    <w:basedOn w:val="a3"/>
    <w:rsid w:val="00E80728"/>
    <w:pPr>
      <w:spacing w:before="100" w:beforeAutospacing="1" w:after="100" w:afterAutospacing="1" w:line="360" w:lineRule="atLeast"/>
      <w:ind w:firstLine="345"/>
    </w:pPr>
  </w:style>
  <w:style w:type="paragraph" w:customStyle="1" w:styleId="metawiki">
    <w:name w:val="metawiki"/>
    <w:basedOn w:val="a3"/>
    <w:rsid w:val="00E80728"/>
    <w:pPr>
      <w:spacing w:before="100" w:beforeAutospacing="1" w:after="100" w:afterAutospacing="1" w:line="360" w:lineRule="atLeast"/>
      <w:ind w:firstLine="345"/>
    </w:pPr>
  </w:style>
  <w:style w:type="paragraph" w:customStyle="1" w:styleId="wikiversity">
    <w:name w:val="wikiversity"/>
    <w:basedOn w:val="a3"/>
    <w:rsid w:val="00E80728"/>
    <w:pPr>
      <w:spacing w:before="100" w:beforeAutospacing="1" w:after="100" w:afterAutospacing="1" w:line="360" w:lineRule="atLeast"/>
      <w:ind w:firstLine="345"/>
    </w:pPr>
  </w:style>
  <w:style w:type="paragraph" w:customStyle="1" w:styleId="wikipedia">
    <w:name w:val="wikipedia"/>
    <w:basedOn w:val="a3"/>
    <w:rsid w:val="00E80728"/>
    <w:pPr>
      <w:spacing w:before="100" w:beforeAutospacing="1" w:after="100" w:afterAutospacing="1" w:line="360" w:lineRule="atLeast"/>
      <w:ind w:firstLine="345"/>
    </w:pPr>
  </w:style>
  <w:style w:type="paragraph" w:customStyle="1" w:styleId="wikibooks">
    <w:name w:val="wikibooks"/>
    <w:basedOn w:val="a3"/>
    <w:rsid w:val="00E80728"/>
    <w:pPr>
      <w:spacing w:before="100" w:beforeAutospacing="1" w:after="100" w:afterAutospacing="1" w:line="360" w:lineRule="atLeast"/>
      <w:ind w:firstLine="345"/>
    </w:pPr>
  </w:style>
  <w:style w:type="paragraph" w:customStyle="1" w:styleId="wikinews">
    <w:name w:val="wikinews"/>
    <w:basedOn w:val="a3"/>
    <w:rsid w:val="00E80728"/>
    <w:pPr>
      <w:spacing w:before="100" w:beforeAutospacing="1" w:after="100" w:afterAutospacing="1" w:line="360" w:lineRule="atLeast"/>
      <w:ind w:firstLine="345"/>
    </w:pPr>
  </w:style>
  <w:style w:type="paragraph" w:customStyle="1" w:styleId="wikiquote">
    <w:name w:val="wikiquote"/>
    <w:basedOn w:val="a3"/>
    <w:rsid w:val="00E80728"/>
    <w:pPr>
      <w:spacing w:before="100" w:beforeAutospacing="1" w:after="100" w:afterAutospacing="1" w:line="360" w:lineRule="atLeast"/>
      <w:ind w:firstLine="345"/>
    </w:pPr>
  </w:style>
  <w:style w:type="paragraph" w:customStyle="1" w:styleId="wikisource">
    <w:name w:val="wikisource"/>
    <w:basedOn w:val="a3"/>
    <w:rsid w:val="00E80728"/>
    <w:pPr>
      <w:spacing w:before="100" w:beforeAutospacing="1" w:after="100" w:afterAutospacing="1" w:line="360" w:lineRule="atLeast"/>
      <w:ind w:firstLine="345"/>
    </w:pPr>
  </w:style>
  <w:style w:type="paragraph" w:customStyle="1" w:styleId="commons">
    <w:name w:val="commons"/>
    <w:basedOn w:val="a3"/>
    <w:rsid w:val="00E80728"/>
    <w:pPr>
      <w:spacing w:before="100" w:beforeAutospacing="1" w:after="100" w:afterAutospacing="1" w:line="360" w:lineRule="atLeast"/>
      <w:ind w:firstLine="345"/>
    </w:pPr>
  </w:style>
  <w:style w:type="paragraph" w:customStyle="1" w:styleId="wikimedia">
    <w:name w:val="wikimedia"/>
    <w:basedOn w:val="a3"/>
    <w:rsid w:val="00E80728"/>
    <w:pPr>
      <w:spacing w:before="100" w:beforeAutospacing="1" w:after="100" w:afterAutospacing="1" w:line="360" w:lineRule="atLeast"/>
      <w:ind w:firstLine="345"/>
    </w:pPr>
  </w:style>
  <w:style w:type="paragraph" w:customStyle="1" w:styleId="wiktionary">
    <w:name w:val="wiktionary"/>
    <w:basedOn w:val="a3"/>
    <w:rsid w:val="00E80728"/>
    <w:pPr>
      <w:spacing w:before="100" w:beforeAutospacing="1" w:after="100" w:afterAutospacing="1" w:line="360" w:lineRule="atLeast"/>
      <w:ind w:firstLine="345"/>
    </w:pPr>
  </w:style>
  <w:style w:type="paragraph" w:customStyle="1" w:styleId="wikidata">
    <w:name w:val="wikidata"/>
    <w:basedOn w:val="a3"/>
    <w:rsid w:val="00E80728"/>
    <w:pPr>
      <w:spacing w:before="100" w:beforeAutospacing="1" w:after="100" w:afterAutospacing="1" w:line="360" w:lineRule="atLeast"/>
      <w:ind w:firstLine="345"/>
    </w:pPr>
  </w:style>
  <w:style w:type="paragraph" w:customStyle="1" w:styleId="wikivoyage">
    <w:name w:val="wikivoyage"/>
    <w:basedOn w:val="a3"/>
    <w:rsid w:val="00E80728"/>
    <w:pPr>
      <w:spacing w:before="100" w:beforeAutospacing="1" w:after="100" w:afterAutospacing="1" w:line="360" w:lineRule="atLeast"/>
      <w:ind w:firstLine="345"/>
    </w:pPr>
  </w:style>
  <w:style w:type="paragraph" w:customStyle="1" w:styleId="grosse-icone">
    <w:name w:val="grosse-icone"/>
    <w:basedOn w:val="a3"/>
    <w:rsid w:val="00E80728"/>
    <w:pPr>
      <w:spacing w:before="100" w:beforeAutospacing="1" w:after="100" w:afterAutospacing="1"/>
    </w:pPr>
  </w:style>
  <w:style w:type="paragraph" w:customStyle="1" w:styleId="alerte">
    <w:name w:val="alerte"/>
    <w:basedOn w:val="a3"/>
    <w:rsid w:val="00E80728"/>
    <w:pPr>
      <w:shd w:val="clear" w:color="auto" w:fill="FFFFDD"/>
      <w:spacing w:before="100" w:beforeAutospacing="1" w:after="96"/>
    </w:pPr>
    <w:rPr>
      <w:i/>
      <w:iCs/>
    </w:rPr>
  </w:style>
  <w:style w:type="paragraph" w:customStyle="1" w:styleId="grave">
    <w:name w:val="grave"/>
    <w:basedOn w:val="a3"/>
    <w:rsid w:val="00E80728"/>
    <w:pPr>
      <w:pBdr>
        <w:top w:val="single" w:sz="6" w:space="0" w:color="FF9966"/>
        <w:left w:val="single" w:sz="6" w:space="0" w:color="FF9966"/>
        <w:bottom w:val="single" w:sz="6" w:space="0" w:color="FF9966"/>
        <w:right w:val="single" w:sz="6" w:space="0" w:color="FF9966"/>
      </w:pBdr>
      <w:spacing w:before="100" w:beforeAutospacing="1" w:after="100" w:afterAutospacing="1"/>
    </w:pPr>
  </w:style>
  <w:style w:type="paragraph" w:customStyle="1" w:styleId="messagebox">
    <w:name w:val="messagebox"/>
    <w:basedOn w:val="a3"/>
    <w:rsid w:val="00E80728"/>
    <w:pPr>
      <w:pBdr>
        <w:top w:val="single" w:sz="6" w:space="2" w:color="AAAAAA"/>
        <w:left w:val="single" w:sz="6" w:space="2" w:color="AAAAAA"/>
        <w:bottom w:val="single" w:sz="6" w:space="2" w:color="AAAAAA"/>
        <w:right w:val="single" w:sz="6" w:space="2" w:color="AAAAAA"/>
      </w:pBdr>
      <w:shd w:val="clear" w:color="auto" w:fill="F9F9F9"/>
      <w:spacing w:after="240"/>
      <w:jc w:val="both"/>
    </w:pPr>
  </w:style>
  <w:style w:type="paragraph" w:customStyle="1" w:styleId="vectorbox">
    <w:name w:val="vectorbox"/>
    <w:basedOn w:val="a3"/>
    <w:rsid w:val="00E80728"/>
    <w:pPr>
      <w:pBdr>
        <w:top w:val="single" w:sz="6" w:space="0" w:color="A7D7F9"/>
        <w:left w:val="single" w:sz="6" w:space="0" w:color="A7D7F9"/>
        <w:bottom w:val="single" w:sz="6" w:space="0" w:color="A7D7F9"/>
        <w:right w:val="single" w:sz="6" w:space="0" w:color="A7D7F9"/>
      </w:pBdr>
      <w:shd w:val="clear" w:color="auto" w:fill="F5FAFF"/>
      <w:spacing w:after="240"/>
    </w:pPr>
  </w:style>
  <w:style w:type="paragraph" w:customStyle="1" w:styleId="bandeau-portail-element">
    <w:name w:val="bandeau-portail-element"/>
    <w:basedOn w:val="a3"/>
    <w:rsid w:val="00E80728"/>
    <w:pPr>
      <w:spacing w:before="100" w:beforeAutospacing="1" w:after="100" w:afterAutospacing="1"/>
      <w:ind w:left="360" w:right="360"/>
    </w:pPr>
  </w:style>
  <w:style w:type="paragraph" w:customStyle="1" w:styleId="bandeau-portail-icone">
    <w:name w:val="bandeau-portail-icone"/>
    <w:basedOn w:val="a3"/>
    <w:rsid w:val="00E80728"/>
    <w:pPr>
      <w:spacing w:before="100" w:beforeAutospacing="1" w:after="100" w:afterAutospacing="1"/>
      <w:ind w:right="120"/>
    </w:pPr>
  </w:style>
  <w:style w:type="paragraph" w:customStyle="1" w:styleId="bandeau-portail-texte">
    <w:name w:val="bandeau-portail-texte"/>
    <w:basedOn w:val="a3"/>
    <w:rsid w:val="00E80728"/>
    <w:pPr>
      <w:spacing w:before="100" w:beforeAutospacing="1" w:after="100" w:afterAutospacing="1"/>
    </w:pPr>
    <w:rPr>
      <w:b/>
      <w:bCs/>
    </w:rPr>
  </w:style>
  <w:style w:type="paragraph" w:customStyle="1" w:styleId="exemple">
    <w:name w:val="exemple"/>
    <w:basedOn w:val="a3"/>
    <w:rsid w:val="00E80728"/>
    <w:pPr>
      <w:pBdr>
        <w:top w:val="dashed" w:sz="6" w:space="6" w:color="ADD8E6"/>
        <w:left w:val="dashed" w:sz="6" w:space="6" w:color="ADD8E6"/>
        <w:bottom w:val="dashed" w:sz="6" w:space="6" w:color="ADD8E6"/>
        <w:right w:val="dashed" w:sz="6" w:space="6" w:color="ADD8E6"/>
      </w:pBdr>
      <w:shd w:val="clear" w:color="auto" w:fill="FFFFFF"/>
      <w:spacing w:before="120" w:after="120"/>
      <w:ind w:left="120" w:right="120"/>
    </w:pPr>
  </w:style>
  <w:style w:type="paragraph" w:customStyle="1" w:styleId="avanceboite">
    <w:name w:val="avance_boite"/>
    <w:basedOn w:val="a3"/>
    <w:rsid w:val="00E80728"/>
    <w:pPr>
      <w:pBdr>
        <w:top w:val="single" w:sz="6" w:space="0" w:color="808080"/>
        <w:left w:val="single" w:sz="6" w:space="0" w:color="808080"/>
        <w:bottom w:val="single" w:sz="6" w:space="0" w:color="808080"/>
        <w:right w:val="single" w:sz="6" w:space="0" w:color="808080"/>
      </w:pBdr>
      <w:shd w:val="clear" w:color="auto" w:fill="D3D3D3"/>
    </w:pPr>
  </w:style>
  <w:style w:type="paragraph" w:customStyle="1" w:styleId="avancebarre">
    <w:name w:val="avance_barre"/>
    <w:basedOn w:val="a3"/>
    <w:rsid w:val="00E80728"/>
    <w:pPr>
      <w:shd w:val="clear" w:color="auto" w:fill="A0A0FF"/>
    </w:pPr>
  </w:style>
  <w:style w:type="paragraph" w:customStyle="1" w:styleId="avancetexte">
    <w:name w:val="avance_texte"/>
    <w:basedOn w:val="a3"/>
    <w:rsid w:val="00E80728"/>
    <w:pPr>
      <w:spacing w:line="240" w:lineRule="atLeast"/>
      <w:jc w:val="center"/>
    </w:pPr>
    <w:rPr>
      <w:sz w:val="21"/>
      <w:szCs w:val="21"/>
    </w:rPr>
  </w:style>
  <w:style w:type="paragraph" w:customStyle="1" w:styleId="mw-lag-warn-normal">
    <w:name w:val="mw-lag-warn-normal"/>
    <w:basedOn w:val="a3"/>
    <w:rsid w:val="00E80728"/>
    <w:pPr>
      <w:spacing w:before="100" w:beforeAutospacing="1" w:after="100" w:afterAutospacing="1"/>
    </w:pPr>
    <w:rPr>
      <w:vanish/>
    </w:rPr>
  </w:style>
  <w:style w:type="paragraph" w:customStyle="1" w:styleId="mw-alerte">
    <w:name w:val="mw-alerte"/>
    <w:basedOn w:val="a3"/>
    <w:rsid w:val="00E80728"/>
    <w:pPr>
      <w:pBdr>
        <w:top w:val="single" w:sz="12" w:space="0" w:color="FF8C00"/>
        <w:left w:val="single" w:sz="12" w:space="0" w:color="FF8C00"/>
        <w:bottom w:val="single" w:sz="12" w:space="0" w:color="FF8C00"/>
        <w:right w:val="single" w:sz="12" w:space="0" w:color="FF8C00"/>
      </w:pBdr>
      <w:shd w:val="clear" w:color="auto" w:fill="FAEBD7"/>
      <w:spacing w:before="100" w:beforeAutospacing="1" w:after="100" w:afterAutospacing="1"/>
    </w:pPr>
  </w:style>
  <w:style w:type="paragraph" w:customStyle="1" w:styleId="mw-toolbox">
    <w:name w:val="mw-toolbox"/>
    <w:basedOn w:val="a3"/>
    <w:rsid w:val="00E80728"/>
    <w:pPr>
      <w:pBdr>
        <w:top w:val="single" w:sz="6" w:space="3" w:color="B8B8B8"/>
        <w:left w:val="single" w:sz="6" w:space="12" w:color="B8B8B8"/>
        <w:bottom w:val="single" w:sz="6" w:space="3" w:color="B8B8B8"/>
        <w:right w:val="single" w:sz="6" w:space="12" w:color="B8B8B8"/>
      </w:pBdr>
      <w:shd w:val="clear" w:color="auto" w:fill="F8F8F8"/>
      <w:spacing w:before="100" w:beforeAutospacing="1" w:after="100" w:afterAutospacing="1"/>
    </w:pPr>
    <w:rPr>
      <w:sz w:val="22"/>
      <w:szCs w:val="22"/>
    </w:rPr>
  </w:style>
  <w:style w:type="paragraph" w:customStyle="1" w:styleId="navboxtoggle">
    <w:name w:val="navboxtoggle"/>
    <w:basedOn w:val="a3"/>
    <w:rsid w:val="00E80728"/>
    <w:pPr>
      <w:spacing w:before="100" w:beforeAutospacing="1" w:after="100" w:afterAutospacing="1"/>
    </w:pPr>
    <w:rPr>
      <w:sz w:val="22"/>
      <w:szCs w:val="22"/>
    </w:rPr>
  </w:style>
  <w:style w:type="paragraph" w:customStyle="1" w:styleId="navtoggle">
    <w:name w:val="navtoggle"/>
    <w:basedOn w:val="a3"/>
    <w:rsid w:val="00E80728"/>
    <w:pPr>
      <w:spacing w:before="100" w:beforeAutospacing="1" w:after="100" w:afterAutospacing="1"/>
    </w:pPr>
    <w:rPr>
      <w:sz w:val="22"/>
      <w:szCs w:val="22"/>
    </w:rPr>
  </w:style>
  <w:style w:type="paragraph" w:customStyle="1" w:styleId="alternance">
    <w:name w:val="alternance"/>
    <w:basedOn w:val="a3"/>
    <w:rsid w:val="00E80728"/>
    <w:pPr>
      <w:spacing w:before="100" w:beforeAutospacing="1" w:after="100" w:afterAutospacing="1"/>
    </w:pPr>
  </w:style>
  <w:style w:type="paragraph" w:customStyle="1" w:styleId="alternance2">
    <w:name w:val="alternance2"/>
    <w:basedOn w:val="a3"/>
    <w:rsid w:val="00E80728"/>
    <w:pPr>
      <w:spacing w:before="100" w:beforeAutospacing="1" w:after="100" w:afterAutospacing="1"/>
    </w:pPr>
  </w:style>
  <w:style w:type="paragraph" w:customStyle="1" w:styleId="infobox">
    <w:name w:val="infobox"/>
    <w:basedOn w:val="a3"/>
    <w:rsid w:val="00E80728"/>
    <w:pPr>
      <w:shd w:val="clear" w:color="auto" w:fill="EEEEEE"/>
      <w:spacing w:after="120"/>
      <w:ind w:left="240"/>
    </w:pPr>
    <w:rPr>
      <w:color w:val="000000"/>
      <w:sz w:val="23"/>
      <w:szCs w:val="23"/>
    </w:rPr>
  </w:style>
  <w:style w:type="paragraph" w:customStyle="1" w:styleId="globegris">
    <w:name w:val="globegris"/>
    <w:basedOn w:val="a3"/>
    <w:rsid w:val="00E80728"/>
    <w:pPr>
      <w:spacing w:before="100" w:beforeAutospacing="1" w:after="100" w:afterAutospacing="1"/>
    </w:pPr>
  </w:style>
  <w:style w:type="paragraph" w:customStyle="1" w:styleId="assistant">
    <w:name w:val="assistant"/>
    <w:basedOn w:val="a3"/>
    <w:rsid w:val="00E80728"/>
    <w:pPr>
      <w:spacing w:before="100" w:beforeAutospacing="1" w:after="100" w:afterAutospacing="1"/>
    </w:pPr>
  </w:style>
  <w:style w:type="paragraph" w:customStyle="1" w:styleId="headergris">
    <w:name w:val="headergris"/>
    <w:basedOn w:val="a3"/>
    <w:rsid w:val="00E80728"/>
    <w:pPr>
      <w:pBdr>
        <w:top w:val="single" w:sz="6" w:space="2" w:color="A3B0BF"/>
        <w:left w:val="single" w:sz="6" w:space="5" w:color="A3B0BF"/>
        <w:bottom w:val="single" w:sz="6" w:space="2" w:color="A3B0BF"/>
        <w:right w:val="single" w:sz="6" w:space="5" w:color="A3B0BF"/>
      </w:pBdr>
      <w:shd w:val="clear" w:color="auto" w:fill="F0F0F0"/>
    </w:pPr>
    <w:rPr>
      <w:b/>
      <w:bCs/>
      <w:color w:val="000000"/>
      <w:sz w:val="29"/>
      <w:szCs w:val="29"/>
    </w:rPr>
  </w:style>
  <w:style w:type="paragraph" w:customStyle="1" w:styleId="cadregris">
    <w:name w:val="cadregris"/>
    <w:basedOn w:val="a3"/>
    <w:rsid w:val="00E80728"/>
    <w:pPr>
      <w:pBdr>
        <w:top w:val="single" w:sz="6" w:space="5" w:color="AAAAAA"/>
        <w:left w:val="single" w:sz="6" w:space="5" w:color="AAAAAA"/>
        <w:bottom w:val="single" w:sz="6" w:space="5" w:color="AAAAAA"/>
        <w:right w:val="single" w:sz="6" w:space="5" w:color="AAAAAA"/>
      </w:pBdr>
      <w:shd w:val="clear" w:color="auto" w:fill="FCFCFC"/>
      <w:spacing w:before="100" w:beforeAutospacing="1" w:after="144"/>
    </w:pPr>
  </w:style>
  <w:style w:type="paragraph" w:customStyle="1" w:styleId="accueilcadrelien">
    <w:name w:val="accueil_cadre_lien"/>
    <w:basedOn w:val="a3"/>
    <w:rsid w:val="00E80728"/>
    <w:pPr>
      <w:spacing w:before="100" w:beforeAutospacing="1" w:after="100" w:afterAutospacing="1"/>
      <w:ind w:right="120"/>
      <w:jc w:val="right"/>
    </w:pPr>
    <w:rPr>
      <w:sz w:val="15"/>
      <w:szCs w:val="15"/>
    </w:rPr>
  </w:style>
  <w:style w:type="paragraph" w:customStyle="1" w:styleId="geo-default">
    <w:name w:val="geo-default"/>
    <w:basedOn w:val="a3"/>
    <w:rsid w:val="00E80728"/>
    <w:pPr>
      <w:spacing w:before="100" w:beforeAutospacing="1" w:after="100" w:afterAutospacing="1"/>
    </w:pPr>
  </w:style>
  <w:style w:type="paragraph" w:customStyle="1" w:styleId="geo-nondefault">
    <w:name w:val="geo-nondefault"/>
    <w:basedOn w:val="a3"/>
    <w:rsid w:val="00E80728"/>
    <w:pPr>
      <w:spacing w:before="100" w:beforeAutospacing="1" w:after="100" w:afterAutospacing="1"/>
    </w:pPr>
    <w:rPr>
      <w:vanish/>
    </w:rPr>
  </w:style>
  <w:style w:type="paragraph" w:customStyle="1" w:styleId="geo-dms">
    <w:name w:val="geo-dms"/>
    <w:basedOn w:val="a3"/>
    <w:rsid w:val="00E80728"/>
    <w:pPr>
      <w:spacing w:before="100" w:beforeAutospacing="1" w:after="100" w:afterAutospacing="1"/>
    </w:pPr>
  </w:style>
  <w:style w:type="paragraph" w:customStyle="1" w:styleId="geo-dec">
    <w:name w:val="geo-dec"/>
    <w:basedOn w:val="a3"/>
    <w:rsid w:val="00E80728"/>
    <w:pPr>
      <w:spacing w:before="100" w:beforeAutospacing="1" w:after="100" w:afterAutospacing="1"/>
    </w:pPr>
  </w:style>
  <w:style w:type="paragraph" w:customStyle="1" w:styleId="geo-multi-punct">
    <w:name w:val="geo-multi-punct"/>
    <w:basedOn w:val="a3"/>
    <w:rsid w:val="00E80728"/>
    <w:pPr>
      <w:spacing w:before="100" w:beforeAutospacing="1" w:after="100" w:afterAutospacing="1"/>
    </w:pPr>
    <w:rPr>
      <w:vanish/>
    </w:rPr>
  </w:style>
  <w:style w:type="paragraph" w:customStyle="1" w:styleId="infoboxv2">
    <w:name w:val="infobox_v2"/>
    <w:basedOn w:val="a3"/>
    <w:rsid w:val="00E80728"/>
    <w:pPr>
      <w:pBdr>
        <w:top w:val="single" w:sz="6" w:space="1" w:color="AAAAAA"/>
        <w:left w:val="single" w:sz="6" w:space="1" w:color="AAAAAA"/>
        <w:bottom w:val="single" w:sz="6" w:space="1" w:color="AAAAAA"/>
        <w:right w:val="single" w:sz="6" w:space="1" w:color="AAAAAA"/>
      </w:pBdr>
      <w:shd w:val="clear" w:color="auto" w:fill="F9F9F9"/>
      <w:spacing w:after="120" w:line="264" w:lineRule="atLeast"/>
      <w:ind w:left="240"/>
    </w:pPr>
    <w:rPr>
      <w:color w:val="000000"/>
      <w:sz w:val="22"/>
      <w:szCs w:val="22"/>
    </w:rPr>
  </w:style>
  <w:style w:type="paragraph" w:customStyle="1" w:styleId="taxoboxv3">
    <w:name w:val="taxobox_v3"/>
    <w:basedOn w:val="a3"/>
    <w:rsid w:val="00E80728"/>
    <w:pPr>
      <w:spacing w:before="100" w:beforeAutospacing="1" w:after="100" w:afterAutospacing="1"/>
    </w:pPr>
  </w:style>
  <w:style w:type="paragraph" w:customStyle="1" w:styleId="degrade">
    <w:name w:val="degrade"/>
    <w:basedOn w:val="a3"/>
    <w:rsid w:val="00E80728"/>
    <w:pPr>
      <w:spacing w:before="100" w:beforeAutospacing="1" w:after="100" w:afterAutospacing="1"/>
    </w:pPr>
  </w:style>
  <w:style w:type="paragraph" w:customStyle="1" w:styleId="degraderev">
    <w:name w:val="degrade_rev"/>
    <w:basedOn w:val="a3"/>
    <w:rsid w:val="00E80728"/>
    <w:pPr>
      <w:spacing w:before="100" w:beforeAutospacing="1" w:after="100" w:afterAutospacing="1"/>
    </w:pPr>
  </w:style>
  <w:style w:type="paragraph" w:customStyle="1" w:styleId="ombre">
    <w:name w:val="ombre"/>
    <w:basedOn w:val="a3"/>
    <w:rsid w:val="00E80728"/>
    <w:pPr>
      <w:spacing w:before="100" w:beforeAutospacing="1" w:after="100" w:afterAutospacing="1"/>
    </w:pPr>
  </w:style>
  <w:style w:type="paragraph" w:customStyle="1" w:styleId="ombrepale">
    <w:name w:val="ombre_pale"/>
    <w:basedOn w:val="a3"/>
    <w:rsid w:val="00E80728"/>
    <w:pPr>
      <w:spacing w:before="100" w:beforeAutospacing="1" w:after="100" w:afterAutospacing="1"/>
    </w:pPr>
  </w:style>
  <w:style w:type="paragraph" w:customStyle="1" w:styleId="ombrebl">
    <w:name w:val="ombre_bl"/>
    <w:basedOn w:val="a3"/>
    <w:rsid w:val="00E80728"/>
    <w:pPr>
      <w:spacing w:before="100" w:beforeAutospacing="1" w:after="100" w:afterAutospacing="1"/>
    </w:pPr>
  </w:style>
  <w:style w:type="paragraph" w:customStyle="1" w:styleId="ombreblpale">
    <w:name w:val="ombre_blpale"/>
    <w:basedOn w:val="a3"/>
    <w:rsid w:val="00E80728"/>
    <w:pPr>
      <w:spacing w:before="100" w:beforeAutospacing="1" w:after="100" w:afterAutospacing="1"/>
    </w:pPr>
  </w:style>
  <w:style w:type="paragraph" w:customStyle="1" w:styleId="ombrerg">
    <w:name w:val="ombre_rg"/>
    <w:basedOn w:val="a3"/>
    <w:rsid w:val="00E80728"/>
    <w:pPr>
      <w:spacing w:before="100" w:beforeAutospacing="1" w:after="100" w:afterAutospacing="1"/>
    </w:pPr>
  </w:style>
  <w:style w:type="paragraph" w:customStyle="1" w:styleId="ombrergpale">
    <w:name w:val="ombre_rgpale"/>
    <w:basedOn w:val="a3"/>
    <w:rsid w:val="00E80728"/>
    <w:pPr>
      <w:spacing w:before="100" w:beforeAutospacing="1" w:after="100" w:afterAutospacing="1"/>
    </w:pPr>
  </w:style>
  <w:style w:type="paragraph" w:customStyle="1" w:styleId="hidden">
    <w:name w:val="hidden"/>
    <w:basedOn w:val="a3"/>
    <w:rsid w:val="00E80728"/>
    <w:pPr>
      <w:spacing w:before="100" w:beforeAutospacing="1" w:after="100" w:afterAutospacing="1"/>
    </w:pPr>
  </w:style>
  <w:style w:type="paragraph" w:customStyle="1" w:styleId="cinema-bandeau">
    <w:name w:val="cinema-bandeau"/>
    <w:basedOn w:val="a3"/>
    <w:rsid w:val="00E80728"/>
    <w:pPr>
      <w:spacing w:before="100" w:beforeAutospacing="1" w:after="100" w:afterAutospacing="1"/>
    </w:pPr>
  </w:style>
  <w:style w:type="paragraph" w:customStyle="1" w:styleId="mw-textarea-protected">
    <w:name w:val="mw-textarea-protected"/>
    <w:basedOn w:val="a3"/>
    <w:rsid w:val="00E80728"/>
    <w:pPr>
      <w:pBdr>
        <w:top w:val="single" w:sz="12" w:space="0" w:color="FF0000"/>
        <w:left w:val="single" w:sz="12" w:space="0" w:color="FF0000"/>
        <w:bottom w:val="single" w:sz="12" w:space="0" w:color="FF0000"/>
        <w:right w:val="single" w:sz="12" w:space="0" w:color="FF0000"/>
      </w:pBdr>
      <w:spacing w:before="100" w:beforeAutospacing="1" w:after="100" w:afterAutospacing="1"/>
    </w:pPr>
    <w:rPr>
      <w:color w:val="000080"/>
    </w:rPr>
  </w:style>
  <w:style w:type="paragraph" w:customStyle="1" w:styleId="wikimagpictofond">
    <w:name w:val="wikimag_picto_fond"/>
    <w:basedOn w:val="a3"/>
    <w:rsid w:val="00E80728"/>
    <w:pPr>
      <w:spacing w:before="100" w:beforeAutospacing="1" w:after="100" w:afterAutospacing="1"/>
    </w:pPr>
  </w:style>
  <w:style w:type="paragraph" w:customStyle="1" w:styleId="wikimagtitre">
    <w:name w:val="wikimag_titre"/>
    <w:basedOn w:val="a3"/>
    <w:rsid w:val="00E80728"/>
    <w:pPr>
      <w:spacing w:before="100" w:beforeAutospacing="1" w:after="100" w:afterAutospacing="1"/>
    </w:pPr>
  </w:style>
  <w:style w:type="paragraph" w:customStyle="1" w:styleId="ui-button-large">
    <w:name w:val="ui-button-large"/>
    <w:basedOn w:val="a3"/>
    <w:rsid w:val="00E80728"/>
    <w:pPr>
      <w:spacing w:before="100" w:beforeAutospacing="1" w:after="100" w:afterAutospacing="1"/>
    </w:pPr>
  </w:style>
  <w:style w:type="paragraph" w:customStyle="1" w:styleId="fr-collapsible-content">
    <w:name w:val="fr-collapsible-content"/>
    <w:basedOn w:val="a3"/>
    <w:rsid w:val="00E80728"/>
    <w:pPr>
      <w:spacing w:before="100" w:beforeAutospacing="1" w:after="100" w:afterAutospacing="1"/>
    </w:pPr>
  </w:style>
  <w:style w:type="paragraph" w:customStyle="1" w:styleId="navboxnewtitle">
    <w:name w:val="navboxnew_title"/>
    <w:basedOn w:val="a3"/>
    <w:rsid w:val="00E80728"/>
    <w:pPr>
      <w:spacing w:before="100" w:beforeAutospacing="1" w:after="100" w:afterAutospacing="1"/>
    </w:pPr>
  </w:style>
  <w:style w:type="paragraph" w:customStyle="1" w:styleId="navboxnewtitlesub">
    <w:name w:val="navboxnew_titlesub"/>
    <w:basedOn w:val="a3"/>
    <w:rsid w:val="00E80728"/>
    <w:pPr>
      <w:spacing w:before="100" w:beforeAutospacing="1" w:after="100" w:afterAutospacing="1"/>
    </w:pPr>
  </w:style>
  <w:style w:type="paragraph" w:customStyle="1" w:styleId="navboxnewcell">
    <w:name w:val="navboxnew_cell"/>
    <w:basedOn w:val="a3"/>
    <w:rsid w:val="00E80728"/>
    <w:pPr>
      <w:spacing w:before="100" w:beforeAutospacing="1" w:after="100" w:afterAutospacing="1"/>
    </w:pPr>
  </w:style>
  <w:style w:type="paragraph" w:customStyle="1" w:styleId="navboxnewth">
    <w:name w:val="navboxnew_th"/>
    <w:basedOn w:val="a3"/>
    <w:rsid w:val="00E80728"/>
    <w:pPr>
      <w:spacing w:before="100" w:beforeAutospacing="1" w:after="100" w:afterAutospacing="1"/>
    </w:pPr>
  </w:style>
  <w:style w:type="paragraph" w:customStyle="1" w:styleId="impair">
    <w:name w:val="impair"/>
    <w:basedOn w:val="a3"/>
    <w:rsid w:val="00E80728"/>
    <w:pPr>
      <w:spacing w:before="100" w:beforeAutospacing="1" w:after="100" w:afterAutospacing="1"/>
    </w:pPr>
  </w:style>
  <w:style w:type="paragraph" w:customStyle="1" w:styleId="pair">
    <w:name w:val="pair"/>
    <w:basedOn w:val="a3"/>
    <w:rsid w:val="00E80728"/>
    <w:pPr>
      <w:spacing w:before="100" w:beforeAutospacing="1" w:after="100" w:afterAutospacing="1"/>
    </w:pPr>
  </w:style>
  <w:style w:type="paragraph" w:customStyle="1" w:styleId="navboxnewbanner">
    <w:name w:val="navboxnew_banner"/>
    <w:basedOn w:val="a3"/>
    <w:rsid w:val="00E80728"/>
    <w:pPr>
      <w:spacing w:before="100" w:beforeAutospacing="1" w:after="100" w:afterAutospacing="1"/>
    </w:pPr>
  </w:style>
  <w:style w:type="paragraph" w:customStyle="1" w:styleId="navboxnewimage">
    <w:name w:val="navboxnew_image"/>
    <w:basedOn w:val="a3"/>
    <w:rsid w:val="00E80728"/>
    <w:pPr>
      <w:spacing w:before="100" w:beforeAutospacing="1" w:after="100" w:afterAutospacing="1"/>
    </w:pPr>
  </w:style>
  <w:style w:type="paragraph" w:customStyle="1" w:styleId="navboxnewrow">
    <w:name w:val="navboxnew_row"/>
    <w:basedOn w:val="a3"/>
    <w:rsid w:val="00E80728"/>
    <w:pPr>
      <w:spacing w:before="100" w:beforeAutospacing="1" w:after="100" w:afterAutospacing="1"/>
    </w:pPr>
  </w:style>
  <w:style w:type="paragraph" w:customStyle="1" w:styleId="navboxnewie">
    <w:name w:val="navboxnew_ie"/>
    <w:basedOn w:val="a3"/>
    <w:rsid w:val="00E80728"/>
    <w:pPr>
      <w:spacing w:before="100" w:beforeAutospacing="1" w:after="100" w:afterAutospacing="1"/>
    </w:pPr>
  </w:style>
  <w:style w:type="paragraph" w:customStyle="1" w:styleId="navboxnewinline">
    <w:name w:val="navboxnew_inline"/>
    <w:basedOn w:val="a3"/>
    <w:rsid w:val="00E80728"/>
    <w:pPr>
      <w:spacing w:before="100" w:beforeAutospacing="1" w:after="100" w:afterAutospacing="1"/>
    </w:pPr>
  </w:style>
  <w:style w:type="paragraph" w:customStyle="1" w:styleId="ui-button-text">
    <w:name w:val="ui-button-text"/>
    <w:basedOn w:val="a3"/>
    <w:rsid w:val="00E80728"/>
    <w:pPr>
      <w:spacing w:before="100" w:beforeAutospacing="1" w:after="100" w:afterAutospacing="1"/>
    </w:pPr>
  </w:style>
  <w:style w:type="paragraph" w:customStyle="1" w:styleId="ui-dialog-titlebar">
    <w:name w:val="ui-dialog-titlebar"/>
    <w:basedOn w:val="a3"/>
    <w:rsid w:val="00E80728"/>
    <w:pPr>
      <w:spacing w:before="100" w:beforeAutospacing="1" w:after="100" w:afterAutospacing="1"/>
    </w:pPr>
  </w:style>
  <w:style w:type="paragraph" w:customStyle="1" w:styleId="ui-dialog-title">
    <w:name w:val="ui-dialog-title"/>
    <w:basedOn w:val="a3"/>
    <w:rsid w:val="00E80728"/>
    <w:pPr>
      <w:spacing w:before="100" w:beforeAutospacing="1" w:after="100" w:afterAutospacing="1"/>
    </w:pPr>
  </w:style>
  <w:style w:type="paragraph" w:customStyle="1" w:styleId="ui-dialog-titlebar-close">
    <w:name w:val="ui-dialog-titlebar-close"/>
    <w:basedOn w:val="a3"/>
    <w:rsid w:val="00E80728"/>
    <w:pPr>
      <w:spacing w:before="100" w:beforeAutospacing="1" w:after="100" w:afterAutospacing="1"/>
    </w:pPr>
  </w:style>
  <w:style w:type="paragraph" w:customStyle="1" w:styleId="ui-dialog-content">
    <w:name w:val="ui-dialog-content"/>
    <w:basedOn w:val="a3"/>
    <w:rsid w:val="00E80728"/>
    <w:pPr>
      <w:spacing w:before="100" w:beforeAutospacing="1" w:after="100" w:afterAutospacing="1"/>
    </w:pPr>
  </w:style>
  <w:style w:type="paragraph" w:customStyle="1" w:styleId="ui-dialog-buttonpane">
    <w:name w:val="ui-dialog-buttonpane"/>
    <w:basedOn w:val="a3"/>
    <w:rsid w:val="00E80728"/>
    <w:pPr>
      <w:spacing w:before="100" w:beforeAutospacing="1" w:after="100" w:afterAutospacing="1"/>
    </w:pPr>
  </w:style>
  <w:style w:type="paragraph" w:customStyle="1" w:styleId="fr-collapsible-toggle-keyboard">
    <w:name w:val="fr-collapsible-toggle-keyboard"/>
    <w:basedOn w:val="a3"/>
    <w:rsid w:val="00E80728"/>
    <w:pPr>
      <w:spacing w:before="100" w:beforeAutospacing="1" w:after="100" w:afterAutospacing="1"/>
    </w:pPr>
  </w:style>
  <w:style w:type="paragraph" w:customStyle="1" w:styleId="navboxnewlast">
    <w:name w:val="navboxnew_last"/>
    <w:basedOn w:val="a3"/>
    <w:rsid w:val="00E80728"/>
    <w:pPr>
      <w:spacing w:before="100" w:beforeAutospacing="1" w:after="100" w:afterAutospacing="1"/>
    </w:pPr>
  </w:style>
  <w:style w:type="paragraph" w:customStyle="1" w:styleId="special-label">
    <w:name w:val="special-label"/>
    <w:basedOn w:val="a3"/>
    <w:rsid w:val="00E80728"/>
    <w:pPr>
      <w:spacing w:before="100" w:beforeAutospacing="1" w:after="100" w:afterAutospacing="1"/>
    </w:pPr>
  </w:style>
  <w:style w:type="paragraph" w:customStyle="1" w:styleId="special-query">
    <w:name w:val="special-query"/>
    <w:basedOn w:val="a3"/>
    <w:rsid w:val="00E80728"/>
    <w:pPr>
      <w:spacing w:before="100" w:beforeAutospacing="1" w:after="100" w:afterAutospacing="1"/>
    </w:pPr>
  </w:style>
  <w:style w:type="paragraph" w:customStyle="1" w:styleId="special-hover">
    <w:name w:val="special-hover"/>
    <w:basedOn w:val="a3"/>
    <w:rsid w:val="00E80728"/>
    <w:pPr>
      <w:spacing w:before="100" w:beforeAutospacing="1" w:after="100" w:afterAutospacing="1"/>
    </w:pPr>
  </w:style>
  <w:style w:type="paragraph" w:customStyle="1" w:styleId="mw-specialpage-summary">
    <w:name w:val="mw-specialpage-summary"/>
    <w:basedOn w:val="a3"/>
    <w:rsid w:val="00E80728"/>
    <w:pPr>
      <w:spacing w:before="100" w:beforeAutospacing="1" w:after="100" w:afterAutospacing="1"/>
    </w:pPr>
  </w:style>
  <w:style w:type="paragraph" w:customStyle="1" w:styleId="legendlike">
    <w:name w:val="legendlike"/>
    <w:basedOn w:val="a3"/>
    <w:rsid w:val="00E80728"/>
    <w:pPr>
      <w:spacing w:before="100" w:beforeAutospacing="1" w:after="100" w:afterAutospacing="1"/>
    </w:pPr>
  </w:style>
  <w:style w:type="paragraph" w:customStyle="1" w:styleId="legendtextlike">
    <w:name w:val="legendtextlike"/>
    <w:basedOn w:val="a3"/>
    <w:rsid w:val="00E80728"/>
    <w:pPr>
      <w:spacing w:before="100" w:beforeAutospacing="1" w:after="100" w:afterAutospacing="1"/>
    </w:pPr>
  </w:style>
  <w:style w:type="paragraph" w:customStyle="1" w:styleId="scrollbar">
    <w:name w:val="scrollbar"/>
    <w:basedOn w:val="a3"/>
    <w:rsid w:val="00E80728"/>
    <w:pPr>
      <w:spacing w:before="100" w:beforeAutospacing="1" w:after="100" w:afterAutospacing="1"/>
    </w:pPr>
  </w:style>
  <w:style w:type="paragraph" w:customStyle="1" w:styleId="scrollbarcontainer">
    <w:name w:val="scrollbarcontainer"/>
    <w:basedOn w:val="a3"/>
    <w:rsid w:val="00E80728"/>
    <w:pPr>
      <w:spacing w:before="100" w:beforeAutospacing="1" w:after="100" w:afterAutospacing="1"/>
    </w:pPr>
  </w:style>
  <w:style w:type="paragraph" w:customStyle="1" w:styleId="magnify">
    <w:name w:val="magnify"/>
    <w:basedOn w:val="a3"/>
    <w:rsid w:val="00E80728"/>
    <w:pPr>
      <w:spacing w:before="100" w:beforeAutospacing="1" w:after="100" w:afterAutospacing="1"/>
    </w:pPr>
  </w:style>
  <w:style w:type="paragraph" w:customStyle="1" w:styleId="infoboximage">
    <w:name w:val="infoboximage"/>
    <w:basedOn w:val="a3"/>
    <w:rsid w:val="00E80728"/>
    <w:pPr>
      <w:spacing w:before="100" w:beforeAutospacing="1" w:after="100" w:afterAutospacing="1"/>
    </w:pPr>
  </w:style>
  <w:style w:type="paragraph" w:customStyle="1" w:styleId="infoboxsoustitre">
    <w:name w:val="infoboxsoustitre"/>
    <w:basedOn w:val="a3"/>
    <w:rsid w:val="00E80728"/>
    <w:pPr>
      <w:spacing w:before="100" w:beforeAutospacing="1" w:after="100" w:afterAutospacing="1"/>
    </w:pPr>
  </w:style>
  <w:style w:type="paragraph" w:customStyle="1" w:styleId="latitude">
    <w:name w:val="latitude"/>
    <w:basedOn w:val="a3"/>
    <w:rsid w:val="00E80728"/>
    <w:pPr>
      <w:spacing w:before="100" w:beforeAutospacing="1" w:after="100" w:afterAutospacing="1"/>
    </w:pPr>
  </w:style>
  <w:style w:type="paragraph" w:customStyle="1" w:styleId="entete">
    <w:name w:val="entete"/>
    <w:basedOn w:val="a3"/>
    <w:rsid w:val="00E80728"/>
    <w:pPr>
      <w:spacing w:before="100" w:beforeAutospacing="1" w:after="100" w:afterAutospacing="1"/>
    </w:pPr>
  </w:style>
  <w:style w:type="paragraph" w:customStyle="1" w:styleId="media">
    <w:name w:val="media"/>
    <w:basedOn w:val="a3"/>
    <w:rsid w:val="00E80728"/>
    <w:pPr>
      <w:spacing w:before="100" w:beforeAutospacing="1" w:after="100" w:afterAutospacing="1"/>
    </w:pPr>
  </w:style>
  <w:style w:type="paragraph" w:customStyle="1" w:styleId="thumbimage">
    <w:name w:val="thumbimage"/>
    <w:basedOn w:val="a3"/>
    <w:rsid w:val="00E80728"/>
    <w:pPr>
      <w:spacing w:before="100" w:beforeAutospacing="1" w:after="100" w:afterAutospacing="1"/>
    </w:pPr>
  </w:style>
  <w:style w:type="paragraph" w:customStyle="1" w:styleId="thumbinner">
    <w:name w:val="thumbinner"/>
    <w:basedOn w:val="a3"/>
    <w:rsid w:val="00E80728"/>
    <w:pPr>
      <w:spacing w:before="100" w:beforeAutospacing="1" w:after="100" w:afterAutospacing="1"/>
    </w:pPr>
  </w:style>
  <w:style w:type="paragraph" w:customStyle="1" w:styleId="thumb">
    <w:name w:val="thumb"/>
    <w:basedOn w:val="a3"/>
    <w:rsid w:val="00E80728"/>
    <w:pPr>
      <w:spacing w:before="100" w:beforeAutospacing="1" w:after="100" w:afterAutospacing="1"/>
    </w:pPr>
  </w:style>
  <w:style w:type="paragraph" w:customStyle="1" w:styleId="thumbcaption">
    <w:name w:val="thumbcaption"/>
    <w:basedOn w:val="a3"/>
    <w:rsid w:val="00E80728"/>
    <w:pPr>
      <w:spacing w:before="100" w:beforeAutospacing="1" w:after="100" w:afterAutospacing="1"/>
    </w:pPr>
  </w:style>
  <w:style w:type="paragraph" w:customStyle="1" w:styleId="legend">
    <w:name w:val="legend"/>
    <w:basedOn w:val="a3"/>
    <w:rsid w:val="00E80728"/>
    <w:pPr>
      <w:spacing w:before="100" w:beforeAutospacing="1" w:after="100" w:afterAutospacing="1"/>
    </w:pPr>
  </w:style>
  <w:style w:type="paragraph" w:customStyle="1" w:styleId="image2">
    <w:name w:val="image2"/>
    <w:basedOn w:val="a3"/>
    <w:rsid w:val="00E80728"/>
    <w:pPr>
      <w:spacing w:before="100" w:beforeAutospacing="1" w:after="100" w:afterAutospacing="1"/>
    </w:pPr>
  </w:style>
  <w:style w:type="paragraph" w:customStyle="1" w:styleId="hr">
    <w:name w:val="hr"/>
    <w:basedOn w:val="a3"/>
    <w:rsid w:val="00E80728"/>
    <w:pPr>
      <w:spacing w:before="100" w:beforeAutospacing="1" w:after="100" w:afterAutospacing="1"/>
    </w:pPr>
  </w:style>
  <w:style w:type="paragraph" w:customStyle="1" w:styleId="navbar">
    <w:name w:val="navbar"/>
    <w:basedOn w:val="a3"/>
    <w:rsid w:val="00E80728"/>
    <w:pPr>
      <w:spacing w:before="100" w:beforeAutospacing="1" w:after="100" w:afterAutospacing="1"/>
    </w:pPr>
  </w:style>
  <w:style w:type="paragraph" w:customStyle="1" w:styleId="prevbloc">
    <w:name w:val="prev_bloc"/>
    <w:basedOn w:val="a3"/>
    <w:rsid w:val="00E80728"/>
    <w:pPr>
      <w:spacing w:before="100" w:beforeAutospacing="1" w:after="100" w:afterAutospacing="1"/>
    </w:pPr>
  </w:style>
  <w:style w:type="paragraph" w:customStyle="1" w:styleId="nextbloc">
    <w:name w:val="next_bloc"/>
    <w:basedOn w:val="a3"/>
    <w:rsid w:val="00E80728"/>
    <w:pPr>
      <w:spacing w:before="100" w:beforeAutospacing="1" w:after="100" w:afterAutospacing="1"/>
    </w:pPr>
  </w:style>
  <w:style w:type="paragraph" w:customStyle="1" w:styleId="imgtoogle">
    <w:name w:val="img_toogle"/>
    <w:basedOn w:val="a3"/>
    <w:rsid w:val="00E80728"/>
    <w:pPr>
      <w:spacing w:before="100" w:beforeAutospacing="1" w:after="100" w:afterAutospacing="1"/>
    </w:pPr>
  </w:style>
  <w:style w:type="paragraph" w:customStyle="1" w:styleId="atoogle">
    <w:name w:val="a_toogle"/>
    <w:basedOn w:val="a3"/>
    <w:rsid w:val="00E80728"/>
    <w:pPr>
      <w:spacing w:before="100" w:beforeAutospacing="1" w:after="100" w:afterAutospacing="1"/>
    </w:pPr>
  </w:style>
  <w:style w:type="paragraph" w:customStyle="1" w:styleId="geopoint">
    <w:name w:val="geopoint"/>
    <w:basedOn w:val="a3"/>
    <w:rsid w:val="00E80728"/>
    <w:pPr>
      <w:spacing w:before="100" w:beforeAutospacing="1" w:after="100" w:afterAutospacing="1"/>
    </w:pPr>
  </w:style>
  <w:style w:type="paragraph" w:customStyle="1" w:styleId="titre">
    <w:name w:val="titre"/>
    <w:basedOn w:val="a3"/>
    <w:rsid w:val="00E80728"/>
    <w:pPr>
      <w:spacing w:before="100" w:beforeAutospacing="1" w:after="100" w:afterAutospacing="1"/>
    </w:pPr>
  </w:style>
  <w:style w:type="paragraph" w:customStyle="1" w:styleId="ui-icon-closethick">
    <w:name w:val="ui-icon-closethick"/>
    <w:basedOn w:val="a3"/>
    <w:rsid w:val="00E80728"/>
    <w:pPr>
      <w:spacing w:before="100" w:beforeAutospacing="1" w:after="100" w:afterAutospacing="1"/>
    </w:pPr>
  </w:style>
  <w:style w:type="paragraph" w:customStyle="1" w:styleId="taxoboxclassification">
    <w:name w:val="taxobox_classification"/>
    <w:basedOn w:val="a3"/>
    <w:rsid w:val="00E80728"/>
    <w:pPr>
      <w:spacing w:before="100" w:beforeAutospacing="1" w:after="100" w:afterAutospacing="1"/>
    </w:pPr>
  </w:style>
  <w:style w:type="paragraph" w:customStyle="1" w:styleId="rnormal">
    <w:name w:val="rnormal"/>
    <w:basedOn w:val="a3"/>
    <w:rsid w:val="00E80728"/>
    <w:pPr>
      <w:spacing w:before="100" w:beforeAutospacing="1" w:after="100" w:afterAutospacing="1"/>
    </w:pPr>
  </w:style>
  <w:style w:type="paragraph" w:customStyle="1" w:styleId="alert-text">
    <w:name w:val="alert-text"/>
    <w:basedOn w:val="a3"/>
    <w:rsid w:val="00E80728"/>
    <w:pPr>
      <w:spacing w:before="100" w:beforeAutospacing="1" w:after="100" w:afterAutospacing="1"/>
    </w:pPr>
    <w:rPr>
      <w:color w:val="000000"/>
    </w:rPr>
  </w:style>
  <w:style w:type="paragraph" w:customStyle="1" w:styleId="regardsactu">
    <w:name w:val="regards_actu"/>
    <w:basedOn w:val="a3"/>
    <w:rsid w:val="00E80728"/>
    <w:pPr>
      <w:spacing w:before="100" w:beforeAutospacing="1" w:after="100" w:afterAutospacing="1"/>
    </w:pPr>
  </w:style>
  <w:style w:type="paragraph" w:customStyle="1" w:styleId="mw-geshi">
    <w:name w:val="mw-geshi"/>
    <w:basedOn w:val="a3"/>
    <w:rsid w:val="00E80728"/>
    <w:pPr>
      <w:spacing w:before="100" w:beforeAutospacing="1" w:after="100" w:afterAutospacing="1"/>
    </w:pPr>
    <w:rPr>
      <w:rFonts w:ascii="Courier New" w:hAnsi="Courier New" w:cs="Courier New"/>
    </w:rPr>
  </w:style>
  <w:style w:type="paragraph" w:customStyle="1" w:styleId="fr-collapsible-content1">
    <w:name w:val="fr-collapsible-content1"/>
    <w:basedOn w:val="a3"/>
    <w:rsid w:val="00E80728"/>
    <w:pPr>
      <w:spacing w:before="100" w:beforeAutospacing="1" w:after="100" w:afterAutospacing="1"/>
    </w:pPr>
    <w:rPr>
      <w:sz w:val="22"/>
      <w:szCs w:val="22"/>
    </w:rPr>
  </w:style>
  <w:style w:type="paragraph" w:customStyle="1" w:styleId="fr-collapsible-toggle1">
    <w:name w:val="fr-collapsible-toggle1"/>
    <w:basedOn w:val="a3"/>
    <w:rsid w:val="00E80728"/>
    <w:pPr>
      <w:spacing w:before="100" w:beforeAutospacing="1" w:after="100" w:afterAutospacing="1"/>
    </w:pPr>
    <w:rPr>
      <w:sz w:val="22"/>
      <w:szCs w:val="22"/>
    </w:rPr>
  </w:style>
  <w:style w:type="paragraph" w:customStyle="1" w:styleId="fr-collapsible-toggle2">
    <w:name w:val="fr-collapsible-toggle2"/>
    <w:basedOn w:val="a3"/>
    <w:rsid w:val="00E80728"/>
    <w:pPr>
      <w:spacing w:before="100" w:beforeAutospacing="1" w:after="100" w:afterAutospacing="1"/>
    </w:pPr>
    <w:rPr>
      <w:sz w:val="22"/>
      <w:szCs w:val="22"/>
    </w:rPr>
  </w:style>
  <w:style w:type="paragraph" w:customStyle="1" w:styleId="fr-collapsible-toggle3">
    <w:name w:val="fr-collapsible-toggle3"/>
    <w:basedOn w:val="a3"/>
    <w:rsid w:val="00E80728"/>
    <w:pPr>
      <w:spacing w:before="100" w:beforeAutospacing="1" w:after="100" w:afterAutospacing="1"/>
    </w:pPr>
    <w:rPr>
      <w:sz w:val="22"/>
      <w:szCs w:val="22"/>
    </w:rPr>
  </w:style>
  <w:style w:type="paragraph" w:customStyle="1" w:styleId="navboxnewtitle1">
    <w:name w:val="navboxnew_title1"/>
    <w:basedOn w:val="a3"/>
    <w:rsid w:val="00E80728"/>
    <w:pPr>
      <w:shd w:val="clear" w:color="auto" w:fill="CCCCFF"/>
      <w:spacing w:after="30"/>
      <w:jc w:val="center"/>
    </w:pPr>
    <w:rPr>
      <w:b/>
      <w:bCs/>
    </w:rPr>
  </w:style>
  <w:style w:type="paragraph" w:customStyle="1" w:styleId="navboxnewtitlesub1">
    <w:name w:val="navboxnew_titlesub1"/>
    <w:basedOn w:val="a3"/>
    <w:rsid w:val="00E80728"/>
    <w:pPr>
      <w:spacing w:before="100" w:beforeAutospacing="1" w:after="100" w:afterAutospacing="1"/>
    </w:pPr>
    <w:rPr>
      <w:sz w:val="19"/>
      <w:szCs w:val="19"/>
    </w:rPr>
  </w:style>
  <w:style w:type="paragraph" w:customStyle="1" w:styleId="fr-collapsible-content2">
    <w:name w:val="fr-collapsible-content2"/>
    <w:basedOn w:val="a3"/>
    <w:rsid w:val="00E80728"/>
    <w:pPr>
      <w:spacing w:before="100" w:beforeAutospacing="1" w:after="100" w:afterAutospacing="1"/>
    </w:pPr>
    <w:rPr>
      <w:sz w:val="22"/>
      <w:szCs w:val="22"/>
    </w:rPr>
  </w:style>
  <w:style w:type="paragraph" w:customStyle="1" w:styleId="navboxnewcell1">
    <w:name w:val="navboxnew_cell1"/>
    <w:basedOn w:val="a3"/>
    <w:rsid w:val="00E80728"/>
    <w:pPr>
      <w:spacing w:before="100" w:beforeAutospacing="1" w:after="100" w:afterAutospacing="1"/>
      <w:jc w:val="center"/>
    </w:pPr>
  </w:style>
  <w:style w:type="paragraph" w:customStyle="1" w:styleId="navboxnewth1">
    <w:name w:val="navboxnew_th1"/>
    <w:basedOn w:val="a3"/>
    <w:rsid w:val="00E80728"/>
    <w:pPr>
      <w:pBdr>
        <w:right w:val="single" w:sz="12" w:space="9" w:color="F9F9F9"/>
      </w:pBdr>
      <w:shd w:val="clear" w:color="auto" w:fill="DDDDFF"/>
      <w:spacing w:before="100" w:beforeAutospacing="1" w:after="100" w:afterAutospacing="1"/>
    </w:pPr>
    <w:rPr>
      <w:b/>
      <w:bCs/>
    </w:rPr>
  </w:style>
  <w:style w:type="paragraph" w:customStyle="1" w:styleId="navboxnewlast1">
    <w:name w:val="navboxnew_last1"/>
    <w:basedOn w:val="a3"/>
    <w:rsid w:val="00E80728"/>
    <w:pPr>
      <w:spacing w:before="100" w:beforeAutospacing="1" w:after="100" w:afterAutospacing="1"/>
    </w:pPr>
  </w:style>
  <w:style w:type="paragraph" w:customStyle="1" w:styleId="impair1">
    <w:name w:val="impair1"/>
    <w:basedOn w:val="a3"/>
    <w:rsid w:val="00E80728"/>
    <w:pPr>
      <w:shd w:val="clear" w:color="auto" w:fill="EEEEFF"/>
      <w:spacing w:before="100" w:beforeAutospacing="1" w:after="100" w:afterAutospacing="1"/>
    </w:pPr>
  </w:style>
  <w:style w:type="paragraph" w:customStyle="1" w:styleId="pair1">
    <w:name w:val="pair1"/>
    <w:basedOn w:val="a3"/>
    <w:rsid w:val="00E80728"/>
    <w:pPr>
      <w:shd w:val="clear" w:color="auto" w:fill="F9F9F9"/>
      <w:spacing w:before="100" w:beforeAutospacing="1" w:after="100" w:afterAutospacing="1"/>
    </w:pPr>
  </w:style>
  <w:style w:type="paragraph" w:customStyle="1" w:styleId="navboxnewbanner1">
    <w:name w:val="navboxnew_banner1"/>
    <w:basedOn w:val="a3"/>
    <w:rsid w:val="00E80728"/>
    <w:pPr>
      <w:shd w:val="clear" w:color="auto" w:fill="DDDDFF"/>
      <w:spacing w:after="30"/>
      <w:jc w:val="center"/>
    </w:pPr>
  </w:style>
  <w:style w:type="paragraph" w:customStyle="1" w:styleId="navboxnewimage1">
    <w:name w:val="navboxnew_image1"/>
    <w:basedOn w:val="a3"/>
    <w:rsid w:val="00E80728"/>
    <w:pPr>
      <w:spacing w:before="100" w:beforeAutospacing="1" w:after="100" w:afterAutospacing="1"/>
    </w:pPr>
  </w:style>
  <w:style w:type="paragraph" w:customStyle="1" w:styleId="navboxnewcell2">
    <w:name w:val="navboxnew_cell2"/>
    <w:basedOn w:val="a3"/>
    <w:rsid w:val="00E80728"/>
    <w:pPr>
      <w:spacing w:before="100" w:beforeAutospacing="1" w:after="100" w:afterAutospacing="1"/>
      <w:jc w:val="center"/>
    </w:pPr>
  </w:style>
  <w:style w:type="paragraph" w:customStyle="1" w:styleId="navboxnewie1">
    <w:name w:val="navboxnew_ie1"/>
    <w:basedOn w:val="a3"/>
    <w:rsid w:val="00E80728"/>
    <w:pPr>
      <w:spacing w:before="100" w:beforeAutospacing="1" w:after="100" w:afterAutospacing="1"/>
    </w:pPr>
  </w:style>
  <w:style w:type="paragraph" w:customStyle="1" w:styleId="navboxnewtitle2">
    <w:name w:val="navboxnew_title2"/>
    <w:basedOn w:val="a3"/>
    <w:rsid w:val="00E80728"/>
    <w:pPr>
      <w:shd w:val="clear" w:color="auto" w:fill="99CC99"/>
      <w:spacing w:before="100" w:beforeAutospacing="1" w:after="100" w:afterAutospacing="1"/>
    </w:pPr>
  </w:style>
  <w:style w:type="paragraph" w:customStyle="1" w:styleId="navboxnewbanner2">
    <w:name w:val="navboxnew_banner2"/>
    <w:basedOn w:val="a3"/>
    <w:rsid w:val="00E80728"/>
    <w:pPr>
      <w:shd w:val="clear" w:color="auto" w:fill="99CC99"/>
      <w:spacing w:before="100" w:beforeAutospacing="1" w:after="100" w:afterAutospacing="1"/>
    </w:pPr>
  </w:style>
  <w:style w:type="paragraph" w:customStyle="1" w:styleId="navboxnewth2">
    <w:name w:val="navboxnew_th2"/>
    <w:basedOn w:val="a3"/>
    <w:rsid w:val="00E80728"/>
    <w:pPr>
      <w:shd w:val="clear" w:color="auto" w:fill="B3D9B3"/>
      <w:spacing w:before="100" w:beforeAutospacing="1" w:after="100" w:afterAutospacing="1"/>
    </w:pPr>
  </w:style>
  <w:style w:type="paragraph" w:customStyle="1" w:styleId="navboxnewtitle3">
    <w:name w:val="navboxnew_title3"/>
    <w:basedOn w:val="a3"/>
    <w:rsid w:val="00E80728"/>
    <w:pPr>
      <w:shd w:val="clear" w:color="auto" w:fill="DFEDFF"/>
      <w:spacing w:before="100" w:beforeAutospacing="1" w:after="100" w:afterAutospacing="1"/>
    </w:pPr>
  </w:style>
  <w:style w:type="paragraph" w:customStyle="1" w:styleId="navboxnewbanner3">
    <w:name w:val="navboxnew_banner3"/>
    <w:basedOn w:val="a3"/>
    <w:rsid w:val="00E80728"/>
    <w:pPr>
      <w:shd w:val="clear" w:color="auto" w:fill="DFEDFF"/>
      <w:spacing w:before="100" w:beforeAutospacing="1" w:after="100" w:afterAutospacing="1"/>
    </w:pPr>
  </w:style>
  <w:style w:type="paragraph" w:customStyle="1" w:styleId="navboxnewth3">
    <w:name w:val="navboxnew_th3"/>
    <w:basedOn w:val="a3"/>
    <w:rsid w:val="00E80728"/>
    <w:pPr>
      <w:shd w:val="clear" w:color="auto" w:fill="E7F2FF"/>
      <w:spacing w:before="100" w:beforeAutospacing="1" w:after="100" w:afterAutospacing="1"/>
    </w:pPr>
  </w:style>
  <w:style w:type="paragraph" w:customStyle="1" w:styleId="fr-collapsible-toggle4">
    <w:name w:val="fr-collapsible-toggle4"/>
    <w:basedOn w:val="a3"/>
    <w:rsid w:val="00E80728"/>
    <w:pPr>
      <w:spacing w:before="100" w:beforeAutospacing="1" w:after="100" w:afterAutospacing="1"/>
    </w:pPr>
    <w:rPr>
      <w:sz w:val="22"/>
      <w:szCs w:val="22"/>
    </w:rPr>
  </w:style>
  <w:style w:type="paragraph" w:customStyle="1" w:styleId="navboxnewtitle4">
    <w:name w:val="navboxnew_title4"/>
    <w:basedOn w:val="a3"/>
    <w:rsid w:val="00E80728"/>
    <w:pPr>
      <w:shd w:val="clear" w:color="auto" w:fill="CCCCFF"/>
      <w:spacing w:after="30"/>
      <w:jc w:val="center"/>
    </w:pPr>
    <w:rPr>
      <w:b/>
      <w:bCs/>
    </w:rPr>
  </w:style>
  <w:style w:type="paragraph" w:customStyle="1" w:styleId="navboxnewtitlesub2">
    <w:name w:val="navboxnew_titlesub2"/>
    <w:basedOn w:val="a3"/>
    <w:rsid w:val="00E80728"/>
    <w:pPr>
      <w:spacing w:before="100" w:beforeAutospacing="1" w:after="100" w:afterAutospacing="1"/>
    </w:pPr>
    <w:rPr>
      <w:sz w:val="19"/>
      <w:szCs w:val="19"/>
    </w:rPr>
  </w:style>
  <w:style w:type="paragraph" w:customStyle="1" w:styleId="fr-collapsible-content3">
    <w:name w:val="fr-collapsible-content3"/>
    <w:basedOn w:val="a3"/>
    <w:rsid w:val="00E80728"/>
    <w:pPr>
      <w:spacing w:before="100" w:beforeAutospacing="1" w:after="100" w:afterAutospacing="1"/>
    </w:pPr>
    <w:rPr>
      <w:sz w:val="22"/>
      <w:szCs w:val="22"/>
    </w:rPr>
  </w:style>
  <w:style w:type="paragraph" w:customStyle="1" w:styleId="navboxnewrow1">
    <w:name w:val="navboxnew_row1"/>
    <w:basedOn w:val="a3"/>
    <w:rsid w:val="00E80728"/>
    <w:pPr>
      <w:shd w:val="clear" w:color="auto" w:fill="DDDDFF"/>
      <w:spacing w:before="100" w:beforeAutospacing="1" w:after="100" w:afterAutospacing="1"/>
    </w:pPr>
  </w:style>
  <w:style w:type="paragraph" w:customStyle="1" w:styleId="navboxnewth4">
    <w:name w:val="navboxnew_th4"/>
    <w:basedOn w:val="a3"/>
    <w:rsid w:val="00E80728"/>
    <w:pPr>
      <w:pBdr>
        <w:top w:val="single" w:sz="12" w:space="0" w:color="F9F9F9"/>
      </w:pBdr>
      <w:spacing w:before="100" w:beforeAutospacing="1" w:after="100" w:afterAutospacing="1"/>
      <w:jc w:val="center"/>
    </w:pPr>
    <w:rPr>
      <w:b/>
      <w:bCs/>
    </w:rPr>
  </w:style>
  <w:style w:type="paragraph" w:customStyle="1" w:styleId="navboxnewie2">
    <w:name w:val="navboxnew_ie2"/>
    <w:basedOn w:val="a3"/>
    <w:rsid w:val="00E80728"/>
    <w:pPr>
      <w:pBdr>
        <w:left w:val="single" w:sz="12" w:space="0" w:color="F9F9F9"/>
      </w:pBdr>
      <w:spacing w:before="100" w:beforeAutospacing="1" w:after="100" w:afterAutospacing="1"/>
    </w:pPr>
  </w:style>
  <w:style w:type="paragraph" w:customStyle="1" w:styleId="navboxnewinline1">
    <w:name w:val="navboxnew_inline1"/>
    <w:basedOn w:val="a3"/>
    <w:rsid w:val="00E80728"/>
    <w:pPr>
      <w:shd w:val="clear" w:color="auto" w:fill="F9F9F9"/>
      <w:spacing w:before="100" w:beforeAutospacing="1" w:after="100" w:afterAutospacing="1"/>
    </w:pPr>
  </w:style>
  <w:style w:type="paragraph" w:customStyle="1" w:styleId="navboxnewinline2">
    <w:name w:val="navboxnew_inline2"/>
    <w:basedOn w:val="a3"/>
    <w:rsid w:val="00E80728"/>
    <w:pPr>
      <w:shd w:val="clear" w:color="auto" w:fill="EEEEFF"/>
      <w:spacing w:before="100" w:beforeAutospacing="1" w:after="100" w:afterAutospacing="1"/>
    </w:pPr>
  </w:style>
  <w:style w:type="paragraph" w:customStyle="1" w:styleId="navboxnewimage2">
    <w:name w:val="navboxnew_image2"/>
    <w:basedOn w:val="a3"/>
    <w:rsid w:val="00E80728"/>
    <w:pPr>
      <w:spacing w:before="100" w:beforeAutospacing="1" w:after="100" w:afterAutospacing="1"/>
    </w:pPr>
    <w:rPr>
      <w:vanish/>
    </w:rPr>
  </w:style>
  <w:style w:type="paragraph" w:customStyle="1" w:styleId="navboxnewbanner4">
    <w:name w:val="navboxnew_banner4"/>
    <w:basedOn w:val="a3"/>
    <w:rsid w:val="00E80728"/>
    <w:pPr>
      <w:shd w:val="clear" w:color="auto" w:fill="CCCCFF"/>
      <w:spacing w:before="30"/>
      <w:jc w:val="center"/>
    </w:pPr>
  </w:style>
  <w:style w:type="paragraph" w:customStyle="1" w:styleId="navboxnew1">
    <w:name w:val="navboxnew1"/>
    <w:basedOn w:val="a3"/>
    <w:rsid w:val="00E80728"/>
    <w:pPr>
      <w:shd w:val="clear" w:color="auto" w:fill="F9F9F9"/>
      <w:spacing w:before="100" w:beforeAutospacing="1" w:after="100" w:afterAutospacing="1"/>
    </w:pPr>
  </w:style>
  <w:style w:type="paragraph" w:customStyle="1" w:styleId="play-btn-large1">
    <w:name w:val="play-btn-large1"/>
    <w:basedOn w:val="a3"/>
    <w:rsid w:val="00E80728"/>
    <w:pPr>
      <w:spacing w:after="100" w:afterAutospacing="1"/>
      <w:ind w:left="-525"/>
    </w:pPr>
  </w:style>
  <w:style w:type="paragraph" w:customStyle="1" w:styleId="ui-widget1">
    <w:name w:val="ui-widget1"/>
    <w:basedOn w:val="a3"/>
    <w:rsid w:val="00E80728"/>
    <w:pPr>
      <w:spacing w:before="100" w:beforeAutospacing="1" w:after="100" w:afterAutospacing="1"/>
    </w:pPr>
    <w:rPr>
      <w:rFonts w:ascii="Arial" w:hAnsi="Arial" w:cs="Arial"/>
    </w:rPr>
  </w:style>
  <w:style w:type="paragraph" w:customStyle="1" w:styleId="ui-state-default1">
    <w:name w:val="ui-state-default1"/>
    <w:basedOn w:val="a3"/>
    <w:rsid w:val="00E807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default2">
    <w:name w:val="ui-state-default2"/>
    <w:basedOn w:val="a3"/>
    <w:rsid w:val="00E80728"/>
    <w:pPr>
      <w:pBdr>
        <w:top w:val="single" w:sz="6" w:space="0" w:color="AED0EA"/>
        <w:left w:val="single" w:sz="6" w:space="0" w:color="AED0EA"/>
        <w:bottom w:val="single" w:sz="6" w:space="0" w:color="AED0EA"/>
        <w:right w:val="single" w:sz="6" w:space="0" w:color="AED0EA"/>
      </w:pBdr>
      <w:shd w:val="clear" w:color="auto" w:fill="D7EBF9"/>
      <w:spacing w:before="100" w:beforeAutospacing="1" w:after="100" w:afterAutospacing="1"/>
    </w:pPr>
    <w:rPr>
      <w:color w:val="2779AA"/>
    </w:rPr>
  </w:style>
  <w:style w:type="paragraph" w:customStyle="1" w:styleId="ui-state-hover1">
    <w:name w:val="ui-state-hover1"/>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hover2">
    <w:name w:val="ui-state-hover2"/>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1">
    <w:name w:val="ui-state-focus1"/>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focus2">
    <w:name w:val="ui-state-focus2"/>
    <w:basedOn w:val="a3"/>
    <w:rsid w:val="00E80728"/>
    <w:pPr>
      <w:pBdr>
        <w:top w:val="single" w:sz="6" w:space="0" w:color="74B2E2"/>
        <w:left w:val="single" w:sz="6" w:space="0" w:color="74B2E2"/>
        <w:bottom w:val="single" w:sz="6" w:space="0" w:color="74B2E2"/>
        <w:right w:val="single" w:sz="6" w:space="0" w:color="74B2E2"/>
      </w:pBdr>
      <w:shd w:val="clear" w:color="auto" w:fill="E4F1FB"/>
      <w:spacing w:before="100" w:beforeAutospacing="1" w:after="100" w:afterAutospacing="1"/>
    </w:pPr>
    <w:rPr>
      <w:color w:val="0070A3"/>
    </w:rPr>
  </w:style>
  <w:style w:type="paragraph" w:customStyle="1" w:styleId="ui-state-active1">
    <w:name w:val="ui-state-active1"/>
    <w:basedOn w:val="a3"/>
    <w:rsid w:val="00E807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active2">
    <w:name w:val="ui-state-active2"/>
    <w:basedOn w:val="a3"/>
    <w:rsid w:val="00E80728"/>
    <w:pPr>
      <w:pBdr>
        <w:top w:val="single" w:sz="6" w:space="0" w:color="CCCCCC"/>
        <w:left w:val="single" w:sz="6" w:space="0" w:color="CCCCCC"/>
        <w:bottom w:val="single" w:sz="6" w:space="0" w:color="CCCCCC"/>
        <w:right w:val="single" w:sz="6" w:space="0" w:color="CCCCCC"/>
      </w:pBdr>
      <w:shd w:val="clear" w:color="auto" w:fill="F0F0F0"/>
      <w:spacing w:before="100" w:beforeAutospacing="1" w:after="100" w:afterAutospacing="1"/>
    </w:pPr>
    <w:rPr>
      <w:color w:val="000000"/>
    </w:rPr>
  </w:style>
  <w:style w:type="paragraph" w:customStyle="1" w:styleId="ui-state-highlight1">
    <w:name w:val="ui-state-highlight1"/>
    <w:basedOn w:val="a3"/>
    <w:rsid w:val="00E807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highlight2">
    <w:name w:val="ui-state-highlight2"/>
    <w:basedOn w:val="a3"/>
    <w:rsid w:val="00E80728"/>
    <w:pPr>
      <w:pBdr>
        <w:top w:val="single" w:sz="6" w:space="0" w:color="F9DD34"/>
        <w:left w:val="single" w:sz="6" w:space="0" w:color="F9DD34"/>
        <w:bottom w:val="single" w:sz="6" w:space="0" w:color="F9DD34"/>
        <w:right w:val="single" w:sz="6" w:space="0" w:color="F9DD34"/>
      </w:pBdr>
      <w:spacing w:before="100" w:beforeAutospacing="1" w:after="100" w:afterAutospacing="1"/>
    </w:pPr>
    <w:rPr>
      <w:color w:val="363636"/>
    </w:rPr>
  </w:style>
  <w:style w:type="paragraph" w:customStyle="1" w:styleId="ui-state-error1">
    <w:name w:val="ui-state-error1"/>
    <w:basedOn w:val="a3"/>
    <w:rsid w:val="00E807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2">
    <w:name w:val="ui-state-error2"/>
    <w:basedOn w:val="a3"/>
    <w:rsid w:val="00E80728"/>
    <w:pPr>
      <w:pBdr>
        <w:top w:val="single" w:sz="6" w:space="0" w:color="CD0A0A"/>
        <w:left w:val="single" w:sz="6" w:space="0" w:color="CD0A0A"/>
        <w:bottom w:val="single" w:sz="6" w:space="0" w:color="CD0A0A"/>
        <w:right w:val="single" w:sz="6" w:space="0" w:color="CD0A0A"/>
      </w:pBdr>
      <w:shd w:val="clear" w:color="auto" w:fill="CD0A0A"/>
      <w:spacing w:before="100" w:beforeAutospacing="1" w:after="100" w:afterAutospacing="1"/>
    </w:pPr>
    <w:rPr>
      <w:color w:val="FFFFFF"/>
    </w:rPr>
  </w:style>
  <w:style w:type="paragraph" w:customStyle="1" w:styleId="ui-state-error-text1">
    <w:name w:val="ui-state-error-text1"/>
    <w:basedOn w:val="a3"/>
    <w:rsid w:val="00E80728"/>
    <w:pPr>
      <w:spacing w:before="100" w:beforeAutospacing="1" w:after="100" w:afterAutospacing="1"/>
    </w:pPr>
    <w:rPr>
      <w:color w:val="FFFFFF"/>
    </w:rPr>
  </w:style>
  <w:style w:type="paragraph" w:customStyle="1" w:styleId="ui-state-error-text2">
    <w:name w:val="ui-state-error-text2"/>
    <w:basedOn w:val="a3"/>
    <w:rsid w:val="00E80728"/>
    <w:pPr>
      <w:spacing w:before="100" w:beforeAutospacing="1" w:after="100" w:afterAutospacing="1"/>
    </w:pPr>
    <w:rPr>
      <w:color w:val="FFFFFF"/>
    </w:rPr>
  </w:style>
  <w:style w:type="paragraph" w:customStyle="1" w:styleId="ui-priority-primary1">
    <w:name w:val="ui-priority-primary1"/>
    <w:basedOn w:val="a3"/>
    <w:rsid w:val="00E80728"/>
    <w:pPr>
      <w:spacing w:before="100" w:beforeAutospacing="1" w:after="100" w:afterAutospacing="1"/>
    </w:pPr>
    <w:rPr>
      <w:b/>
      <w:bCs/>
    </w:rPr>
  </w:style>
  <w:style w:type="paragraph" w:customStyle="1" w:styleId="ui-priority-primary2">
    <w:name w:val="ui-priority-primary2"/>
    <w:basedOn w:val="a3"/>
    <w:rsid w:val="00E80728"/>
    <w:pPr>
      <w:spacing w:before="100" w:beforeAutospacing="1" w:after="100" w:afterAutospacing="1"/>
    </w:pPr>
    <w:rPr>
      <w:b/>
      <w:bCs/>
    </w:rPr>
  </w:style>
  <w:style w:type="paragraph" w:customStyle="1" w:styleId="ui-priority-secondary1">
    <w:name w:val="ui-priority-secondary1"/>
    <w:basedOn w:val="a3"/>
    <w:rsid w:val="00E80728"/>
    <w:pPr>
      <w:spacing w:before="100" w:beforeAutospacing="1" w:after="100" w:afterAutospacing="1"/>
    </w:pPr>
  </w:style>
  <w:style w:type="paragraph" w:customStyle="1" w:styleId="ui-priority-secondary2">
    <w:name w:val="ui-priority-secondary2"/>
    <w:basedOn w:val="a3"/>
    <w:rsid w:val="00E80728"/>
    <w:pPr>
      <w:spacing w:before="100" w:beforeAutospacing="1" w:after="100" w:afterAutospacing="1"/>
    </w:pPr>
  </w:style>
  <w:style w:type="paragraph" w:customStyle="1" w:styleId="ui-state-disabled1">
    <w:name w:val="ui-state-disabled1"/>
    <w:basedOn w:val="a3"/>
    <w:rsid w:val="00E80728"/>
    <w:pPr>
      <w:spacing w:before="100" w:beforeAutospacing="1" w:after="100" w:afterAutospacing="1"/>
    </w:pPr>
  </w:style>
  <w:style w:type="paragraph" w:customStyle="1" w:styleId="ui-state-disabled2">
    <w:name w:val="ui-state-disabled2"/>
    <w:basedOn w:val="a3"/>
    <w:rsid w:val="00E80728"/>
    <w:pPr>
      <w:spacing w:before="100" w:beforeAutospacing="1" w:after="100" w:afterAutospacing="1"/>
    </w:pPr>
  </w:style>
  <w:style w:type="paragraph" w:customStyle="1" w:styleId="ui-icon1">
    <w:name w:val="ui-icon1"/>
    <w:basedOn w:val="a3"/>
    <w:rsid w:val="00E80728"/>
    <w:pPr>
      <w:spacing w:before="100" w:beforeAutospacing="1" w:after="100" w:afterAutospacing="1"/>
      <w:ind w:firstLine="7343"/>
    </w:pPr>
  </w:style>
  <w:style w:type="paragraph" w:customStyle="1" w:styleId="ui-icon2">
    <w:name w:val="ui-icon2"/>
    <w:basedOn w:val="a3"/>
    <w:rsid w:val="00E80728"/>
    <w:pPr>
      <w:spacing w:before="100" w:beforeAutospacing="1" w:after="100" w:afterAutospacing="1"/>
      <w:ind w:firstLine="7343"/>
    </w:pPr>
  </w:style>
  <w:style w:type="paragraph" w:customStyle="1" w:styleId="ui-icon3">
    <w:name w:val="ui-icon3"/>
    <w:basedOn w:val="a3"/>
    <w:rsid w:val="00E80728"/>
    <w:pPr>
      <w:spacing w:before="100" w:beforeAutospacing="1" w:after="100" w:afterAutospacing="1"/>
      <w:ind w:firstLine="7343"/>
    </w:pPr>
  </w:style>
  <w:style w:type="paragraph" w:customStyle="1" w:styleId="ui-icon4">
    <w:name w:val="ui-icon4"/>
    <w:basedOn w:val="a3"/>
    <w:rsid w:val="00E80728"/>
    <w:pPr>
      <w:spacing w:before="100" w:beforeAutospacing="1" w:after="100" w:afterAutospacing="1"/>
      <w:ind w:firstLine="7343"/>
    </w:pPr>
  </w:style>
  <w:style w:type="paragraph" w:customStyle="1" w:styleId="ui-icon5">
    <w:name w:val="ui-icon5"/>
    <w:basedOn w:val="a3"/>
    <w:rsid w:val="00E80728"/>
    <w:pPr>
      <w:spacing w:before="100" w:beforeAutospacing="1" w:after="100" w:afterAutospacing="1"/>
      <w:ind w:firstLine="7343"/>
    </w:pPr>
  </w:style>
  <w:style w:type="paragraph" w:customStyle="1" w:styleId="ui-icon6">
    <w:name w:val="ui-icon6"/>
    <w:basedOn w:val="a3"/>
    <w:rsid w:val="00E80728"/>
    <w:pPr>
      <w:spacing w:before="100" w:beforeAutospacing="1" w:after="100" w:afterAutospacing="1"/>
      <w:ind w:firstLine="7343"/>
    </w:pPr>
  </w:style>
  <w:style w:type="paragraph" w:customStyle="1" w:styleId="ui-icon7">
    <w:name w:val="ui-icon7"/>
    <w:basedOn w:val="a3"/>
    <w:rsid w:val="00E80728"/>
    <w:pPr>
      <w:spacing w:before="100" w:beforeAutospacing="1" w:after="100" w:afterAutospacing="1"/>
      <w:ind w:firstLine="7343"/>
    </w:pPr>
  </w:style>
  <w:style w:type="paragraph" w:customStyle="1" w:styleId="ui-icon8">
    <w:name w:val="ui-icon8"/>
    <w:basedOn w:val="a3"/>
    <w:rsid w:val="00E80728"/>
    <w:pPr>
      <w:spacing w:before="100" w:beforeAutospacing="1" w:after="100" w:afterAutospacing="1"/>
      <w:ind w:firstLine="7343"/>
    </w:pPr>
  </w:style>
  <w:style w:type="paragraph" w:customStyle="1" w:styleId="ui-icon9">
    <w:name w:val="ui-icon9"/>
    <w:basedOn w:val="a3"/>
    <w:rsid w:val="00E80728"/>
    <w:pPr>
      <w:spacing w:before="100" w:beforeAutospacing="1" w:after="100" w:afterAutospacing="1"/>
      <w:ind w:firstLine="7343"/>
    </w:pPr>
  </w:style>
  <w:style w:type="paragraph" w:customStyle="1" w:styleId="ui-resizable-handle1">
    <w:name w:val="ui-resizable-handle1"/>
    <w:basedOn w:val="a3"/>
    <w:rsid w:val="00E80728"/>
    <w:pPr>
      <w:spacing w:before="100" w:beforeAutospacing="1" w:after="100" w:afterAutospacing="1"/>
    </w:pPr>
    <w:rPr>
      <w:vanish/>
      <w:sz w:val="2"/>
      <w:szCs w:val="2"/>
    </w:rPr>
  </w:style>
  <w:style w:type="paragraph" w:customStyle="1" w:styleId="ui-resizable-handle2">
    <w:name w:val="ui-resizable-handle2"/>
    <w:basedOn w:val="a3"/>
    <w:rsid w:val="00E80728"/>
    <w:pPr>
      <w:spacing w:before="100" w:beforeAutospacing="1" w:after="100" w:afterAutospacing="1"/>
    </w:pPr>
    <w:rPr>
      <w:vanish/>
      <w:sz w:val="2"/>
      <w:szCs w:val="2"/>
    </w:rPr>
  </w:style>
  <w:style w:type="paragraph" w:customStyle="1" w:styleId="ui-button-text1">
    <w:name w:val="ui-button-text1"/>
    <w:basedOn w:val="a3"/>
    <w:rsid w:val="00E80728"/>
    <w:pPr>
      <w:spacing w:before="100" w:beforeAutospacing="1" w:after="100" w:afterAutospacing="1"/>
    </w:pPr>
  </w:style>
  <w:style w:type="paragraph" w:customStyle="1" w:styleId="ui-button-text2">
    <w:name w:val="ui-button-text2"/>
    <w:basedOn w:val="a3"/>
    <w:rsid w:val="00E80728"/>
    <w:pPr>
      <w:spacing w:before="100" w:beforeAutospacing="1" w:after="100" w:afterAutospacing="1"/>
    </w:pPr>
  </w:style>
  <w:style w:type="paragraph" w:customStyle="1" w:styleId="ui-button-text3">
    <w:name w:val="ui-button-text3"/>
    <w:basedOn w:val="a3"/>
    <w:rsid w:val="00E80728"/>
    <w:pPr>
      <w:spacing w:before="100" w:beforeAutospacing="1" w:after="100" w:afterAutospacing="1"/>
      <w:ind w:firstLine="11919"/>
    </w:pPr>
  </w:style>
  <w:style w:type="paragraph" w:customStyle="1" w:styleId="ui-button-text4">
    <w:name w:val="ui-button-text4"/>
    <w:basedOn w:val="a3"/>
    <w:rsid w:val="00E80728"/>
    <w:pPr>
      <w:spacing w:before="100" w:beforeAutospacing="1" w:after="100" w:afterAutospacing="1"/>
      <w:ind w:firstLine="11919"/>
    </w:pPr>
  </w:style>
  <w:style w:type="paragraph" w:customStyle="1" w:styleId="ui-button-text5">
    <w:name w:val="ui-button-text5"/>
    <w:basedOn w:val="a3"/>
    <w:rsid w:val="00E80728"/>
    <w:pPr>
      <w:spacing w:before="100" w:beforeAutospacing="1" w:after="100" w:afterAutospacing="1"/>
    </w:pPr>
  </w:style>
  <w:style w:type="paragraph" w:customStyle="1" w:styleId="ui-button-text6">
    <w:name w:val="ui-button-text6"/>
    <w:basedOn w:val="a3"/>
    <w:rsid w:val="00E80728"/>
    <w:pPr>
      <w:spacing w:before="100" w:beforeAutospacing="1" w:after="100" w:afterAutospacing="1"/>
    </w:pPr>
  </w:style>
  <w:style w:type="paragraph" w:customStyle="1" w:styleId="ui-button-text7">
    <w:name w:val="ui-button-text7"/>
    <w:basedOn w:val="a3"/>
    <w:rsid w:val="00E80728"/>
    <w:pPr>
      <w:spacing w:before="100" w:beforeAutospacing="1" w:after="100" w:afterAutospacing="1"/>
    </w:pPr>
  </w:style>
  <w:style w:type="paragraph" w:customStyle="1" w:styleId="ui-icon10">
    <w:name w:val="ui-icon10"/>
    <w:basedOn w:val="a3"/>
    <w:rsid w:val="00E80728"/>
    <w:pPr>
      <w:spacing w:after="100" w:afterAutospacing="1"/>
      <w:ind w:left="-120" w:firstLine="7343"/>
    </w:pPr>
  </w:style>
  <w:style w:type="paragraph" w:customStyle="1" w:styleId="ui-icon11">
    <w:name w:val="ui-icon11"/>
    <w:basedOn w:val="a3"/>
    <w:rsid w:val="00E80728"/>
    <w:pPr>
      <w:spacing w:after="100" w:afterAutospacing="1"/>
      <w:ind w:firstLine="7343"/>
    </w:pPr>
  </w:style>
  <w:style w:type="paragraph" w:customStyle="1" w:styleId="ui-icon12">
    <w:name w:val="ui-icon12"/>
    <w:basedOn w:val="a3"/>
    <w:rsid w:val="00E80728"/>
    <w:pPr>
      <w:spacing w:after="100" w:afterAutospacing="1"/>
      <w:ind w:firstLine="7343"/>
    </w:pPr>
  </w:style>
  <w:style w:type="paragraph" w:customStyle="1" w:styleId="ui-icon13">
    <w:name w:val="ui-icon13"/>
    <w:basedOn w:val="a3"/>
    <w:rsid w:val="00E80728"/>
    <w:pPr>
      <w:spacing w:after="100" w:afterAutospacing="1"/>
      <w:ind w:firstLine="7343"/>
    </w:pPr>
  </w:style>
  <w:style w:type="paragraph" w:customStyle="1" w:styleId="ui-icon14">
    <w:name w:val="ui-icon14"/>
    <w:basedOn w:val="a3"/>
    <w:rsid w:val="00E80728"/>
    <w:pPr>
      <w:spacing w:after="100" w:afterAutospacing="1"/>
      <w:ind w:firstLine="7343"/>
    </w:pPr>
  </w:style>
  <w:style w:type="paragraph" w:customStyle="1" w:styleId="ui-icon15">
    <w:name w:val="ui-icon15"/>
    <w:basedOn w:val="a3"/>
    <w:rsid w:val="00E80728"/>
    <w:pPr>
      <w:spacing w:after="100" w:afterAutospacing="1"/>
      <w:ind w:firstLine="7343"/>
    </w:pPr>
  </w:style>
  <w:style w:type="paragraph" w:customStyle="1" w:styleId="ui-button1">
    <w:name w:val="ui-button1"/>
    <w:basedOn w:val="a3"/>
    <w:rsid w:val="00E80728"/>
    <w:pPr>
      <w:spacing w:before="100" w:beforeAutospacing="1" w:after="100" w:afterAutospacing="1"/>
      <w:ind w:right="-72"/>
      <w:jc w:val="center"/>
    </w:pPr>
  </w:style>
  <w:style w:type="paragraph" w:customStyle="1" w:styleId="ui-button2">
    <w:name w:val="ui-button2"/>
    <w:basedOn w:val="a3"/>
    <w:rsid w:val="00E80728"/>
    <w:pPr>
      <w:pBdr>
        <w:top w:val="single" w:sz="6" w:space="0" w:color="A6A6A6"/>
        <w:left w:val="single" w:sz="6" w:space="0" w:color="A6A6A6"/>
        <w:bottom w:val="single" w:sz="6" w:space="0" w:color="A6A6A6"/>
        <w:right w:val="single" w:sz="6" w:space="0" w:color="A6A6A6"/>
      </w:pBdr>
      <w:shd w:val="clear" w:color="auto" w:fill="F2F2F2"/>
      <w:spacing w:before="120" w:after="120" w:line="336" w:lineRule="atLeast"/>
      <w:ind w:left="96"/>
      <w:jc w:val="center"/>
    </w:pPr>
  </w:style>
  <w:style w:type="paragraph" w:customStyle="1" w:styleId="ui-button3">
    <w:name w:val="ui-button3"/>
    <w:basedOn w:val="a3"/>
    <w:rsid w:val="00E80728"/>
    <w:pPr>
      <w:pBdr>
        <w:top w:val="single" w:sz="6" w:space="0" w:color="6E7273"/>
        <w:left w:val="single" w:sz="6" w:space="0" w:color="6E7273"/>
        <w:bottom w:val="single" w:sz="6" w:space="0" w:color="6E7273"/>
        <w:right w:val="single" w:sz="6" w:space="0" w:color="6E7273"/>
      </w:pBdr>
      <w:shd w:val="clear" w:color="auto" w:fill="E1E1E1"/>
      <w:spacing w:before="120" w:after="120" w:line="336" w:lineRule="atLeast"/>
      <w:ind w:left="96"/>
      <w:jc w:val="center"/>
    </w:pPr>
  </w:style>
  <w:style w:type="paragraph" w:customStyle="1" w:styleId="ui-button-large1">
    <w:name w:val="ui-button-large1"/>
    <w:basedOn w:val="a3"/>
    <w:rsid w:val="00E80728"/>
    <w:pPr>
      <w:spacing w:before="100" w:beforeAutospacing="1" w:after="100" w:afterAutospacing="1"/>
    </w:pPr>
  </w:style>
  <w:style w:type="paragraph" w:customStyle="1" w:styleId="ui-icon16">
    <w:name w:val="ui-icon16"/>
    <w:basedOn w:val="a3"/>
    <w:rsid w:val="00E80728"/>
    <w:pPr>
      <w:spacing w:before="100" w:beforeAutospacing="1" w:after="100" w:afterAutospacing="1"/>
      <w:ind w:firstLine="7343"/>
    </w:pPr>
  </w:style>
  <w:style w:type="paragraph" w:customStyle="1" w:styleId="ui-icon17">
    <w:name w:val="ui-icon17"/>
    <w:basedOn w:val="a3"/>
    <w:rsid w:val="00E80728"/>
    <w:pPr>
      <w:spacing w:before="100" w:beforeAutospacing="1" w:after="100" w:afterAutospacing="1"/>
      <w:ind w:firstLine="7343"/>
    </w:pPr>
  </w:style>
  <w:style w:type="paragraph" w:customStyle="1" w:styleId="ui-icon18">
    <w:name w:val="ui-icon18"/>
    <w:basedOn w:val="a3"/>
    <w:rsid w:val="00E80728"/>
    <w:pPr>
      <w:spacing w:before="100" w:beforeAutospacing="1" w:after="100" w:afterAutospacing="1"/>
      <w:ind w:firstLine="7343"/>
    </w:pPr>
  </w:style>
  <w:style w:type="paragraph" w:customStyle="1" w:styleId="ui-icon19">
    <w:name w:val="ui-icon19"/>
    <w:basedOn w:val="a3"/>
    <w:rsid w:val="00E80728"/>
    <w:pPr>
      <w:spacing w:before="100" w:beforeAutospacing="1" w:after="100" w:afterAutospacing="1"/>
      <w:ind w:firstLine="7343"/>
    </w:pPr>
  </w:style>
  <w:style w:type="paragraph" w:customStyle="1" w:styleId="ui-dialog-titlebar1">
    <w:name w:val="ui-dialog-titlebar1"/>
    <w:basedOn w:val="a3"/>
    <w:rsid w:val="00E80728"/>
    <w:pPr>
      <w:spacing w:before="100" w:beforeAutospacing="1" w:after="100" w:afterAutospacing="1"/>
    </w:pPr>
  </w:style>
  <w:style w:type="paragraph" w:customStyle="1" w:styleId="ui-dialog-title1">
    <w:name w:val="ui-dialog-title1"/>
    <w:basedOn w:val="a3"/>
    <w:rsid w:val="00E80728"/>
  </w:style>
  <w:style w:type="paragraph" w:customStyle="1" w:styleId="ui-dialog-titlebar-close1">
    <w:name w:val="ui-dialog-titlebar-close1"/>
    <w:basedOn w:val="a3"/>
    <w:rsid w:val="00E80728"/>
  </w:style>
  <w:style w:type="paragraph" w:customStyle="1" w:styleId="ui-dialog-titlebar-close2">
    <w:name w:val="ui-dialog-titlebar-close2"/>
    <w:basedOn w:val="a3"/>
    <w:rsid w:val="00E80728"/>
  </w:style>
  <w:style w:type="paragraph" w:customStyle="1" w:styleId="ui-dialog-content1">
    <w:name w:val="ui-dialog-content1"/>
    <w:basedOn w:val="a3"/>
    <w:rsid w:val="00E80728"/>
    <w:pPr>
      <w:spacing w:before="100" w:beforeAutospacing="1" w:after="100" w:afterAutospacing="1"/>
    </w:pPr>
  </w:style>
  <w:style w:type="paragraph" w:customStyle="1" w:styleId="ui-dialog-buttonpane1">
    <w:name w:val="ui-dialog-buttonpane1"/>
    <w:basedOn w:val="a3"/>
    <w:rsid w:val="00E80728"/>
    <w:pPr>
      <w:spacing w:before="120"/>
    </w:pPr>
  </w:style>
  <w:style w:type="paragraph" w:customStyle="1" w:styleId="ui-resizable-se1">
    <w:name w:val="ui-resizable-se1"/>
    <w:basedOn w:val="a3"/>
    <w:rsid w:val="00E80728"/>
    <w:pPr>
      <w:spacing w:before="100" w:beforeAutospacing="1" w:after="100" w:afterAutospacing="1"/>
    </w:pPr>
  </w:style>
  <w:style w:type="paragraph" w:customStyle="1" w:styleId="ui-dialog-titlebar-close3">
    <w:name w:val="ui-dialog-titlebar-close3"/>
    <w:basedOn w:val="a3"/>
    <w:rsid w:val="00E80728"/>
  </w:style>
  <w:style w:type="paragraph" w:customStyle="1" w:styleId="ui-dialog-titlebar2">
    <w:name w:val="ui-dialog-titlebar2"/>
    <w:basedOn w:val="a3"/>
    <w:rsid w:val="00E80728"/>
    <w:pPr>
      <w:spacing w:before="100" w:beforeAutospacing="1" w:after="100" w:afterAutospacing="1"/>
    </w:pPr>
  </w:style>
  <w:style w:type="paragraph" w:customStyle="1" w:styleId="ui-widget-header1">
    <w:name w:val="ui-widget-header1"/>
    <w:basedOn w:val="a3"/>
    <w:rsid w:val="00E80728"/>
    <w:pPr>
      <w:pBdr>
        <w:bottom w:val="single" w:sz="6" w:space="0" w:color="BBBBBB"/>
      </w:pBdr>
      <w:shd w:val="clear" w:color="auto" w:fill="F0F0F0"/>
      <w:spacing w:before="100" w:beforeAutospacing="1" w:after="100" w:afterAutospacing="1" w:line="240" w:lineRule="atLeast"/>
    </w:pPr>
    <w:rPr>
      <w:b/>
      <w:bCs/>
      <w:color w:val="222222"/>
    </w:rPr>
  </w:style>
  <w:style w:type="paragraph" w:customStyle="1" w:styleId="ui-icon-closethick1">
    <w:name w:val="ui-icon-closethick1"/>
    <w:basedOn w:val="a3"/>
    <w:rsid w:val="00E80728"/>
    <w:pPr>
      <w:spacing w:before="100" w:beforeAutospacing="1" w:after="100" w:afterAutospacing="1"/>
    </w:pPr>
  </w:style>
  <w:style w:type="paragraph" w:customStyle="1" w:styleId="ui-dialog-buttonpane2">
    <w:name w:val="ui-dialog-buttonpane2"/>
    <w:basedOn w:val="a3"/>
    <w:rsid w:val="00E80728"/>
  </w:style>
  <w:style w:type="paragraph" w:customStyle="1" w:styleId="special-label1">
    <w:name w:val="special-label1"/>
    <w:basedOn w:val="a3"/>
    <w:rsid w:val="00E80728"/>
    <w:pPr>
      <w:spacing w:before="100" w:beforeAutospacing="1" w:after="100" w:afterAutospacing="1"/>
    </w:pPr>
    <w:rPr>
      <w:color w:val="808080"/>
    </w:rPr>
  </w:style>
  <w:style w:type="paragraph" w:customStyle="1" w:styleId="special-query1">
    <w:name w:val="special-query1"/>
    <w:basedOn w:val="a3"/>
    <w:rsid w:val="00E80728"/>
    <w:pPr>
      <w:spacing w:before="100" w:beforeAutospacing="1" w:after="100" w:afterAutospacing="1"/>
    </w:pPr>
    <w:rPr>
      <w:i/>
      <w:iCs/>
      <w:color w:val="000000"/>
    </w:rPr>
  </w:style>
  <w:style w:type="paragraph" w:customStyle="1" w:styleId="special-hover1">
    <w:name w:val="special-hover1"/>
    <w:basedOn w:val="a3"/>
    <w:rsid w:val="00E80728"/>
    <w:pPr>
      <w:shd w:val="clear" w:color="auto" w:fill="C0C0C0"/>
      <w:spacing w:before="100" w:beforeAutospacing="1" w:after="100" w:afterAutospacing="1"/>
    </w:pPr>
  </w:style>
  <w:style w:type="paragraph" w:customStyle="1" w:styleId="special-label2">
    <w:name w:val="special-label2"/>
    <w:basedOn w:val="a3"/>
    <w:rsid w:val="00E80728"/>
    <w:pPr>
      <w:spacing w:before="100" w:beforeAutospacing="1" w:after="100" w:afterAutospacing="1"/>
    </w:pPr>
    <w:rPr>
      <w:color w:val="FFFFFF"/>
    </w:rPr>
  </w:style>
  <w:style w:type="paragraph" w:customStyle="1" w:styleId="special-query2">
    <w:name w:val="special-query2"/>
    <w:basedOn w:val="a3"/>
    <w:rsid w:val="00E80728"/>
    <w:pPr>
      <w:spacing w:before="100" w:beforeAutospacing="1" w:after="100" w:afterAutospacing="1"/>
    </w:pPr>
    <w:rPr>
      <w:color w:val="FFFFFF"/>
    </w:rPr>
  </w:style>
  <w:style w:type="paragraph" w:customStyle="1" w:styleId="mw-specialpage-summary1">
    <w:name w:val="mw-specialpage-summary1"/>
    <w:basedOn w:val="a3"/>
    <w:rsid w:val="00E80728"/>
    <w:pPr>
      <w:spacing w:before="100" w:beforeAutospacing="1" w:after="100" w:afterAutospacing="1"/>
    </w:pPr>
    <w:rPr>
      <w:vanish/>
    </w:rPr>
  </w:style>
  <w:style w:type="paragraph" w:customStyle="1" w:styleId="editsection1">
    <w:name w:val="editsection1"/>
    <w:basedOn w:val="a3"/>
    <w:rsid w:val="00E80728"/>
    <w:pPr>
      <w:spacing w:before="100" w:beforeAutospacing="1" w:after="100" w:afterAutospacing="1"/>
    </w:pPr>
    <w:rPr>
      <w:sz w:val="20"/>
      <w:szCs w:val="20"/>
    </w:rPr>
  </w:style>
  <w:style w:type="paragraph" w:customStyle="1" w:styleId="mw-headline1">
    <w:name w:val="mw-headline1"/>
    <w:basedOn w:val="a3"/>
    <w:rsid w:val="00E80728"/>
    <w:pPr>
      <w:spacing w:before="100" w:beforeAutospacing="1" w:after="100" w:afterAutospacing="1"/>
      <w:ind w:right="72"/>
    </w:pPr>
  </w:style>
  <w:style w:type="paragraph" w:customStyle="1" w:styleId="legendlike1">
    <w:name w:val="legendlike1"/>
    <w:basedOn w:val="a3"/>
    <w:rsid w:val="00E80728"/>
    <w:pPr>
      <w:spacing w:after="100" w:afterAutospacing="1"/>
    </w:pPr>
  </w:style>
  <w:style w:type="paragraph" w:customStyle="1" w:styleId="legendtextlike1">
    <w:name w:val="legendtextlike1"/>
    <w:basedOn w:val="a3"/>
    <w:rsid w:val="00E80728"/>
    <w:pPr>
      <w:shd w:val="clear" w:color="auto" w:fill="FFFFFF"/>
      <w:spacing w:before="100" w:beforeAutospacing="1" w:after="100" w:afterAutospacing="1"/>
    </w:pPr>
  </w:style>
  <w:style w:type="paragraph" w:customStyle="1" w:styleId="scrollbar1">
    <w:name w:val="scrollbar1"/>
    <w:basedOn w:val="a3"/>
    <w:rsid w:val="00E80728"/>
    <w:pPr>
      <w:spacing w:before="100" w:beforeAutospacing="1" w:after="100" w:afterAutospacing="1"/>
    </w:pPr>
  </w:style>
  <w:style w:type="paragraph" w:customStyle="1" w:styleId="scrollbarcontainer1">
    <w:name w:val="scrollbarcontainer1"/>
    <w:basedOn w:val="a3"/>
    <w:rsid w:val="00E80728"/>
    <w:pPr>
      <w:spacing w:before="100" w:beforeAutospacing="1" w:after="100" w:afterAutospacing="1"/>
    </w:pPr>
  </w:style>
  <w:style w:type="paragraph" w:customStyle="1" w:styleId="magnify1">
    <w:name w:val="magnify1"/>
    <w:basedOn w:val="a3"/>
    <w:rsid w:val="00E80728"/>
    <w:pPr>
      <w:spacing w:before="100" w:beforeAutospacing="1" w:after="100" w:afterAutospacing="1"/>
    </w:pPr>
    <w:rPr>
      <w:vanish/>
    </w:rPr>
  </w:style>
  <w:style w:type="paragraph" w:customStyle="1" w:styleId="infoboximage1">
    <w:name w:val="infoboximage1"/>
    <w:basedOn w:val="a3"/>
    <w:rsid w:val="00E80728"/>
    <w:pPr>
      <w:shd w:val="clear" w:color="auto" w:fill="FFFFFF"/>
      <w:spacing w:after="100" w:afterAutospacing="1"/>
      <w:jc w:val="center"/>
    </w:pPr>
    <w:rPr>
      <w:color w:val="000000"/>
    </w:rPr>
  </w:style>
  <w:style w:type="paragraph" w:customStyle="1" w:styleId="infoboxsoustitre1">
    <w:name w:val="infoboxsoustitre1"/>
    <w:basedOn w:val="a3"/>
    <w:rsid w:val="00E80728"/>
    <w:pPr>
      <w:spacing w:before="100" w:beforeAutospacing="1" w:after="100" w:afterAutospacing="1" w:line="480" w:lineRule="auto"/>
      <w:jc w:val="center"/>
    </w:pPr>
    <w:rPr>
      <w:b/>
      <w:bCs/>
      <w:color w:val="000000"/>
      <w:sz w:val="28"/>
      <w:szCs w:val="28"/>
    </w:rPr>
  </w:style>
  <w:style w:type="paragraph" w:customStyle="1" w:styleId="latitude1">
    <w:name w:val="latitude1"/>
    <w:basedOn w:val="a3"/>
    <w:rsid w:val="00E80728"/>
    <w:pPr>
      <w:spacing w:before="100" w:beforeAutospacing="1" w:after="100" w:afterAutospacing="1"/>
    </w:pPr>
  </w:style>
  <w:style w:type="paragraph" w:customStyle="1" w:styleId="entete1">
    <w:name w:val="entete1"/>
    <w:basedOn w:val="a3"/>
    <w:rsid w:val="00E80728"/>
    <w:pPr>
      <w:spacing w:before="100" w:beforeAutospacing="1" w:after="100" w:afterAutospacing="1" w:line="288" w:lineRule="atLeast"/>
      <w:jc w:val="center"/>
    </w:pPr>
    <w:rPr>
      <w:b/>
      <w:bCs/>
      <w:color w:val="000000"/>
      <w:sz w:val="36"/>
      <w:szCs w:val="36"/>
    </w:rPr>
  </w:style>
  <w:style w:type="paragraph" w:customStyle="1" w:styleId="media1">
    <w:name w:val="media1"/>
    <w:basedOn w:val="a3"/>
    <w:rsid w:val="00E80728"/>
    <w:pPr>
      <w:spacing w:before="100" w:beforeAutospacing="1" w:after="100" w:afterAutospacing="1"/>
      <w:jc w:val="center"/>
    </w:pPr>
    <w:rPr>
      <w:b/>
      <w:bCs/>
      <w:color w:val="000000"/>
    </w:rPr>
  </w:style>
  <w:style w:type="paragraph" w:customStyle="1" w:styleId="entete2">
    <w:name w:val="entete2"/>
    <w:basedOn w:val="a3"/>
    <w:rsid w:val="00E80728"/>
    <w:pPr>
      <w:pBdr>
        <w:top w:val="single" w:sz="12" w:space="2" w:color="DFEDFF"/>
        <w:left w:val="single" w:sz="12" w:space="0" w:color="DFEDFF"/>
        <w:bottom w:val="single" w:sz="12" w:space="2" w:color="DFEDFF"/>
        <w:right w:val="single" w:sz="12" w:space="0" w:color="DFEDFF"/>
      </w:pBdr>
      <w:shd w:val="clear" w:color="auto" w:fill="DFEDFF"/>
      <w:spacing w:after="150" w:line="264" w:lineRule="atLeast"/>
      <w:jc w:val="center"/>
    </w:pPr>
    <w:rPr>
      <w:b/>
      <w:bCs/>
      <w:sz w:val="34"/>
      <w:szCs w:val="34"/>
    </w:rPr>
  </w:style>
  <w:style w:type="paragraph" w:customStyle="1" w:styleId="thumbimage1">
    <w:name w:val="thumbimage1"/>
    <w:basedOn w:val="a3"/>
    <w:rsid w:val="00E80728"/>
    <w:pPr>
      <w:spacing w:before="100" w:beforeAutospacing="1" w:after="100" w:afterAutospacing="1"/>
    </w:pPr>
  </w:style>
  <w:style w:type="paragraph" w:customStyle="1" w:styleId="thumbinner1">
    <w:name w:val="thumbinner1"/>
    <w:basedOn w:val="a3"/>
    <w:rsid w:val="00E80728"/>
    <w:pPr>
      <w:spacing w:before="100" w:beforeAutospacing="1" w:after="100" w:afterAutospacing="1"/>
    </w:pPr>
  </w:style>
  <w:style w:type="paragraph" w:customStyle="1" w:styleId="thumb1">
    <w:name w:val="thumb1"/>
    <w:basedOn w:val="a3"/>
    <w:rsid w:val="00E80728"/>
    <w:pPr>
      <w:spacing w:before="100" w:beforeAutospacing="1" w:after="100" w:afterAutospacing="1"/>
    </w:pPr>
  </w:style>
  <w:style w:type="paragraph" w:customStyle="1" w:styleId="thumbcaption1">
    <w:name w:val="thumbcaption1"/>
    <w:basedOn w:val="a3"/>
    <w:rsid w:val="00E80728"/>
    <w:pPr>
      <w:spacing w:before="100" w:beforeAutospacing="1" w:after="100" w:afterAutospacing="1"/>
    </w:pPr>
    <w:rPr>
      <w:vanish/>
    </w:rPr>
  </w:style>
  <w:style w:type="paragraph" w:customStyle="1" w:styleId="legend1">
    <w:name w:val="legend1"/>
    <w:basedOn w:val="a3"/>
    <w:rsid w:val="00E80728"/>
    <w:pPr>
      <w:spacing w:before="75" w:after="120"/>
      <w:jc w:val="center"/>
    </w:pPr>
    <w:rPr>
      <w:sz w:val="22"/>
      <w:szCs w:val="22"/>
    </w:rPr>
  </w:style>
  <w:style w:type="paragraph" w:customStyle="1" w:styleId="image21">
    <w:name w:val="image21"/>
    <w:basedOn w:val="a3"/>
    <w:rsid w:val="00E80728"/>
    <w:pPr>
      <w:spacing w:before="100" w:beforeAutospacing="1" w:after="100" w:afterAutospacing="1"/>
      <w:jc w:val="center"/>
    </w:pPr>
  </w:style>
  <w:style w:type="paragraph" w:customStyle="1" w:styleId="bloc1">
    <w:name w:val="bloc1"/>
    <w:basedOn w:val="a3"/>
    <w:rsid w:val="00E80728"/>
    <w:pPr>
      <w:shd w:val="clear" w:color="auto" w:fill="DFEDFF"/>
      <w:spacing w:before="75" w:after="75" w:line="264" w:lineRule="atLeast"/>
      <w:jc w:val="center"/>
    </w:pPr>
    <w:rPr>
      <w:b/>
      <w:bCs/>
    </w:rPr>
  </w:style>
  <w:style w:type="paragraph" w:customStyle="1" w:styleId="bordered1">
    <w:name w:val="bordered1"/>
    <w:basedOn w:val="a3"/>
    <w:rsid w:val="00E80728"/>
    <w:pPr>
      <w:pBdr>
        <w:top w:val="single" w:sz="6" w:space="0" w:color="DFEDFF"/>
        <w:bottom w:val="single" w:sz="6" w:space="0" w:color="DFEDFF"/>
      </w:pBdr>
      <w:spacing w:after="75" w:line="264" w:lineRule="atLeast"/>
      <w:jc w:val="center"/>
    </w:pPr>
    <w:rPr>
      <w:b/>
      <w:bCs/>
    </w:rPr>
  </w:style>
  <w:style w:type="paragraph" w:customStyle="1" w:styleId="hr1">
    <w:name w:val="hr1"/>
    <w:basedOn w:val="a3"/>
    <w:rsid w:val="00E80728"/>
    <w:pPr>
      <w:shd w:val="clear" w:color="auto" w:fill="DFEDFF"/>
      <w:spacing w:before="75" w:after="75" w:line="15" w:lineRule="atLeast"/>
    </w:pPr>
    <w:rPr>
      <w:sz w:val="2"/>
      <w:szCs w:val="2"/>
    </w:rPr>
  </w:style>
  <w:style w:type="paragraph" w:customStyle="1" w:styleId="navbar1">
    <w:name w:val="navbar1"/>
    <w:basedOn w:val="a3"/>
    <w:rsid w:val="00E80728"/>
    <w:pPr>
      <w:jc w:val="right"/>
    </w:pPr>
    <w:rPr>
      <w:sz w:val="19"/>
      <w:szCs w:val="19"/>
    </w:rPr>
  </w:style>
  <w:style w:type="paragraph" w:customStyle="1" w:styleId="prevbloc1">
    <w:name w:val="prev_bloc1"/>
    <w:basedOn w:val="a3"/>
    <w:rsid w:val="00E80728"/>
    <w:pPr>
      <w:spacing w:before="100" w:beforeAutospacing="1" w:after="100" w:afterAutospacing="1"/>
    </w:pPr>
  </w:style>
  <w:style w:type="paragraph" w:customStyle="1" w:styleId="nextbloc1">
    <w:name w:val="next_bloc1"/>
    <w:basedOn w:val="a3"/>
    <w:rsid w:val="00E80728"/>
    <w:pPr>
      <w:spacing w:before="100" w:beforeAutospacing="1" w:after="100" w:afterAutospacing="1"/>
      <w:jc w:val="right"/>
    </w:pPr>
  </w:style>
  <w:style w:type="paragraph" w:customStyle="1" w:styleId="entete3">
    <w:name w:val="entete3"/>
    <w:basedOn w:val="a3"/>
    <w:rsid w:val="00E80728"/>
    <w:pPr>
      <w:spacing w:before="100" w:beforeAutospacing="1" w:after="100" w:afterAutospacing="1"/>
    </w:pPr>
  </w:style>
  <w:style w:type="paragraph" w:customStyle="1" w:styleId="bloc2">
    <w:name w:val="bloc2"/>
    <w:basedOn w:val="a3"/>
    <w:rsid w:val="00E80728"/>
    <w:pPr>
      <w:spacing w:before="100" w:beforeAutospacing="1" w:after="100" w:afterAutospacing="1"/>
    </w:pPr>
  </w:style>
  <w:style w:type="paragraph" w:customStyle="1" w:styleId="taxoboxclassification1">
    <w:name w:val="taxobox_classification1"/>
    <w:basedOn w:val="a3"/>
    <w:rsid w:val="00E80728"/>
    <w:pPr>
      <w:spacing w:before="100" w:beforeAutospacing="1" w:after="100" w:afterAutospacing="1"/>
    </w:pPr>
    <w:rPr>
      <w:i/>
      <w:iCs/>
    </w:rPr>
  </w:style>
  <w:style w:type="paragraph" w:customStyle="1" w:styleId="rnormal1">
    <w:name w:val="rnormal1"/>
    <w:basedOn w:val="a3"/>
    <w:rsid w:val="00E80728"/>
    <w:pPr>
      <w:spacing w:before="100" w:beforeAutospacing="1" w:after="100" w:afterAutospacing="1"/>
    </w:pPr>
  </w:style>
  <w:style w:type="paragraph" w:customStyle="1" w:styleId="imgtoogle1">
    <w:name w:val="img_toogle1"/>
    <w:basedOn w:val="a3"/>
    <w:rsid w:val="00E80728"/>
    <w:pPr>
      <w:spacing w:before="100" w:beforeAutospacing="1" w:after="100" w:afterAutospacing="1"/>
    </w:pPr>
  </w:style>
  <w:style w:type="paragraph" w:customStyle="1" w:styleId="atoogle1">
    <w:name w:val="a_toogle1"/>
    <w:basedOn w:val="a3"/>
    <w:rsid w:val="00E80728"/>
    <w:pPr>
      <w:spacing w:before="100" w:beforeAutospacing="1" w:after="100" w:afterAutospacing="1"/>
      <w:jc w:val="center"/>
    </w:pPr>
    <w:rPr>
      <w:sz w:val="23"/>
      <w:szCs w:val="23"/>
    </w:rPr>
  </w:style>
  <w:style w:type="paragraph" w:customStyle="1" w:styleId="geopoint1">
    <w:name w:val="geopoint1"/>
    <w:basedOn w:val="a3"/>
    <w:rsid w:val="00E80728"/>
    <w:pPr>
      <w:pBdr>
        <w:top w:val="single" w:sz="6" w:space="0" w:color="000000"/>
        <w:left w:val="single" w:sz="6" w:space="0" w:color="000000"/>
        <w:bottom w:val="single" w:sz="6" w:space="0" w:color="000000"/>
        <w:right w:val="single" w:sz="6" w:space="0" w:color="000000"/>
      </w:pBdr>
      <w:shd w:val="clear" w:color="auto" w:fill="FF0000"/>
      <w:spacing w:before="100" w:beforeAutospacing="1" w:after="100" w:afterAutospacing="1"/>
    </w:pPr>
    <w:rPr>
      <w:sz w:val="2"/>
      <w:szCs w:val="2"/>
    </w:rPr>
  </w:style>
  <w:style w:type="paragraph" w:customStyle="1" w:styleId="thumbinner2">
    <w:name w:val="thumbinner2"/>
    <w:basedOn w:val="a3"/>
    <w:rsid w:val="00E80728"/>
  </w:style>
  <w:style w:type="paragraph" w:customStyle="1" w:styleId="titre1">
    <w:name w:val="titre1"/>
    <w:basedOn w:val="a3"/>
    <w:rsid w:val="00E80728"/>
    <w:pPr>
      <w:spacing w:before="48" w:after="48"/>
      <w:jc w:val="center"/>
    </w:pPr>
  </w:style>
  <w:style w:type="paragraph" w:customStyle="1" w:styleId="e6e73">
    <w:name w:val="¶e6e7аголовок 3"/>
    <w:basedOn w:val="a3"/>
    <w:next w:val="a3"/>
    <w:rsid w:val="00E80728"/>
    <w:pPr>
      <w:keepNext/>
      <w:widowControl w:val="0"/>
      <w:tabs>
        <w:tab w:val="left" w:pos="794"/>
      </w:tabs>
      <w:snapToGrid w:val="0"/>
      <w:ind w:left="794" w:hanging="397"/>
    </w:pPr>
    <w:rPr>
      <w:rFonts w:ascii="Arial" w:hAnsi="Arial"/>
      <w:szCs w:val="20"/>
      <w:lang w:val="en-US"/>
    </w:rPr>
  </w:style>
  <w:style w:type="paragraph" w:customStyle="1" w:styleId="Normalnormal">
    <w:name w:val="Normal.normal"/>
    <w:rsid w:val="00E80728"/>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character" w:customStyle="1" w:styleId="afffffffffff0">
    <w:name w:val="Подпись к таблице_"/>
    <w:link w:val="afffffffffff1"/>
    <w:locked/>
    <w:rsid w:val="00E80728"/>
    <w:rPr>
      <w:sz w:val="17"/>
      <w:shd w:val="clear" w:color="auto" w:fill="FFFFFF"/>
    </w:rPr>
  </w:style>
  <w:style w:type="paragraph" w:customStyle="1" w:styleId="afffffffffff1">
    <w:name w:val="Подпись к таблице"/>
    <w:basedOn w:val="a3"/>
    <w:link w:val="afffffffffff0"/>
    <w:rsid w:val="00E80728"/>
    <w:pPr>
      <w:shd w:val="clear" w:color="auto" w:fill="FFFFFF"/>
      <w:spacing w:line="235" w:lineRule="exact"/>
      <w:ind w:firstLine="1400"/>
    </w:pPr>
    <w:rPr>
      <w:rFonts w:asciiTheme="minorHAnsi" w:eastAsiaTheme="minorHAnsi" w:hAnsiTheme="minorHAnsi" w:cstheme="minorBidi"/>
      <w:sz w:val="17"/>
      <w:szCs w:val="22"/>
      <w:shd w:val="clear" w:color="auto" w:fill="FFFFFF"/>
      <w:lang w:eastAsia="en-US"/>
    </w:rPr>
  </w:style>
  <w:style w:type="character" w:customStyle="1" w:styleId="6a">
    <w:name w:val="Основной текст (6)_"/>
    <w:link w:val="6b"/>
    <w:locked/>
    <w:rsid w:val="00E80728"/>
    <w:rPr>
      <w:sz w:val="14"/>
      <w:shd w:val="clear" w:color="auto" w:fill="FFFFFF"/>
    </w:rPr>
  </w:style>
  <w:style w:type="paragraph" w:customStyle="1" w:styleId="6b">
    <w:name w:val="Основной текст (6)"/>
    <w:basedOn w:val="a3"/>
    <w:link w:val="6a"/>
    <w:rsid w:val="00E80728"/>
    <w:pPr>
      <w:shd w:val="clear" w:color="auto" w:fill="FFFFFF"/>
      <w:spacing w:line="240" w:lineRule="atLeast"/>
      <w:jc w:val="both"/>
    </w:pPr>
    <w:rPr>
      <w:rFonts w:asciiTheme="minorHAnsi" w:eastAsiaTheme="minorHAnsi" w:hAnsiTheme="minorHAnsi" w:cstheme="minorBidi"/>
      <w:sz w:val="14"/>
      <w:szCs w:val="22"/>
      <w:shd w:val="clear" w:color="auto" w:fill="FFFFFF"/>
      <w:lang w:eastAsia="en-US"/>
    </w:rPr>
  </w:style>
  <w:style w:type="character" w:customStyle="1" w:styleId="nameautor4">
    <w:name w:val="name_autor4"/>
    <w:rsid w:val="00E80728"/>
    <w:rPr>
      <w:sz w:val="22"/>
    </w:rPr>
  </w:style>
  <w:style w:type="character" w:customStyle="1" w:styleId="useremail">
    <w:name w:val="useremail"/>
    <w:rsid w:val="00E80728"/>
    <w:rPr>
      <w:b/>
      <w:color w:val="555555"/>
    </w:rPr>
  </w:style>
  <w:style w:type="character" w:customStyle="1" w:styleId="sel1">
    <w:name w:val="sel1"/>
    <w:rsid w:val="00E80728"/>
    <w:rPr>
      <w:shd w:val="clear" w:color="auto" w:fill="000000"/>
    </w:rPr>
  </w:style>
  <w:style w:type="character" w:customStyle="1" w:styleId="1ffffffa">
    <w:name w:val="Основной текст + Курсив1"/>
    <w:rsid w:val="00E80728"/>
    <w:rPr>
      <w:rFonts w:ascii="SimSun" w:eastAsia="SimSun" w:hAnsi="SimSun"/>
      <w:i/>
      <w:lang w:val="ru-RU" w:eastAsia="zh-CN"/>
    </w:rPr>
  </w:style>
  <w:style w:type="character" w:customStyle="1" w:styleId="4b">
    <w:name w:val="Основной текст + Полужирный4"/>
    <w:aliases w:val="Курсив4,Основной текст + 12 pt4,Интервал 1 pt4"/>
    <w:rsid w:val="00E80728"/>
    <w:rPr>
      <w:rFonts w:ascii="Times New Roman" w:hAnsi="Times New Roman"/>
      <w:b/>
      <w:i/>
      <w:spacing w:val="0"/>
      <w:sz w:val="20"/>
    </w:rPr>
  </w:style>
  <w:style w:type="character" w:customStyle="1" w:styleId="sel11">
    <w:name w:val="sel11"/>
    <w:rsid w:val="00E80728"/>
    <w:rPr>
      <w:b/>
    </w:rPr>
  </w:style>
  <w:style w:type="character" w:customStyle="1" w:styleId="bodyouter">
    <w:name w:val="body_outer"/>
    <w:rsid w:val="00E80728"/>
  </w:style>
  <w:style w:type="character" w:customStyle="1" w:styleId="at3">
    <w:name w:val="at3"/>
    <w:rsid w:val="00E80728"/>
    <w:rPr>
      <w:b/>
      <w:i/>
      <w:color w:val="00008B"/>
      <w:u w:val="single"/>
    </w:rPr>
  </w:style>
  <w:style w:type="character" w:customStyle="1" w:styleId="417">
    <w:name w:val="Знак4 Знак Знак1"/>
    <w:locked/>
    <w:rsid w:val="00E80728"/>
    <w:rPr>
      <w:rFonts w:ascii="Arial" w:hAnsi="Arial"/>
      <w:b/>
      <w:kern w:val="32"/>
      <w:sz w:val="32"/>
      <w:lang w:val="ru-RU" w:eastAsia="ru-RU"/>
    </w:rPr>
  </w:style>
  <w:style w:type="character" w:customStyle="1" w:styleId="21f4">
    <w:name w:val="Знак2 Знак Знак1"/>
    <w:locked/>
    <w:rsid w:val="00E80728"/>
    <w:rPr>
      <w:b/>
      <w:sz w:val="27"/>
      <w:lang w:val="ru-RU" w:eastAsia="ru-RU"/>
    </w:rPr>
  </w:style>
  <w:style w:type="character" w:customStyle="1" w:styleId="ilad">
    <w:name w:val="il_ad"/>
    <w:rsid w:val="00E80728"/>
  </w:style>
  <w:style w:type="character" w:customStyle="1" w:styleId="tooltipextranews">
    <w:name w:val="tooltip_extranews"/>
    <w:rsid w:val="00E80728"/>
    <w:rPr>
      <w:rFonts w:ascii="Times New Roman" w:hAnsi="Times New Roman"/>
    </w:rPr>
  </w:style>
  <w:style w:type="character" w:customStyle="1" w:styleId="needref">
    <w:name w:val="need_ref"/>
    <w:rsid w:val="00E80728"/>
    <w:rPr>
      <w:rFonts w:ascii="Times New Roman" w:hAnsi="Times New Roman"/>
    </w:rPr>
  </w:style>
  <w:style w:type="character" w:customStyle="1" w:styleId="up">
    <w:name w:val="up"/>
    <w:rsid w:val="00E80728"/>
    <w:rPr>
      <w:rFonts w:ascii="Times New Roman" w:hAnsi="Times New Roman"/>
    </w:rPr>
  </w:style>
  <w:style w:type="character" w:customStyle="1" w:styleId="down">
    <w:name w:val="down"/>
    <w:rsid w:val="00E80728"/>
    <w:rPr>
      <w:rFonts w:ascii="Times New Roman" w:hAnsi="Times New Roman"/>
    </w:rPr>
  </w:style>
  <w:style w:type="character" w:customStyle="1" w:styleId="ref">
    <w:name w:val="ref"/>
    <w:rsid w:val="00E80728"/>
    <w:rPr>
      <w:rFonts w:ascii="Times New Roman" w:hAnsi="Times New Roman"/>
    </w:rPr>
  </w:style>
  <w:style w:type="character" w:customStyle="1" w:styleId="up1">
    <w:name w:val="up1"/>
    <w:rsid w:val="00E80728"/>
    <w:rPr>
      <w:rFonts w:ascii="Times New Roman" w:hAnsi="Times New Roman"/>
      <w:color w:val="0645AD"/>
    </w:rPr>
  </w:style>
  <w:style w:type="character" w:customStyle="1" w:styleId="down1">
    <w:name w:val="down1"/>
    <w:rsid w:val="00E80728"/>
    <w:rPr>
      <w:rFonts w:ascii="Times New Roman" w:hAnsi="Times New Roman"/>
      <w:color w:val="0645AD"/>
    </w:rPr>
  </w:style>
  <w:style w:type="character" w:customStyle="1" w:styleId="up2">
    <w:name w:val="up2"/>
    <w:rsid w:val="00E80728"/>
    <w:rPr>
      <w:rFonts w:ascii="Times New Roman" w:hAnsi="Times New Roman"/>
      <w:vanish/>
    </w:rPr>
  </w:style>
  <w:style w:type="character" w:customStyle="1" w:styleId="down2">
    <w:name w:val="down2"/>
    <w:rsid w:val="00E80728"/>
    <w:rPr>
      <w:rFonts w:ascii="Times New Roman" w:hAnsi="Times New Roman"/>
      <w:vanish/>
    </w:rPr>
  </w:style>
  <w:style w:type="character" w:customStyle="1" w:styleId="toctoggle">
    <w:name w:val="toctoggle"/>
    <w:rsid w:val="00E80728"/>
    <w:rPr>
      <w:rFonts w:ascii="Times New Roman" w:hAnsi="Times New Roman"/>
    </w:rPr>
  </w:style>
  <w:style w:type="character" w:customStyle="1" w:styleId="tocnumber">
    <w:name w:val="tocnumber"/>
    <w:rsid w:val="00E80728"/>
    <w:rPr>
      <w:rFonts w:ascii="Times New Roman" w:hAnsi="Times New Roman"/>
    </w:rPr>
  </w:style>
  <w:style w:type="character" w:customStyle="1" w:styleId="romain1">
    <w:name w:val="romain1"/>
    <w:rsid w:val="00E80728"/>
    <w:rPr>
      <w:rFonts w:ascii="Times New Roman" w:hAnsi="Times New Roman"/>
      <w:smallCaps/>
    </w:rPr>
  </w:style>
  <w:style w:type="character" w:customStyle="1" w:styleId="editsection2">
    <w:name w:val="editsection2"/>
    <w:rsid w:val="00E80728"/>
    <w:rPr>
      <w:rFonts w:ascii="Times New Roman" w:hAnsi="Times New Roman"/>
    </w:rPr>
  </w:style>
  <w:style w:type="character" w:customStyle="1" w:styleId="mw-headline2">
    <w:name w:val="mw-headline2"/>
    <w:rsid w:val="00E80728"/>
    <w:rPr>
      <w:rFonts w:ascii="Times New Roman" w:hAnsi="Times New Roman"/>
    </w:rPr>
  </w:style>
  <w:style w:type="character" w:customStyle="1" w:styleId="750">
    <w:name w:val="Основной текст (7)5"/>
    <w:rsid w:val="00E80728"/>
    <w:rPr>
      <w:rFonts w:ascii="Times New Roman" w:hAnsi="Times New Roman"/>
      <w:spacing w:val="0"/>
      <w:sz w:val="20"/>
    </w:rPr>
  </w:style>
  <w:style w:type="character" w:customStyle="1" w:styleId="term1">
    <w:name w:val="term1"/>
    <w:rsid w:val="00E80728"/>
    <w:rPr>
      <w:b/>
      <w:i/>
      <w:color w:val="121F48"/>
    </w:rPr>
  </w:style>
  <w:style w:type="character" w:customStyle="1" w:styleId="fontstyle290">
    <w:name w:val="fontstyle29"/>
    <w:rsid w:val="00E80728"/>
    <w:rPr>
      <w:rFonts w:ascii="Times New Roman" w:hAnsi="Times New Roman"/>
    </w:rPr>
  </w:style>
  <w:style w:type="character" w:customStyle="1" w:styleId="4c">
    <w:name w:val="Знак4 Знак Знак"/>
    <w:locked/>
    <w:rsid w:val="00E80728"/>
    <w:rPr>
      <w:rFonts w:ascii="Arial" w:hAnsi="Arial"/>
      <w:b/>
      <w:kern w:val="32"/>
      <w:sz w:val="32"/>
      <w:lang w:val="ru-RU" w:eastAsia="ru-RU"/>
    </w:rPr>
  </w:style>
  <w:style w:type="character" w:customStyle="1" w:styleId="2fff7">
    <w:name w:val="Знак2 Знак Знак"/>
    <w:semiHidden/>
    <w:locked/>
    <w:rsid w:val="00E80728"/>
    <w:rPr>
      <w:rFonts w:ascii="Arial" w:hAnsi="Arial"/>
      <w:b/>
      <w:sz w:val="26"/>
      <w:lang w:val="ru-RU" w:eastAsia="ru-RU"/>
    </w:rPr>
  </w:style>
  <w:style w:type="character" w:customStyle="1" w:styleId="-FN0">
    <w:name w:val="Текст сноски-FN Знак Знак Знак"/>
    <w:semiHidden/>
    <w:locked/>
    <w:rsid w:val="00E80728"/>
    <w:rPr>
      <w:lang w:eastAsia="ru-RU"/>
    </w:rPr>
  </w:style>
  <w:style w:type="character" w:customStyle="1" w:styleId="style50">
    <w:name w:val="style5"/>
    <w:rsid w:val="00E80728"/>
  </w:style>
  <w:style w:type="character" w:customStyle="1" w:styleId="721">
    <w:name w:val="Основной текст (7)2"/>
    <w:rsid w:val="00E80728"/>
    <w:rPr>
      <w:rFonts w:ascii="Times New Roman" w:hAnsi="Times New Roman"/>
      <w:spacing w:val="0"/>
      <w:sz w:val="20"/>
    </w:rPr>
  </w:style>
  <w:style w:type="character" w:customStyle="1" w:styleId="760">
    <w:name w:val="Основной текст (7)6"/>
    <w:rsid w:val="00E80728"/>
    <w:rPr>
      <w:rFonts w:ascii="Times New Roman" w:hAnsi="Times New Roman"/>
      <w:spacing w:val="0"/>
      <w:sz w:val="20"/>
    </w:rPr>
  </w:style>
  <w:style w:type="character" w:customStyle="1" w:styleId="Absatz-Standardschriftart">
    <w:name w:val="Absatz-Standardschriftart"/>
    <w:rsid w:val="00E80728"/>
  </w:style>
  <w:style w:type="character" w:customStyle="1" w:styleId="WW-Absatz-Standardschriftart">
    <w:name w:val="WW-Absatz-Standardschriftart"/>
    <w:rsid w:val="00E80728"/>
  </w:style>
  <w:style w:type="character" w:customStyle="1" w:styleId="FontStyle23">
    <w:name w:val="Font Style23"/>
    <w:rsid w:val="00E80728"/>
    <w:rPr>
      <w:rFonts w:ascii="Times New Roman" w:hAnsi="Times New Roman"/>
      <w:b/>
      <w:sz w:val="20"/>
    </w:rPr>
  </w:style>
  <w:style w:type="character" w:customStyle="1" w:styleId="b-serp-urlitem">
    <w:name w:val="b-serp-url__item"/>
    <w:rsid w:val="00E80728"/>
    <w:rPr>
      <w:rFonts w:ascii="Times New Roman" w:hAnsi="Times New Roman"/>
    </w:rPr>
  </w:style>
  <w:style w:type="character" w:customStyle="1" w:styleId="79">
    <w:name w:val="Основной текст (7)9"/>
    <w:rsid w:val="00E80728"/>
    <w:rPr>
      <w:rFonts w:ascii="Times New Roman" w:hAnsi="Times New Roman"/>
      <w:spacing w:val="0"/>
      <w:sz w:val="20"/>
    </w:rPr>
  </w:style>
  <w:style w:type="character" w:customStyle="1" w:styleId="afffffffffff2">
    <w:name w:val="пример"/>
    <w:rsid w:val="00E80728"/>
    <w:rPr>
      <w:rFonts w:ascii="Times New Roman" w:hAnsi="Times New Roman"/>
    </w:rPr>
  </w:style>
  <w:style w:type="character" w:customStyle="1" w:styleId="first-letter">
    <w:name w:val="first-letter"/>
    <w:rsid w:val="00E80728"/>
  </w:style>
  <w:style w:type="character" w:customStyle="1" w:styleId="indicateur-langue1">
    <w:name w:val="indicateur-langue1"/>
    <w:rsid w:val="00E80728"/>
    <w:rPr>
      <w:rFonts w:ascii="Courier New" w:hAnsi="Courier New"/>
      <w:b/>
      <w:sz w:val="24"/>
    </w:rPr>
  </w:style>
  <w:style w:type="character" w:customStyle="1" w:styleId="italique1">
    <w:name w:val="italique1"/>
    <w:rsid w:val="00E80728"/>
    <w:rPr>
      <w:i/>
    </w:rPr>
  </w:style>
  <w:style w:type="character" w:customStyle="1" w:styleId="hl21">
    <w:name w:val="hl21"/>
    <w:rsid w:val="00E80728"/>
    <w:rPr>
      <w:b/>
      <w:sz w:val="24"/>
    </w:rPr>
  </w:style>
  <w:style w:type="character" w:customStyle="1" w:styleId="m1">
    <w:name w:val="m1"/>
    <w:rsid w:val="00E80728"/>
    <w:rPr>
      <w:rFonts w:ascii="Tahoma" w:hAnsi="Tahoma"/>
      <w:sz w:val="18"/>
      <w:u w:val="none"/>
    </w:rPr>
  </w:style>
  <w:style w:type="character" w:customStyle="1" w:styleId="trd12">
    <w:name w:val="trd12"/>
    <w:rsid w:val="00E80728"/>
  </w:style>
  <w:style w:type="character" w:customStyle="1" w:styleId="mr1">
    <w:name w:val="mr1"/>
    <w:rsid w:val="00E80728"/>
    <w:rPr>
      <w:rFonts w:ascii="Tahoma" w:hAnsi="Tahoma"/>
      <w:color w:val="800000"/>
      <w:sz w:val="18"/>
      <w:u w:val="none"/>
    </w:rPr>
  </w:style>
  <w:style w:type="character" w:customStyle="1" w:styleId="trd121">
    <w:name w:val="trd121"/>
    <w:rsid w:val="00E80728"/>
    <w:rPr>
      <w:rFonts w:ascii="Arial" w:hAnsi="Arial"/>
      <w:b/>
      <w:color w:val="800000"/>
      <w:sz w:val="18"/>
      <w:u w:val="none"/>
    </w:rPr>
  </w:style>
  <w:style w:type="character" w:customStyle="1" w:styleId="hlnormal">
    <w:name w:val="hlnormal"/>
    <w:rsid w:val="00E80728"/>
  </w:style>
  <w:style w:type="character" w:customStyle="1" w:styleId="bod1">
    <w:name w:val="bod1"/>
    <w:rsid w:val="00E80728"/>
  </w:style>
  <w:style w:type="paragraph" w:customStyle="1" w:styleId="914">
    <w:name w:val="Знак91"/>
    <w:basedOn w:val="a3"/>
    <w:rsid w:val="00E80728"/>
    <w:pPr>
      <w:spacing w:after="160" w:line="240" w:lineRule="exact"/>
    </w:pPr>
    <w:rPr>
      <w:rFonts w:ascii="Verdana" w:hAnsi="Verdana"/>
      <w:lang w:val="en-US" w:eastAsia="en-US"/>
    </w:rPr>
  </w:style>
  <w:style w:type="character" w:customStyle="1" w:styleId="4112">
    <w:name w:val="Знак4 Знак Знак11"/>
    <w:aliases w:val="Основной текст с отступом Знак12,Знак Знак4 Знак11,Заголовок 1 Знак Знак12,Знак7 Знак Знак1 Знак12,Заголовок 1 Знак Знак Знак5 Знак11,Знак Заголовок 1 Знак Знак3 Знак11,Знак7 Знак Знак Знак Знак2 Знак3,текст Знак12"/>
    <w:locked/>
    <w:rsid w:val="00E80728"/>
    <w:rPr>
      <w:rFonts w:ascii="Arial" w:hAnsi="Arial"/>
      <w:b/>
      <w:kern w:val="32"/>
      <w:sz w:val="32"/>
      <w:lang w:val="ru-RU" w:eastAsia="ru-RU"/>
    </w:rPr>
  </w:style>
  <w:style w:type="character" w:customStyle="1" w:styleId="2114">
    <w:name w:val="Знак2 Знак Знак11"/>
    <w:locked/>
    <w:rsid w:val="00E80728"/>
    <w:rPr>
      <w:b/>
      <w:sz w:val="27"/>
      <w:lang w:val="ru-RU" w:eastAsia="ru-RU"/>
    </w:rPr>
  </w:style>
  <w:style w:type="character" w:customStyle="1" w:styleId="422">
    <w:name w:val="Знак4 Знак Знак2"/>
    <w:locked/>
    <w:rsid w:val="00E80728"/>
    <w:rPr>
      <w:rFonts w:ascii="Arial" w:hAnsi="Arial"/>
      <w:b/>
      <w:kern w:val="32"/>
      <w:sz w:val="32"/>
      <w:lang w:val="ru-RU" w:eastAsia="ru-RU"/>
    </w:rPr>
  </w:style>
  <w:style w:type="character" w:customStyle="1" w:styleId="22b">
    <w:name w:val="Знак2 Знак Знак2"/>
    <w:locked/>
    <w:rsid w:val="00E80728"/>
    <w:rPr>
      <w:rFonts w:ascii="Arial" w:hAnsi="Arial"/>
      <w:b/>
      <w:sz w:val="26"/>
      <w:lang w:val="ru-RU" w:eastAsia="ru-RU"/>
    </w:rPr>
  </w:style>
  <w:style w:type="character" w:customStyle="1" w:styleId="spellingerror">
    <w:name w:val="spellingerror"/>
    <w:rsid w:val="00E80728"/>
  </w:style>
  <w:style w:type="character" w:customStyle="1" w:styleId="contextualspellingandgrammarerror">
    <w:name w:val="contextualspellingandgrammarerror"/>
    <w:rsid w:val="00E80728"/>
  </w:style>
  <w:style w:type="character" w:customStyle="1" w:styleId="normaltextrun1">
    <w:name w:val="normaltextrun1"/>
    <w:rsid w:val="00E80728"/>
  </w:style>
  <w:style w:type="character" w:customStyle="1" w:styleId="eop">
    <w:name w:val="eop"/>
    <w:rsid w:val="00E80728"/>
  </w:style>
  <w:style w:type="character" w:customStyle="1" w:styleId="PlainTextChar2">
    <w:name w:val="Plain Text Char2"/>
    <w:aliases w:val="Heading 12 Char1,Знак3 Char,Plain Text Char21,Heading 12 Char12"/>
    <w:locked/>
    <w:rsid w:val="00E80728"/>
    <w:rPr>
      <w:rFonts w:ascii="Courier New" w:hAnsi="Courier New"/>
      <w:sz w:val="20"/>
    </w:rPr>
  </w:style>
  <w:style w:type="character" w:customStyle="1" w:styleId="FontStyle182">
    <w:name w:val="Font Style182"/>
    <w:rsid w:val="00E80728"/>
    <w:rPr>
      <w:rFonts w:ascii="Times New Roman" w:hAnsi="Times New Roman"/>
      <w:sz w:val="18"/>
    </w:rPr>
  </w:style>
  <w:style w:type="character" w:customStyle="1" w:styleId="CommentTextChar2">
    <w:name w:val="Comment Text Char2"/>
    <w:locked/>
    <w:rsid w:val="00E80728"/>
  </w:style>
  <w:style w:type="character" w:customStyle="1" w:styleId="HeaderChar2">
    <w:name w:val="Header Char2"/>
    <w:locked/>
    <w:rsid w:val="00E80728"/>
    <w:rPr>
      <w:sz w:val="24"/>
    </w:rPr>
  </w:style>
  <w:style w:type="character" w:customStyle="1" w:styleId="FooterChar2">
    <w:name w:val="Footer Char2"/>
    <w:locked/>
    <w:rsid w:val="00E80728"/>
    <w:rPr>
      <w:sz w:val="24"/>
    </w:rPr>
  </w:style>
  <w:style w:type="character" w:customStyle="1" w:styleId="EndnoteTextChar2">
    <w:name w:val="Endnote Text Char2"/>
    <w:locked/>
    <w:rsid w:val="00E80728"/>
    <w:rPr>
      <w:color w:val="000000"/>
      <w:sz w:val="24"/>
    </w:rPr>
  </w:style>
  <w:style w:type="character" w:customStyle="1" w:styleId="MacroTextChar1">
    <w:name w:val="Macro Text Char1"/>
    <w:locked/>
    <w:rsid w:val="00E80728"/>
    <w:rPr>
      <w:rFonts w:ascii="Courier New" w:hAnsi="Courier New"/>
      <w:sz w:val="22"/>
      <w:lang w:val="en-US" w:eastAsia="en-US"/>
    </w:rPr>
  </w:style>
  <w:style w:type="character" w:customStyle="1" w:styleId="TitleChar2">
    <w:name w:val="Title Char2"/>
    <w:locked/>
    <w:rsid w:val="00E80728"/>
    <w:rPr>
      <w:sz w:val="24"/>
      <w:lang w:val="en-US"/>
    </w:rPr>
  </w:style>
  <w:style w:type="character" w:customStyle="1" w:styleId="SubtitleChar2">
    <w:name w:val="Subtitle Char2"/>
    <w:locked/>
    <w:rsid w:val="00E80728"/>
    <w:rPr>
      <w:rFonts w:ascii="PragmaticaCTT" w:hAnsi="PragmaticaCTT"/>
      <w:b/>
      <w:sz w:val="24"/>
    </w:rPr>
  </w:style>
  <w:style w:type="character" w:customStyle="1" w:styleId="BodyTextFirstIndentChar2">
    <w:name w:val="Body Text First Indent Char2"/>
    <w:locked/>
    <w:rsid w:val="00E80728"/>
    <w:rPr>
      <w:rFonts w:ascii="Times New Roman" w:hAnsi="Times New Roman"/>
      <w:sz w:val="24"/>
      <w:lang w:eastAsia="ru-RU"/>
    </w:rPr>
  </w:style>
  <w:style w:type="character" w:customStyle="1" w:styleId="BodyTextIndent2Char2">
    <w:name w:val="Body Text Indent 2 Char2"/>
    <w:locked/>
    <w:rsid w:val="00E80728"/>
    <w:rPr>
      <w:sz w:val="24"/>
    </w:rPr>
  </w:style>
  <w:style w:type="character" w:customStyle="1" w:styleId="BodyTextIndent3Char2">
    <w:name w:val="Body Text Indent 3 Char2"/>
    <w:locked/>
    <w:rsid w:val="00E80728"/>
    <w:rPr>
      <w:sz w:val="16"/>
    </w:rPr>
  </w:style>
  <w:style w:type="character" w:customStyle="1" w:styleId="DocumentMapChar2">
    <w:name w:val="Document Map Char2"/>
    <w:locked/>
    <w:rsid w:val="00E80728"/>
    <w:rPr>
      <w:rFonts w:ascii="Tahoma" w:hAnsi="Tahoma"/>
    </w:rPr>
  </w:style>
  <w:style w:type="character" w:customStyle="1" w:styleId="BalloonTextChar2">
    <w:name w:val="Balloon Text Char2"/>
    <w:locked/>
    <w:rsid w:val="00E80728"/>
    <w:rPr>
      <w:rFonts w:ascii="Tahoma" w:hAnsi="Tahoma"/>
      <w:sz w:val="16"/>
    </w:rPr>
  </w:style>
  <w:style w:type="character" w:customStyle="1" w:styleId="NoSpacingChar3">
    <w:name w:val="No Spacing Char3"/>
    <w:locked/>
    <w:rsid w:val="00E80728"/>
    <w:rPr>
      <w:sz w:val="22"/>
      <w:lang w:val="en-US" w:eastAsia="en-US"/>
    </w:rPr>
  </w:style>
  <w:style w:type="paragraph" w:customStyle="1" w:styleId="12d">
    <w:name w:val="Подзаголовок12"/>
    <w:basedOn w:val="a3"/>
    <w:rsid w:val="00E80728"/>
    <w:pPr>
      <w:spacing w:line="312" w:lineRule="auto"/>
    </w:pPr>
    <w:rPr>
      <w:rFonts w:ascii="Arial" w:hAnsi="Arial" w:cs="Arial"/>
      <w:b/>
      <w:bCs/>
      <w:color w:val="000000"/>
      <w:sz w:val="20"/>
      <w:szCs w:val="20"/>
    </w:rPr>
  </w:style>
  <w:style w:type="character" w:customStyle="1" w:styleId="afffffffffff3">
    <w:name w:val="Заголовок Знак"/>
    <w:aliases w:val="Название Знак5"/>
    <w:locked/>
    <w:rsid w:val="00E80728"/>
    <w:rPr>
      <w:rFonts w:ascii="Times New Roman" w:hAnsi="Times New Roman"/>
      <w:sz w:val="24"/>
      <w:lang w:val="en-US"/>
    </w:rPr>
  </w:style>
  <w:style w:type="character" w:customStyle="1" w:styleId="1ffffffb">
    <w:name w:val="Заголовок Знак1"/>
    <w:rsid w:val="00E80728"/>
    <w:rPr>
      <w:rFonts w:ascii="Calibri Light" w:hAnsi="Calibri Light"/>
      <w:spacing w:val="-10"/>
      <w:kern w:val="28"/>
      <w:sz w:val="56"/>
      <w:lang w:eastAsia="ru-RU"/>
    </w:rPr>
  </w:style>
  <w:style w:type="character" w:customStyle="1" w:styleId="QuoteChar4">
    <w:name w:val="Quote Char4"/>
    <w:link w:val="22c"/>
    <w:locked/>
    <w:rsid w:val="00E80728"/>
    <w:rPr>
      <w:i/>
      <w:color w:val="000000"/>
    </w:rPr>
  </w:style>
  <w:style w:type="paragraph" w:customStyle="1" w:styleId="22c">
    <w:name w:val="Цитата 22"/>
    <w:basedOn w:val="a3"/>
    <w:next w:val="a3"/>
    <w:link w:val="QuoteChar4"/>
    <w:rsid w:val="00E80728"/>
    <w:pPr>
      <w:spacing w:before="100" w:beforeAutospacing="1" w:after="100" w:afterAutospacing="1"/>
      <w:ind w:left="864" w:right="864"/>
      <w:jc w:val="center"/>
    </w:pPr>
    <w:rPr>
      <w:rFonts w:asciiTheme="minorHAnsi" w:eastAsiaTheme="minorHAnsi" w:hAnsiTheme="minorHAnsi" w:cstheme="minorBidi"/>
      <w:i/>
      <w:color w:val="000000"/>
      <w:sz w:val="22"/>
      <w:szCs w:val="22"/>
      <w:lang w:eastAsia="en-US"/>
    </w:rPr>
  </w:style>
  <w:style w:type="character" w:customStyle="1" w:styleId="QuoteChar7">
    <w:name w:val="Quote Char7"/>
    <w:locked/>
    <w:rsid w:val="00E80728"/>
    <w:rPr>
      <w:rFonts w:ascii="Calibri" w:hAnsi="Calibri" w:cs="Times New Roman"/>
      <w:i/>
      <w:color w:val="000000"/>
      <w:sz w:val="20"/>
      <w:szCs w:val="20"/>
    </w:rPr>
  </w:style>
  <w:style w:type="character" w:customStyle="1" w:styleId="IntenseQuoteChar4">
    <w:name w:val="Intense Quote Char4"/>
    <w:link w:val="2fff8"/>
    <w:locked/>
    <w:rsid w:val="00E80728"/>
    <w:rPr>
      <w:b/>
      <w:i/>
      <w:color w:val="4F81BD"/>
    </w:rPr>
  </w:style>
  <w:style w:type="paragraph" w:customStyle="1" w:styleId="2fff8">
    <w:name w:val="Выделенная цитата2"/>
    <w:basedOn w:val="a3"/>
    <w:next w:val="a3"/>
    <w:link w:val="IntenseQuoteChar4"/>
    <w:rsid w:val="00E80728"/>
    <w:pPr>
      <w:pBdr>
        <w:top w:val="single" w:sz="4" w:space="10" w:color="5B9BD5"/>
        <w:bottom w:val="single" w:sz="4" w:space="10" w:color="5B9BD5"/>
      </w:pBdr>
      <w:spacing w:before="100" w:beforeAutospacing="1" w:after="100" w:afterAutospacing="1"/>
      <w:ind w:left="864" w:right="864"/>
      <w:jc w:val="center"/>
    </w:pPr>
    <w:rPr>
      <w:rFonts w:asciiTheme="minorHAnsi" w:eastAsiaTheme="minorHAnsi" w:hAnsiTheme="minorHAnsi" w:cstheme="minorBidi"/>
      <w:b/>
      <w:i/>
      <w:color w:val="4F81BD"/>
      <w:sz w:val="22"/>
      <w:szCs w:val="22"/>
      <w:lang w:eastAsia="en-US"/>
    </w:rPr>
  </w:style>
  <w:style w:type="character" w:customStyle="1" w:styleId="IntenseQuoteChar8">
    <w:name w:val="Intense Quote Char8"/>
    <w:locked/>
    <w:rsid w:val="00E80728"/>
    <w:rPr>
      <w:rFonts w:ascii="Calibri" w:hAnsi="Calibri" w:cs="Times New Roman"/>
      <w:b/>
      <w:i/>
      <w:color w:val="4F81BD"/>
      <w:sz w:val="20"/>
      <w:szCs w:val="20"/>
    </w:rPr>
  </w:style>
  <w:style w:type="character" w:customStyle="1" w:styleId="5510">
    <w:name w:val="Знак Знак551"/>
    <w:locked/>
    <w:rsid w:val="00E80728"/>
    <w:rPr>
      <w:sz w:val="24"/>
      <w:lang w:val="ru-RU" w:eastAsia="ru-RU"/>
    </w:rPr>
  </w:style>
  <w:style w:type="character" w:customStyle="1" w:styleId="6510">
    <w:name w:val="Знак Знак651"/>
    <w:locked/>
    <w:rsid w:val="00E80728"/>
    <w:rPr>
      <w:b/>
      <w:sz w:val="27"/>
      <w:lang w:val="ru-RU" w:eastAsia="ru-RU"/>
    </w:rPr>
  </w:style>
  <w:style w:type="character" w:customStyle="1" w:styleId="6410">
    <w:name w:val="Знак Знак641"/>
    <w:locked/>
    <w:rsid w:val="00E80728"/>
    <w:rPr>
      <w:b/>
      <w:sz w:val="28"/>
      <w:lang w:val="ru-RU" w:eastAsia="ru-RU"/>
    </w:rPr>
  </w:style>
  <w:style w:type="character" w:customStyle="1" w:styleId="631">
    <w:name w:val="Знак Знак631"/>
    <w:locked/>
    <w:rsid w:val="00E80728"/>
    <w:rPr>
      <w:b/>
      <w:i/>
      <w:sz w:val="26"/>
      <w:lang w:val="ru-RU" w:eastAsia="ru-RU"/>
    </w:rPr>
  </w:style>
  <w:style w:type="character" w:customStyle="1" w:styleId="6210">
    <w:name w:val="Знак Знак621"/>
    <w:locked/>
    <w:rsid w:val="00E80728"/>
    <w:rPr>
      <w:sz w:val="24"/>
      <w:lang w:val="ru-RU" w:eastAsia="ru-RU"/>
    </w:rPr>
  </w:style>
  <w:style w:type="character" w:customStyle="1" w:styleId="6010">
    <w:name w:val="Знак Знак601"/>
    <w:locked/>
    <w:rsid w:val="00E80728"/>
    <w:rPr>
      <w:i/>
      <w:sz w:val="24"/>
      <w:lang w:val="ru-RU" w:eastAsia="ru-RU"/>
    </w:rPr>
  </w:style>
  <w:style w:type="character" w:customStyle="1" w:styleId="591">
    <w:name w:val="Знак Знак591"/>
    <w:locked/>
    <w:rsid w:val="00E80728"/>
    <w:rPr>
      <w:rFonts w:ascii="Arial" w:hAnsi="Arial"/>
      <w:sz w:val="22"/>
      <w:lang w:val="ru-RU" w:eastAsia="ru-RU"/>
    </w:rPr>
  </w:style>
  <w:style w:type="character" w:customStyle="1" w:styleId="5810">
    <w:name w:val="Знак Знак581"/>
    <w:locked/>
    <w:rsid w:val="00E80728"/>
    <w:rPr>
      <w:rFonts w:ascii="Courier New" w:hAnsi="Courier New"/>
      <w:lang w:val="ru-RU" w:eastAsia="ru-RU"/>
    </w:rPr>
  </w:style>
  <w:style w:type="character" w:customStyle="1" w:styleId="5710">
    <w:name w:val="Знак Знак571"/>
    <w:locked/>
    <w:rsid w:val="00E80728"/>
    <w:rPr>
      <w:lang w:val="ru-RU" w:eastAsia="ru-RU"/>
    </w:rPr>
  </w:style>
  <w:style w:type="character" w:customStyle="1" w:styleId="5610">
    <w:name w:val="Знак Знак561"/>
    <w:locked/>
    <w:rsid w:val="00E80728"/>
    <w:rPr>
      <w:sz w:val="24"/>
      <w:lang w:val="ru-RU" w:eastAsia="ru-RU"/>
    </w:rPr>
  </w:style>
  <w:style w:type="character" w:customStyle="1" w:styleId="5410">
    <w:name w:val="Знак Знак541"/>
    <w:locked/>
    <w:rsid w:val="00E80728"/>
    <w:rPr>
      <w:sz w:val="24"/>
      <w:lang w:val="en-US" w:eastAsia="ru-RU"/>
    </w:rPr>
  </w:style>
  <w:style w:type="character" w:customStyle="1" w:styleId="6710">
    <w:name w:val="Знак Знак671"/>
    <w:rsid w:val="00E80728"/>
    <w:rPr>
      <w:rFonts w:ascii="Arial" w:hAnsi="Arial"/>
      <w:b/>
      <w:sz w:val="26"/>
    </w:rPr>
  </w:style>
  <w:style w:type="character" w:customStyle="1" w:styleId="6610">
    <w:name w:val="Знак Знак661"/>
    <w:rsid w:val="00E80728"/>
    <w:rPr>
      <w:b/>
      <w:sz w:val="28"/>
    </w:rPr>
  </w:style>
  <w:style w:type="character" w:customStyle="1" w:styleId="7010">
    <w:name w:val="Знак Знак701"/>
    <w:rsid w:val="00E80728"/>
    <w:rPr>
      <w:rFonts w:ascii="Arial" w:hAnsi="Arial"/>
      <w:b/>
      <w:sz w:val="26"/>
    </w:rPr>
  </w:style>
  <w:style w:type="character" w:customStyle="1" w:styleId="691">
    <w:name w:val="Знак Знак691"/>
    <w:rsid w:val="00E80728"/>
    <w:rPr>
      <w:b/>
      <w:sz w:val="28"/>
    </w:rPr>
  </w:style>
  <w:style w:type="character" w:customStyle="1" w:styleId="681">
    <w:name w:val="Знак Знак681"/>
    <w:rsid w:val="00E80728"/>
    <w:rPr>
      <w:b/>
      <w:i/>
      <w:sz w:val="26"/>
    </w:rPr>
  </w:style>
  <w:style w:type="character" w:customStyle="1" w:styleId="2fff9">
    <w:name w:val="Текст сноски Знак2"/>
    <w:semiHidden/>
    <w:rsid w:val="00E80728"/>
    <w:rPr>
      <w:rFonts w:ascii="Times New Roman" w:hAnsi="Times New Roman"/>
      <w:sz w:val="20"/>
    </w:rPr>
  </w:style>
  <w:style w:type="paragraph" w:customStyle="1" w:styleId="3fd">
    <w:name w:val="3"/>
    <w:basedOn w:val="a3"/>
    <w:next w:val="114"/>
    <w:rsid w:val="00E80728"/>
    <w:pPr>
      <w:jc w:val="center"/>
    </w:pPr>
    <w:rPr>
      <w:sz w:val="28"/>
      <w:lang w:val="en-US"/>
    </w:rPr>
  </w:style>
  <w:style w:type="paragraph" w:customStyle="1" w:styleId="3fe">
    <w:name w:val="Абзац списка3"/>
    <w:basedOn w:val="a3"/>
    <w:link w:val="ListParagraphChar3"/>
    <w:rsid w:val="00E80728"/>
    <w:pPr>
      <w:ind w:left="708"/>
    </w:pPr>
    <w:rPr>
      <w:sz w:val="20"/>
      <w:szCs w:val="20"/>
    </w:rPr>
  </w:style>
  <w:style w:type="character" w:customStyle="1" w:styleId="ListParagraphChar3">
    <w:name w:val="List Paragraph Char3"/>
    <w:link w:val="3fe"/>
    <w:locked/>
    <w:rsid w:val="00E80728"/>
    <w:rPr>
      <w:rFonts w:ascii="Times New Roman" w:eastAsia="Times New Roman" w:hAnsi="Times New Roman" w:cs="Times New Roman"/>
      <w:sz w:val="20"/>
      <w:szCs w:val="20"/>
      <w:lang w:eastAsia="ru-RU"/>
    </w:rPr>
  </w:style>
  <w:style w:type="paragraph" w:customStyle="1" w:styleId="5a">
    <w:name w:val="Обычный5"/>
    <w:rsid w:val="00E80728"/>
    <w:pPr>
      <w:widowControl w:val="0"/>
      <w:snapToGrid w:val="0"/>
      <w:spacing w:before="100" w:after="100" w:line="240" w:lineRule="auto"/>
    </w:pPr>
    <w:rPr>
      <w:rFonts w:ascii="Times New Roman" w:eastAsia="Times New Roman" w:hAnsi="Times New Roman" w:cs="Times New Roman"/>
      <w:sz w:val="24"/>
      <w:szCs w:val="20"/>
      <w:lang w:eastAsia="ru-RU"/>
    </w:rPr>
  </w:style>
  <w:style w:type="character" w:customStyle="1" w:styleId="285">
    <w:name w:val="Знак Знак285"/>
    <w:locked/>
    <w:rsid w:val="00E80728"/>
    <w:rPr>
      <w:rFonts w:ascii="Times New Roman" w:hAnsi="Times New Roman"/>
    </w:rPr>
  </w:style>
  <w:style w:type="paragraph" w:customStyle="1" w:styleId="msonormal0">
    <w:name w:val="msonormal"/>
    <w:basedOn w:val="a3"/>
    <w:rsid w:val="00E80728"/>
    <w:pPr>
      <w:spacing w:before="100" w:beforeAutospacing="1" w:after="100" w:afterAutospacing="1"/>
    </w:pPr>
  </w:style>
  <w:style w:type="table" w:customStyle="1" w:styleId="2fffa">
    <w:name w:val="Сетка таблицы2"/>
    <w:rsid w:val="00E80728"/>
    <w:pPr>
      <w:widowControl w:val="0"/>
      <w:spacing w:after="0" w:line="240" w:lineRule="atLeast"/>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SpacingChar2">
    <w:name w:val="No Spacing Char2"/>
    <w:link w:val="2fffb"/>
    <w:locked/>
    <w:rsid w:val="00E80728"/>
    <w:rPr>
      <w:lang w:val="en-US"/>
    </w:rPr>
  </w:style>
  <w:style w:type="paragraph" w:customStyle="1" w:styleId="2fffb">
    <w:name w:val="Без интервала2"/>
    <w:link w:val="NoSpacingChar2"/>
    <w:rsid w:val="00E80728"/>
    <w:pPr>
      <w:spacing w:beforeAutospacing="1" w:after="0" w:afterAutospacing="1" w:line="240" w:lineRule="auto"/>
    </w:pPr>
    <w:rPr>
      <w:lang w:val="en-US"/>
    </w:rPr>
  </w:style>
  <w:style w:type="paragraph" w:customStyle="1" w:styleId="21f5">
    <w:name w:val="Обычный21"/>
    <w:rsid w:val="00E80728"/>
    <w:pPr>
      <w:widowControl w:val="0"/>
      <w:spacing w:after="0" w:line="314" w:lineRule="auto"/>
      <w:ind w:firstLine="280"/>
      <w:jc w:val="both"/>
    </w:pPr>
    <w:rPr>
      <w:rFonts w:ascii="Times New Roman" w:eastAsia="Times New Roman" w:hAnsi="Times New Roman" w:cs="Times New Roman"/>
      <w:sz w:val="18"/>
      <w:szCs w:val="20"/>
      <w:lang w:eastAsia="ru-RU"/>
    </w:rPr>
  </w:style>
  <w:style w:type="character" w:customStyle="1" w:styleId="2fffc">
    <w:name w:val="Замещающий текст2"/>
    <w:rsid w:val="00E80728"/>
    <w:rPr>
      <w:color w:val="808080"/>
    </w:rPr>
  </w:style>
  <w:style w:type="character" w:customStyle="1" w:styleId="2fffd">
    <w:name w:val="Слабое выделение2"/>
    <w:rsid w:val="00E80728"/>
    <w:rPr>
      <w:i/>
      <w:color w:val="808080"/>
    </w:rPr>
  </w:style>
  <w:style w:type="character" w:customStyle="1" w:styleId="2fffe">
    <w:name w:val="Сильное выделение2"/>
    <w:rsid w:val="00E80728"/>
    <w:rPr>
      <w:b/>
      <w:i/>
      <w:color w:val="4F81BD"/>
    </w:rPr>
  </w:style>
  <w:style w:type="character" w:customStyle="1" w:styleId="2ffff">
    <w:name w:val="Слабая ссылка2"/>
    <w:rsid w:val="00E80728"/>
    <w:rPr>
      <w:smallCaps/>
      <w:color w:val="C0504D"/>
      <w:u w:val="single"/>
    </w:rPr>
  </w:style>
  <w:style w:type="character" w:customStyle="1" w:styleId="2ffff0">
    <w:name w:val="Сильная ссылка2"/>
    <w:rsid w:val="00E80728"/>
    <w:rPr>
      <w:b/>
      <w:smallCaps/>
      <w:color w:val="C0504D"/>
      <w:spacing w:val="5"/>
      <w:u w:val="single"/>
    </w:rPr>
  </w:style>
  <w:style w:type="character" w:customStyle="1" w:styleId="2ffff1">
    <w:name w:val="Название книги2"/>
    <w:rsid w:val="00E80728"/>
    <w:rPr>
      <w:b/>
      <w:smallCaps/>
      <w:spacing w:val="5"/>
    </w:rPr>
  </w:style>
  <w:style w:type="paragraph" w:customStyle="1" w:styleId="2ffff2">
    <w:name w:val="Заголовок оглавления2"/>
    <w:basedOn w:val="11"/>
    <w:next w:val="a3"/>
    <w:rsid w:val="00E80728"/>
    <w:pPr>
      <w:keepNext/>
      <w:keepLines/>
      <w:spacing w:before="480"/>
      <w:ind w:firstLine="0"/>
      <w:outlineLvl w:val="9"/>
    </w:pPr>
    <w:rPr>
      <w:rFonts w:ascii="Cambria" w:hAnsi="Cambria" w:cs="Arial"/>
      <w:bCs/>
      <w:color w:val="365F91"/>
      <w:kern w:val="32"/>
      <w:sz w:val="28"/>
      <w:szCs w:val="28"/>
    </w:rPr>
  </w:style>
  <w:style w:type="paragraph" w:customStyle="1" w:styleId="83">
    <w:name w:val="Стиль8"/>
    <w:basedOn w:val="a3"/>
    <w:next w:val="114"/>
    <w:link w:val="3ff"/>
    <w:rsid w:val="00E80728"/>
    <w:pPr>
      <w:jc w:val="center"/>
    </w:pPr>
    <w:rPr>
      <w:sz w:val="20"/>
      <w:szCs w:val="20"/>
      <w:lang w:val="en-US"/>
    </w:rPr>
  </w:style>
  <w:style w:type="character" w:customStyle="1" w:styleId="3ff">
    <w:name w:val="Название Знак3"/>
    <w:link w:val="83"/>
    <w:locked/>
    <w:rsid w:val="00E80728"/>
    <w:rPr>
      <w:rFonts w:ascii="Times New Roman" w:eastAsia="Times New Roman" w:hAnsi="Times New Roman" w:cs="Times New Roman"/>
      <w:sz w:val="20"/>
      <w:szCs w:val="20"/>
      <w:lang w:val="en-US" w:eastAsia="ru-RU"/>
    </w:rPr>
  </w:style>
  <w:style w:type="paragraph" w:customStyle="1" w:styleId="31e">
    <w:name w:val="Абзац списка31"/>
    <w:basedOn w:val="a3"/>
    <w:rsid w:val="00E80728"/>
    <w:pPr>
      <w:ind w:left="708"/>
    </w:pPr>
    <w:rPr>
      <w:sz w:val="20"/>
      <w:szCs w:val="20"/>
    </w:rPr>
  </w:style>
  <w:style w:type="character" w:customStyle="1" w:styleId="21f6">
    <w:name w:val="Слабое выделение21"/>
    <w:rsid w:val="00E80728"/>
    <w:rPr>
      <w:i/>
      <w:color w:val="808080"/>
    </w:rPr>
  </w:style>
  <w:style w:type="paragraph" w:customStyle="1" w:styleId="516">
    <w:name w:val="Обычный51"/>
    <w:basedOn w:val="a3"/>
    <w:rsid w:val="00E80728"/>
    <w:pPr>
      <w:spacing w:before="100" w:beforeAutospacing="1" w:after="100" w:afterAutospacing="1"/>
    </w:pPr>
  </w:style>
  <w:style w:type="paragraph" w:customStyle="1" w:styleId="21f7">
    <w:name w:val="Без интервала21"/>
    <w:rsid w:val="00E80728"/>
    <w:pPr>
      <w:spacing w:after="0" w:line="240" w:lineRule="auto"/>
    </w:pPr>
    <w:rPr>
      <w:rFonts w:ascii="Calibri" w:eastAsia="Times New Roman" w:hAnsi="Calibri" w:cs="Times New Roman"/>
      <w:lang w:val="en-US"/>
    </w:rPr>
  </w:style>
  <w:style w:type="character" w:customStyle="1" w:styleId="21f8">
    <w:name w:val="Сильное выделение21"/>
    <w:rsid w:val="00E80728"/>
    <w:rPr>
      <w:b/>
      <w:i/>
      <w:color w:val="4F81BD"/>
    </w:rPr>
  </w:style>
  <w:style w:type="paragraph" w:customStyle="1" w:styleId="2ffff3">
    <w:name w:val="Подзаголовок2"/>
    <w:basedOn w:val="a3"/>
    <w:rsid w:val="00E80728"/>
    <w:pPr>
      <w:spacing w:line="312" w:lineRule="auto"/>
    </w:pPr>
    <w:rPr>
      <w:rFonts w:ascii="Arial" w:hAnsi="Arial" w:cs="Arial"/>
      <w:b/>
      <w:bCs/>
      <w:color w:val="000000"/>
      <w:sz w:val="20"/>
      <w:szCs w:val="20"/>
    </w:rPr>
  </w:style>
  <w:style w:type="paragraph" w:customStyle="1" w:styleId="6c">
    <w:name w:val="Обычный6"/>
    <w:basedOn w:val="a3"/>
    <w:rsid w:val="00E80728"/>
    <w:pPr>
      <w:spacing w:before="100" w:beforeAutospacing="1" w:after="100" w:afterAutospacing="1"/>
    </w:pPr>
  </w:style>
  <w:style w:type="paragraph" w:customStyle="1" w:styleId="3ff0">
    <w:name w:val="Подзаголовок3"/>
    <w:basedOn w:val="a3"/>
    <w:rsid w:val="00E80728"/>
    <w:pPr>
      <w:spacing w:line="312" w:lineRule="auto"/>
    </w:pPr>
    <w:rPr>
      <w:rFonts w:ascii="Arial" w:hAnsi="Arial" w:cs="Arial"/>
      <w:b/>
      <w:bCs/>
      <w:color w:val="000000"/>
      <w:sz w:val="20"/>
      <w:szCs w:val="20"/>
    </w:rPr>
  </w:style>
  <w:style w:type="character" w:customStyle="1" w:styleId="Heading120">
    <w:name w:val="Heading 12 Знак"/>
    <w:aliases w:val="Знак Знак Знак13"/>
    <w:locked/>
    <w:rsid w:val="00E80728"/>
    <w:rPr>
      <w:rFonts w:ascii="Courier New" w:hAnsi="Courier New"/>
      <w:sz w:val="20"/>
    </w:rPr>
  </w:style>
  <w:style w:type="character" w:customStyle="1" w:styleId="3311">
    <w:name w:val="Знак3 Знак Знак Знак31"/>
    <w:locked/>
    <w:rsid w:val="00E80728"/>
    <w:rPr>
      <w:rFonts w:ascii="Arial" w:hAnsi="Arial"/>
      <w:b/>
      <w:kern w:val="32"/>
      <w:sz w:val="32"/>
    </w:rPr>
  </w:style>
  <w:style w:type="character" w:customStyle="1" w:styleId="353">
    <w:name w:val="Знак3 Знак Знак5 Знак Знак"/>
    <w:semiHidden/>
    <w:locked/>
    <w:rsid w:val="00E80728"/>
    <w:rPr>
      <w:rFonts w:ascii="Courier New" w:hAnsi="Courier New"/>
      <w:color w:val="000000"/>
      <w:sz w:val="24"/>
    </w:rPr>
  </w:style>
  <w:style w:type="paragraph" w:customStyle="1" w:styleId="3ff1">
    <w:name w:val="Без интервала3"/>
    <w:rsid w:val="00E80728"/>
    <w:pPr>
      <w:spacing w:after="0" w:line="240" w:lineRule="auto"/>
    </w:pPr>
    <w:rPr>
      <w:rFonts w:ascii="Calibri" w:eastAsia="Times New Roman" w:hAnsi="Calibri" w:cs="Times New Roman"/>
      <w:lang w:val="en-US"/>
    </w:rPr>
  </w:style>
  <w:style w:type="character" w:customStyle="1" w:styleId="172">
    <w:name w:val="Знак Знак172"/>
    <w:locked/>
    <w:rsid w:val="00E80728"/>
    <w:rPr>
      <w:sz w:val="16"/>
    </w:rPr>
  </w:style>
  <w:style w:type="paragraph" w:customStyle="1" w:styleId="233">
    <w:name w:val="Основной текст 23"/>
    <w:basedOn w:val="a3"/>
    <w:rsid w:val="00E80728"/>
    <w:pPr>
      <w:shd w:val="clear" w:color="auto" w:fill="FFFFFF"/>
      <w:spacing w:before="233" w:line="360" w:lineRule="auto"/>
      <w:ind w:left="1701" w:hanging="567"/>
    </w:pPr>
    <w:rPr>
      <w:b/>
      <w:color w:val="000000"/>
      <w:spacing w:val="-5"/>
      <w:sz w:val="28"/>
      <w:szCs w:val="20"/>
    </w:rPr>
  </w:style>
  <w:style w:type="character" w:customStyle="1" w:styleId="2ffff4">
    <w:name w:val="Основной текст (2) + Курсив"/>
    <w:rsid w:val="00E80728"/>
    <w:rPr>
      <w:rFonts w:ascii="Times New Roman" w:hAnsi="Times New Roman"/>
      <w:i/>
      <w:color w:val="000000"/>
      <w:spacing w:val="0"/>
      <w:w w:val="100"/>
      <w:position w:val="0"/>
      <w:sz w:val="21"/>
      <w:u w:val="none"/>
      <w:lang w:val="ru-RU" w:eastAsia="ru-RU"/>
    </w:rPr>
  </w:style>
  <w:style w:type="character" w:customStyle="1" w:styleId="29pt">
    <w:name w:val="Основной текст (2) + 9 pt"/>
    <w:rsid w:val="00E80728"/>
    <w:rPr>
      <w:rFonts w:ascii="Times New Roman" w:hAnsi="Times New Roman"/>
      <w:color w:val="000000"/>
      <w:spacing w:val="0"/>
      <w:w w:val="100"/>
      <w:position w:val="0"/>
      <w:sz w:val="18"/>
      <w:u w:val="none"/>
      <w:lang w:val="ru-RU" w:eastAsia="ru-RU"/>
    </w:rPr>
  </w:style>
  <w:style w:type="character" w:customStyle="1" w:styleId="Heading5Char1">
    <w:name w:val="Heading 5 Char1"/>
    <w:locked/>
    <w:rsid w:val="00E80728"/>
    <w:rPr>
      <w:rFonts w:ascii="Times New Roman" w:hAnsi="Times New Roman"/>
      <w:b/>
      <w:i/>
      <w:sz w:val="26"/>
    </w:rPr>
  </w:style>
  <w:style w:type="character" w:customStyle="1" w:styleId="Heading6Char1">
    <w:name w:val="Heading 6 Char1"/>
    <w:locked/>
    <w:rsid w:val="00E80728"/>
    <w:rPr>
      <w:rFonts w:ascii="Times New Roman" w:hAnsi="Times New Roman"/>
      <w:b/>
      <w:lang w:eastAsia="ru-RU"/>
    </w:rPr>
  </w:style>
  <w:style w:type="character" w:customStyle="1" w:styleId="Heading7Char1">
    <w:name w:val="Heading 7 Char1"/>
    <w:locked/>
    <w:rsid w:val="00E80728"/>
    <w:rPr>
      <w:rFonts w:ascii="Times New Roman" w:hAnsi="Times New Roman"/>
      <w:sz w:val="20"/>
      <w:lang w:eastAsia="ru-RU"/>
    </w:rPr>
  </w:style>
  <w:style w:type="character" w:customStyle="1" w:styleId="Heading8Char1">
    <w:name w:val="Heading 8 Char1"/>
    <w:locked/>
    <w:rsid w:val="00E80728"/>
    <w:rPr>
      <w:rFonts w:ascii="Calibri" w:hAnsi="Calibri"/>
      <w:i/>
      <w:sz w:val="24"/>
    </w:rPr>
  </w:style>
  <w:style w:type="character" w:customStyle="1" w:styleId="Heading9Char1">
    <w:name w:val="Heading 9 Char1"/>
    <w:locked/>
    <w:rsid w:val="00E80728"/>
    <w:rPr>
      <w:rFonts w:ascii="Arial" w:hAnsi="Arial"/>
      <w:lang w:eastAsia="ru-RU"/>
    </w:rPr>
  </w:style>
  <w:style w:type="character" w:customStyle="1" w:styleId="BodyTextIndentChar2">
    <w:name w:val="Body Text Indent Char2"/>
    <w:aliases w:val="текст Char2,Основной текст 1 Char2,Знак61 Char1,Основной текст с отступом Знак1 Знак Char2,Основной текст с отступом Знак Знак Знак Char2,Знак7 Знак Знак Знак1 Char1,Знак7 Знак1 Знак1 Char1,Знак7 Знак Знак11 Char1,Зн Char1"/>
    <w:locked/>
    <w:rsid w:val="00E80728"/>
    <w:rPr>
      <w:rFonts w:ascii="Times New Roman" w:hAnsi="Times New Roman"/>
      <w:sz w:val="24"/>
    </w:rPr>
  </w:style>
  <w:style w:type="character" w:customStyle="1" w:styleId="BodyText3Char2">
    <w:name w:val="Body Text 3 Char2"/>
    <w:aliases w:val="Знак5 Char2"/>
    <w:locked/>
    <w:rsid w:val="00E80728"/>
    <w:rPr>
      <w:rFonts w:ascii="Times New Roman" w:hAnsi="Times New Roman"/>
      <w:sz w:val="16"/>
    </w:rPr>
  </w:style>
  <w:style w:type="character" w:customStyle="1" w:styleId="FootnoteTextChar3">
    <w:name w:val="Footnote Text Char3"/>
    <w:aliases w:val="Текст сноски Знак1 Char1,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1"/>
    <w:locked/>
    <w:rsid w:val="00E80728"/>
    <w:rPr>
      <w:rFonts w:ascii="Courier New" w:hAnsi="Courier New"/>
      <w:color w:val="000000"/>
      <w:sz w:val="24"/>
    </w:rPr>
  </w:style>
  <w:style w:type="character" w:customStyle="1" w:styleId="BodyTextFirstIndent2Char2">
    <w:name w:val="Body Text First Indent 2 Char2"/>
    <w:locked/>
    <w:rsid w:val="00E80728"/>
    <w:rPr>
      <w:rFonts w:ascii="Times New Roman" w:hAnsi="Times New Roman"/>
      <w:sz w:val="24"/>
      <w:lang w:eastAsia="ru-RU"/>
    </w:rPr>
  </w:style>
  <w:style w:type="character" w:customStyle="1" w:styleId="HTMLPreformattedChar1">
    <w:name w:val="HTML Preformatted Char1"/>
    <w:locked/>
    <w:rsid w:val="00E80728"/>
    <w:rPr>
      <w:rFonts w:ascii="Courier New" w:hAnsi="Courier New"/>
      <w:sz w:val="20"/>
      <w:lang w:eastAsia="ru-RU"/>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2"/>
    <w:locked/>
    <w:rsid w:val="00E80728"/>
    <w:rPr>
      <w:rFonts w:ascii="Cambria" w:hAnsi="Cambria"/>
      <w:b/>
      <w:kern w:val="32"/>
      <w:sz w:val="32"/>
    </w:rPr>
  </w:style>
  <w:style w:type="character" w:customStyle="1" w:styleId="Heading3Char2">
    <w:name w:val="Heading 3 Char2"/>
    <w:aliases w:val="Знак2 Char3,Heading 3 Char21"/>
    <w:locked/>
    <w:rsid w:val="00E80728"/>
    <w:rPr>
      <w:rFonts w:ascii="Arial" w:hAnsi="Arial"/>
      <w:b/>
      <w:sz w:val="26"/>
      <w:lang w:val="ru-RU" w:eastAsia="ru-RU"/>
    </w:rPr>
  </w:style>
  <w:style w:type="character" w:customStyle="1" w:styleId="240">
    <w:name w:val="Текст сноски Знак24"/>
    <w:aliases w:val="Текст сноски Знак1 Знак14,Текст сноски Знак Знак Знак15,Знак3 Знак Знак Знак21,Текст сноски Знак Знак Знак Знак Знак6,Текст сноски Знак Знак Знак Знак Знак Знак Знак6,Текст сноски Знак Знак Знак Знак Знак Знак Знак Знак Знак Знак6"/>
    <w:rsid w:val="00E80728"/>
  </w:style>
  <w:style w:type="character" w:customStyle="1" w:styleId="263">
    <w:name w:val="Текст сноски Знак26"/>
    <w:aliases w:val="Текст сноски Знак1 Знак16,Текст сноски Знак Знак Знак17,Знак3 Знак Знак Знак22,Текст сноски Знак Знак Знак Знак Знак8,Текст сноски Знак Знак Знак Знак Знак Знак Знак8,Текст сноски Знак Знак Знак Знак Знак Знак Знак Знак Знак Знак8"/>
    <w:rsid w:val="00E80728"/>
  </w:style>
  <w:style w:type="character" w:customStyle="1" w:styleId="252">
    <w:name w:val="Текст сноски Знак25"/>
    <w:aliases w:val="Текст сноски Знак1 Знак15,Текст сноски Знак Знак Знак16,Знак3 Знак Знак Знак16,Текст сноски Знак Знак Знак Знак Знак7,Текст сноски Знак Знак Знак Знак Знак Знак Знак7,Текст сноски Знак Знак Знак Знак Знак Знак Знак Знак Знак Знак7"/>
    <w:semiHidden/>
    <w:rsid w:val="00E80728"/>
  </w:style>
  <w:style w:type="character" w:customStyle="1" w:styleId="21f9">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semiHidden/>
    <w:rsid w:val="00E80728"/>
  </w:style>
  <w:style w:type="character" w:customStyle="1" w:styleId="22d">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semiHidden/>
    <w:rsid w:val="00E80728"/>
  </w:style>
  <w:style w:type="character" w:customStyle="1" w:styleId="234">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semiHidden/>
    <w:rsid w:val="00E80728"/>
  </w:style>
  <w:style w:type="character" w:customStyle="1" w:styleId="137">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semiHidden/>
    <w:rsid w:val="00E80728"/>
    <w:rPr>
      <w:sz w:val="24"/>
    </w:rPr>
  </w:style>
  <w:style w:type="character" w:customStyle="1" w:styleId="3120">
    <w:name w:val="Основной текст 3 Знак12"/>
    <w:aliases w:val="Знак5 Знак11"/>
    <w:rsid w:val="00E80728"/>
    <w:rPr>
      <w:sz w:val="16"/>
    </w:rPr>
  </w:style>
  <w:style w:type="character" w:customStyle="1" w:styleId="3140">
    <w:name w:val="Основной текст 3 Знак14"/>
    <w:aliases w:val="Знак5 Знак12,Знак5 Знак13"/>
    <w:semiHidden/>
    <w:rsid w:val="00E80728"/>
    <w:rPr>
      <w:sz w:val="16"/>
    </w:rPr>
  </w:style>
  <w:style w:type="character" w:customStyle="1" w:styleId="CommentSubjectChar3">
    <w:name w:val="Comment Subject Char3"/>
    <w:locked/>
    <w:rsid w:val="00E80728"/>
    <w:rPr>
      <w:sz w:val="16"/>
    </w:rPr>
  </w:style>
  <w:style w:type="character" w:customStyle="1" w:styleId="1200">
    <w:name w:val="Тема примечания Знак120"/>
    <w:semiHidden/>
    <w:rsid w:val="00E80728"/>
    <w:rPr>
      <w:rFonts w:ascii="Times New Roman" w:hAnsi="Times New Roman"/>
      <w:b/>
      <w:sz w:val="20"/>
      <w:lang w:val="ru-RU" w:eastAsia="ru-RU"/>
    </w:rPr>
  </w:style>
  <w:style w:type="character" w:customStyle="1" w:styleId="1190">
    <w:name w:val="Тема примечания Знак119"/>
    <w:semiHidden/>
    <w:rsid w:val="00E80728"/>
    <w:rPr>
      <w:rFonts w:ascii="Times New Roman" w:hAnsi="Times New Roman"/>
      <w:b/>
      <w:sz w:val="20"/>
      <w:lang w:val="ru-RU" w:eastAsia="ru-RU"/>
    </w:rPr>
  </w:style>
  <w:style w:type="character" w:customStyle="1" w:styleId="1180">
    <w:name w:val="Тема примечания Знак118"/>
    <w:semiHidden/>
    <w:rsid w:val="00E80728"/>
    <w:rPr>
      <w:rFonts w:ascii="Times New Roman" w:hAnsi="Times New Roman"/>
      <w:b/>
      <w:sz w:val="20"/>
      <w:lang w:val="ru-RU" w:eastAsia="ru-RU"/>
    </w:rPr>
  </w:style>
  <w:style w:type="character" w:customStyle="1" w:styleId="1170">
    <w:name w:val="Тема примечания Знак117"/>
    <w:rsid w:val="00E80728"/>
    <w:rPr>
      <w:rFonts w:ascii="Times New Roman" w:hAnsi="Times New Roman"/>
      <w:b/>
      <w:sz w:val="20"/>
      <w:lang w:val="ru-RU" w:eastAsia="ru-RU"/>
    </w:rPr>
  </w:style>
  <w:style w:type="character" w:customStyle="1" w:styleId="1160">
    <w:name w:val="Тема примечания Знак116"/>
    <w:semiHidden/>
    <w:rsid w:val="00E80728"/>
    <w:rPr>
      <w:rFonts w:ascii="Times New Roman" w:hAnsi="Times New Roman"/>
      <w:b/>
      <w:sz w:val="20"/>
      <w:lang w:val="ru-RU" w:eastAsia="ru-RU"/>
    </w:rPr>
  </w:style>
  <w:style w:type="character" w:customStyle="1" w:styleId="1150">
    <w:name w:val="Тема примечания Знак115"/>
    <w:semiHidden/>
    <w:rsid w:val="00E80728"/>
    <w:rPr>
      <w:rFonts w:ascii="Times New Roman" w:hAnsi="Times New Roman"/>
      <w:b/>
      <w:sz w:val="20"/>
      <w:lang w:val="ru-RU" w:eastAsia="ru-RU"/>
    </w:rPr>
  </w:style>
  <w:style w:type="character" w:customStyle="1" w:styleId="1140">
    <w:name w:val="Тема примечания Знак114"/>
    <w:semiHidden/>
    <w:rsid w:val="00E80728"/>
    <w:rPr>
      <w:rFonts w:ascii="Times New Roman" w:hAnsi="Times New Roman"/>
      <w:b/>
      <w:sz w:val="20"/>
      <w:lang w:val="ru-RU" w:eastAsia="ru-RU"/>
    </w:rPr>
  </w:style>
  <w:style w:type="character" w:customStyle="1" w:styleId="1130">
    <w:name w:val="Тема примечания Знак113"/>
    <w:semiHidden/>
    <w:rsid w:val="00E80728"/>
    <w:rPr>
      <w:rFonts w:ascii="Times New Roman" w:hAnsi="Times New Roman"/>
      <w:b/>
      <w:sz w:val="20"/>
      <w:lang w:val="ru-RU" w:eastAsia="ru-RU"/>
    </w:rPr>
  </w:style>
  <w:style w:type="character" w:customStyle="1" w:styleId="1120">
    <w:name w:val="Тема примечания Знак112"/>
    <w:semiHidden/>
    <w:rsid w:val="00E80728"/>
    <w:rPr>
      <w:rFonts w:ascii="Times New Roman" w:hAnsi="Times New Roman"/>
      <w:b/>
      <w:sz w:val="20"/>
      <w:lang w:val="ru-RU" w:eastAsia="ru-RU"/>
    </w:rPr>
  </w:style>
  <w:style w:type="character" w:customStyle="1" w:styleId="1112">
    <w:name w:val="Тема примечания Знак111"/>
    <w:rsid w:val="00E80728"/>
    <w:rPr>
      <w:rFonts w:ascii="Times New Roman" w:hAnsi="Times New Roman"/>
      <w:b/>
      <w:sz w:val="20"/>
      <w:lang w:val="ru-RU" w:eastAsia="ru-RU"/>
    </w:rPr>
  </w:style>
  <w:style w:type="character" w:customStyle="1" w:styleId="1101">
    <w:name w:val="Тема примечания Знак110"/>
    <w:semiHidden/>
    <w:rsid w:val="00E80728"/>
    <w:rPr>
      <w:rFonts w:ascii="Times New Roman" w:hAnsi="Times New Roman"/>
      <w:b/>
      <w:sz w:val="20"/>
      <w:lang w:val="ru-RU" w:eastAsia="ru-RU"/>
    </w:rPr>
  </w:style>
  <w:style w:type="character" w:customStyle="1" w:styleId="192">
    <w:name w:val="Тема примечания Знак19"/>
    <w:rsid w:val="00E80728"/>
    <w:rPr>
      <w:rFonts w:ascii="Times New Roman" w:hAnsi="Times New Roman"/>
      <w:b/>
      <w:sz w:val="20"/>
      <w:lang w:val="ru-RU" w:eastAsia="ru-RU"/>
    </w:rPr>
  </w:style>
  <w:style w:type="character" w:customStyle="1" w:styleId="182">
    <w:name w:val="Тема примечания Знак18"/>
    <w:semiHidden/>
    <w:rsid w:val="00E80728"/>
    <w:rPr>
      <w:rFonts w:ascii="Times New Roman" w:hAnsi="Times New Roman"/>
      <w:b/>
      <w:sz w:val="20"/>
      <w:lang w:val="ru-RU" w:eastAsia="ru-RU"/>
    </w:rPr>
  </w:style>
  <w:style w:type="character" w:customStyle="1" w:styleId="173">
    <w:name w:val="Тема примечания Знак17"/>
    <w:semiHidden/>
    <w:rsid w:val="00E80728"/>
    <w:rPr>
      <w:rFonts w:ascii="Times New Roman" w:hAnsi="Times New Roman"/>
      <w:b/>
      <w:sz w:val="20"/>
      <w:lang w:val="ru-RU" w:eastAsia="ru-RU"/>
    </w:rPr>
  </w:style>
  <w:style w:type="character" w:customStyle="1" w:styleId="163">
    <w:name w:val="Тема примечания Знак16"/>
    <w:semiHidden/>
    <w:rsid w:val="00E80728"/>
    <w:rPr>
      <w:rFonts w:ascii="Times New Roman" w:hAnsi="Times New Roman"/>
      <w:b/>
      <w:sz w:val="20"/>
      <w:lang w:val="ru-RU" w:eastAsia="ru-RU"/>
    </w:rPr>
  </w:style>
  <w:style w:type="character" w:customStyle="1" w:styleId="152">
    <w:name w:val="Тема примечания Знак15"/>
    <w:rsid w:val="00E80728"/>
    <w:rPr>
      <w:rFonts w:ascii="Times New Roman" w:hAnsi="Times New Roman"/>
      <w:b/>
      <w:sz w:val="20"/>
      <w:lang w:val="ru-RU" w:eastAsia="ru-RU"/>
    </w:rPr>
  </w:style>
  <w:style w:type="character" w:customStyle="1" w:styleId="146">
    <w:name w:val="Тема примечания Знак14"/>
    <w:semiHidden/>
    <w:rsid w:val="00E80728"/>
    <w:rPr>
      <w:rFonts w:ascii="Times New Roman" w:hAnsi="Times New Roman"/>
      <w:b/>
      <w:sz w:val="20"/>
      <w:lang w:val="ru-RU" w:eastAsia="ru-RU"/>
    </w:rPr>
  </w:style>
  <w:style w:type="character" w:customStyle="1" w:styleId="138">
    <w:name w:val="Тема примечания Знак13"/>
    <w:semiHidden/>
    <w:rsid w:val="00E80728"/>
    <w:rPr>
      <w:rFonts w:ascii="Times New Roman" w:hAnsi="Times New Roman"/>
      <w:b/>
      <w:sz w:val="20"/>
      <w:lang w:val="ru-RU" w:eastAsia="ru-RU"/>
    </w:rPr>
  </w:style>
  <w:style w:type="character" w:customStyle="1" w:styleId="12e">
    <w:name w:val="Тема примечания Знак12"/>
    <w:rsid w:val="00E80728"/>
    <w:rPr>
      <w:rFonts w:ascii="Times New Roman" w:hAnsi="Times New Roman"/>
      <w:b/>
      <w:sz w:val="20"/>
      <w:lang w:val="ru-RU" w:eastAsia="ru-RU"/>
    </w:rPr>
  </w:style>
  <w:style w:type="character" w:customStyle="1" w:styleId="11f2">
    <w:name w:val="Тема примечания Знак11"/>
    <w:rsid w:val="00E80728"/>
    <w:rPr>
      <w:b/>
      <w:lang w:val="ru-RU" w:eastAsia="ru-RU"/>
    </w:rPr>
  </w:style>
  <w:style w:type="character" w:customStyle="1" w:styleId="HTMLAddressChar2">
    <w:name w:val="HTML Address Char2"/>
    <w:locked/>
    <w:rsid w:val="00E80728"/>
    <w:rPr>
      <w:i/>
      <w:sz w:val="24"/>
      <w:lang w:eastAsia="ru-RU"/>
    </w:rPr>
  </w:style>
  <w:style w:type="character" w:customStyle="1" w:styleId="HTML120">
    <w:name w:val="Адрес HTML Знак120"/>
    <w:semiHidden/>
    <w:rsid w:val="00E80728"/>
    <w:rPr>
      <w:i/>
      <w:sz w:val="24"/>
    </w:rPr>
  </w:style>
  <w:style w:type="character" w:customStyle="1" w:styleId="HTML119">
    <w:name w:val="Адрес HTML Знак119"/>
    <w:semiHidden/>
    <w:rsid w:val="00E80728"/>
    <w:rPr>
      <w:i/>
      <w:sz w:val="24"/>
    </w:rPr>
  </w:style>
  <w:style w:type="character" w:customStyle="1" w:styleId="HTML118">
    <w:name w:val="Адрес HTML Знак118"/>
    <w:semiHidden/>
    <w:rsid w:val="00E80728"/>
    <w:rPr>
      <w:i/>
      <w:sz w:val="24"/>
    </w:rPr>
  </w:style>
  <w:style w:type="character" w:customStyle="1" w:styleId="HTML117">
    <w:name w:val="Адрес HTML Знак117"/>
    <w:rsid w:val="00E80728"/>
    <w:rPr>
      <w:i/>
      <w:sz w:val="24"/>
    </w:rPr>
  </w:style>
  <w:style w:type="character" w:customStyle="1" w:styleId="HTML116">
    <w:name w:val="Адрес HTML Знак116"/>
    <w:semiHidden/>
    <w:rsid w:val="00E80728"/>
    <w:rPr>
      <w:i/>
      <w:sz w:val="24"/>
    </w:rPr>
  </w:style>
  <w:style w:type="character" w:customStyle="1" w:styleId="HTML115">
    <w:name w:val="Адрес HTML Знак115"/>
    <w:semiHidden/>
    <w:rsid w:val="00E80728"/>
    <w:rPr>
      <w:i/>
      <w:sz w:val="24"/>
    </w:rPr>
  </w:style>
  <w:style w:type="character" w:customStyle="1" w:styleId="HTML114">
    <w:name w:val="Адрес HTML Знак114"/>
    <w:semiHidden/>
    <w:rsid w:val="00E80728"/>
    <w:rPr>
      <w:i/>
      <w:sz w:val="24"/>
    </w:rPr>
  </w:style>
  <w:style w:type="character" w:customStyle="1" w:styleId="HTML113">
    <w:name w:val="Адрес HTML Знак113"/>
    <w:semiHidden/>
    <w:rsid w:val="00E80728"/>
    <w:rPr>
      <w:i/>
      <w:sz w:val="24"/>
    </w:rPr>
  </w:style>
  <w:style w:type="character" w:customStyle="1" w:styleId="HTML112">
    <w:name w:val="Адрес HTML Знак112"/>
    <w:semiHidden/>
    <w:rsid w:val="00E80728"/>
    <w:rPr>
      <w:i/>
      <w:sz w:val="24"/>
    </w:rPr>
  </w:style>
  <w:style w:type="character" w:customStyle="1" w:styleId="HTML111">
    <w:name w:val="Адрес HTML Знак111"/>
    <w:rsid w:val="00E80728"/>
    <w:rPr>
      <w:i/>
      <w:sz w:val="24"/>
    </w:rPr>
  </w:style>
  <w:style w:type="character" w:customStyle="1" w:styleId="HTML110">
    <w:name w:val="Адрес HTML Знак110"/>
    <w:semiHidden/>
    <w:rsid w:val="00E80728"/>
    <w:rPr>
      <w:i/>
      <w:sz w:val="24"/>
    </w:rPr>
  </w:style>
  <w:style w:type="character" w:customStyle="1" w:styleId="HTML19">
    <w:name w:val="Адрес HTML Знак19"/>
    <w:rsid w:val="00E80728"/>
    <w:rPr>
      <w:i/>
      <w:sz w:val="24"/>
    </w:rPr>
  </w:style>
  <w:style w:type="character" w:customStyle="1" w:styleId="HTML18">
    <w:name w:val="Адрес HTML Знак18"/>
    <w:semiHidden/>
    <w:rsid w:val="00E80728"/>
    <w:rPr>
      <w:i/>
      <w:sz w:val="24"/>
    </w:rPr>
  </w:style>
  <w:style w:type="character" w:customStyle="1" w:styleId="HTML17">
    <w:name w:val="Адрес HTML Знак17"/>
    <w:semiHidden/>
    <w:rsid w:val="00E80728"/>
    <w:rPr>
      <w:i/>
      <w:sz w:val="24"/>
    </w:rPr>
  </w:style>
  <w:style w:type="character" w:customStyle="1" w:styleId="HTML16">
    <w:name w:val="Адрес HTML Знак16"/>
    <w:semiHidden/>
    <w:rsid w:val="00E80728"/>
    <w:rPr>
      <w:i/>
      <w:sz w:val="24"/>
    </w:rPr>
  </w:style>
  <w:style w:type="character" w:customStyle="1" w:styleId="HTML15">
    <w:name w:val="Адрес HTML Знак15"/>
    <w:rsid w:val="00E80728"/>
    <w:rPr>
      <w:i/>
      <w:sz w:val="24"/>
    </w:rPr>
  </w:style>
  <w:style w:type="character" w:customStyle="1" w:styleId="HTML14">
    <w:name w:val="Адрес HTML Знак14"/>
    <w:semiHidden/>
    <w:rsid w:val="00E80728"/>
    <w:rPr>
      <w:i/>
      <w:sz w:val="24"/>
    </w:rPr>
  </w:style>
  <w:style w:type="character" w:customStyle="1" w:styleId="HTML130">
    <w:name w:val="Адрес HTML Знак13"/>
    <w:semiHidden/>
    <w:rsid w:val="00E80728"/>
    <w:rPr>
      <w:i/>
      <w:sz w:val="24"/>
    </w:rPr>
  </w:style>
  <w:style w:type="character" w:customStyle="1" w:styleId="HTML121">
    <w:name w:val="Адрес HTML Знак12"/>
    <w:rsid w:val="00E80728"/>
    <w:rPr>
      <w:i/>
      <w:sz w:val="22"/>
    </w:rPr>
  </w:style>
  <w:style w:type="character" w:customStyle="1" w:styleId="1220">
    <w:name w:val="Знак1 Знак Знак22"/>
    <w:locked/>
    <w:rsid w:val="00E80728"/>
    <w:rPr>
      <w:sz w:val="24"/>
    </w:rPr>
  </w:style>
  <w:style w:type="character" w:customStyle="1" w:styleId="IntenseQuoteChar7">
    <w:name w:val="Intense Quote Char7"/>
    <w:locked/>
    <w:rsid w:val="00E80728"/>
    <w:rPr>
      <w:rFonts w:ascii="Calibri" w:hAnsi="Calibri"/>
      <w:b/>
      <w:i/>
      <w:color w:val="4F81BD"/>
      <w:sz w:val="24"/>
    </w:rPr>
  </w:style>
  <w:style w:type="character" w:customStyle="1" w:styleId="1250">
    <w:name w:val="Знак1 Знак Знак25"/>
    <w:locked/>
    <w:rsid w:val="00E80728"/>
    <w:rPr>
      <w:sz w:val="24"/>
    </w:rPr>
  </w:style>
  <w:style w:type="character" w:customStyle="1" w:styleId="1240">
    <w:name w:val="Знак1 Знак Знак24"/>
    <w:locked/>
    <w:rsid w:val="00E80728"/>
    <w:rPr>
      <w:sz w:val="24"/>
    </w:rPr>
  </w:style>
  <w:style w:type="character" w:customStyle="1" w:styleId="1230">
    <w:name w:val="Знак1 Знак Знак23"/>
    <w:locked/>
    <w:rsid w:val="00E80728"/>
    <w:rPr>
      <w:sz w:val="24"/>
    </w:rPr>
  </w:style>
  <w:style w:type="character" w:customStyle="1" w:styleId="1201">
    <w:name w:val="Выделенная цитата Знак120"/>
    <w:rsid w:val="00E80728"/>
    <w:rPr>
      <w:i/>
      <w:color w:val="5B9BD5"/>
      <w:sz w:val="24"/>
    </w:rPr>
  </w:style>
  <w:style w:type="character" w:customStyle="1" w:styleId="1191">
    <w:name w:val="Выделенная цитата Знак119"/>
    <w:rsid w:val="00E80728"/>
    <w:rPr>
      <w:i/>
      <w:color w:val="5B9BD5"/>
      <w:sz w:val="24"/>
    </w:rPr>
  </w:style>
  <w:style w:type="character" w:customStyle="1" w:styleId="1181">
    <w:name w:val="Выделенная цитата Знак118"/>
    <w:rsid w:val="00E80728"/>
    <w:rPr>
      <w:i/>
      <w:color w:val="5B9BD5"/>
      <w:sz w:val="24"/>
    </w:rPr>
  </w:style>
  <w:style w:type="character" w:customStyle="1" w:styleId="1171">
    <w:name w:val="Выделенная цитата Знак117"/>
    <w:rsid w:val="00E80728"/>
    <w:rPr>
      <w:i/>
      <w:color w:val="5B9BD5"/>
      <w:sz w:val="24"/>
    </w:rPr>
  </w:style>
  <w:style w:type="character" w:customStyle="1" w:styleId="1161">
    <w:name w:val="Выделенная цитата Знак116"/>
    <w:rsid w:val="00E80728"/>
    <w:rPr>
      <w:i/>
      <w:color w:val="5B9BD5"/>
      <w:sz w:val="24"/>
    </w:rPr>
  </w:style>
  <w:style w:type="character" w:customStyle="1" w:styleId="1151">
    <w:name w:val="Выделенная цитата Знак115"/>
    <w:rsid w:val="00E80728"/>
    <w:rPr>
      <w:i/>
      <w:color w:val="5B9BD5"/>
      <w:sz w:val="24"/>
    </w:rPr>
  </w:style>
  <w:style w:type="character" w:customStyle="1" w:styleId="1141">
    <w:name w:val="Выделенная цитата Знак114"/>
    <w:rsid w:val="00E80728"/>
    <w:rPr>
      <w:i/>
      <w:color w:val="5B9BD5"/>
      <w:sz w:val="24"/>
    </w:rPr>
  </w:style>
  <w:style w:type="character" w:customStyle="1" w:styleId="1131">
    <w:name w:val="Выделенная цитата Знак113"/>
    <w:rsid w:val="00E80728"/>
    <w:rPr>
      <w:i/>
      <w:color w:val="5B9BD5"/>
      <w:sz w:val="24"/>
    </w:rPr>
  </w:style>
  <w:style w:type="character" w:customStyle="1" w:styleId="1121">
    <w:name w:val="Выделенная цитата Знак112"/>
    <w:rsid w:val="00E80728"/>
    <w:rPr>
      <w:i/>
      <w:color w:val="5B9BD5"/>
      <w:sz w:val="24"/>
    </w:rPr>
  </w:style>
  <w:style w:type="character" w:customStyle="1" w:styleId="1113">
    <w:name w:val="Выделенная цитата Знак111"/>
    <w:rsid w:val="00E80728"/>
    <w:rPr>
      <w:i/>
      <w:color w:val="5B9BD5"/>
      <w:sz w:val="24"/>
    </w:rPr>
  </w:style>
  <w:style w:type="character" w:customStyle="1" w:styleId="1102">
    <w:name w:val="Выделенная цитата Знак110"/>
    <w:rsid w:val="00E80728"/>
    <w:rPr>
      <w:i/>
      <w:color w:val="5B9BD5"/>
      <w:sz w:val="24"/>
    </w:rPr>
  </w:style>
  <w:style w:type="character" w:customStyle="1" w:styleId="193">
    <w:name w:val="Выделенная цитата Знак19"/>
    <w:rsid w:val="00E80728"/>
    <w:rPr>
      <w:i/>
      <w:color w:val="5B9BD5"/>
      <w:sz w:val="24"/>
    </w:rPr>
  </w:style>
  <w:style w:type="character" w:customStyle="1" w:styleId="183">
    <w:name w:val="Выделенная цитата Знак18"/>
    <w:rsid w:val="00E80728"/>
    <w:rPr>
      <w:i/>
      <w:color w:val="5B9BD5"/>
      <w:sz w:val="24"/>
    </w:rPr>
  </w:style>
  <w:style w:type="character" w:customStyle="1" w:styleId="174">
    <w:name w:val="Выделенная цитата Знак17"/>
    <w:rsid w:val="00E80728"/>
    <w:rPr>
      <w:i/>
      <w:color w:val="5B9BD5"/>
      <w:sz w:val="24"/>
    </w:rPr>
  </w:style>
  <w:style w:type="character" w:customStyle="1" w:styleId="164">
    <w:name w:val="Выделенная цитата Знак16"/>
    <w:rsid w:val="00E80728"/>
    <w:rPr>
      <w:i/>
      <w:color w:val="5B9BD5"/>
      <w:sz w:val="24"/>
    </w:rPr>
  </w:style>
  <w:style w:type="character" w:customStyle="1" w:styleId="153">
    <w:name w:val="Выделенная цитата Знак15"/>
    <w:rsid w:val="00E80728"/>
    <w:rPr>
      <w:i/>
      <w:color w:val="5B9BD5"/>
      <w:sz w:val="24"/>
    </w:rPr>
  </w:style>
  <w:style w:type="character" w:customStyle="1" w:styleId="147">
    <w:name w:val="Выделенная цитата Знак14"/>
    <w:rsid w:val="00E80728"/>
    <w:rPr>
      <w:i/>
      <w:color w:val="5B9BD5"/>
      <w:sz w:val="24"/>
    </w:rPr>
  </w:style>
  <w:style w:type="character" w:customStyle="1" w:styleId="139">
    <w:name w:val="Выделенная цитата Знак13"/>
    <w:rsid w:val="00E80728"/>
    <w:rPr>
      <w:i/>
      <w:color w:val="5B9BD5"/>
      <w:sz w:val="24"/>
    </w:rPr>
  </w:style>
  <w:style w:type="character" w:customStyle="1" w:styleId="12f">
    <w:name w:val="Выделенная цитата Знак12"/>
    <w:rsid w:val="00E80728"/>
    <w:rPr>
      <w:i/>
      <w:color w:val="5B9BD5"/>
      <w:sz w:val="24"/>
    </w:rPr>
  </w:style>
  <w:style w:type="character" w:customStyle="1" w:styleId="3113">
    <w:name w:val="Основной текст 3 Знак11"/>
    <w:aliases w:val="Знак5 Знак25"/>
    <w:locked/>
    <w:rsid w:val="00E80728"/>
    <w:rPr>
      <w:rFonts w:ascii="Times New Roman" w:hAnsi="Times New Roman"/>
      <w:sz w:val="16"/>
      <w:lang w:val="ru-RU" w:eastAsia="ru-RU"/>
    </w:rPr>
  </w:style>
  <w:style w:type="character" w:customStyle="1" w:styleId="HTML11a">
    <w:name w:val="Адрес HTML Знак11"/>
    <w:rsid w:val="00E80728"/>
    <w:rPr>
      <w:rFonts w:ascii="Times New Roman" w:hAnsi="Times New Roman"/>
      <w:i/>
      <w:sz w:val="24"/>
    </w:rPr>
  </w:style>
  <w:style w:type="character" w:customStyle="1" w:styleId="1ffffffc">
    <w:name w:val="Без интервала Знак1"/>
    <w:link w:val="4d"/>
    <w:locked/>
    <w:rsid w:val="00E80728"/>
  </w:style>
  <w:style w:type="paragraph" w:customStyle="1" w:styleId="4d">
    <w:name w:val="Без интервала4"/>
    <w:link w:val="1ffffffc"/>
    <w:rsid w:val="00E80728"/>
    <w:pPr>
      <w:spacing w:after="0" w:line="240" w:lineRule="auto"/>
    </w:pPr>
  </w:style>
  <w:style w:type="character" w:customStyle="1" w:styleId="3114">
    <w:name w:val="Знак3 Знак Знак11"/>
    <w:aliases w:val="Знак3 Знак Знак Знак12"/>
    <w:locked/>
    <w:rsid w:val="00E80728"/>
    <w:rPr>
      <w:rFonts w:ascii="Arial" w:hAnsi="Arial"/>
      <w:b/>
      <w:i/>
      <w:sz w:val="28"/>
      <w:lang w:val="ru-RU" w:eastAsia="en-US"/>
    </w:rPr>
  </w:style>
  <w:style w:type="character" w:customStyle="1" w:styleId="11f3">
    <w:name w:val="Выделенная цитата Знак11"/>
    <w:rsid w:val="00E80728"/>
    <w:rPr>
      <w:b/>
      <w:i/>
      <w:color w:val="4F81BD"/>
      <w:sz w:val="24"/>
    </w:rPr>
  </w:style>
  <w:style w:type="character" w:customStyle="1" w:styleId="2115">
    <w:name w:val="Цитата 2 Знак11"/>
    <w:rsid w:val="00E80728"/>
    <w:rPr>
      <w:i/>
      <w:color w:val="404040"/>
      <w:sz w:val="24"/>
    </w:rPr>
  </w:style>
  <w:style w:type="character" w:customStyle="1" w:styleId="1ffffffd">
    <w:name w:val="Абзац списка Знак1"/>
    <w:locked/>
    <w:rsid w:val="00E80728"/>
    <w:rPr>
      <w:rFonts w:ascii="Times New Roman" w:hAnsi="Times New Roman"/>
      <w:sz w:val="24"/>
    </w:rPr>
  </w:style>
  <w:style w:type="character" w:customStyle="1" w:styleId="202">
    <w:name w:val="Знак Знак202"/>
    <w:rsid w:val="00E80728"/>
    <w:rPr>
      <w:rFonts w:ascii="Arial" w:hAnsi="Arial"/>
      <w:sz w:val="22"/>
    </w:rPr>
  </w:style>
  <w:style w:type="paragraph" w:customStyle="1" w:styleId="3ff2">
    <w:name w:val="Знак Знак Знак Знак Знак Знак3"/>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1420">
    <w:name w:val="Знак Знак142"/>
    <w:locked/>
    <w:rsid w:val="00E80728"/>
    <w:rPr>
      <w:b/>
      <w:sz w:val="27"/>
      <w:lang w:val="ru-RU" w:eastAsia="ru-RU"/>
    </w:rPr>
  </w:style>
  <w:style w:type="character" w:customStyle="1" w:styleId="102">
    <w:name w:val="Знак Знак102"/>
    <w:locked/>
    <w:rsid w:val="00E80728"/>
    <w:rPr>
      <w:sz w:val="16"/>
      <w:lang w:val="ru-RU" w:eastAsia="ru-RU"/>
    </w:rPr>
  </w:style>
  <w:style w:type="character" w:customStyle="1" w:styleId="6120">
    <w:name w:val="Знак Знак612"/>
    <w:rsid w:val="00E80728"/>
    <w:rPr>
      <w:rFonts w:ascii="Arial" w:hAnsi="Arial"/>
      <w:b/>
      <w:i/>
      <w:sz w:val="28"/>
      <w:lang w:val="ru-RU" w:eastAsia="en-US"/>
    </w:rPr>
  </w:style>
  <w:style w:type="character" w:customStyle="1" w:styleId="1630">
    <w:name w:val="Знак Знак163"/>
    <w:locked/>
    <w:rsid w:val="00E80728"/>
    <w:rPr>
      <w:b/>
      <w:caps/>
      <w:sz w:val="24"/>
      <w:lang w:val="ru-RU" w:eastAsia="ru-RU"/>
    </w:rPr>
  </w:style>
  <w:style w:type="character" w:customStyle="1" w:styleId="4e">
    <w:name w:val="Знак Знак Знак4"/>
    <w:rsid w:val="00E80728"/>
    <w:rPr>
      <w:rFonts w:ascii="Times New Roman" w:hAnsi="Times New Roman"/>
      <w:b/>
      <w:caps/>
      <w:sz w:val="28"/>
    </w:rPr>
  </w:style>
  <w:style w:type="character" w:customStyle="1" w:styleId="2520">
    <w:name w:val="Знак Знак252"/>
    <w:rsid w:val="00E80728"/>
    <w:rPr>
      <w:rFonts w:ascii="Times New Roman" w:hAnsi="Times New Roman"/>
      <w:b/>
      <w:sz w:val="28"/>
    </w:rPr>
  </w:style>
  <w:style w:type="character" w:customStyle="1" w:styleId="2220">
    <w:name w:val="Знак Знак222"/>
    <w:rsid w:val="00E80728"/>
    <w:rPr>
      <w:rFonts w:ascii="Times New Roman" w:hAnsi="Times New Roman"/>
      <w:sz w:val="24"/>
    </w:rPr>
  </w:style>
  <w:style w:type="character" w:customStyle="1" w:styleId="1920">
    <w:name w:val="Знак Знак192"/>
    <w:rsid w:val="00E80728"/>
    <w:rPr>
      <w:rFonts w:ascii="Times New Roman" w:hAnsi="Times New Roman"/>
      <w:sz w:val="16"/>
      <w:lang w:eastAsia="ru-RU"/>
    </w:rPr>
  </w:style>
  <w:style w:type="character" w:customStyle="1" w:styleId="1820">
    <w:name w:val="Знак Знак182"/>
    <w:rsid w:val="00E80728"/>
    <w:rPr>
      <w:rFonts w:ascii="Courier New" w:hAnsi="Courier New"/>
    </w:rPr>
  </w:style>
  <w:style w:type="character" w:customStyle="1" w:styleId="1520">
    <w:name w:val="Знак Знак152"/>
    <w:rsid w:val="00E80728"/>
    <w:rPr>
      <w:b/>
      <w:sz w:val="28"/>
    </w:rPr>
  </w:style>
  <w:style w:type="character" w:customStyle="1" w:styleId="4120">
    <w:name w:val="Знак Знак412"/>
    <w:locked/>
    <w:rsid w:val="00E80728"/>
    <w:rPr>
      <w:rFonts w:ascii="Arial" w:hAnsi="Arial"/>
      <w:b/>
      <w:i/>
      <w:sz w:val="28"/>
      <w:lang w:val="ru-RU" w:eastAsia="en-US"/>
    </w:rPr>
  </w:style>
  <w:style w:type="character" w:customStyle="1" w:styleId="2330">
    <w:name w:val="Знак Знак23 Знак3"/>
    <w:aliases w:val="Знак Знак3 Знак3"/>
    <w:locked/>
    <w:rsid w:val="00E80728"/>
    <w:rPr>
      <w:rFonts w:ascii="Tahoma" w:hAnsi="Tahoma"/>
      <w:sz w:val="16"/>
    </w:rPr>
  </w:style>
  <w:style w:type="paragraph" w:customStyle="1" w:styleId="4f">
    <w:name w:val="Знак Знак Знак Знак Знак Знак Знак Знак Знак Знак Знак Знак Знак4"/>
    <w:basedOn w:val="a3"/>
    <w:rsid w:val="00E80728"/>
    <w:pPr>
      <w:spacing w:after="160" w:line="240" w:lineRule="exact"/>
    </w:pPr>
    <w:rPr>
      <w:rFonts w:ascii="Verdana" w:hAnsi="Verdana"/>
      <w:lang w:val="en-US" w:eastAsia="en-US"/>
    </w:rPr>
  </w:style>
  <w:style w:type="paragraph" w:customStyle="1" w:styleId="32a">
    <w:name w:val="Знак32"/>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20">
    <w:name w:val="Знак Знак532"/>
    <w:locked/>
    <w:rsid w:val="00E80728"/>
    <w:rPr>
      <w:b/>
      <w:caps/>
      <w:sz w:val="24"/>
      <w:lang w:val="ru-RU" w:eastAsia="ru-RU"/>
    </w:rPr>
  </w:style>
  <w:style w:type="character" w:customStyle="1" w:styleId="2ffff5">
    <w:name w:val="Без интервала Знак2"/>
    <w:locked/>
    <w:rsid w:val="00E80728"/>
    <w:rPr>
      <w:sz w:val="24"/>
      <w:lang w:eastAsia="en-US"/>
    </w:rPr>
  </w:style>
  <w:style w:type="character" w:customStyle="1" w:styleId="1122">
    <w:name w:val="Знак1 Знак Знак12"/>
    <w:locked/>
    <w:rsid w:val="00E80728"/>
    <w:rPr>
      <w:rFonts w:ascii="Times New Roman" w:hAnsi="Times New Roman"/>
      <w:sz w:val="24"/>
      <w:lang w:eastAsia="ru-RU"/>
    </w:rPr>
  </w:style>
  <w:style w:type="character" w:customStyle="1" w:styleId="462">
    <w:name w:val="Знак Знак462"/>
    <w:locked/>
    <w:rsid w:val="00E80728"/>
    <w:rPr>
      <w:b/>
      <w:sz w:val="27"/>
      <w:lang w:val="ru-RU" w:eastAsia="ru-RU"/>
    </w:rPr>
  </w:style>
  <w:style w:type="character" w:customStyle="1" w:styleId="482">
    <w:name w:val="Знак Знак482"/>
    <w:locked/>
    <w:rsid w:val="00E80728"/>
    <w:rPr>
      <w:b/>
      <w:sz w:val="27"/>
      <w:lang w:val="ru-RU" w:eastAsia="ru-RU"/>
    </w:rPr>
  </w:style>
  <w:style w:type="character" w:customStyle="1" w:styleId="442">
    <w:name w:val="Знак Знак442"/>
    <w:locked/>
    <w:rsid w:val="00E80728"/>
    <w:rPr>
      <w:sz w:val="24"/>
    </w:rPr>
  </w:style>
  <w:style w:type="character" w:customStyle="1" w:styleId="5120">
    <w:name w:val="Знак Знак512"/>
    <w:locked/>
    <w:rsid w:val="00E80728"/>
    <w:rPr>
      <w:b/>
      <w:sz w:val="27"/>
      <w:lang w:val="ru-RU" w:eastAsia="ru-RU"/>
    </w:rPr>
  </w:style>
  <w:style w:type="character" w:customStyle="1" w:styleId="432">
    <w:name w:val="Знак Знак432"/>
    <w:locked/>
    <w:rsid w:val="00E80728"/>
    <w:rPr>
      <w:color w:val="000000"/>
      <w:sz w:val="24"/>
      <w:lang w:eastAsia="ru-RU"/>
    </w:rPr>
  </w:style>
  <w:style w:type="character" w:customStyle="1" w:styleId="4220">
    <w:name w:val="Знак Знак422"/>
    <w:rsid w:val="00E80728"/>
    <w:rPr>
      <w:rFonts w:ascii="Times New Roman" w:hAnsi="Times New Roman"/>
      <w:sz w:val="16"/>
    </w:rPr>
  </w:style>
  <w:style w:type="character" w:customStyle="1" w:styleId="4920">
    <w:name w:val="Знак Знак492"/>
    <w:rsid w:val="00E80728"/>
    <w:rPr>
      <w:rFonts w:ascii="Times New Roman" w:hAnsi="Times New Roman"/>
      <w:b/>
      <w:caps/>
      <w:sz w:val="24"/>
      <w:lang w:eastAsia="ru-RU"/>
    </w:rPr>
  </w:style>
  <w:style w:type="character" w:customStyle="1" w:styleId="472">
    <w:name w:val="Знак Знак472"/>
    <w:rsid w:val="00E80728"/>
    <w:rPr>
      <w:rFonts w:ascii="Times New Roman" w:hAnsi="Times New Roman"/>
      <w:b/>
      <w:sz w:val="27"/>
      <w:lang w:eastAsia="ru-RU"/>
    </w:rPr>
  </w:style>
  <w:style w:type="character" w:customStyle="1" w:styleId="452">
    <w:name w:val="Знак Знак452"/>
    <w:rsid w:val="00E80728"/>
    <w:rPr>
      <w:rFonts w:ascii="Times New Roman" w:hAnsi="Times New Roman"/>
      <w:b/>
      <w:i/>
      <w:sz w:val="26"/>
      <w:lang w:eastAsia="ru-RU"/>
    </w:rPr>
  </w:style>
  <w:style w:type="character" w:customStyle="1" w:styleId="5020">
    <w:name w:val="Знак Знак502"/>
    <w:locked/>
    <w:rsid w:val="00E80728"/>
    <w:rPr>
      <w:b/>
      <w:sz w:val="28"/>
      <w:lang w:val="ru-RU" w:eastAsia="ru-RU"/>
    </w:rPr>
  </w:style>
  <w:style w:type="character" w:customStyle="1" w:styleId="522">
    <w:name w:val="Знак Знак522"/>
    <w:rsid w:val="00E80728"/>
    <w:rPr>
      <w:rFonts w:ascii="Arial" w:hAnsi="Arial"/>
      <w:b/>
      <w:i/>
      <w:sz w:val="28"/>
    </w:rPr>
  </w:style>
  <w:style w:type="character" w:customStyle="1" w:styleId="5121">
    <w:name w:val="Знак5 Знак Знак12"/>
    <w:locked/>
    <w:rsid w:val="00E80728"/>
    <w:rPr>
      <w:sz w:val="16"/>
      <w:lang w:val="ru-RU" w:eastAsia="ru-RU"/>
    </w:rPr>
  </w:style>
  <w:style w:type="character" w:customStyle="1" w:styleId="624">
    <w:name w:val="Знак6 Знак Знак2"/>
    <w:rsid w:val="00E80728"/>
    <w:rPr>
      <w:sz w:val="24"/>
      <w:lang w:val="ru-RU" w:eastAsia="ru-RU"/>
    </w:rPr>
  </w:style>
  <w:style w:type="character" w:customStyle="1" w:styleId="UnresolvedMention">
    <w:name w:val="Unresolved Mention"/>
    <w:semiHidden/>
    <w:rsid w:val="00E80728"/>
    <w:rPr>
      <w:color w:val="605E5C"/>
      <w:shd w:val="clear" w:color="auto" w:fill="E1DFDD"/>
    </w:rPr>
  </w:style>
  <w:style w:type="character" w:customStyle="1" w:styleId="203">
    <w:name w:val="Знак Знак203"/>
    <w:rsid w:val="00E80728"/>
    <w:rPr>
      <w:rFonts w:ascii="Arial" w:hAnsi="Arial"/>
      <w:sz w:val="22"/>
    </w:rPr>
  </w:style>
  <w:style w:type="paragraph" w:customStyle="1" w:styleId="4f0">
    <w:name w:val="Знак Знак Знак Знак Знак Знак4"/>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51">
    <w:name w:val="Знак Знак75"/>
    <w:rsid w:val="00E80728"/>
    <w:rPr>
      <w:sz w:val="16"/>
      <w:lang w:val="ru-RU" w:eastAsia="ru-RU"/>
    </w:rPr>
  </w:style>
  <w:style w:type="character" w:customStyle="1" w:styleId="1430">
    <w:name w:val="Знак Знак143"/>
    <w:locked/>
    <w:rsid w:val="00E80728"/>
    <w:rPr>
      <w:b/>
      <w:sz w:val="27"/>
      <w:lang w:val="ru-RU" w:eastAsia="ru-RU"/>
    </w:rPr>
  </w:style>
  <w:style w:type="character" w:customStyle="1" w:styleId="103">
    <w:name w:val="Знак Знак103"/>
    <w:locked/>
    <w:rsid w:val="00E80728"/>
    <w:rPr>
      <w:sz w:val="16"/>
      <w:lang w:val="ru-RU" w:eastAsia="ru-RU"/>
    </w:rPr>
  </w:style>
  <w:style w:type="character" w:customStyle="1" w:styleId="6130">
    <w:name w:val="Знак Знак613"/>
    <w:rsid w:val="00E80728"/>
    <w:rPr>
      <w:rFonts w:ascii="Arial" w:hAnsi="Arial"/>
      <w:b/>
      <w:i/>
      <w:sz w:val="28"/>
      <w:lang w:val="ru-RU" w:eastAsia="en-US"/>
    </w:rPr>
  </w:style>
  <w:style w:type="character" w:customStyle="1" w:styleId="1640">
    <w:name w:val="Знак Знак164"/>
    <w:locked/>
    <w:rsid w:val="00E80728"/>
    <w:rPr>
      <w:b/>
      <w:caps/>
      <w:sz w:val="24"/>
      <w:lang w:val="ru-RU" w:eastAsia="ru-RU"/>
    </w:rPr>
  </w:style>
  <w:style w:type="character" w:customStyle="1" w:styleId="5b">
    <w:name w:val="Знак Знак Знак5"/>
    <w:rsid w:val="00E80728"/>
    <w:rPr>
      <w:rFonts w:ascii="Times New Roman" w:hAnsi="Times New Roman"/>
      <w:b/>
      <w:caps/>
      <w:sz w:val="28"/>
    </w:rPr>
  </w:style>
  <w:style w:type="character" w:customStyle="1" w:styleId="253">
    <w:name w:val="Знак Знак253"/>
    <w:rsid w:val="00E80728"/>
    <w:rPr>
      <w:rFonts w:ascii="Times New Roman" w:hAnsi="Times New Roman"/>
      <w:b/>
      <w:sz w:val="28"/>
    </w:rPr>
  </w:style>
  <w:style w:type="character" w:customStyle="1" w:styleId="2230">
    <w:name w:val="Знак Знак223"/>
    <w:rsid w:val="00E80728"/>
    <w:rPr>
      <w:rFonts w:ascii="Times New Roman" w:hAnsi="Times New Roman"/>
      <w:sz w:val="24"/>
    </w:rPr>
  </w:style>
  <w:style w:type="character" w:customStyle="1" w:styleId="1930">
    <w:name w:val="Знак Знак193"/>
    <w:rsid w:val="00E80728"/>
    <w:rPr>
      <w:rFonts w:ascii="Times New Roman" w:hAnsi="Times New Roman"/>
      <w:sz w:val="16"/>
      <w:lang w:eastAsia="ru-RU"/>
    </w:rPr>
  </w:style>
  <w:style w:type="character" w:customStyle="1" w:styleId="1830">
    <w:name w:val="Знак Знак183"/>
    <w:rsid w:val="00E80728"/>
    <w:rPr>
      <w:rFonts w:ascii="Courier New" w:hAnsi="Courier New"/>
    </w:rPr>
  </w:style>
  <w:style w:type="character" w:customStyle="1" w:styleId="1730">
    <w:name w:val="Знак Знак173"/>
    <w:rsid w:val="00E80728"/>
    <w:rPr>
      <w:rFonts w:ascii="Times New Roman" w:hAnsi="Times New Roman"/>
      <w:sz w:val="24"/>
    </w:rPr>
  </w:style>
  <w:style w:type="character" w:customStyle="1" w:styleId="1530">
    <w:name w:val="Знак Знак153"/>
    <w:rsid w:val="00E80728"/>
    <w:rPr>
      <w:b/>
      <w:sz w:val="28"/>
    </w:rPr>
  </w:style>
  <w:style w:type="character" w:customStyle="1" w:styleId="4130">
    <w:name w:val="Знак Знак413"/>
    <w:locked/>
    <w:rsid w:val="00E80728"/>
    <w:rPr>
      <w:rFonts w:ascii="Arial" w:hAnsi="Arial"/>
      <w:b/>
      <w:i/>
      <w:sz w:val="28"/>
      <w:lang w:val="ru-RU" w:eastAsia="en-US"/>
    </w:rPr>
  </w:style>
  <w:style w:type="character" w:customStyle="1" w:styleId="2340">
    <w:name w:val="Знак Знак23 Знак4"/>
    <w:aliases w:val="Знак Знак3 Знак4"/>
    <w:locked/>
    <w:rsid w:val="00E80728"/>
    <w:rPr>
      <w:rFonts w:ascii="Tahoma" w:hAnsi="Tahoma"/>
      <w:sz w:val="16"/>
    </w:rPr>
  </w:style>
  <w:style w:type="paragraph" w:customStyle="1" w:styleId="5c">
    <w:name w:val="Знак Знак Знак Знак Знак Знак Знак Знак Знак Знак Знак Знак Знак5"/>
    <w:basedOn w:val="a3"/>
    <w:rsid w:val="00E80728"/>
    <w:pPr>
      <w:spacing w:after="160" w:line="240" w:lineRule="exact"/>
    </w:pPr>
    <w:rPr>
      <w:rFonts w:ascii="Verdana" w:hAnsi="Verdana"/>
      <w:lang w:val="en-US" w:eastAsia="en-US"/>
    </w:rPr>
  </w:style>
  <w:style w:type="paragraph" w:customStyle="1" w:styleId="332">
    <w:name w:val="Знак33"/>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30">
    <w:name w:val="Знак Знак533"/>
    <w:locked/>
    <w:rsid w:val="00E80728"/>
    <w:rPr>
      <w:b/>
      <w:caps/>
      <w:sz w:val="24"/>
      <w:lang w:val="ru-RU" w:eastAsia="ru-RU"/>
    </w:rPr>
  </w:style>
  <w:style w:type="character" w:customStyle="1" w:styleId="3ff3">
    <w:name w:val="Без интервала Знак3"/>
    <w:locked/>
    <w:rsid w:val="00E80728"/>
    <w:rPr>
      <w:sz w:val="24"/>
      <w:lang w:eastAsia="en-US"/>
    </w:rPr>
  </w:style>
  <w:style w:type="character" w:customStyle="1" w:styleId="1132">
    <w:name w:val="Знак1 Знак Знак13"/>
    <w:locked/>
    <w:rsid w:val="00E80728"/>
    <w:rPr>
      <w:rFonts w:ascii="Times New Roman" w:hAnsi="Times New Roman"/>
      <w:sz w:val="24"/>
      <w:lang w:eastAsia="ru-RU"/>
    </w:rPr>
  </w:style>
  <w:style w:type="character" w:customStyle="1" w:styleId="463">
    <w:name w:val="Знак Знак463"/>
    <w:locked/>
    <w:rsid w:val="00E80728"/>
    <w:rPr>
      <w:b/>
      <w:sz w:val="27"/>
      <w:lang w:val="ru-RU" w:eastAsia="ru-RU"/>
    </w:rPr>
  </w:style>
  <w:style w:type="character" w:customStyle="1" w:styleId="483">
    <w:name w:val="Знак Знак483"/>
    <w:locked/>
    <w:rsid w:val="00E80728"/>
    <w:rPr>
      <w:b/>
      <w:sz w:val="27"/>
      <w:lang w:val="ru-RU" w:eastAsia="ru-RU"/>
    </w:rPr>
  </w:style>
  <w:style w:type="character" w:customStyle="1" w:styleId="443">
    <w:name w:val="Знак Знак443"/>
    <w:locked/>
    <w:rsid w:val="00E80728"/>
    <w:rPr>
      <w:sz w:val="24"/>
    </w:rPr>
  </w:style>
  <w:style w:type="character" w:customStyle="1" w:styleId="5130">
    <w:name w:val="Знак Знак513"/>
    <w:locked/>
    <w:rsid w:val="00E80728"/>
    <w:rPr>
      <w:b/>
      <w:sz w:val="27"/>
      <w:lang w:val="ru-RU" w:eastAsia="ru-RU"/>
    </w:rPr>
  </w:style>
  <w:style w:type="character" w:customStyle="1" w:styleId="433">
    <w:name w:val="Знак Знак433"/>
    <w:locked/>
    <w:rsid w:val="00E80728"/>
    <w:rPr>
      <w:color w:val="000000"/>
      <w:sz w:val="24"/>
      <w:lang w:eastAsia="ru-RU"/>
    </w:rPr>
  </w:style>
  <w:style w:type="character" w:customStyle="1" w:styleId="423">
    <w:name w:val="Знак Знак423"/>
    <w:rsid w:val="00E80728"/>
    <w:rPr>
      <w:rFonts w:ascii="Times New Roman" w:hAnsi="Times New Roman"/>
      <w:sz w:val="16"/>
    </w:rPr>
  </w:style>
  <w:style w:type="character" w:customStyle="1" w:styleId="493">
    <w:name w:val="Знак Знак493"/>
    <w:rsid w:val="00E80728"/>
    <w:rPr>
      <w:rFonts w:ascii="Times New Roman" w:hAnsi="Times New Roman"/>
      <w:b/>
      <w:caps/>
      <w:sz w:val="24"/>
      <w:lang w:eastAsia="ru-RU"/>
    </w:rPr>
  </w:style>
  <w:style w:type="character" w:customStyle="1" w:styleId="473">
    <w:name w:val="Знак Знак473"/>
    <w:rsid w:val="00E80728"/>
    <w:rPr>
      <w:rFonts w:ascii="Times New Roman" w:hAnsi="Times New Roman"/>
      <w:b/>
      <w:sz w:val="27"/>
      <w:lang w:eastAsia="ru-RU"/>
    </w:rPr>
  </w:style>
  <w:style w:type="character" w:customStyle="1" w:styleId="453">
    <w:name w:val="Знак Знак453"/>
    <w:rsid w:val="00E80728"/>
    <w:rPr>
      <w:rFonts w:ascii="Times New Roman" w:hAnsi="Times New Roman"/>
      <w:b/>
      <w:i/>
      <w:sz w:val="26"/>
      <w:lang w:eastAsia="ru-RU"/>
    </w:rPr>
  </w:style>
  <w:style w:type="character" w:customStyle="1" w:styleId="503">
    <w:name w:val="Знак Знак503"/>
    <w:locked/>
    <w:rsid w:val="00E80728"/>
    <w:rPr>
      <w:b/>
      <w:sz w:val="28"/>
      <w:lang w:val="ru-RU" w:eastAsia="ru-RU"/>
    </w:rPr>
  </w:style>
  <w:style w:type="character" w:customStyle="1" w:styleId="523">
    <w:name w:val="Знак Знак523"/>
    <w:rsid w:val="00E80728"/>
    <w:rPr>
      <w:rFonts w:ascii="Arial" w:hAnsi="Arial"/>
      <w:b/>
      <w:i/>
      <w:sz w:val="28"/>
    </w:rPr>
  </w:style>
  <w:style w:type="character" w:customStyle="1" w:styleId="5131">
    <w:name w:val="Знак5 Знак Знак13"/>
    <w:locked/>
    <w:rsid w:val="00E80728"/>
    <w:rPr>
      <w:sz w:val="16"/>
      <w:lang w:val="ru-RU" w:eastAsia="ru-RU"/>
    </w:rPr>
  </w:style>
  <w:style w:type="character" w:customStyle="1" w:styleId="632">
    <w:name w:val="Знак6 Знак Знак3"/>
    <w:rsid w:val="00E80728"/>
    <w:rPr>
      <w:sz w:val="24"/>
      <w:lang w:val="ru-RU" w:eastAsia="ru-RU"/>
    </w:rPr>
  </w:style>
  <w:style w:type="paragraph" w:customStyle="1" w:styleId="5d">
    <w:name w:val="Знак Знак Знак Знак Знак Знак5"/>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61">
    <w:name w:val="Знак Знак76"/>
    <w:rsid w:val="00E80728"/>
    <w:rPr>
      <w:sz w:val="16"/>
      <w:lang w:val="ru-RU" w:eastAsia="ru-RU"/>
    </w:rPr>
  </w:style>
  <w:style w:type="character" w:customStyle="1" w:styleId="1440">
    <w:name w:val="Знак Знак144"/>
    <w:locked/>
    <w:rsid w:val="00E80728"/>
    <w:rPr>
      <w:b/>
      <w:sz w:val="27"/>
      <w:lang w:val="ru-RU" w:eastAsia="ru-RU"/>
    </w:rPr>
  </w:style>
  <w:style w:type="character" w:customStyle="1" w:styleId="104">
    <w:name w:val="Знак Знак104"/>
    <w:locked/>
    <w:rsid w:val="00E80728"/>
    <w:rPr>
      <w:sz w:val="16"/>
      <w:lang w:val="ru-RU" w:eastAsia="ru-RU"/>
    </w:rPr>
  </w:style>
  <w:style w:type="character" w:customStyle="1" w:styleId="6140">
    <w:name w:val="Знак Знак614"/>
    <w:rsid w:val="00E80728"/>
    <w:rPr>
      <w:rFonts w:ascii="Arial" w:hAnsi="Arial"/>
      <w:b/>
      <w:i/>
      <w:sz w:val="28"/>
      <w:lang w:val="ru-RU" w:eastAsia="en-US"/>
    </w:rPr>
  </w:style>
  <w:style w:type="character" w:customStyle="1" w:styleId="165">
    <w:name w:val="Знак Знак165"/>
    <w:locked/>
    <w:rsid w:val="00E80728"/>
    <w:rPr>
      <w:b/>
      <w:caps/>
      <w:sz w:val="24"/>
      <w:lang w:val="ru-RU" w:eastAsia="ru-RU"/>
    </w:rPr>
  </w:style>
  <w:style w:type="character" w:customStyle="1" w:styleId="6d">
    <w:name w:val="Знак Знак Знак6"/>
    <w:rsid w:val="00E80728"/>
    <w:rPr>
      <w:rFonts w:ascii="Times New Roman" w:hAnsi="Times New Roman"/>
      <w:b/>
      <w:caps/>
      <w:sz w:val="28"/>
    </w:rPr>
  </w:style>
  <w:style w:type="character" w:customStyle="1" w:styleId="254">
    <w:name w:val="Знак Знак254"/>
    <w:rsid w:val="00E80728"/>
    <w:rPr>
      <w:rFonts w:ascii="Times New Roman" w:hAnsi="Times New Roman"/>
      <w:b/>
      <w:sz w:val="28"/>
    </w:rPr>
  </w:style>
  <w:style w:type="character" w:customStyle="1" w:styleId="2240">
    <w:name w:val="Знак Знак224"/>
    <w:rsid w:val="00E80728"/>
    <w:rPr>
      <w:rFonts w:ascii="Times New Roman" w:hAnsi="Times New Roman"/>
      <w:sz w:val="24"/>
    </w:rPr>
  </w:style>
  <w:style w:type="character" w:customStyle="1" w:styleId="204">
    <w:name w:val="Знак Знак204"/>
    <w:rsid w:val="00E80728"/>
    <w:rPr>
      <w:rFonts w:ascii="Arial" w:hAnsi="Arial"/>
      <w:sz w:val="22"/>
    </w:rPr>
  </w:style>
  <w:style w:type="character" w:customStyle="1" w:styleId="194">
    <w:name w:val="Знак Знак194"/>
    <w:rsid w:val="00E80728"/>
    <w:rPr>
      <w:rFonts w:ascii="Times New Roman" w:hAnsi="Times New Roman"/>
      <w:sz w:val="16"/>
      <w:lang w:eastAsia="ru-RU"/>
    </w:rPr>
  </w:style>
  <w:style w:type="character" w:customStyle="1" w:styleId="184">
    <w:name w:val="Знак Знак184"/>
    <w:rsid w:val="00E80728"/>
    <w:rPr>
      <w:rFonts w:ascii="Courier New" w:hAnsi="Courier New"/>
    </w:rPr>
  </w:style>
  <w:style w:type="character" w:customStyle="1" w:styleId="1740">
    <w:name w:val="Знак Знак174"/>
    <w:rsid w:val="00E80728"/>
    <w:rPr>
      <w:rFonts w:ascii="Times New Roman" w:hAnsi="Times New Roman"/>
      <w:sz w:val="24"/>
    </w:rPr>
  </w:style>
  <w:style w:type="character" w:customStyle="1" w:styleId="154">
    <w:name w:val="Знак Знак154"/>
    <w:rsid w:val="00E80728"/>
    <w:rPr>
      <w:b/>
      <w:sz w:val="28"/>
    </w:rPr>
  </w:style>
  <w:style w:type="character" w:customStyle="1" w:styleId="4140">
    <w:name w:val="Знак Знак414"/>
    <w:locked/>
    <w:rsid w:val="00E80728"/>
    <w:rPr>
      <w:rFonts w:ascii="Arial" w:hAnsi="Arial"/>
      <w:b/>
      <w:i/>
      <w:sz w:val="28"/>
      <w:lang w:val="ru-RU" w:eastAsia="en-US"/>
    </w:rPr>
  </w:style>
  <w:style w:type="character" w:customStyle="1" w:styleId="235">
    <w:name w:val="Знак Знак23 Знак5"/>
    <w:aliases w:val="Знак Знак3 Знак5"/>
    <w:locked/>
    <w:rsid w:val="00E80728"/>
    <w:rPr>
      <w:rFonts w:ascii="Tahoma" w:hAnsi="Tahoma"/>
      <w:sz w:val="16"/>
    </w:rPr>
  </w:style>
  <w:style w:type="paragraph" w:customStyle="1" w:styleId="6e">
    <w:name w:val="Знак Знак Знак Знак Знак Знак Знак Знак Знак Знак Знак Знак Знак6"/>
    <w:basedOn w:val="a3"/>
    <w:rsid w:val="00E80728"/>
    <w:pPr>
      <w:spacing w:after="160" w:line="240" w:lineRule="exact"/>
    </w:pPr>
    <w:rPr>
      <w:rFonts w:ascii="Verdana" w:hAnsi="Verdana"/>
      <w:lang w:val="en-US" w:eastAsia="en-US"/>
    </w:rPr>
  </w:style>
  <w:style w:type="paragraph" w:customStyle="1" w:styleId="344">
    <w:name w:val="Знак34"/>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4">
    <w:name w:val="Знак Знак534"/>
    <w:locked/>
    <w:rsid w:val="00E80728"/>
    <w:rPr>
      <w:b/>
      <w:caps/>
      <w:sz w:val="24"/>
      <w:lang w:val="ru-RU" w:eastAsia="ru-RU"/>
    </w:rPr>
  </w:style>
  <w:style w:type="character" w:customStyle="1" w:styleId="4f1">
    <w:name w:val="Без интервала Знак4"/>
    <w:locked/>
    <w:rsid w:val="00E80728"/>
    <w:rPr>
      <w:sz w:val="24"/>
      <w:lang w:eastAsia="en-US"/>
    </w:rPr>
  </w:style>
  <w:style w:type="character" w:customStyle="1" w:styleId="1142">
    <w:name w:val="Знак1 Знак Знак14"/>
    <w:locked/>
    <w:rsid w:val="00E80728"/>
    <w:rPr>
      <w:rFonts w:ascii="Times New Roman" w:hAnsi="Times New Roman"/>
      <w:sz w:val="24"/>
      <w:lang w:eastAsia="ru-RU"/>
    </w:rPr>
  </w:style>
  <w:style w:type="character" w:customStyle="1" w:styleId="464">
    <w:name w:val="Знак Знак464"/>
    <w:locked/>
    <w:rsid w:val="00E80728"/>
    <w:rPr>
      <w:b/>
      <w:sz w:val="27"/>
      <w:lang w:val="ru-RU" w:eastAsia="ru-RU"/>
    </w:rPr>
  </w:style>
  <w:style w:type="character" w:customStyle="1" w:styleId="484">
    <w:name w:val="Знак Знак484"/>
    <w:locked/>
    <w:rsid w:val="00E80728"/>
    <w:rPr>
      <w:b/>
      <w:sz w:val="27"/>
      <w:lang w:val="ru-RU" w:eastAsia="ru-RU"/>
    </w:rPr>
  </w:style>
  <w:style w:type="character" w:customStyle="1" w:styleId="444">
    <w:name w:val="Знак Знак444"/>
    <w:locked/>
    <w:rsid w:val="00E80728"/>
    <w:rPr>
      <w:sz w:val="24"/>
    </w:rPr>
  </w:style>
  <w:style w:type="character" w:customStyle="1" w:styleId="5140">
    <w:name w:val="Знак Знак514"/>
    <w:locked/>
    <w:rsid w:val="00E80728"/>
    <w:rPr>
      <w:b/>
      <w:sz w:val="27"/>
      <w:lang w:val="ru-RU" w:eastAsia="ru-RU"/>
    </w:rPr>
  </w:style>
  <w:style w:type="character" w:customStyle="1" w:styleId="434">
    <w:name w:val="Знак Знак434"/>
    <w:locked/>
    <w:rsid w:val="00E80728"/>
    <w:rPr>
      <w:color w:val="000000"/>
      <w:sz w:val="24"/>
      <w:lang w:eastAsia="ru-RU"/>
    </w:rPr>
  </w:style>
  <w:style w:type="character" w:customStyle="1" w:styleId="424">
    <w:name w:val="Знак Знак424"/>
    <w:rsid w:val="00E80728"/>
    <w:rPr>
      <w:rFonts w:ascii="Times New Roman" w:hAnsi="Times New Roman"/>
      <w:sz w:val="16"/>
    </w:rPr>
  </w:style>
  <w:style w:type="character" w:customStyle="1" w:styleId="494">
    <w:name w:val="Знак Знак494"/>
    <w:rsid w:val="00E80728"/>
    <w:rPr>
      <w:rFonts w:ascii="Times New Roman" w:hAnsi="Times New Roman"/>
      <w:b/>
      <w:caps/>
      <w:sz w:val="24"/>
      <w:lang w:eastAsia="ru-RU"/>
    </w:rPr>
  </w:style>
  <w:style w:type="character" w:customStyle="1" w:styleId="474">
    <w:name w:val="Знак Знак474"/>
    <w:rsid w:val="00E80728"/>
    <w:rPr>
      <w:rFonts w:ascii="Times New Roman" w:hAnsi="Times New Roman"/>
      <w:b/>
      <w:sz w:val="27"/>
      <w:lang w:eastAsia="ru-RU"/>
    </w:rPr>
  </w:style>
  <w:style w:type="character" w:customStyle="1" w:styleId="454">
    <w:name w:val="Знак Знак454"/>
    <w:rsid w:val="00E80728"/>
    <w:rPr>
      <w:rFonts w:ascii="Times New Roman" w:hAnsi="Times New Roman"/>
      <w:b/>
      <w:i/>
      <w:sz w:val="26"/>
      <w:lang w:eastAsia="ru-RU"/>
    </w:rPr>
  </w:style>
  <w:style w:type="character" w:customStyle="1" w:styleId="552">
    <w:name w:val="Знак5 Знак Знак5"/>
    <w:locked/>
    <w:rsid w:val="00E80728"/>
    <w:rPr>
      <w:sz w:val="16"/>
    </w:rPr>
  </w:style>
  <w:style w:type="character" w:customStyle="1" w:styleId="504">
    <w:name w:val="Знак Знак504"/>
    <w:locked/>
    <w:rsid w:val="00E80728"/>
    <w:rPr>
      <w:b/>
      <w:sz w:val="28"/>
      <w:lang w:val="ru-RU" w:eastAsia="ru-RU"/>
    </w:rPr>
  </w:style>
  <w:style w:type="character" w:customStyle="1" w:styleId="524">
    <w:name w:val="Знак Знак524"/>
    <w:rsid w:val="00E80728"/>
    <w:rPr>
      <w:rFonts w:ascii="Arial" w:hAnsi="Arial"/>
      <w:b/>
      <w:i/>
      <w:sz w:val="28"/>
    </w:rPr>
  </w:style>
  <w:style w:type="character" w:customStyle="1" w:styleId="5141">
    <w:name w:val="Знак5 Знак Знак14"/>
    <w:locked/>
    <w:rsid w:val="00E80728"/>
    <w:rPr>
      <w:sz w:val="16"/>
      <w:lang w:val="ru-RU" w:eastAsia="ru-RU"/>
    </w:rPr>
  </w:style>
  <w:style w:type="character" w:customStyle="1" w:styleId="642">
    <w:name w:val="Знак6 Знак Знак4"/>
    <w:rsid w:val="00E80728"/>
    <w:rPr>
      <w:sz w:val="24"/>
      <w:lang w:val="ru-RU" w:eastAsia="ru-RU"/>
    </w:rPr>
  </w:style>
  <w:style w:type="character" w:customStyle="1" w:styleId="205">
    <w:name w:val="Знак Знак205"/>
    <w:rsid w:val="00E80728"/>
    <w:rPr>
      <w:rFonts w:ascii="Arial" w:hAnsi="Arial"/>
      <w:sz w:val="22"/>
    </w:rPr>
  </w:style>
  <w:style w:type="character" w:customStyle="1" w:styleId="206">
    <w:name w:val="Знак Знак206"/>
    <w:rsid w:val="00E80728"/>
    <w:rPr>
      <w:rFonts w:ascii="Arial" w:hAnsi="Arial"/>
      <w:sz w:val="22"/>
    </w:rPr>
  </w:style>
  <w:style w:type="paragraph" w:customStyle="1" w:styleId="6f">
    <w:name w:val="Знак Знак Знак Знак Знак Знак6"/>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70">
    <w:name w:val="Знак Знак77"/>
    <w:rsid w:val="00E80728"/>
    <w:rPr>
      <w:sz w:val="16"/>
      <w:lang w:val="ru-RU" w:eastAsia="ru-RU"/>
    </w:rPr>
  </w:style>
  <w:style w:type="character" w:customStyle="1" w:styleId="1450">
    <w:name w:val="Знак Знак145"/>
    <w:locked/>
    <w:rsid w:val="00E80728"/>
    <w:rPr>
      <w:b/>
      <w:sz w:val="27"/>
      <w:lang w:val="ru-RU" w:eastAsia="ru-RU"/>
    </w:rPr>
  </w:style>
  <w:style w:type="character" w:customStyle="1" w:styleId="105">
    <w:name w:val="Знак Знак105"/>
    <w:locked/>
    <w:rsid w:val="00E80728"/>
    <w:rPr>
      <w:sz w:val="16"/>
      <w:lang w:val="ru-RU" w:eastAsia="ru-RU"/>
    </w:rPr>
  </w:style>
  <w:style w:type="character" w:customStyle="1" w:styleId="6150">
    <w:name w:val="Знак Знак615"/>
    <w:rsid w:val="00E80728"/>
    <w:rPr>
      <w:rFonts w:ascii="Arial" w:hAnsi="Arial"/>
      <w:b/>
      <w:i/>
      <w:sz w:val="28"/>
      <w:lang w:val="ru-RU" w:eastAsia="en-US"/>
    </w:rPr>
  </w:style>
  <w:style w:type="character" w:customStyle="1" w:styleId="166">
    <w:name w:val="Знак Знак166"/>
    <w:locked/>
    <w:rsid w:val="00E80728"/>
    <w:rPr>
      <w:b/>
      <w:caps/>
      <w:sz w:val="24"/>
      <w:lang w:val="ru-RU" w:eastAsia="ru-RU"/>
    </w:rPr>
  </w:style>
  <w:style w:type="character" w:customStyle="1" w:styleId="78">
    <w:name w:val="Знак Знак Знак7"/>
    <w:rsid w:val="00E80728"/>
    <w:rPr>
      <w:rFonts w:ascii="Times New Roman" w:hAnsi="Times New Roman"/>
      <w:b/>
      <w:caps/>
      <w:sz w:val="28"/>
    </w:rPr>
  </w:style>
  <w:style w:type="character" w:customStyle="1" w:styleId="255">
    <w:name w:val="Знак Знак255"/>
    <w:rsid w:val="00E80728"/>
    <w:rPr>
      <w:rFonts w:ascii="Times New Roman" w:hAnsi="Times New Roman"/>
      <w:b/>
      <w:sz w:val="28"/>
    </w:rPr>
  </w:style>
  <w:style w:type="character" w:customStyle="1" w:styleId="2250">
    <w:name w:val="Знак Знак225"/>
    <w:rsid w:val="00E80728"/>
    <w:rPr>
      <w:rFonts w:ascii="Times New Roman" w:hAnsi="Times New Roman"/>
      <w:sz w:val="24"/>
    </w:rPr>
  </w:style>
  <w:style w:type="character" w:customStyle="1" w:styleId="195">
    <w:name w:val="Знак Знак195"/>
    <w:rsid w:val="00E80728"/>
    <w:rPr>
      <w:rFonts w:ascii="Times New Roman" w:hAnsi="Times New Roman"/>
      <w:sz w:val="16"/>
      <w:lang w:eastAsia="ru-RU"/>
    </w:rPr>
  </w:style>
  <w:style w:type="character" w:customStyle="1" w:styleId="185">
    <w:name w:val="Знак Знак185"/>
    <w:rsid w:val="00E80728"/>
    <w:rPr>
      <w:rFonts w:ascii="Courier New" w:hAnsi="Courier New"/>
    </w:rPr>
  </w:style>
  <w:style w:type="character" w:customStyle="1" w:styleId="175">
    <w:name w:val="Знак Знак175"/>
    <w:rsid w:val="00E80728"/>
    <w:rPr>
      <w:rFonts w:ascii="Times New Roman" w:hAnsi="Times New Roman"/>
      <w:sz w:val="24"/>
    </w:rPr>
  </w:style>
  <w:style w:type="character" w:customStyle="1" w:styleId="155">
    <w:name w:val="Знак Знак155"/>
    <w:rsid w:val="00E80728"/>
    <w:rPr>
      <w:b/>
      <w:sz w:val="28"/>
    </w:rPr>
  </w:style>
  <w:style w:type="character" w:customStyle="1" w:styleId="4150">
    <w:name w:val="Знак Знак415"/>
    <w:locked/>
    <w:rsid w:val="00E80728"/>
    <w:rPr>
      <w:rFonts w:ascii="Arial" w:hAnsi="Arial"/>
      <w:b/>
      <w:i/>
      <w:sz w:val="28"/>
      <w:lang w:val="ru-RU" w:eastAsia="en-US"/>
    </w:rPr>
  </w:style>
  <w:style w:type="character" w:customStyle="1" w:styleId="236">
    <w:name w:val="Знак Знак23 Знак6"/>
    <w:aliases w:val="Знак Знак3 Знак6"/>
    <w:locked/>
    <w:rsid w:val="00E80728"/>
    <w:rPr>
      <w:rFonts w:ascii="Tahoma" w:hAnsi="Tahoma"/>
      <w:sz w:val="16"/>
    </w:rPr>
  </w:style>
  <w:style w:type="paragraph" w:customStyle="1" w:styleId="7a">
    <w:name w:val="Знак Знак Знак Знак Знак Знак Знак Знак Знак Знак Знак Знак Знак7"/>
    <w:basedOn w:val="a3"/>
    <w:rsid w:val="00E80728"/>
    <w:pPr>
      <w:spacing w:after="160" w:line="240" w:lineRule="exact"/>
    </w:pPr>
    <w:rPr>
      <w:rFonts w:ascii="Verdana" w:hAnsi="Verdana"/>
      <w:lang w:val="en-US" w:eastAsia="en-US"/>
    </w:rPr>
  </w:style>
  <w:style w:type="paragraph" w:customStyle="1" w:styleId="354">
    <w:name w:val="Знак35"/>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5">
    <w:name w:val="Знак Знак535"/>
    <w:locked/>
    <w:rsid w:val="00E80728"/>
    <w:rPr>
      <w:b/>
      <w:caps/>
      <w:sz w:val="24"/>
      <w:lang w:val="ru-RU" w:eastAsia="ru-RU"/>
    </w:rPr>
  </w:style>
  <w:style w:type="character" w:customStyle="1" w:styleId="5e">
    <w:name w:val="Без интервала Знак5"/>
    <w:locked/>
    <w:rsid w:val="00E80728"/>
    <w:rPr>
      <w:sz w:val="24"/>
      <w:lang w:eastAsia="en-US"/>
    </w:rPr>
  </w:style>
  <w:style w:type="character" w:customStyle="1" w:styleId="1152">
    <w:name w:val="Знак1 Знак Знак15"/>
    <w:locked/>
    <w:rsid w:val="00E80728"/>
    <w:rPr>
      <w:rFonts w:ascii="Times New Roman" w:hAnsi="Times New Roman"/>
      <w:sz w:val="24"/>
      <w:lang w:eastAsia="ru-RU"/>
    </w:rPr>
  </w:style>
  <w:style w:type="character" w:customStyle="1" w:styleId="465">
    <w:name w:val="Знак Знак465"/>
    <w:locked/>
    <w:rsid w:val="00E80728"/>
    <w:rPr>
      <w:b/>
      <w:sz w:val="27"/>
      <w:lang w:val="ru-RU" w:eastAsia="ru-RU"/>
    </w:rPr>
  </w:style>
  <w:style w:type="character" w:customStyle="1" w:styleId="485">
    <w:name w:val="Знак Знак485"/>
    <w:locked/>
    <w:rsid w:val="00E80728"/>
    <w:rPr>
      <w:b/>
      <w:sz w:val="27"/>
      <w:lang w:val="ru-RU" w:eastAsia="ru-RU"/>
    </w:rPr>
  </w:style>
  <w:style w:type="character" w:customStyle="1" w:styleId="445">
    <w:name w:val="Знак Знак445"/>
    <w:locked/>
    <w:rsid w:val="00E80728"/>
    <w:rPr>
      <w:sz w:val="24"/>
    </w:rPr>
  </w:style>
  <w:style w:type="character" w:customStyle="1" w:styleId="5150">
    <w:name w:val="Знак Знак515"/>
    <w:locked/>
    <w:rsid w:val="00E80728"/>
    <w:rPr>
      <w:b/>
      <w:sz w:val="27"/>
      <w:lang w:val="ru-RU" w:eastAsia="ru-RU"/>
    </w:rPr>
  </w:style>
  <w:style w:type="character" w:customStyle="1" w:styleId="435">
    <w:name w:val="Знак Знак435"/>
    <w:locked/>
    <w:rsid w:val="00E80728"/>
    <w:rPr>
      <w:color w:val="000000"/>
      <w:sz w:val="24"/>
      <w:lang w:eastAsia="ru-RU"/>
    </w:rPr>
  </w:style>
  <w:style w:type="character" w:customStyle="1" w:styleId="425">
    <w:name w:val="Знак Знак425"/>
    <w:rsid w:val="00E80728"/>
    <w:rPr>
      <w:rFonts w:ascii="Times New Roman" w:hAnsi="Times New Roman"/>
      <w:sz w:val="16"/>
    </w:rPr>
  </w:style>
  <w:style w:type="character" w:customStyle="1" w:styleId="495">
    <w:name w:val="Знак Знак495"/>
    <w:rsid w:val="00E80728"/>
    <w:rPr>
      <w:rFonts w:ascii="Times New Roman" w:hAnsi="Times New Roman"/>
      <w:b/>
      <w:caps/>
      <w:sz w:val="24"/>
      <w:lang w:eastAsia="ru-RU"/>
    </w:rPr>
  </w:style>
  <w:style w:type="character" w:customStyle="1" w:styleId="475">
    <w:name w:val="Знак Знак475"/>
    <w:rsid w:val="00E80728"/>
    <w:rPr>
      <w:rFonts w:ascii="Times New Roman" w:hAnsi="Times New Roman"/>
      <w:b/>
      <w:sz w:val="27"/>
      <w:lang w:eastAsia="ru-RU"/>
    </w:rPr>
  </w:style>
  <w:style w:type="character" w:customStyle="1" w:styleId="455">
    <w:name w:val="Знак Знак455"/>
    <w:rsid w:val="00E80728"/>
    <w:rPr>
      <w:rFonts w:ascii="Times New Roman" w:hAnsi="Times New Roman"/>
      <w:b/>
      <w:i/>
      <w:sz w:val="26"/>
      <w:lang w:eastAsia="ru-RU"/>
    </w:rPr>
  </w:style>
  <w:style w:type="character" w:customStyle="1" w:styleId="562">
    <w:name w:val="Знак5 Знак Знак6"/>
    <w:locked/>
    <w:rsid w:val="00E80728"/>
    <w:rPr>
      <w:sz w:val="16"/>
    </w:rPr>
  </w:style>
  <w:style w:type="character" w:customStyle="1" w:styleId="505">
    <w:name w:val="Знак Знак505"/>
    <w:locked/>
    <w:rsid w:val="00E80728"/>
    <w:rPr>
      <w:b/>
      <w:sz w:val="28"/>
      <w:lang w:val="ru-RU" w:eastAsia="ru-RU"/>
    </w:rPr>
  </w:style>
  <w:style w:type="character" w:customStyle="1" w:styleId="525">
    <w:name w:val="Знак Знак525"/>
    <w:rsid w:val="00E80728"/>
    <w:rPr>
      <w:rFonts w:ascii="Arial" w:hAnsi="Arial"/>
      <w:b/>
      <w:i/>
      <w:sz w:val="28"/>
    </w:rPr>
  </w:style>
  <w:style w:type="character" w:customStyle="1" w:styleId="5151">
    <w:name w:val="Знак5 Знак Знак15"/>
    <w:locked/>
    <w:rsid w:val="00E80728"/>
    <w:rPr>
      <w:sz w:val="16"/>
      <w:lang w:val="ru-RU" w:eastAsia="ru-RU"/>
    </w:rPr>
  </w:style>
  <w:style w:type="character" w:customStyle="1" w:styleId="652">
    <w:name w:val="Знак6 Знак Знак5"/>
    <w:rsid w:val="00E80728"/>
    <w:rPr>
      <w:sz w:val="24"/>
      <w:lang w:val="ru-RU" w:eastAsia="ru-RU"/>
    </w:rPr>
  </w:style>
  <w:style w:type="character" w:customStyle="1" w:styleId="207">
    <w:name w:val="Знак Знак207"/>
    <w:rsid w:val="00E80728"/>
    <w:rPr>
      <w:rFonts w:ascii="Arial" w:hAnsi="Arial"/>
      <w:sz w:val="22"/>
    </w:rPr>
  </w:style>
  <w:style w:type="character" w:customStyle="1" w:styleId="208">
    <w:name w:val="Знак Знак208"/>
    <w:rsid w:val="00E80728"/>
    <w:rPr>
      <w:rFonts w:ascii="Arial" w:hAnsi="Arial"/>
      <w:sz w:val="22"/>
    </w:rPr>
  </w:style>
  <w:style w:type="character" w:customStyle="1" w:styleId="209">
    <w:name w:val="Знак Знак209"/>
    <w:rsid w:val="00E80728"/>
    <w:rPr>
      <w:rFonts w:ascii="Arial" w:hAnsi="Arial"/>
      <w:sz w:val="22"/>
    </w:rPr>
  </w:style>
  <w:style w:type="character" w:customStyle="1" w:styleId="616">
    <w:name w:val="Знак Знак616"/>
    <w:rsid w:val="00E80728"/>
    <w:rPr>
      <w:rFonts w:ascii="Calibri" w:hAnsi="Calibri"/>
      <w:i/>
      <w:sz w:val="24"/>
    </w:rPr>
  </w:style>
  <w:style w:type="paragraph" w:customStyle="1" w:styleId="7b">
    <w:name w:val="Знак Знак Знак Знак Знак Знак7"/>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80">
    <w:name w:val="Знак Знак78"/>
    <w:rsid w:val="00E80728"/>
    <w:rPr>
      <w:sz w:val="16"/>
      <w:lang w:val="ru-RU" w:eastAsia="ru-RU"/>
    </w:rPr>
  </w:style>
  <w:style w:type="character" w:customStyle="1" w:styleId="1460">
    <w:name w:val="Знак Знак146"/>
    <w:locked/>
    <w:rsid w:val="00E80728"/>
    <w:rPr>
      <w:b/>
      <w:sz w:val="27"/>
      <w:lang w:val="ru-RU" w:eastAsia="ru-RU"/>
    </w:rPr>
  </w:style>
  <w:style w:type="character" w:customStyle="1" w:styleId="106">
    <w:name w:val="Знак Знак106"/>
    <w:locked/>
    <w:rsid w:val="00E80728"/>
    <w:rPr>
      <w:sz w:val="16"/>
      <w:lang w:val="ru-RU" w:eastAsia="ru-RU"/>
    </w:rPr>
  </w:style>
  <w:style w:type="character" w:customStyle="1" w:styleId="167">
    <w:name w:val="Знак Знак167"/>
    <w:locked/>
    <w:rsid w:val="00E80728"/>
    <w:rPr>
      <w:b/>
      <w:caps/>
      <w:sz w:val="24"/>
      <w:lang w:val="ru-RU" w:eastAsia="ru-RU"/>
    </w:rPr>
  </w:style>
  <w:style w:type="character" w:customStyle="1" w:styleId="84">
    <w:name w:val="Знак Знак Знак8"/>
    <w:rsid w:val="00E80728"/>
    <w:rPr>
      <w:rFonts w:ascii="Times New Roman" w:hAnsi="Times New Roman"/>
      <w:b/>
      <w:caps/>
      <w:sz w:val="28"/>
    </w:rPr>
  </w:style>
  <w:style w:type="character" w:customStyle="1" w:styleId="256">
    <w:name w:val="Знак Знак256"/>
    <w:rsid w:val="00E80728"/>
    <w:rPr>
      <w:rFonts w:ascii="Times New Roman" w:hAnsi="Times New Roman"/>
      <w:b/>
      <w:sz w:val="28"/>
    </w:rPr>
  </w:style>
  <w:style w:type="character" w:customStyle="1" w:styleId="2260">
    <w:name w:val="Знак Знак226"/>
    <w:rsid w:val="00E80728"/>
    <w:rPr>
      <w:rFonts w:ascii="Times New Roman" w:hAnsi="Times New Roman"/>
      <w:sz w:val="24"/>
    </w:rPr>
  </w:style>
  <w:style w:type="character" w:customStyle="1" w:styleId="196">
    <w:name w:val="Знак Знак196"/>
    <w:rsid w:val="00E80728"/>
    <w:rPr>
      <w:rFonts w:ascii="Times New Roman" w:hAnsi="Times New Roman"/>
      <w:sz w:val="16"/>
      <w:lang w:eastAsia="ru-RU"/>
    </w:rPr>
  </w:style>
  <w:style w:type="character" w:customStyle="1" w:styleId="186">
    <w:name w:val="Знак Знак186"/>
    <w:rsid w:val="00E80728"/>
    <w:rPr>
      <w:rFonts w:ascii="Courier New" w:hAnsi="Courier New"/>
    </w:rPr>
  </w:style>
  <w:style w:type="character" w:customStyle="1" w:styleId="176">
    <w:name w:val="Знак Знак176"/>
    <w:rsid w:val="00E80728"/>
    <w:rPr>
      <w:rFonts w:ascii="Times New Roman" w:hAnsi="Times New Roman"/>
      <w:sz w:val="24"/>
    </w:rPr>
  </w:style>
  <w:style w:type="character" w:customStyle="1" w:styleId="156">
    <w:name w:val="Знак Знак156"/>
    <w:rsid w:val="00E80728"/>
    <w:rPr>
      <w:b/>
      <w:sz w:val="28"/>
    </w:rPr>
  </w:style>
  <w:style w:type="character" w:customStyle="1" w:styleId="4160">
    <w:name w:val="Знак Знак416"/>
    <w:locked/>
    <w:rsid w:val="00E80728"/>
    <w:rPr>
      <w:rFonts w:ascii="Arial" w:hAnsi="Arial"/>
      <w:b/>
      <w:i/>
      <w:sz w:val="28"/>
      <w:lang w:val="ru-RU" w:eastAsia="en-US"/>
    </w:rPr>
  </w:style>
  <w:style w:type="character" w:customStyle="1" w:styleId="237">
    <w:name w:val="Знак Знак23 Знак7"/>
    <w:aliases w:val="Знак Знак3 Знак7"/>
    <w:locked/>
    <w:rsid w:val="00E80728"/>
    <w:rPr>
      <w:rFonts w:ascii="Tahoma" w:hAnsi="Tahoma"/>
      <w:sz w:val="16"/>
    </w:rPr>
  </w:style>
  <w:style w:type="paragraph" w:customStyle="1" w:styleId="86">
    <w:name w:val="Знак Знак Знак Знак Знак Знак Знак Знак Знак Знак Знак Знак Знак8"/>
    <w:basedOn w:val="a3"/>
    <w:rsid w:val="00E80728"/>
    <w:pPr>
      <w:spacing w:after="160" w:line="240" w:lineRule="exact"/>
    </w:pPr>
    <w:rPr>
      <w:rFonts w:ascii="Verdana" w:hAnsi="Verdana"/>
      <w:lang w:val="en-US" w:eastAsia="en-US"/>
    </w:rPr>
  </w:style>
  <w:style w:type="paragraph" w:customStyle="1" w:styleId="362">
    <w:name w:val="Знак36"/>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6">
    <w:name w:val="Знак Знак536"/>
    <w:locked/>
    <w:rsid w:val="00E80728"/>
    <w:rPr>
      <w:b/>
      <w:caps/>
      <w:sz w:val="24"/>
      <w:lang w:val="ru-RU" w:eastAsia="ru-RU"/>
    </w:rPr>
  </w:style>
  <w:style w:type="character" w:customStyle="1" w:styleId="6f0">
    <w:name w:val="Без интервала Знак6"/>
    <w:locked/>
    <w:rsid w:val="00E80728"/>
    <w:rPr>
      <w:rFonts w:ascii="Times New Roman" w:hAnsi="Times New Roman"/>
      <w:sz w:val="22"/>
    </w:rPr>
  </w:style>
  <w:style w:type="character" w:customStyle="1" w:styleId="466">
    <w:name w:val="Знак Знак466"/>
    <w:locked/>
    <w:rsid w:val="00E80728"/>
    <w:rPr>
      <w:b/>
      <w:sz w:val="27"/>
      <w:lang w:val="ru-RU" w:eastAsia="ru-RU"/>
    </w:rPr>
  </w:style>
  <w:style w:type="character" w:customStyle="1" w:styleId="486">
    <w:name w:val="Знак Знак486"/>
    <w:locked/>
    <w:rsid w:val="00E80728"/>
    <w:rPr>
      <w:b/>
      <w:sz w:val="27"/>
      <w:lang w:val="ru-RU" w:eastAsia="ru-RU"/>
    </w:rPr>
  </w:style>
  <w:style w:type="character" w:customStyle="1" w:styleId="446">
    <w:name w:val="Знак Знак446"/>
    <w:locked/>
    <w:rsid w:val="00E80728"/>
    <w:rPr>
      <w:sz w:val="24"/>
    </w:rPr>
  </w:style>
  <w:style w:type="character" w:customStyle="1" w:styleId="5160">
    <w:name w:val="Знак Знак516"/>
    <w:locked/>
    <w:rsid w:val="00E80728"/>
    <w:rPr>
      <w:b/>
      <w:sz w:val="27"/>
      <w:lang w:val="ru-RU" w:eastAsia="ru-RU"/>
    </w:rPr>
  </w:style>
  <w:style w:type="character" w:customStyle="1" w:styleId="436">
    <w:name w:val="Знак Знак436"/>
    <w:locked/>
    <w:rsid w:val="00E80728"/>
    <w:rPr>
      <w:color w:val="000000"/>
      <w:sz w:val="24"/>
      <w:lang w:eastAsia="ru-RU"/>
    </w:rPr>
  </w:style>
  <w:style w:type="character" w:customStyle="1" w:styleId="426">
    <w:name w:val="Знак Знак426"/>
    <w:rsid w:val="00E80728"/>
    <w:rPr>
      <w:rFonts w:ascii="Times New Roman" w:hAnsi="Times New Roman"/>
      <w:sz w:val="16"/>
    </w:rPr>
  </w:style>
  <w:style w:type="character" w:customStyle="1" w:styleId="496">
    <w:name w:val="Знак Знак496"/>
    <w:rsid w:val="00E80728"/>
    <w:rPr>
      <w:rFonts w:ascii="Times New Roman" w:hAnsi="Times New Roman"/>
      <w:b/>
      <w:caps/>
      <w:sz w:val="24"/>
      <w:lang w:eastAsia="ru-RU"/>
    </w:rPr>
  </w:style>
  <w:style w:type="character" w:customStyle="1" w:styleId="476">
    <w:name w:val="Знак Знак476"/>
    <w:rsid w:val="00E80728"/>
    <w:rPr>
      <w:rFonts w:ascii="Times New Roman" w:hAnsi="Times New Roman"/>
      <w:b/>
      <w:sz w:val="27"/>
      <w:lang w:eastAsia="ru-RU"/>
    </w:rPr>
  </w:style>
  <w:style w:type="character" w:customStyle="1" w:styleId="456">
    <w:name w:val="Знак Знак456"/>
    <w:rsid w:val="00E80728"/>
    <w:rPr>
      <w:rFonts w:ascii="Times New Roman" w:hAnsi="Times New Roman"/>
      <w:b/>
      <w:i/>
      <w:sz w:val="26"/>
      <w:lang w:eastAsia="ru-RU"/>
    </w:rPr>
  </w:style>
  <w:style w:type="character" w:customStyle="1" w:styleId="572">
    <w:name w:val="Знак5 Знак Знак7"/>
    <w:locked/>
    <w:rsid w:val="00E80728"/>
    <w:rPr>
      <w:sz w:val="16"/>
    </w:rPr>
  </w:style>
  <w:style w:type="character" w:customStyle="1" w:styleId="506">
    <w:name w:val="Знак Знак506"/>
    <w:locked/>
    <w:rsid w:val="00E80728"/>
    <w:rPr>
      <w:b/>
      <w:sz w:val="28"/>
      <w:lang w:val="ru-RU" w:eastAsia="ru-RU"/>
    </w:rPr>
  </w:style>
  <w:style w:type="character" w:customStyle="1" w:styleId="526">
    <w:name w:val="Знак Знак526"/>
    <w:rsid w:val="00E80728"/>
    <w:rPr>
      <w:rFonts w:ascii="Arial" w:hAnsi="Arial"/>
      <w:b/>
      <w:i/>
      <w:sz w:val="28"/>
    </w:rPr>
  </w:style>
  <w:style w:type="character" w:customStyle="1" w:styleId="662">
    <w:name w:val="Знак6 Знак Знак6"/>
    <w:rsid w:val="00E80728"/>
    <w:rPr>
      <w:sz w:val="24"/>
      <w:lang w:val="ru-RU" w:eastAsia="ru-RU"/>
    </w:rPr>
  </w:style>
  <w:style w:type="character" w:customStyle="1" w:styleId="403">
    <w:name w:val="Знак Знак40 Знак"/>
    <w:locked/>
    <w:rsid w:val="00E80728"/>
    <w:rPr>
      <w:sz w:val="24"/>
      <w:lang w:val="ru-RU" w:eastAsia="ru-RU"/>
    </w:rPr>
  </w:style>
  <w:style w:type="character" w:customStyle="1" w:styleId="4131">
    <w:name w:val="Знак4 Знак Знак13"/>
    <w:aliases w:val="Основной текст с отступом Знак14,Знак Знак4 Знак13,Заголовок 1 Знак Знак14,Знак7 Знак Знак1 Знак14,Заголовок 1 Знак Знак Знак5 Знак13,Знак Заголовок 1 Знак Знак3 Знак13,Знак7 Знак Знак Знак Знак2 Знак5,текст Знак14"/>
    <w:locked/>
    <w:rsid w:val="00E80728"/>
    <w:rPr>
      <w:rFonts w:ascii="Arial" w:hAnsi="Arial"/>
      <w:b/>
      <w:kern w:val="32"/>
      <w:sz w:val="32"/>
      <w:lang w:val="ru-RU" w:eastAsia="ru-RU"/>
    </w:rPr>
  </w:style>
  <w:style w:type="paragraph" w:customStyle="1" w:styleId="paragraph">
    <w:name w:val="paragraph"/>
    <w:basedOn w:val="a3"/>
    <w:rsid w:val="00E80728"/>
  </w:style>
  <w:style w:type="paragraph" w:customStyle="1" w:styleId="Style88">
    <w:name w:val="Style88"/>
    <w:basedOn w:val="a3"/>
    <w:rsid w:val="00E80728"/>
    <w:pPr>
      <w:widowControl w:val="0"/>
      <w:autoSpaceDE w:val="0"/>
      <w:autoSpaceDN w:val="0"/>
      <w:adjustRightInd w:val="0"/>
      <w:spacing w:line="243" w:lineRule="exact"/>
      <w:ind w:firstLine="298"/>
      <w:jc w:val="both"/>
    </w:pPr>
    <w:rPr>
      <w:rFonts w:ascii="Franklin Gothic Medium" w:eastAsia="MS ??" w:hAnsi="Franklin Gothic Medium"/>
    </w:rPr>
  </w:style>
  <w:style w:type="character" w:customStyle="1" w:styleId="afffffffffff4">
    <w:name w:val="Неразрешенное упоминание"/>
    <w:semiHidden/>
    <w:rsid w:val="00E80728"/>
    <w:rPr>
      <w:color w:val="808080"/>
      <w:shd w:val="clear" w:color="auto" w:fill="E6E6E6"/>
    </w:rPr>
  </w:style>
  <w:style w:type="paragraph" w:customStyle="1" w:styleId="96">
    <w:name w:val="Знак Знак Знак Знак Знак Знак9"/>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100">
    <w:name w:val="Знак Знак710"/>
    <w:rsid w:val="00E80728"/>
    <w:rPr>
      <w:sz w:val="16"/>
      <w:lang w:val="ru-RU" w:eastAsia="ru-RU"/>
    </w:rPr>
  </w:style>
  <w:style w:type="character" w:customStyle="1" w:styleId="148">
    <w:name w:val="Знак Знак148"/>
    <w:locked/>
    <w:rsid w:val="00E80728"/>
    <w:rPr>
      <w:b/>
      <w:sz w:val="27"/>
      <w:lang w:val="ru-RU" w:eastAsia="ru-RU"/>
    </w:rPr>
  </w:style>
  <w:style w:type="character" w:customStyle="1" w:styleId="108">
    <w:name w:val="Знак Знак108"/>
    <w:locked/>
    <w:rsid w:val="00E80728"/>
    <w:rPr>
      <w:sz w:val="16"/>
      <w:lang w:val="ru-RU" w:eastAsia="ru-RU"/>
    </w:rPr>
  </w:style>
  <w:style w:type="character" w:customStyle="1" w:styleId="6200">
    <w:name w:val="Знак Знак620"/>
    <w:rsid w:val="00E80728"/>
    <w:rPr>
      <w:rFonts w:ascii="Arial" w:hAnsi="Arial"/>
      <w:b/>
      <w:i/>
      <w:sz w:val="28"/>
      <w:lang w:val="ru-RU" w:eastAsia="en-US"/>
    </w:rPr>
  </w:style>
  <w:style w:type="character" w:customStyle="1" w:styleId="169">
    <w:name w:val="Знак Знак169"/>
    <w:locked/>
    <w:rsid w:val="00E80728"/>
    <w:rPr>
      <w:b/>
      <w:caps/>
      <w:sz w:val="24"/>
      <w:lang w:val="ru-RU" w:eastAsia="ru-RU"/>
    </w:rPr>
  </w:style>
  <w:style w:type="character" w:customStyle="1" w:styleId="107">
    <w:name w:val="Знак Знак Знак10"/>
    <w:rsid w:val="00E80728"/>
    <w:rPr>
      <w:rFonts w:ascii="Times New Roman" w:hAnsi="Times New Roman"/>
      <w:b/>
      <w:caps/>
      <w:sz w:val="28"/>
    </w:rPr>
  </w:style>
  <w:style w:type="character" w:customStyle="1" w:styleId="258">
    <w:name w:val="Знак Знак258"/>
    <w:rsid w:val="00E80728"/>
    <w:rPr>
      <w:rFonts w:ascii="Times New Roman" w:hAnsi="Times New Roman"/>
      <w:b/>
      <w:sz w:val="28"/>
    </w:rPr>
  </w:style>
  <w:style w:type="character" w:customStyle="1" w:styleId="2280">
    <w:name w:val="Знак Знак228"/>
    <w:rsid w:val="00E80728"/>
    <w:rPr>
      <w:rFonts w:ascii="Times New Roman" w:hAnsi="Times New Roman"/>
      <w:sz w:val="24"/>
    </w:rPr>
  </w:style>
  <w:style w:type="character" w:customStyle="1" w:styleId="2011">
    <w:name w:val="Знак Знак2011"/>
    <w:rsid w:val="00E80728"/>
    <w:rPr>
      <w:rFonts w:ascii="Arial" w:hAnsi="Arial"/>
      <w:sz w:val="22"/>
    </w:rPr>
  </w:style>
  <w:style w:type="character" w:customStyle="1" w:styleId="198">
    <w:name w:val="Знак Знак198"/>
    <w:rsid w:val="00E80728"/>
    <w:rPr>
      <w:rFonts w:ascii="Times New Roman" w:hAnsi="Times New Roman"/>
      <w:sz w:val="16"/>
      <w:lang w:eastAsia="ru-RU"/>
    </w:rPr>
  </w:style>
  <w:style w:type="character" w:customStyle="1" w:styleId="188">
    <w:name w:val="Знак Знак188"/>
    <w:rsid w:val="00E80728"/>
    <w:rPr>
      <w:rFonts w:ascii="Courier New" w:hAnsi="Courier New"/>
    </w:rPr>
  </w:style>
  <w:style w:type="character" w:customStyle="1" w:styleId="178">
    <w:name w:val="Знак Знак178"/>
    <w:rsid w:val="00E80728"/>
    <w:rPr>
      <w:rFonts w:ascii="Times New Roman" w:hAnsi="Times New Roman"/>
      <w:sz w:val="24"/>
    </w:rPr>
  </w:style>
  <w:style w:type="paragraph" w:customStyle="1" w:styleId="4f2">
    <w:name w:val="Основной текст4"/>
    <w:basedOn w:val="516"/>
    <w:rsid w:val="00E80728"/>
    <w:pPr>
      <w:spacing w:before="0" w:beforeAutospacing="0" w:after="0" w:afterAutospacing="0" w:line="360" w:lineRule="auto"/>
    </w:pPr>
    <w:rPr>
      <w:szCs w:val="20"/>
    </w:rPr>
  </w:style>
  <w:style w:type="character" w:customStyle="1" w:styleId="158">
    <w:name w:val="Знак Знак158"/>
    <w:rsid w:val="00E80728"/>
    <w:rPr>
      <w:b/>
      <w:sz w:val="28"/>
    </w:rPr>
  </w:style>
  <w:style w:type="paragraph" w:customStyle="1" w:styleId="3ff4">
    <w:name w:val="Цитата3"/>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3ff5">
    <w:name w:val="Текст3"/>
    <w:basedOn w:val="a3"/>
    <w:rsid w:val="00E80728"/>
    <w:rPr>
      <w:rFonts w:ascii="Courier New" w:hAnsi="Courier New"/>
      <w:sz w:val="20"/>
      <w:szCs w:val="20"/>
    </w:rPr>
  </w:style>
  <w:style w:type="paragraph" w:customStyle="1" w:styleId="333">
    <w:name w:val="Основной текст 33"/>
    <w:basedOn w:val="516"/>
    <w:rsid w:val="00E80728"/>
    <w:pPr>
      <w:tabs>
        <w:tab w:val="left" w:pos="360"/>
      </w:tabs>
      <w:spacing w:before="0" w:beforeAutospacing="0" w:after="0" w:afterAutospacing="0"/>
      <w:jc w:val="both"/>
    </w:pPr>
    <w:rPr>
      <w:i/>
      <w:sz w:val="26"/>
      <w:szCs w:val="20"/>
    </w:rPr>
  </w:style>
  <w:style w:type="paragraph" w:customStyle="1" w:styleId="22e">
    <w:name w:val="Основной текст с отступом 22"/>
    <w:basedOn w:val="a3"/>
    <w:rsid w:val="00E80728"/>
    <w:pPr>
      <w:overflowPunct w:val="0"/>
      <w:autoSpaceDE w:val="0"/>
      <w:ind w:firstLine="567"/>
      <w:jc w:val="both"/>
    </w:pPr>
    <w:rPr>
      <w:sz w:val="20"/>
      <w:szCs w:val="20"/>
      <w:lang w:eastAsia="ar-SA"/>
    </w:rPr>
  </w:style>
  <w:style w:type="paragraph" w:customStyle="1" w:styleId="334">
    <w:name w:val="Основной текст с отступом 33"/>
    <w:basedOn w:val="a3"/>
    <w:rsid w:val="00E80728"/>
    <w:pPr>
      <w:spacing w:line="360" w:lineRule="auto"/>
      <w:ind w:firstLine="709"/>
      <w:jc w:val="both"/>
    </w:pPr>
    <w:rPr>
      <w:sz w:val="28"/>
      <w:szCs w:val="20"/>
    </w:rPr>
  </w:style>
  <w:style w:type="paragraph" w:customStyle="1" w:styleId="2ffff6">
    <w:name w:val="Верхний колонтитул2"/>
    <w:basedOn w:val="a3"/>
    <w:rsid w:val="00E80728"/>
    <w:pPr>
      <w:tabs>
        <w:tab w:val="center" w:pos="4153"/>
        <w:tab w:val="right" w:pos="8306"/>
      </w:tabs>
    </w:pPr>
    <w:rPr>
      <w:rFonts w:ascii="Arial" w:hAnsi="Arial"/>
      <w:szCs w:val="20"/>
    </w:rPr>
  </w:style>
  <w:style w:type="character" w:customStyle="1" w:styleId="418">
    <w:name w:val="Знак Знак418"/>
    <w:locked/>
    <w:rsid w:val="00E80728"/>
    <w:rPr>
      <w:rFonts w:ascii="Arial" w:hAnsi="Arial"/>
      <w:b/>
      <w:i/>
      <w:sz w:val="28"/>
      <w:lang w:val="ru-RU" w:eastAsia="en-US"/>
    </w:rPr>
  </w:style>
  <w:style w:type="paragraph" w:customStyle="1" w:styleId="109">
    <w:name w:val="Знак Знак Знак Знак Знак Знак Знак Знак Знак Знак Знак Знак Знак10"/>
    <w:basedOn w:val="a3"/>
    <w:rsid w:val="00E80728"/>
    <w:pPr>
      <w:spacing w:after="160" w:line="240" w:lineRule="exact"/>
    </w:pPr>
    <w:rPr>
      <w:rFonts w:ascii="Verdana" w:hAnsi="Verdana"/>
      <w:lang w:val="en-US" w:eastAsia="en-US"/>
    </w:rPr>
  </w:style>
  <w:style w:type="paragraph" w:customStyle="1" w:styleId="382">
    <w:name w:val="Знак38"/>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8">
    <w:name w:val="Знак Знак538"/>
    <w:locked/>
    <w:rsid w:val="00E80728"/>
    <w:rPr>
      <w:b/>
      <w:caps/>
      <w:sz w:val="24"/>
      <w:lang w:val="ru-RU" w:eastAsia="ru-RU"/>
    </w:rPr>
  </w:style>
  <w:style w:type="character" w:customStyle="1" w:styleId="1182">
    <w:name w:val="Знак1 Знак Знак18"/>
    <w:locked/>
    <w:rsid w:val="00E80728"/>
    <w:rPr>
      <w:rFonts w:ascii="Times New Roman" w:hAnsi="Times New Roman"/>
      <w:sz w:val="24"/>
      <w:lang w:eastAsia="ru-RU"/>
    </w:rPr>
  </w:style>
  <w:style w:type="character" w:customStyle="1" w:styleId="468">
    <w:name w:val="Знак Знак468"/>
    <w:locked/>
    <w:rsid w:val="00E80728"/>
    <w:rPr>
      <w:b/>
      <w:sz w:val="27"/>
      <w:lang w:val="ru-RU" w:eastAsia="ru-RU"/>
    </w:rPr>
  </w:style>
  <w:style w:type="character" w:customStyle="1" w:styleId="488">
    <w:name w:val="Знак Знак488"/>
    <w:locked/>
    <w:rsid w:val="00E80728"/>
    <w:rPr>
      <w:b/>
      <w:sz w:val="27"/>
      <w:lang w:val="ru-RU" w:eastAsia="ru-RU"/>
    </w:rPr>
  </w:style>
  <w:style w:type="character" w:customStyle="1" w:styleId="448">
    <w:name w:val="Знак Знак448"/>
    <w:locked/>
    <w:rsid w:val="00E80728"/>
    <w:rPr>
      <w:sz w:val="24"/>
    </w:rPr>
  </w:style>
  <w:style w:type="character" w:customStyle="1" w:styleId="518">
    <w:name w:val="Знак Знак518"/>
    <w:locked/>
    <w:rsid w:val="00E80728"/>
    <w:rPr>
      <w:b/>
      <w:sz w:val="27"/>
      <w:lang w:val="ru-RU" w:eastAsia="ru-RU"/>
    </w:rPr>
  </w:style>
  <w:style w:type="character" w:customStyle="1" w:styleId="438">
    <w:name w:val="Знак Знак438"/>
    <w:locked/>
    <w:rsid w:val="00E80728"/>
    <w:rPr>
      <w:color w:val="000000"/>
      <w:sz w:val="24"/>
      <w:lang w:eastAsia="ru-RU"/>
    </w:rPr>
  </w:style>
  <w:style w:type="character" w:customStyle="1" w:styleId="428">
    <w:name w:val="Знак Знак428"/>
    <w:rsid w:val="00E80728"/>
    <w:rPr>
      <w:rFonts w:ascii="Times New Roman" w:hAnsi="Times New Roman"/>
      <w:sz w:val="16"/>
    </w:rPr>
  </w:style>
  <w:style w:type="character" w:customStyle="1" w:styleId="498">
    <w:name w:val="Знак Знак498"/>
    <w:rsid w:val="00E80728"/>
    <w:rPr>
      <w:rFonts w:ascii="Times New Roman" w:hAnsi="Times New Roman"/>
      <w:b/>
      <w:caps/>
      <w:sz w:val="24"/>
      <w:lang w:eastAsia="ru-RU"/>
    </w:rPr>
  </w:style>
  <w:style w:type="paragraph" w:customStyle="1" w:styleId="427">
    <w:name w:val="Заголовок 42"/>
    <w:basedOn w:val="516"/>
    <w:next w:val="516"/>
    <w:rsid w:val="00E80728"/>
    <w:pPr>
      <w:keepNext/>
      <w:spacing w:before="0" w:beforeAutospacing="0" w:after="0" w:afterAutospacing="0"/>
    </w:pPr>
    <w:rPr>
      <w:szCs w:val="20"/>
    </w:rPr>
  </w:style>
  <w:style w:type="character" w:customStyle="1" w:styleId="478">
    <w:name w:val="Знак Знак478"/>
    <w:rsid w:val="00E80728"/>
    <w:rPr>
      <w:rFonts w:ascii="Times New Roman" w:hAnsi="Times New Roman"/>
      <w:b/>
      <w:sz w:val="27"/>
      <w:lang w:eastAsia="ru-RU"/>
    </w:rPr>
  </w:style>
  <w:style w:type="character" w:customStyle="1" w:styleId="458">
    <w:name w:val="Знак Знак458"/>
    <w:rsid w:val="00E80728"/>
    <w:rPr>
      <w:rFonts w:ascii="Times New Roman" w:hAnsi="Times New Roman"/>
      <w:b/>
      <w:i/>
      <w:sz w:val="26"/>
      <w:lang w:eastAsia="ru-RU"/>
    </w:rPr>
  </w:style>
  <w:style w:type="character" w:customStyle="1" w:styleId="592">
    <w:name w:val="Знак5 Знак Знак9"/>
    <w:locked/>
    <w:rsid w:val="00E80728"/>
    <w:rPr>
      <w:sz w:val="16"/>
    </w:rPr>
  </w:style>
  <w:style w:type="character" w:customStyle="1" w:styleId="508">
    <w:name w:val="Знак Знак508"/>
    <w:locked/>
    <w:rsid w:val="00E80728"/>
    <w:rPr>
      <w:b/>
      <w:sz w:val="28"/>
      <w:lang w:val="ru-RU" w:eastAsia="ru-RU"/>
    </w:rPr>
  </w:style>
  <w:style w:type="character" w:customStyle="1" w:styleId="528">
    <w:name w:val="Знак Знак528"/>
    <w:rsid w:val="00E80728"/>
    <w:rPr>
      <w:rFonts w:ascii="Arial" w:hAnsi="Arial"/>
      <w:b/>
      <w:i/>
      <w:sz w:val="28"/>
    </w:rPr>
  </w:style>
  <w:style w:type="character" w:customStyle="1" w:styleId="5180">
    <w:name w:val="Знак5 Знак Знак18"/>
    <w:locked/>
    <w:rsid w:val="00E80728"/>
    <w:rPr>
      <w:sz w:val="16"/>
      <w:lang w:val="ru-RU" w:eastAsia="ru-RU"/>
    </w:rPr>
  </w:style>
  <w:style w:type="character" w:customStyle="1" w:styleId="682">
    <w:name w:val="Знак6 Знак Знак8"/>
    <w:rsid w:val="00E80728"/>
    <w:rPr>
      <w:sz w:val="24"/>
      <w:lang w:val="ru-RU" w:eastAsia="ru-RU"/>
    </w:rPr>
  </w:style>
  <w:style w:type="character" w:customStyle="1" w:styleId="5520">
    <w:name w:val="Знак Знак552"/>
    <w:locked/>
    <w:rsid w:val="00E80728"/>
    <w:rPr>
      <w:sz w:val="24"/>
      <w:lang w:val="ru-RU" w:eastAsia="ru-RU"/>
    </w:rPr>
  </w:style>
  <w:style w:type="character" w:customStyle="1" w:styleId="6520">
    <w:name w:val="Знак Знак652"/>
    <w:locked/>
    <w:rsid w:val="00E80728"/>
    <w:rPr>
      <w:b/>
      <w:sz w:val="27"/>
      <w:lang w:val="ru-RU" w:eastAsia="ru-RU"/>
    </w:rPr>
  </w:style>
  <w:style w:type="character" w:customStyle="1" w:styleId="6420">
    <w:name w:val="Знак Знак642"/>
    <w:locked/>
    <w:rsid w:val="00E80728"/>
    <w:rPr>
      <w:b/>
      <w:sz w:val="28"/>
      <w:lang w:val="ru-RU" w:eastAsia="ru-RU"/>
    </w:rPr>
  </w:style>
  <w:style w:type="character" w:customStyle="1" w:styleId="6320">
    <w:name w:val="Знак Знак632"/>
    <w:locked/>
    <w:rsid w:val="00E80728"/>
    <w:rPr>
      <w:b/>
      <w:i/>
      <w:sz w:val="26"/>
      <w:lang w:val="ru-RU" w:eastAsia="ru-RU"/>
    </w:rPr>
  </w:style>
  <w:style w:type="character" w:customStyle="1" w:styleId="6220">
    <w:name w:val="Знак Знак622"/>
    <w:locked/>
    <w:rsid w:val="00E80728"/>
    <w:rPr>
      <w:sz w:val="24"/>
      <w:lang w:val="ru-RU" w:eastAsia="ru-RU"/>
    </w:rPr>
  </w:style>
  <w:style w:type="character" w:customStyle="1" w:styleId="619">
    <w:name w:val="Знак Знак619"/>
    <w:locked/>
    <w:rsid w:val="00E80728"/>
    <w:rPr>
      <w:sz w:val="24"/>
      <w:lang w:val="ru-RU" w:eastAsia="ru-RU"/>
    </w:rPr>
  </w:style>
  <w:style w:type="character" w:customStyle="1" w:styleId="602">
    <w:name w:val="Знак Знак602"/>
    <w:locked/>
    <w:rsid w:val="00E80728"/>
    <w:rPr>
      <w:i/>
      <w:sz w:val="24"/>
      <w:lang w:val="ru-RU" w:eastAsia="ru-RU"/>
    </w:rPr>
  </w:style>
  <w:style w:type="character" w:customStyle="1" w:styleId="5920">
    <w:name w:val="Знак Знак592"/>
    <w:locked/>
    <w:rsid w:val="00E80728"/>
    <w:rPr>
      <w:rFonts w:ascii="Arial" w:hAnsi="Arial"/>
      <w:sz w:val="22"/>
      <w:lang w:val="ru-RU" w:eastAsia="ru-RU"/>
    </w:rPr>
  </w:style>
  <w:style w:type="character" w:customStyle="1" w:styleId="582">
    <w:name w:val="Знак Знак582"/>
    <w:locked/>
    <w:rsid w:val="00E80728"/>
    <w:rPr>
      <w:rFonts w:ascii="Courier New" w:hAnsi="Courier New"/>
      <w:lang w:val="ru-RU" w:eastAsia="ru-RU"/>
    </w:rPr>
  </w:style>
  <w:style w:type="character" w:customStyle="1" w:styleId="5720">
    <w:name w:val="Знак Знак572"/>
    <w:locked/>
    <w:rsid w:val="00E80728"/>
    <w:rPr>
      <w:lang w:val="ru-RU" w:eastAsia="ru-RU"/>
    </w:rPr>
  </w:style>
  <w:style w:type="character" w:customStyle="1" w:styleId="5620">
    <w:name w:val="Знак Знак562"/>
    <w:locked/>
    <w:rsid w:val="00E80728"/>
    <w:rPr>
      <w:sz w:val="24"/>
      <w:lang w:val="ru-RU" w:eastAsia="ru-RU"/>
    </w:rPr>
  </w:style>
  <w:style w:type="character" w:customStyle="1" w:styleId="542">
    <w:name w:val="Знак Знак542"/>
    <w:locked/>
    <w:rsid w:val="00E80728"/>
    <w:rPr>
      <w:sz w:val="24"/>
      <w:lang w:val="en-US" w:eastAsia="ru-RU"/>
    </w:rPr>
  </w:style>
  <w:style w:type="paragraph" w:customStyle="1" w:styleId="238">
    <w:name w:val="Заголовок 23"/>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35">
    <w:name w:val="Заголовок 33"/>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437">
    <w:name w:val="Заголовок 43"/>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814">
    <w:name w:val="Заголовок 81"/>
    <w:basedOn w:val="a3"/>
    <w:next w:val="a3"/>
    <w:rsid w:val="00E80728"/>
    <w:pPr>
      <w:tabs>
        <w:tab w:val="left" w:pos="1440"/>
      </w:tabs>
      <w:suppressAutoHyphens/>
      <w:spacing w:before="240" w:after="60"/>
      <w:ind w:left="1440" w:hanging="1440"/>
      <w:outlineLvl w:val="7"/>
    </w:pPr>
    <w:rPr>
      <w:i/>
      <w:iCs/>
      <w:lang w:eastAsia="zh-CN"/>
    </w:rPr>
  </w:style>
  <w:style w:type="character" w:customStyle="1" w:styleId="672">
    <w:name w:val="Знак Знак672"/>
    <w:rsid w:val="00E80728"/>
    <w:rPr>
      <w:rFonts w:ascii="Arial" w:hAnsi="Arial"/>
      <w:b/>
      <w:sz w:val="26"/>
    </w:rPr>
  </w:style>
  <w:style w:type="character" w:customStyle="1" w:styleId="6620">
    <w:name w:val="Знак Знак662"/>
    <w:rsid w:val="00E80728"/>
    <w:rPr>
      <w:b/>
      <w:sz w:val="28"/>
    </w:rPr>
  </w:style>
  <w:style w:type="character" w:customStyle="1" w:styleId="702">
    <w:name w:val="Знак Знак702"/>
    <w:rsid w:val="00E80728"/>
    <w:rPr>
      <w:rFonts w:ascii="Arial" w:hAnsi="Arial"/>
      <w:b/>
      <w:sz w:val="26"/>
    </w:rPr>
  </w:style>
  <w:style w:type="character" w:customStyle="1" w:styleId="692">
    <w:name w:val="Знак Знак692"/>
    <w:rsid w:val="00E80728"/>
    <w:rPr>
      <w:b/>
      <w:sz w:val="28"/>
    </w:rPr>
  </w:style>
  <w:style w:type="character" w:customStyle="1" w:styleId="6820">
    <w:name w:val="Знак Знак682"/>
    <w:rsid w:val="00E80728"/>
    <w:rPr>
      <w:b/>
      <w:i/>
      <w:sz w:val="26"/>
    </w:rPr>
  </w:style>
  <w:style w:type="paragraph" w:customStyle="1" w:styleId="HTML21">
    <w:name w:val="Стандартный HTML2"/>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rsid w:val="00E80728"/>
    <w:rPr>
      <w:rFonts w:ascii="Arial" w:hAnsi="Arial"/>
      <w:sz w:val="22"/>
    </w:rPr>
  </w:style>
  <w:style w:type="character" w:customStyle="1" w:styleId="618">
    <w:name w:val="Знак Знак618"/>
    <w:rsid w:val="00E80728"/>
    <w:rPr>
      <w:rFonts w:ascii="Arial" w:hAnsi="Arial"/>
      <w:b/>
      <w:i/>
      <w:sz w:val="28"/>
      <w:lang w:val="ru-RU" w:eastAsia="en-US"/>
    </w:rPr>
  </w:style>
  <w:style w:type="paragraph" w:customStyle="1" w:styleId="87">
    <w:name w:val="Знак Знак Знак Знак Знак Знак8"/>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790">
    <w:name w:val="Знак Знак79"/>
    <w:rsid w:val="00E80728"/>
    <w:rPr>
      <w:sz w:val="16"/>
      <w:lang w:val="ru-RU" w:eastAsia="ru-RU"/>
    </w:rPr>
  </w:style>
  <w:style w:type="paragraph" w:customStyle="1" w:styleId="7c">
    <w:name w:val="Обычный7"/>
    <w:rsid w:val="00E807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70">
    <w:name w:val="Знак Знак147"/>
    <w:locked/>
    <w:rsid w:val="00E80728"/>
    <w:rPr>
      <w:b/>
      <w:sz w:val="27"/>
      <w:lang w:val="ru-RU" w:eastAsia="ru-RU"/>
    </w:rPr>
  </w:style>
  <w:style w:type="character" w:customStyle="1" w:styleId="1070">
    <w:name w:val="Знак Знак107"/>
    <w:locked/>
    <w:rsid w:val="00E80728"/>
    <w:rPr>
      <w:sz w:val="16"/>
      <w:lang w:val="ru-RU" w:eastAsia="ru-RU"/>
    </w:rPr>
  </w:style>
  <w:style w:type="paragraph" w:customStyle="1" w:styleId="4f3">
    <w:name w:val="Абзац списка4"/>
    <w:basedOn w:val="a3"/>
    <w:rsid w:val="00E80728"/>
    <w:pPr>
      <w:spacing w:after="200" w:line="276" w:lineRule="auto"/>
      <w:ind w:left="720"/>
    </w:pPr>
    <w:rPr>
      <w:rFonts w:ascii="Calibri" w:hAnsi="Calibri"/>
      <w:sz w:val="22"/>
      <w:szCs w:val="22"/>
      <w:lang w:eastAsia="en-US"/>
    </w:rPr>
  </w:style>
  <w:style w:type="character" w:customStyle="1" w:styleId="168">
    <w:name w:val="Знак Знак168"/>
    <w:locked/>
    <w:rsid w:val="00E80728"/>
    <w:rPr>
      <w:b/>
      <w:caps/>
      <w:sz w:val="24"/>
      <w:lang w:val="ru-RU" w:eastAsia="ru-RU"/>
    </w:rPr>
  </w:style>
  <w:style w:type="paragraph" w:customStyle="1" w:styleId="242">
    <w:name w:val="Основной текст 24"/>
    <w:basedOn w:val="a3"/>
    <w:rsid w:val="00E80728"/>
    <w:pPr>
      <w:overflowPunct w:val="0"/>
      <w:autoSpaceDE w:val="0"/>
      <w:autoSpaceDN w:val="0"/>
      <w:adjustRightInd w:val="0"/>
      <w:ind w:firstLine="851"/>
      <w:jc w:val="both"/>
      <w:textAlignment w:val="baseline"/>
    </w:pPr>
    <w:rPr>
      <w:sz w:val="28"/>
      <w:szCs w:val="20"/>
    </w:rPr>
  </w:style>
  <w:style w:type="character" w:customStyle="1" w:styleId="97">
    <w:name w:val="Знак Знак Знак9"/>
    <w:rsid w:val="00E80728"/>
    <w:rPr>
      <w:rFonts w:ascii="Times New Roman" w:hAnsi="Times New Roman"/>
      <w:b/>
      <w:caps/>
      <w:sz w:val="28"/>
    </w:rPr>
  </w:style>
  <w:style w:type="character" w:customStyle="1" w:styleId="257">
    <w:name w:val="Знак Знак257"/>
    <w:rsid w:val="00E80728"/>
    <w:rPr>
      <w:rFonts w:ascii="Times New Roman" w:hAnsi="Times New Roman"/>
      <w:b/>
      <w:sz w:val="28"/>
    </w:rPr>
  </w:style>
  <w:style w:type="character" w:customStyle="1" w:styleId="2270">
    <w:name w:val="Знак Знак227"/>
    <w:rsid w:val="00E80728"/>
    <w:rPr>
      <w:rFonts w:ascii="Times New Roman" w:hAnsi="Times New Roman"/>
      <w:sz w:val="24"/>
    </w:rPr>
  </w:style>
  <w:style w:type="character" w:customStyle="1" w:styleId="197">
    <w:name w:val="Знак Знак197"/>
    <w:rsid w:val="00E80728"/>
    <w:rPr>
      <w:rFonts w:ascii="Times New Roman" w:hAnsi="Times New Roman"/>
      <w:sz w:val="16"/>
      <w:lang w:eastAsia="ru-RU"/>
    </w:rPr>
  </w:style>
  <w:style w:type="character" w:customStyle="1" w:styleId="187">
    <w:name w:val="Знак Знак187"/>
    <w:rsid w:val="00E80728"/>
    <w:rPr>
      <w:rFonts w:ascii="Courier New" w:hAnsi="Courier New"/>
    </w:rPr>
  </w:style>
  <w:style w:type="character" w:customStyle="1" w:styleId="177">
    <w:name w:val="Знак Знак177"/>
    <w:rsid w:val="00E80728"/>
    <w:rPr>
      <w:rFonts w:ascii="Times New Roman" w:hAnsi="Times New Roman"/>
      <w:sz w:val="24"/>
    </w:rPr>
  </w:style>
  <w:style w:type="paragraph" w:customStyle="1" w:styleId="346">
    <w:name w:val="Заголовок 34"/>
    <w:basedOn w:val="7c"/>
    <w:next w:val="7c"/>
    <w:rsid w:val="00E80728"/>
    <w:pPr>
      <w:keepNext/>
      <w:widowControl/>
      <w:ind w:left="0" w:firstLine="0"/>
      <w:outlineLvl w:val="2"/>
    </w:pPr>
    <w:rPr>
      <w:sz w:val="24"/>
    </w:rPr>
  </w:style>
  <w:style w:type="paragraph" w:customStyle="1" w:styleId="5f">
    <w:name w:val="Основной текст5"/>
    <w:basedOn w:val="7c"/>
    <w:rsid w:val="00E80728"/>
    <w:pPr>
      <w:widowControl/>
      <w:spacing w:line="360" w:lineRule="auto"/>
      <w:ind w:left="0" w:firstLine="0"/>
    </w:pPr>
    <w:rPr>
      <w:sz w:val="24"/>
    </w:rPr>
  </w:style>
  <w:style w:type="character" w:customStyle="1" w:styleId="157">
    <w:name w:val="Знак Знак157"/>
    <w:rsid w:val="00E80728"/>
    <w:rPr>
      <w:b/>
      <w:sz w:val="28"/>
    </w:rPr>
  </w:style>
  <w:style w:type="paragraph" w:customStyle="1" w:styleId="243">
    <w:name w:val="Заголовок 24"/>
    <w:basedOn w:val="a3"/>
    <w:next w:val="a3"/>
    <w:rsid w:val="00E80728"/>
    <w:pPr>
      <w:keepNext/>
      <w:widowControl w:val="0"/>
      <w:jc w:val="center"/>
    </w:pPr>
    <w:rPr>
      <w:b/>
      <w:sz w:val="26"/>
      <w:szCs w:val="20"/>
    </w:rPr>
  </w:style>
  <w:style w:type="paragraph" w:customStyle="1" w:styleId="88">
    <w:name w:val="Обычный8"/>
    <w:basedOn w:val="a3"/>
    <w:rsid w:val="00E80728"/>
    <w:pPr>
      <w:spacing w:before="100" w:beforeAutospacing="1" w:after="100" w:afterAutospacing="1"/>
    </w:pPr>
  </w:style>
  <w:style w:type="paragraph" w:customStyle="1" w:styleId="4f4">
    <w:name w:val="Цитата4"/>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4f5">
    <w:name w:val="Текст4"/>
    <w:basedOn w:val="a3"/>
    <w:rsid w:val="00E80728"/>
    <w:rPr>
      <w:rFonts w:ascii="Courier New" w:hAnsi="Courier New"/>
      <w:sz w:val="20"/>
      <w:szCs w:val="20"/>
    </w:rPr>
  </w:style>
  <w:style w:type="paragraph" w:customStyle="1" w:styleId="348">
    <w:name w:val="Основной текст 34"/>
    <w:basedOn w:val="7c"/>
    <w:rsid w:val="00E80728"/>
    <w:pPr>
      <w:widowControl/>
      <w:tabs>
        <w:tab w:val="left" w:pos="360"/>
      </w:tabs>
      <w:ind w:left="0" w:firstLine="0"/>
      <w:jc w:val="both"/>
    </w:pPr>
    <w:rPr>
      <w:i/>
      <w:sz w:val="26"/>
    </w:rPr>
  </w:style>
  <w:style w:type="paragraph" w:customStyle="1" w:styleId="239">
    <w:name w:val="Основной текст с отступом 23"/>
    <w:basedOn w:val="a3"/>
    <w:rsid w:val="00E80728"/>
    <w:pPr>
      <w:overflowPunct w:val="0"/>
      <w:autoSpaceDE w:val="0"/>
      <w:ind w:firstLine="567"/>
      <w:jc w:val="both"/>
    </w:pPr>
    <w:rPr>
      <w:sz w:val="20"/>
      <w:szCs w:val="20"/>
      <w:lang w:eastAsia="ar-SA"/>
    </w:rPr>
  </w:style>
  <w:style w:type="paragraph" w:customStyle="1" w:styleId="34a">
    <w:name w:val="Основной текст с отступом 34"/>
    <w:basedOn w:val="a3"/>
    <w:rsid w:val="00E80728"/>
    <w:pPr>
      <w:spacing w:line="360" w:lineRule="auto"/>
      <w:ind w:firstLine="709"/>
      <w:jc w:val="both"/>
    </w:pPr>
    <w:rPr>
      <w:sz w:val="28"/>
      <w:szCs w:val="20"/>
    </w:rPr>
  </w:style>
  <w:style w:type="paragraph" w:customStyle="1" w:styleId="3ff6">
    <w:name w:val="Верхний колонтитул3"/>
    <w:basedOn w:val="a3"/>
    <w:rsid w:val="00E80728"/>
    <w:pPr>
      <w:tabs>
        <w:tab w:val="center" w:pos="4153"/>
        <w:tab w:val="right" w:pos="8306"/>
      </w:tabs>
    </w:pPr>
    <w:rPr>
      <w:rFonts w:ascii="Arial" w:hAnsi="Arial"/>
      <w:szCs w:val="20"/>
    </w:rPr>
  </w:style>
  <w:style w:type="character" w:customStyle="1" w:styleId="3ff7">
    <w:name w:val="Слабое выделение3"/>
    <w:rsid w:val="00E80728"/>
    <w:rPr>
      <w:i/>
      <w:color w:val="808080"/>
    </w:rPr>
  </w:style>
  <w:style w:type="character" w:customStyle="1" w:styleId="4170">
    <w:name w:val="Знак Знак417"/>
    <w:locked/>
    <w:rsid w:val="00E80728"/>
    <w:rPr>
      <w:rFonts w:ascii="Arial" w:hAnsi="Arial"/>
      <w:b/>
      <w:i/>
      <w:sz w:val="28"/>
      <w:lang w:val="ru-RU" w:eastAsia="en-US"/>
    </w:rPr>
  </w:style>
  <w:style w:type="character" w:customStyle="1" w:styleId="3ff8">
    <w:name w:val="Основной шрифт абзаца3"/>
    <w:rsid w:val="00E80728"/>
  </w:style>
  <w:style w:type="paragraph" w:customStyle="1" w:styleId="98">
    <w:name w:val="Знак Знак Знак Знак Знак Знак Знак Знак Знак Знак Знак Знак Знак9"/>
    <w:basedOn w:val="a3"/>
    <w:rsid w:val="00E80728"/>
    <w:pPr>
      <w:spacing w:after="160" w:line="240" w:lineRule="exact"/>
    </w:pPr>
    <w:rPr>
      <w:rFonts w:ascii="Verdana" w:hAnsi="Verdana"/>
      <w:lang w:val="en-US" w:eastAsia="en-US"/>
    </w:rPr>
  </w:style>
  <w:style w:type="paragraph" w:customStyle="1" w:styleId="372">
    <w:name w:val="Знак37"/>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7">
    <w:name w:val="Знак Знак537"/>
    <w:locked/>
    <w:rsid w:val="00E80728"/>
    <w:rPr>
      <w:b/>
      <w:caps/>
      <w:sz w:val="24"/>
      <w:lang w:val="ru-RU" w:eastAsia="ru-RU"/>
    </w:rPr>
  </w:style>
  <w:style w:type="character" w:customStyle="1" w:styleId="1172">
    <w:name w:val="Знак1 Знак Знак17"/>
    <w:locked/>
    <w:rsid w:val="00E80728"/>
    <w:rPr>
      <w:rFonts w:ascii="Times New Roman" w:hAnsi="Times New Roman"/>
      <w:sz w:val="24"/>
      <w:lang w:eastAsia="ru-RU"/>
    </w:rPr>
  </w:style>
  <w:style w:type="character" w:customStyle="1" w:styleId="467">
    <w:name w:val="Знак Знак467"/>
    <w:locked/>
    <w:rsid w:val="00E80728"/>
    <w:rPr>
      <w:b/>
      <w:sz w:val="27"/>
      <w:lang w:val="ru-RU" w:eastAsia="ru-RU"/>
    </w:rPr>
  </w:style>
  <w:style w:type="character" w:customStyle="1" w:styleId="487">
    <w:name w:val="Знак Знак487"/>
    <w:locked/>
    <w:rsid w:val="00E80728"/>
    <w:rPr>
      <w:b/>
      <w:sz w:val="27"/>
      <w:lang w:val="ru-RU" w:eastAsia="ru-RU"/>
    </w:rPr>
  </w:style>
  <w:style w:type="character" w:customStyle="1" w:styleId="447">
    <w:name w:val="Знак Знак447"/>
    <w:locked/>
    <w:rsid w:val="00E80728"/>
    <w:rPr>
      <w:sz w:val="24"/>
    </w:rPr>
  </w:style>
  <w:style w:type="character" w:customStyle="1" w:styleId="517">
    <w:name w:val="Знак Знак517"/>
    <w:locked/>
    <w:rsid w:val="00E80728"/>
    <w:rPr>
      <w:b/>
      <w:sz w:val="27"/>
      <w:lang w:val="ru-RU" w:eastAsia="ru-RU"/>
    </w:rPr>
  </w:style>
  <w:style w:type="character" w:customStyle="1" w:styleId="4370">
    <w:name w:val="Знак Знак437"/>
    <w:locked/>
    <w:rsid w:val="00E80728"/>
    <w:rPr>
      <w:color w:val="000000"/>
      <w:sz w:val="24"/>
      <w:lang w:eastAsia="ru-RU"/>
    </w:rPr>
  </w:style>
  <w:style w:type="character" w:customStyle="1" w:styleId="4270">
    <w:name w:val="Знак Знак427"/>
    <w:rsid w:val="00E80728"/>
    <w:rPr>
      <w:rFonts w:ascii="Times New Roman" w:hAnsi="Times New Roman"/>
      <w:sz w:val="16"/>
    </w:rPr>
  </w:style>
  <w:style w:type="character" w:customStyle="1" w:styleId="497">
    <w:name w:val="Знак Знак497"/>
    <w:rsid w:val="00E80728"/>
    <w:rPr>
      <w:rFonts w:ascii="Times New Roman" w:hAnsi="Times New Roman"/>
      <w:b/>
      <w:caps/>
      <w:sz w:val="24"/>
      <w:lang w:eastAsia="ru-RU"/>
    </w:rPr>
  </w:style>
  <w:style w:type="paragraph" w:customStyle="1" w:styleId="449">
    <w:name w:val="Заголовок 44"/>
    <w:basedOn w:val="7c"/>
    <w:next w:val="7c"/>
    <w:rsid w:val="00E80728"/>
    <w:pPr>
      <w:keepNext/>
      <w:widowControl/>
      <w:ind w:left="0" w:firstLine="0"/>
    </w:pPr>
    <w:rPr>
      <w:sz w:val="24"/>
    </w:rPr>
  </w:style>
  <w:style w:type="character" w:customStyle="1" w:styleId="477">
    <w:name w:val="Знак Знак477"/>
    <w:rsid w:val="00E80728"/>
    <w:rPr>
      <w:rFonts w:ascii="Times New Roman" w:hAnsi="Times New Roman"/>
      <w:b/>
      <w:sz w:val="27"/>
      <w:lang w:eastAsia="ru-RU"/>
    </w:rPr>
  </w:style>
  <w:style w:type="character" w:customStyle="1" w:styleId="457">
    <w:name w:val="Знак Знак457"/>
    <w:rsid w:val="00E80728"/>
    <w:rPr>
      <w:rFonts w:ascii="Times New Roman" w:hAnsi="Times New Roman"/>
      <w:b/>
      <w:i/>
      <w:sz w:val="26"/>
      <w:lang w:eastAsia="ru-RU"/>
    </w:rPr>
  </w:style>
  <w:style w:type="paragraph" w:customStyle="1" w:styleId="633">
    <w:name w:val="Заголовок 63"/>
    <w:rsid w:val="00E807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83">
    <w:name w:val="Знак5 Знак Знак8"/>
    <w:locked/>
    <w:rsid w:val="00E80728"/>
    <w:rPr>
      <w:sz w:val="16"/>
    </w:rPr>
  </w:style>
  <w:style w:type="character" w:customStyle="1" w:styleId="507">
    <w:name w:val="Знак Знак507"/>
    <w:locked/>
    <w:rsid w:val="00E80728"/>
    <w:rPr>
      <w:b/>
      <w:sz w:val="28"/>
      <w:lang w:val="ru-RU" w:eastAsia="ru-RU"/>
    </w:rPr>
  </w:style>
  <w:style w:type="character" w:customStyle="1" w:styleId="527">
    <w:name w:val="Знак Знак527"/>
    <w:rsid w:val="00E80728"/>
    <w:rPr>
      <w:rFonts w:ascii="Arial" w:hAnsi="Arial"/>
      <w:b/>
      <w:i/>
      <w:sz w:val="28"/>
    </w:rPr>
  </w:style>
  <w:style w:type="paragraph" w:customStyle="1" w:styleId="2211">
    <w:name w:val="Цитата 221"/>
    <w:basedOn w:val="a3"/>
    <w:next w:val="a3"/>
    <w:rsid w:val="00E80728"/>
    <w:rPr>
      <w:rFonts w:ascii="Calibri" w:hAnsi="Calibri"/>
      <w:i/>
      <w:iCs/>
      <w:color w:val="000000"/>
    </w:rPr>
  </w:style>
  <w:style w:type="paragraph" w:customStyle="1" w:styleId="21fa">
    <w:name w:val="Выделенная цитата21"/>
    <w:basedOn w:val="a3"/>
    <w:next w:val="a3"/>
    <w:rsid w:val="00E80728"/>
    <w:pPr>
      <w:pBdr>
        <w:bottom w:val="single" w:sz="4" w:space="4" w:color="4F81BD"/>
      </w:pBdr>
      <w:spacing w:before="200" w:after="280"/>
      <w:ind w:left="936" w:right="936"/>
    </w:pPr>
    <w:rPr>
      <w:rFonts w:ascii="Calibri" w:hAnsi="Calibri"/>
      <w:b/>
      <w:bCs/>
      <w:i/>
      <w:iCs/>
      <w:color w:val="4F81BD"/>
    </w:rPr>
  </w:style>
  <w:style w:type="character" w:customStyle="1" w:styleId="5170">
    <w:name w:val="Знак5 Знак Знак17"/>
    <w:locked/>
    <w:rsid w:val="00E80728"/>
    <w:rPr>
      <w:sz w:val="16"/>
      <w:lang w:val="ru-RU" w:eastAsia="ru-RU"/>
    </w:rPr>
  </w:style>
  <w:style w:type="character" w:customStyle="1" w:styleId="673">
    <w:name w:val="Знак6 Знак Знак7"/>
    <w:rsid w:val="00E80728"/>
    <w:rPr>
      <w:sz w:val="24"/>
      <w:lang w:val="ru-RU" w:eastAsia="ru-RU"/>
    </w:rPr>
  </w:style>
  <w:style w:type="character" w:customStyle="1" w:styleId="21fb">
    <w:name w:val="Замещающий текст21"/>
    <w:rsid w:val="00E80728"/>
    <w:rPr>
      <w:color w:val="808080"/>
    </w:rPr>
  </w:style>
  <w:style w:type="paragraph" w:customStyle="1" w:styleId="12f0">
    <w:name w:val="Заголовок 12"/>
    <w:basedOn w:val="a3"/>
    <w:next w:val="a3"/>
    <w:rsid w:val="00E80728"/>
    <w:pPr>
      <w:suppressAutoHyphens/>
      <w:ind w:firstLine="454"/>
    </w:pPr>
    <w:rPr>
      <w:b/>
      <w:caps/>
      <w:lang w:eastAsia="zh-CN"/>
    </w:rPr>
  </w:style>
  <w:style w:type="character" w:customStyle="1" w:styleId="617">
    <w:name w:val="Знак Знак617"/>
    <w:locked/>
    <w:rsid w:val="00E80728"/>
    <w:rPr>
      <w:sz w:val="24"/>
      <w:lang w:val="ru-RU" w:eastAsia="ru-RU"/>
    </w:rPr>
  </w:style>
  <w:style w:type="paragraph" w:customStyle="1" w:styleId="259">
    <w:name w:val="Заголовок 25"/>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355">
    <w:name w:val="Заголовок 35"/>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459">
    <w:name w:val="Заголовок 45"/>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529">
    <w:name w:val="Заголовок 52"/>
    <w:basedOn w:val="a3"/>
    <w:next w:val="a3"/>
    <w:rsid w:val="00E80728"/>
    <w:pPr>
      <w:tabs>
        <w:tab w:val="left" w:pos="1008"/>
      </w:tabs>
      <w:suppressAutoHyphens/>
      <w:spacing w:before="240" w:after="60"/>
      <w:ind w:left="1008" w:hanging="1008"/>
      <w:outlineLvl w:val="4"/>
    </w:pPr>
    <w:rPr>
      <w:b/>
      <w:bCs/>
      <w:i/>
      <w:iCs/>
      <w:sz w:val="26"/>
      <w:szCs w:val="26"/>
      <w:lang w:eastAsia="zh-CN"/>
    </w:rPr>
  </w:style>
  <w:style w:type="paragraph" w:customStyle="1" w:styleId="643">
    <w:name w:val="Заголовок 64"/>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722">
    <w:name w:val="Заголовок 72"/>
    <w:basedOn w:val="a3"/>
    <w:next w:val="a3"/>
    <w:rsid w:val="00E80728"/>
    <w:pPr>
      <w:tabs>
        <w:tab w:val="left" w:pos="1296"/>
      </w:tabs>
      <w:suppressAutoHyphens/>
      <w:spacing w:before="240" w:after="60"/>
      <w:ind w:left="1296" w:hanging="1296"/>
      <w:outlineLvl w:val="6"/>
    </w:pPr>
    <w:rPr>
      <w:lang w:eastAsia="zh-CN"/>
    </w:rPr>
  </w:style>
  <w:style w:type="paragraph" w:customStyle="1" w:styleId="820">
    <w:name w:val="Заголовок 82"/>
    <w:basedOn w:val="a3"/>
    <w:next w:val="a3"/>
    <w:rsid w:val="00E80728"/>
    <w:pPr>
      <w:tabs>
        <w:tab w:val="left" w:pos="1440"/>
      </w:tabs>
      <w:suppressAutoHyphens/>
      <w:spacing w:before="240" w:after="60"/>
      <w:ind w:left="1440" w:hanging="1440"/>
      <w:outlineLvl w:val="7"/>
    </w:pPr>
    <w:rPr>
      <w:i/>
      <w:iCs/>
      <w:lang w:eastAsia="zh-CN"/>
    </w:rPr>
  </w:style>
  <w:style w:type="paragraph" w:customStyle="1" w:styleId="920">
    <w:name w:val="Заголовок 92"/>
    <w:basedOn w:val="a3"/>
    <w:next w:val="a3"/>
    <w:rsid w:val="00E807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3ff9">
    <w:name w:val="Сильное выделение3"/>
    <w:rsid w:val="00E80728"/>
    <w:rPr>
      <w:b/>
    </w:rPr>
  </w:style>
  <w:style w:type="paragraph" w:customStyle="1" w:styleId="HTML31">
    <w:name w:val="Стандартный HTML3"/>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character" w:customStyle="1" w:styleId="4012">
    <w:name w:val="Знак Знак40 Знак1"/>
    <w:locked/>
    <w:rsid w:val="00E80728"/>
    <w:rPr>
      <w:sz w:val="24"/>
      <w:lang w:val="ru-RU" w:eastAsia="ru-RU"/>
    </w:rPr>
  </w:style>
  <w:style w:type="paragraph" w:customStyle="1" w:styleId="921">
    <w:name w:val="Знак92"/>
    <w:basedOn w:val="a3"/>
    <w:rsid w:val="00E80728"/>
    <w:pPr>
      <w:spacing w:after="160" w:line="240" w:lineRule="exact"/>
    </w:pPr>
    <w:rPr>
      <w:rFonts w:ascii="Verdana" w:hAnsi="Verdana"/>
      <w:lang w:val="en-US" w:eastAsia="en-US"/>
    </w:rPr>
  </w:style>
  <w:style w:type="character" w:customStyle="1" w:styleId="4141">
    <w:name w:val="Знак4 Знак Знак14"/>
    <w:locked/>
    <w:rsid w:val="00E80728"/>
    <w:rPr>
      <w:rFonts w:ascii="Arial" w:hAnsi="Arial"/>
      <w:b/>
      <w:kern w:val="32"/>
      <w:sz w:val="32"/>
      <w:lang w:val="ru-RU" w:eastAsia="ru-RU"/>
    </w:rPr>
  </w:style>
  <w:style w:type="character" w:customStyle="1" w:styleId="2124">
    <w:name w:val="Знак2 Знак Знак12"/>
    <w:locked/>
    <w:rsid w:val="00E80728"/>
    <w:rPr>
      <w:b/>
      <w:sz w:val="27"/>
      <w:lang w:val="ru-RU" w:eastAsia="ru-RU"/>
    </w:rPr>
  </w:style>
  <w:style w:type="character" w:customStyle="1" w:styleId="23a">
    <w:name w:val="Знак2 Знак Знак3"/>
    <w:locked/>
    <w:rsid w:val="00E80728"/>
    <w:rPr>
      <w:rFonts w:ascii="Arial" w:hAnsi="Arial"/>
      <w:b/>
      <w:sz w:val="26"/>
      <w:lang w:val="ru-RU" w:eastAsia="ru-RU"/>
    </w:rPr>
  </w:style>
  <w:style w:type="paragraph" w:customStyle="1" w:styleId="5f0">
    <w:name w:val="Абзац списка5"/>
    <w:basedOn w:val="a3"/>
    <w:rsid w:val="00E80728"/>
    <w:pPr>
      <w:ind w:left="708"/>
    </w:pPr>
    <w:rPr>
      <w:rFonts w:ascii="Calibri" w:hAnsi="Calibri"/>
      <w:szCs w:val="20"/>
    </w:rPr>
  </w:style>
  <w:style w:type="character" w:customStyle="1" w:styleId="4f6">
    <w:name w:val="Слабое выделение4"/>
    <w:rsid w:val="00E80728"/>
    <w:rPr>
      <w:i/>
      <w:color w:val="808080"/>
    </w:rPr>
  </w:style>
  <w:style w:type="paragraph" w:customStyle="1" w:styleId="23b">
    <w:name w:val="Цитата 23"/>
    <w:basedOn w:val="a3"/>
    <w:next w:val="a3"/>
    <w:rsid w:val="00E80728"/>
    <w:rPr>
      <w:rFonts w:ascii="Calibri" w:hAnsi="Calibri"/>
      <w:i/>
      <w:iCs/>
      <w:color w:val="000000"/>
    </w:rPr>
  </w:style>
  <w:style w:type="paragraph" w:customStyle="1" w:styleId="3ffa">
    <w:name w:val="Выделенная цитата3"/>
    <w:basedOn w:val="a3"/>
    <w:next w:val="a3"/>
    <w:rsid w:val="00E80728"/>
    <w:pPr>
      <w:pBdr>
        <w:bottom w:val="single" w:sz="4" w:space="4" w:color="4F81BD"/>
      </w:pBdr>
      <w:spacing w:before="200" w:after="280"/>
      <w:ind w:left="936" w:right="936"/>
    </w:pPr>
    <w:rPr>
      <w:rFonts w:ascii="Calibri" w:hAnsi="Calibri"/>
      <w:b/>
      <w:i/>
      <w:color w:val="4F81BD"/>
      <w:szCs w:val="20"/>
    </w:rPr>
  </w:style>
  <w:style w:type="character" w:customStyle="1" w:styleId="4f7">
    <w:name w:val="Сильное выделение4"/>
    <w:rsid w:val="00E80728"/>
    <w:rPr>
      <w:b/>
    </w:rPr>
  </w:style>
  <w:style w:type="character" w:customStyle="1" w:styleId="3ffb">
    <w:name w:val="Замещающий текст3"/>
    <w:rsid w:val="00E80728"/>
    <w:rPr>
      <w:color w:val="808080"/>
    </w:rPr>
  </w:style>
  <w:style w:type="character" w:customStyle="1" w:styleId="1260">
    <w:name w:val="Знак1 Знак Знак26"/>
    <w:locked/>
    <w:rsid w:val="00E80728"/>
    <w:rPr>
      <w:sz w:val="24"/>
    </w:rPr>
  </w:style>
  <w:style w:type="character" w:customStyle="1" w:styleId="1271">
    <w:name w:val="Знак1 Знак Знак27"/>
    <w:locked/>
    <w:rsid w:val="00E80728"/>
    <w:rPr>
      <w:sz w:val="24"/>
    </w:rPr>
  </w:style>
  <w:style w:type="character" w:customStyle="1" w:styleId="7d">
    <w:name w:val="Без интервала Знак7"/>
    <w:locked/>
    <w:rsid w:val="00E80728"/>
    <w:rPr>
      <w:sz w:val="24"/>
      <w:lang w:eastAsia="en-US"/>
    </w:rPr>
  </w:style>
  <w:style w:type="character" w:customStyle="1" w:styleId="393">
    <w:name w:val="Знак Знак393"/>
    <w:rsid w:val="00E80728"/>
    <w:rPr>
      <w:rFonts w:ascii="Arial" w:hAnsi="Arial"/>
      <w:b/>
      <w:sz w:val="26"/>
    </w:rPr>
  </w:style>
  <w:style w:type="character" w:customStyle="1" w:styleId="383">
    <w:name w:val="Знак Знак383"/>
    <w:rsid w:val="00E80728"/>
    <w:rPr>
      <w:b/>
      <w:sz w:val="28"/>
    </w:rPr>
  </w:style>
  <w:style w:type="character" w:customStyle="1" w:styleId="373">
    <w:name w:val="Знак Знак373"/>
    <w:rsid w:val="00E80728"/>
    <w:rPr>
      <w:b/>
      <w:i/>
      <w:sz w:val="26"/>
    </w:rPr>
  </w:style>
  <w:style w:type="character" w:customStyle="1" w:styleId="363">
    <w:name w:val="Знак Знак363"/>
    <w:rsid w:val="00E80728"/>
    <w:rPr>
      <w:b/>
      <w:sz w:val="22"/>
      <w:lang w:val="ru-RU" w:eastAsia="ru-RU"/>
    </w:rPr>
  </w:style>
  <w:style w:type="character" w:customStyle="1" w:styleId="3530">
    <w:name w:val="Знак Знак353"/>
    <w:rsid w:val="00E80728"/>
    <w:rPr>
      <w:sz w:val="24"/>
      <w:lang w:val="ru-RU" w:eastAsia="ru-RU"/>
    </w:rPr>
  </w:style>
  <w:style w:type="character" w:customStyle="1" w:styleId="3430">
    <w:name w:val="Знак Знак343"/>
    <w:rsid w:val="00E80728"/>
    <w:rPr>
      <w:rFonts w:ascii="Calibri" w:hAnsi="Calibri"/>
      <w:i/>
      <w:sz w:val="24"/>
      <w:lang w:eastAsia="en-US"/>
    </w:rPr>
  </w:style>
  <w:style w:type="character" w:customStyle="1" w:styleId="3230">
    <w:name w:val="Знак Знак323"/>
    <w:rsid w:val="00E80728"/>
    <w:rPr>
      <w:sz w:val="16"/>
    </w:rPr>
  </w:style>
  <w:style w:type="character" w:customStyle="1" w:styleId="3141">
    <w:name w:val="Знак Знак314"/>
    <w:rsid w:val="00E80728"/>
    <w:rPr>
      <w:sz w:val="24"/>
    </w:rPr>
  </w:style>
  <w:style w:type="paragraph" w:customStyle="1" w:styleId="10a">
    <w:name w:val="Знак Знак Знак Знак Знак Знак10"/>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3020">
    <w:name w:val="Знак Знак302"/>
    <w:rsid w:val="00E80728"/>
    <w:rPr>
      <w:sz w:val="24"/>
    </w:rPr>
  </w:style>
  <w:style w:type="character" w:customStyle="1" w:styleId="293">
    <w:name w:val="Знак Знак293"/>
    <w:rsid w:val="00E80728"/>
    <w:rPr>
      <w:sz w:val="24"/>
    </w:rPr>
  </w:style>
  <w:style w:type="character" w:customStyle="1" w:styleId="7130">
    <w:name w:val="Знак Знак713"/>
    <w:rsid w:val="00E80728"/>
    <w:rPr>
      <w:sz w:val="16"/>
      <w:lang w:val="ru-RU" w:eastAsia="ru-RU"/>
    </w:rPr>
  </w:style>
  <w:style w:type="paragraph" w:customStyle="1" w:styleId="99">
    <w:name w:val="Обычный9"/>
    <w:rsid w:val="00E80728"/>
    <w:pPr>
      <w:widowControl w:val="0"/>
      <w:spacing w:after="0" w:line="240" w:lineRule="auto"/>
      <w:ind w:left="360" w:hanging="360"/>
    </w:pPr>
    <w:rPr>
      <w:rFonts w:ascii="Times New Roman" w:eastAsia="Times New Roman" w:hAnsi="Times New Roman" w:cs="Times New Roman"/>
      <w:szCs w:val="20"/>
      <w:lang w:eastAsia="ru-RU"/>
    </w:rPr>
  </w:style>
  <w:style w:type="character" w:customStyle="1" w:styleId="149">
    <w:name w:val="Знак Знак149"/>
    <w:locked/>
    <w:rsid w:val="00E80728"/>
    <w:rPr>
      <w:b/>
      <w:sz w:val="27"/>
      <w:lang w:val="ru-RU" w:eastAsia="ru-RU"/>
    </w:rPr>
  </w:style>
  <w:style w:type="character" w:customStyle="1" w:styleId="283">
    <w:name w:val="Знак Знак283"/>
    <w:rsid w:val="00E80728"/>
    <w:rPr>
      <w:rFonts w:ascii="Tahoma" w:hAnsi="Tahoma"/>
    </w:rPr>
  </w:style>
  <w:style w:type="character" w:customStyle="1" w:styleId="273">
    <w:name w:val="Знак Знак273"/>
    <w:rsid w:val="00E80728"/>
    <w:rPr>
      <w:sz w:val="24"/>
    </w:rPr>
  </w:style>
  <w:style w:type="character" w:customStyle="1" w:styleId="1090">
    <w:name w:val="Знак Знак109"/>
    <w:locked/>
    <w:rsid w:val="00E80728"/>
    <w:rPr>
      <w:sz w:val="16"/>
      <w:lang w:val="ru-RU" w:eastAsia="ru-RU"/>
    </w:rPr>
  </w:style>
  <w:style w:type="character" w:customStyle="1" w:styleId="626">
    <w:name w:val="Знак Знак626"/>
    <w:rsid w:val="00E80728"/>
    <w:rPr>
      <w:rFonts w:ascii="Arial" w:hAnsi="Arial"/>
      <w:b/>
      <w:i/>
      <w:sz w:val="28"/>
      <w:lang w:val="ru-RU" w:eastAsia="en-US"/>
    </w:rPr>
  </w:style>
  <w:style w:type="character" w:customStyle="1" w:styleId="2130">
    <w:name w:val="Знак Знак213"/>
    <w:locked/>
    <w:rsid w:val="00E80728"/>
    <w:rPr>
      <w:sz w:val="24"/>
      <w:lang w:val="en-US"/>
    </w:rPr>
  </w:style>
  <w:style w:type="character" w:customStyle="1" w:styleId="1231">
    <w:name w:val="Знак Знак123"/>
    <w:rsid w:val="00E80728"/>
    <w:rPr>
      <w:sz w:val="16"/>
    </w:rPr>
  </w:style>
  <w:style w:type="character" w:customStyle="1" w:styleId="1350">
    <w:name w:val="Знак Знак135"/>
    <w:rsid w:val="00E80728"/>
    <w:rPr>
      <w:lang w:val="ru-RU" w:eastAsia="ru-RU"/>
    </w:rPr>
  </w:style>
  <w:style w:type="character" w:customStyle="1" w:styleId="1610">
    <w:name w:val="Знак Знак1610"/>
    <w:locked/>
    <w:rsid w:val="00E80728"/>
    <w:rPr>
      <w:b/>
      <w:caps/>
      <w:sz w:val="24"/>
      <w:lang w:val="ru-RU" w:eastAsia="ru-RU"/>
    </w:rPr>
  </w:style>
  <w:style w:type="character" w:customStyle="1" w:styleId="1153">
    <w:name w:val="Знак Знак115"/>
    <w:rsid w:val="00E80728"/>
    <w:rPr>
      <w:sz w:val="24"/>
    </w:rPr>
  </w:style>
  <w:style w:type="paragraph" w:customStyle="1" w:styleId="25a">
    <w:name w:val="Основной текст 25"/>
    <w:basedOn w:val="a3"/>
    <w:rsid w:val="00E80728"/>
    <w:pPr>
      <w:overflowPunct w:val="0"/>
      <w:autoSpaceDE w:val="0"/>
      <w:autoSpaceDN w:val="0"/>
      <w:adjustRightInd w:val="0"/>
      <w:ind w:firstLine="851"/>
      <w:jc w:val="both"/>
      <w:textAlignment w:val="baseline"/>
    </w:pPr>
    <w:rPr>
      <w:sz w:val="28"/>
      <w:szCs w:val="20"/>
    </w:rPr>
  </w:style>
  <w:style w:type="character" w:customStyle="1" w:styleId="11f4">
    <w:name w:val="Знак Знак Знак11"/>
    <w:rsid w:val="00E80728"/>
    <w:rPr>
      <w:rFonts w:ascii="Times New Roman" w:hAnsi="Times New Roman"/>
      <w:b/>
      <w:caps/>
      <w:sz w:val="28"/>
    </w:rPr>
  </w:style>
  <w:style w:type="character" w:customStyle="1" w:styleId="2590">
    <w:name w:val="Знак Знак259"/>
    <w:rsid w:val="00E80728"/>
    <w:rPr>
      <w:rFonts w:ascii="Times New Roman" w:hAnsi="Times New Roman"/>
      <w:b/>
      <w:sz w:val="28"/>
    </w:rPr>
  </w:style>
  <w:style w:type="character" w:customStyle="1" w:styleId="2290">
    <w:name w:val="Знак Знак229"/>
    <w:rsid w:val="00E80728"/>
    <w:rPr>
      <w:rFonts w:ascii="Times New Roman" w:hAnsi="Times New Roman"/>
      <w:sz w:val="24"/>
    </w:rPr>
  </w:style>
  <w:style w:type="character" w:customStyle="1" w:styleId="2016">
    <w:name w:val="Знак Знак2016"/>
    <w:rsid w:val="00E80728"/>
    <w:rPr>
      <w:rFonts w:ascii="Arial" w:hAnsi="Arial"/>
      <w:sz w:val="22"/>
    </w:rPr>
  </w:style>
  <w:style w:type="character" w:customStyle="1" w:styleId="199">
    <w:name w:val="Знак Знак199"/>
    <w:rsid w:val="00E80728"/>
    <w:rPr>
      <w:rFonts w:ascii="Times New Roman" w:hAnsi="Times New Roman"/>
      <w:sz w:val="16"/>
      <w:lang w:eastAsia="ru-RU"/>
    </w:rPr>
  </w:style>
  <w:style w:type="character" w:customStyle="1" w:styleId="1811">
    <w:name w:val="Знак Знак1811"/>
    <w:rsid w:val="00E80728"/>
    <w:rPr>
      <w:rFonts w:ascii="Courier New" w:hAnsi="Courier New"/>
    </w:rPr>
  </w:style>
  <w:style w:type="character" w:customStyle="1" w:styleId="179">
    <w:name w:val="Знак Знак179"/>
    <w:rsid w:val="00E80728"/>
    <w:rPr>
      <w:rFonts w:ascii="Times New Roman" w:hAnsi="Times New Roman"/>
      <w:sz w:val="24"/>
    </w:rPr>
  </w:style>
  <w:style w:type="character" w:customStyle="1" w:styleId="950">
    <w:name w:val="Знак Знак95"/>
    <w:rsid w:val="00E80728"/>
    <w:rPr>
      <w:rFonts w:ascii="PragmaticaCTT" w:hAnsi="PragmaticaCTT"/>
      <w:b/>
      <w:sz w:val="24"/>
      <w:lang w:val="ru-RU" w:eastAsia="ru-RU"/>
    </w:rPr>
  </w:style>
  <w:style w:type="character" w:customStyle="1" w:styleId="840">
    <w:name w:val="Знак Знак84"/>
    <w:rsid w:val="00E80728"/>
    <w:rPr>
      <w:sz w:val="24"/>
    </w:rPr>
  </w:style>
  <w:style w:type="character" w:customStyle="1" w:styleId="5200">
    <w:name w:val="Знак Знак520"/>
    <w:aliases w:val="Знак Знак5101"/>
    <w:rsid w:val="00E80728"/>
    <w:rPr>
      <w:rFonts w:ascii="Tahoma" w:hAnsi="Tahoma"/>
      <w:sz w:val="16"/>
      <w:lang w:val="ru-RU" w:eastAsia="ru-RU"/>
    </w:rPr>
  </w:style>
  <w:style w:type="paragraph" w:customStyle="1" w:styleId="364">
    <w:name w:val="Заголовок 36"/>
    <w:basedOn w:val="99"/>
    <w:next w:val="99"/>
    <w:rsid w:val="00E80728"/>
    <w:pPr>
      <w:keepNext/>
      <w:widowControl/>
      <w:ind w:left="0" w:firstLine="0"/>
      <w:outlineLvl w:val="2"/>
    </w:pPr>
    <w:rPr>
      <w:sz w:val="24"/>
    </w:rPr>
  </w:style>
  <w:style w:type="paragraph" w:customStyle="1" w:styleId="6f1">
    <w:name w:val="Основной текст6"/>
    <w:basedOn w:val="99"/>
    <w:rsid w:val="00E80728"/>
    <w:pPr>
      <w:widowControl/>
      <w:spacing w:line="360" w:lineRule="auto"/>
      <w:ind w:left="0" w:firstLine="0"/>
    </w:pPr>
    <w:rPr>
      <w:sz w:val="24"/>
    </w:rPr>
  </w:style>
  <w:style w:type="character" w:customStyle="1" w:styleId="159">
    <w:name w:val="Знак Знак159"/>
    <w:rsid w:val="00E80728"/>
    <w:rPr>
      <w:b/>
      <w:sz w:val="28"/>
    </w:rPr>
  </w:style>
  <w:style w:type="character" w:customStyle="1" w:styleId="800">
    <w:name w:val="Знак Знак80"/>
    <w:rsid w:val="00E80728"/>
    <w:rPr>
      <w:rFonts w:ascii="Times New Roman" w:hAnsi="Times New Roman"/>
      <w:lang w:eastAsia="en-US"/>
    </w:rPr>
  </w:style>
  <w:style w:type="paragraph" w:customStyle="1" w:styleId="264">
    <w:name w:val="Заголовок 26"/>
    <w:basedOn w:val="a3"/>
    <w:next w:val="a3"/>
    <w:rsid w:val="00E80728"/>
    <w:pPr>
      <w:keepNext/>
      <w:widowControl w:val="0"/>
      <w:jc w:val="center"/>
    </w:pPr>
    <w:rPr>
      <w:b/>
      <w:sz w:val="26"/>
      <w:szCs w:val="20"/>
    </w:rPr>
  </w:style>
  <w:style w:type="paragraph" w:customStyle="1" w:styleId="5f1">
    <w:name w:val="Цитата5"/>
    <w:basedOn w:val="a3"/>
    <w:rsid w:val="00E80728"/>
    <w:pPr>
      <w:shd w:val="clear" w:color="auto" w:fill="FFFFFF"/>
      <w:spacing w:before="230" w:line="360" w:lineRule="auto"/>
      <w:ind w:left="1750" w:right="1152" w:hanging="384"/>
      <w:jc w:val="center"/>
    </w:pPr>
    <w:rPr>
      <w:b/>
      <w:color w:val="000000"/>
      <w:spacing w:val="-5"/>
      <w:sz w:val="28"/>
      <w:szCs w:val="20"/>
    </w:rPr>
  </w:style>
  <w:style w:type="character" w:customStyle="1" w:styleId="22f">
    <w:name w:val="Цитата 2 Знак2"/>
    <w:rsid w:val="00E80728"/>
    <w:rPr>
      <w:i/>
      <w:color w:val="000000"/>
      <w:sz w:val="24"/>
    </w:rPr>
  </w:style>
  <w:style w:type="character" w:customStyle="1" w:styleId="2ffff7">
    <w:name w:val="Выделенная цитата Знак2"/>
    <w:rsid w:val="00E80728"/>
    <w:rPr>
      <w:b/>
      <w:i/>
      <w:color w:val="4F81BD"/>
      <w:sz w:val="24"/>
    </w:rPr>
  </w:style>
  <w:style w:type="paragraph" w:customStyle="1" w:styleId="5f2">
    <w:name w:val="Текст5"/>
    <w:basedOn w:val="a3"/>
    <w:rsid w:val="00E80728"/>
    <w:rPr>
      <w:rFonts w:ascii="Courier New" w:hAnsi="Courier New"/>
      <w:sz w:val="20"/>
      <w:szCs w:val="20"/>
    </w:rPr>
  </w:style>
  <w:style w:type="paragraph" w:customStyle="1" w:styleId="356">
    <w:name w:val="Основной текст 35"/>
    <w:basedOn w:val="99"/>
    <w:rsid w:val="00E80728"/>
    <w:pPr>
      <w:widowControl/>
      <w:tabs>
        <w:tab w:val="left" w:pos="360"/>
      </w:tabs>
      <w:ind w:left="0" w:firstLine="0"/>
      <w:jc w:val="both"/>
    </w:pPr>
    <w:rPr>
      <w:i/>
      <w:sz w:val="26"/>
    </w:rPr>
  </w:style>
  <w:style w:type="paragraph" w:customStyle="1" w:styleId="244">
    <w:name w:val="Основной текст с отступом 24"/>
    <w:basedOn w:val="a3"/>
    <w:rsid w:val="00E80728"/>
    <w:pPr>
      <w:overflowPunct w:val="0"/>
      <w:autoSpaceDE w:val="0"/>
      <w:ind w:firstLine="567"/>
      <w:jc w:val="both"/>
    </w:pPr>
    <w:rPr>
      <w:sz w:val="20"/>
      <w:szCs w:val="20"/>
      <w:lang w:eastAsia="ar-SA"/>
    </w:rPr>
  </w:style>
  <w:style w:type="paragraph" w:customStyle="1" w:styleId="357">
    <w:name w:val="Основной текст с отступом 35"/>
    <w:basedOn w:val="a3"/>
    <w:rsid w:val="00E80728"/>
    <w:pPr>
      <w:spacing w:line="360" w:lineRule="auto"/>
      <w:ind w:firstLine="709"/>
      <w:jc w:val="both"/>
    </w:pPr>
    <w:rPr>
      <w:sz w:val="28"/>
      <w:szCs w:val="20"/>
    </w:rPr>
  </w:style>
  <w:style w:type="paragraph" w:customStyle="1" w:styleId="4f8">
    <w:name w:val="Верхний колонтитул4"/>
    <w:basedOn w:val="a3"/>
    <w:rsid w:val="00E80728"/>
    <w:pPr>
      <w:tabs>
        <w:tab w:val="center" w:pos="4153"/>
        <w:tab w:val="right" w:pos="8306"/>
      </w:tabs>
    </w:pPr>
    <w:rPr>
      <w:rFonts w:ascii="Arial" w:hAnsi="Arial"/>
      <w:szCs w:val="20"/>
    </w:rPr>
  </w:style>
  <w:style w:type="character" w:customStyle="1" w:styleId="419">
    <w:name w:val="Знак Знак419"/>
    <w:locked/>
    <w:rsid w:val="00E80728"/>
    <w:rPr>
      <w:rFonts w:ascii="Arial" w:hAnsi="Arial"/>
      <w:b/>
      <w:i/>
      <w:sz w:val="28"/>
      <w:lang w:val="ru-RU" w:eastAsia="en-US"/>
    </w:rPr>
  </w:style>
  <w:style w:type="character" w:customStyle="1" w:styleId="429">
    <w:name w:val="Знак4 Знак2"/>
    <w:locked/>
    <w:rsid w:val="00E80728"/>
    <w:rPr>
      <w:sz w:val="24"/>
      <w:lang w:val="ru-RU" w:eastAsia="ru-RU"/>
    </w:rPr>
  </w:style>
  <w:style w:type="character" w:customStyle="1" w:styleId="4f9">
    <w:name w:val="Основной шрифт абзаца4"/>
    <w:rsid w:val="00E80728"/>
  </w:style>
  <w:style w:type="character" w:customStyle="1" w:styleId="2380">
    <w:name w:val="Знак Знак23 Знак8"/>
    <w:aliases w:val="Знак Знак3 Знак8"/>
    <w:locked/>
    <w:rsid w:val="00E80728"/>
    <w:rPr>
      <w:rFonts w:ascii="Tahoma" w:hAnsi="Tahoma"/>
      <w:sz w:val="16"/>
    </w:rPr>
  </w:style>
  <w:style w:type="paragraph" w:customStyle="1" w:styleId="13a">
    <w:name w:val="Знак Знак Знак Знак Знак Знак Знак Знак Знак Знак Знак Знак Знак13"/>
    <w:basedOn w:val="a3"/>
    <w:rsid w:val="00E80728"/>
    <w:pPr>
      <w:spacing w:after="160" w:line="240" w:lineRule="exact"/>
    </w:pPr>
    <w:rPr>
      <w:rFonts w:ascii="Verdana" w:hAnsi="Verdana"/>
      <w:lang w:val="en-US" w:eastAsia="en-US"/>
    </w:rPr>
  </w:style>
  <w:style w:type="paragraph" w:customStyle="1" w:styleId="392">
    <w:name w:val="Знак39"/>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539">
    <w:name w:val="Знак Знак539"/>
    <w:locked/>
    <w:rsid w:val="00E80728"/>
    <w:rPr>
      <w:b/>
      <w:caps/>
      <w:sz w:val="24"/>
      <w:lang w:val="ru-RU" w:eastAsia="ru-RU"/>
    </w:rPr>
  </w:style>
  <w:style w:type="character" w:customStyle="1" w:styleId="11100">
    <w:name w:val="Знак1 Знак Знак110"/>
    <w:locked/>
    <w:rsid w:val="00E80728"/>
    <w:rPr>
      <w:rFonts w:ascii="Times New Roman" w:hAnsi="Times New Roman"/>
      <w:sz w:val="24"/>
      <w:lang w:eastAsia="ru-RU"/>
    </w:rPr>
  </w:style>
  <w:style w:type="character" w:customStyle="1" w:styleId="469">
    <w:name w:val="Знак Знак469"/>
    <w:locked/>
    <w:rsid w:val="00E80728"/>
    <w:rPr>
      <w:b/>
      <w:sz w:val="27"/>
      <w:lang w:val="ru-RU" w:eastAsia="ru-RU"/>
    </w:rPr>
  </w:style>
  <w:style w:type="character" w:customStyle="1" w:styleId="489">
    <w:name w:val="Знак Знак489"/>
    <w:locked/>
    <w:rsid w:val="00E80728"/>
    <w:rPr>
      <w:b/>
      <w:sz w:val="27"/>
      <w:lang w:val="ru-RU" w:eastAsia="ru-RU"/>
    </w:rPr>
  </w:style>
  <w:style w:type="character" w:customStyle="1" w:styleId="4490">
    <w:name w:val="Знак Знак449"/>
    <w:locked/>
    <w:rsid w:val="00E80728"/>
    <w:rPr>
      <w:sz w:val="24"/>
    </w:rPr>
  </w:style>
  <w:style w:type="character" w:customStyle="1" w:styleId="51100">
    <w:name w:val="Знак Знак5110"/>
    <w:locked/>
    <w:rsid w:val="00E80728"/>
    <w:rPr>
      <w:b/>
      <w:sz w:val="27"/>
      <w:lang w:val="ru-RU" w:eastAsia="ru-RU"/>
    </w:rPr>
  </w:style>
  <w:style w:type="character" w:customStyle="1" w:styleId="439">
    <w:name w:val="Знак Знак439"/>
    <w:locked/>
    <w:rsid w:val="00E80728"/>
    <w:rPr>
      <w:color w:val="000000"/>
      <w:sz w:val="24"/>
      <w:lang w:eastAsia="ru-RU"/>
    </w:rPr>
  </w:style>
  <w:style w:type="character" w:customStyle="1" w:styleId="4290">
    <w:name w:val="Знак Знак429"/>
    <w:rsid w:val="00E80728"/>
    <w:rPr>
      <w:rFonts w:ascii="Times New Roman" w:hAnsi="Times New Roman"/>
      <w:sz w:val="16"/>
    </w:rPr>
  </w:style>
  <w:style w:type="character" w:customStyle="1" w:styleId="499">
    <w:name w:val="Знак Знак499"/>
    <w:rsid w:val="00E80728"/>
    <w:rPr>
      <w:rFonts w:ascii="Times New Roman" w:hAnsi="Times New Roman"/>
      <w:b/>
      <w:caps/>
      <w:sz w:val="24"/>
      <w:lang w:eastAsia="ru-RU"/>
    </w:rPr>
  </w:style>
  <w:style w:type="paragraph" w:customStyle="1" w:styleId="46a">
    <w:name w:val="Заголовок 46"/>
    <w:basedOn w:val="99"/>
    <w:next w:val="99"/>
    <w:rsid w:val="00E80728"/>
    <w:pPr>
      <w:keepNext/>
      <w:widowControl/>
      <w:ind w:left="0" w:firstLine="0"/>
    </w:pPr>
    <w:rPr>
      <w:sz w:val="24"/>
    </w:rPr>
  </w:style>
  <w:style w:type="character" w:customStyle="1" w:styleId="479">
    <w:name w:val="Знак Знак479"/>
    <w:rsid w:val="00E80728"/>
    <w:rPr>
      <w:rFonts w:ascii="Times New Roman" w:hAnsi="Times New Roman"/>
      <w:b/>
      <w:sz w:val="27"/>
      <w:lang w:eastAsia="ru-RU"/>
    </w:rPr>
  </w:style>
  <w:style w:type="character" w:customStyle="1" w:styleId="4590">
    <w:name w:val="Знак Знак459"/>
    <w:rsid w:val="00E80728"/>
    <w:rPr>
      <w:rFonts w:ascii="Times New Roman" w:hAnsi="Times New Roman"/>
      <w:b/>
      <w:i/>
      <w:sz w:val="26"/>
      <w:lang w:eastAsia="ru-RU"/>
    </w:rPr>
  </w:style>
  <w:style w:type="paragraph" w:customStyle="1" w:styleId="653">
    <w:name w:val="Заголовок 65"/>
    <w:rsid w:val="00E80728"/>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100">
    <w:name w:val="Знак5 Знак Знак10"/>
    <w:locked/>
    <w:rsid w:val="00E80728"/>
    <w:rPr>
      <w:sz w:val="16"/>
    </w:rPr>
  </w:style>
  <w:style w:type="character" w:customStyle="1" w:styleId="509">
    <w:name w:val="Знак Знак509"/>
    <w:locked/>
    <w:rsid w:val="00E80728"/>
    <w:rPr>
      <w:b/>
      <w:sz w:val="28"/>
      <w:lang w:val="ru-RU" w:eastAsia="ru-RU"/>
    </w:rPr>
  </w:style>
  <w:style w:type="character" w:customStyle="1" w:styleId="5290">
    <w:name w:val="Знак Знак529"/>
    <w:rsid w:val="00E80728"/>
    <w:rPr>
      <w:rFonts w:ascii="Arial" w:hAnsi="Arial"/>
      <w:b/>
      <w:i/>
      <w:sz w:val="28"/>
    </w:rPr>
  </w:style>
  <w:style w:type="character" w:customStyle="1" w:styleId="519">
    <w:name w:val="Знак5 Знак Знак19"/>
    <w:locked/>
    <w:rsid w:val="00E80728"/>
    <w:rPr>
      <w:sz w:val="16"/>
      <w:lang w:val="ru-RU" w:eastAsia="ru-RU"/>
    </w:rPr>
  </w:style>
  <w:style w:type="character" w:customStyle="1" w:styleId="6101">
    <w:name w:val="Знак6 Знак Знак10"/>
    <w:rsid w:val="00E80728"/>
    <w:rPr>
      <w:sz w:val="24"/>
      <w:lang w:val="ru-RU" w:eastAsia="ru-RU"/>
    </w:rPr>
  </w:style>
  <w:style w:type="character" w:customStyle="1" w:styleId="553">
    <w:name w:val="Знак Знак553"/>
    <w:locked/>
    <w:rsid w:val="00E80728"/>
    <w:rPr>
      <w:sz w:val="24"/>
      <w:lang w:val="ru-RU" w:eastAsia="ru-RU"/>
    </w:rPr>
  </w:style>
  <w:style w:type="paragraph" w:customStyle="1" w:styleId="Heading13">
    <w:name w:val="Heading 13"/>
    <w:basedOn w:val="a3"/>
    <w:next w:val="a3"/>
    <w:rsid w:val="00E80728"/>
    <w:pPr>
      <w:suppressAutoHyphens/>
      <w:ind w:firstLine="454"/>
    </w:pPr>
    <w:rPr>
      <w:b/>
      <w:caps/>
      <w:lang w:eastAsia="zh-CN"/>
    </w:rPr>
  </w:style>
  <w:style w:type="character" w:customStyle="1" w:styleId="6530">
    <w:name w:val="Знак Знак653"/>
    <w:locked/>
    <w:rsid w:val="00E80728"/>
    <w:rPr>
      <w:b/>
      <w:sz w:val="27"/>
      <w:lang w:val="ru-RU" w:eastAsia="ru-RU"/>
    </w:rPr>
  </w:style>
  <w:style w:type="character" w:customStyle="1" w:styleId="6430">
    <w:name w:val="Знак Знак643"/>
    <w:locked/>
    <w:rsid w:val="00E80728"/>
    <w:rPr>
      <w:b/>
      <w:sz w:val="28"/>
      <w:lang w:val="ru-RU" w:eastAsia="ru-RU"/>
    </w:rPr>
  </w:style>
  <w:style w:type="character" w:customStyle="1" w:styleId="6330">
    <w:name w:val="Знак Знак633"/>
    <w:locked/>
    <w:rsid w:val="00E80728"/>
    <w:rPr>
      <w:b/>
      <w:i/>
      <w:sz w:val="26"/>
      <w:lang w:val="ru-RU" w:eastAsia="ru-RU"/>
    </w:rPr>
  </w:style>
  <w:style w:type="character" w:customStyle="1" w:styleId="625">
    <w:name w:val="Знак Знак625"/>
    <w:locked/>
    <w:rsid w:val="00E80728"/>
    <w:rPr>
      <w:sz w:val="24"/>
      <w:lang w:val="ru-RU" w:eastAsia="ru-RU"/>
    </w:rPr>
  </w:style>
  <w:style w:type="character" w:customStyle="1" w:styleId="61100">
    <w:name w:val="Знак Знак6110"/>
    <w:locked/>
    <w:rsid w:val="00E80728"/>
    <w:rPr>
      <w:sz w:val="24"/>
      <w:lang w:val="ru-RU" w:eastAsia="ru-RU"/>
    </w:rPr>
  </w:style>
  <w:style w:type="character" w:customStyle="1" w:styleId="603">
    <w:name w:val="Знак Знак603"/>
    <w:locked/>
    <w:rsid w:val="00E80728"/>
    <w:rPr>
      <w:i/>
      <w:sz w:val="24"/>
      <w:lang w:val="ru-RU" w:eastAsia="ru-RU"/>
    </w:rPr>
  </w:style>
  <w:style w:type="character" w:customStyle="1" w:styleId="593">
    <w:name w:val="Знак Знак593"/>
    <w:locked/>
    <w:rsid w:val="00E80728"/>
    <w:rPr>
      <w:rFonts w:ascii="Arial" w:hAnsi="Arial"/>
      <w:sz w:val="22"/>
      <w:lang w:val="ru-RU" w:eastAsia="ru-RU"/>
    </w:rPr>
  </w:style>
  <w:style w:type="character" w:customStyle="1" w:styleId="5830">
    <w:name w:val="Знак Знак583"/>
    <w:locked/>
    <w:rsid w:val="00E80728"/>
    <w:rPr>
      <w:rFonts w:ascii="Courier New" w:hAnsi="Courier New"/>
      <w:lang w:val="ru-RU" w:eastAsia="ru-RU"/>
    </w:rPr>
  </w:style>
  <w:style w:type="character" w:customStyle="1" w:styleId="573">
    <w:name w:val="Знак Знак573"/>
    <w:locked/>
    <w:rsid w:val="00E80728"/>
    <w:rPr>
      <w:lang w:val="ru-RU" w:eastAsia="ru-RU"/>
    </w:rPr>
  </w:style>
  <w:style w:type="character" w:customStyle="1" w:styleId="563">
    <w:name w:val="Знак Знак563"/>
    <w:locked/>
    <w:rsid w:val="00E80728"/>
    <w:rPr>
      <w:sz w:val="24"/>
      <w:lang w:val="ru-RU" w:eastAsia="ru-RU"/>
    </w:rPr>
  </w:style>
  <w:style w:type="character" w:customStyle="1" w:styleId="543">
    <w:name w:val="Знак Знак543"/>
    <w:locked/>
    <w:rsid w:val="00E80728"/>
    <w:rPr>
      <w:sz w:val="24"/>
      <w:lang w:val="en-US" w:eastAsia="ru-RU"/>
    </w:rPr>
  </w:style>
  <w:style w:type="paragraph" w:customStyle="1" w:styleId="Heading52">
    <w:name w:val="Heading 52"/>
    <w:basedOn w:val="a3"/>
    <w:next w:val="a3"/>
    <w:rsid w:val="00E80728"/>
    <w:pPr>
      <w:tabs>
        <w:tab w:val="left" w:pos="1008"/>
      </w:tabs>
      <w:suppressAutoHyphens/>
      <w:spacing w:before="240" w:after="60"/>
      <w:ind w:left="1008" w:hanging="1008"/>
      <w:outlineLvl w:val="4"/>
    </w:pPr>
    <w:rPr>
      <w:b/>
      <w:bCs/>
      <w:i/>
      <w:iCs/>
      <w:sz w:val="26"/>
      <w:szCs w:val="26"/>
      <w:lang w:eastAsia="zh-CN"/>
    </w:rPr>
  </w:style>
  <w:style w:type="paragraph" w:customStyle="1" w:styleId="Heading72">
    <w:name w:val="Heading 72"/>
    <w:basedOn w:val="a3"/>
    <w:next w:val="a3"/>
    <w:rsid w:val="00E80728"/>
    <w:pPr>
      <w:tabs>
        <w:tab w:val="left" w:pos="1296"/>
      </w:tabs>
      <w:suppressAutoHyphens/>
      <w:spacing w:before="240" w:after="60"/>
      <w:ind w:left="1296" w:hanging="1296"/>
      <w:outlineLvl w:val="6"/>
    </w:pPr>
    <w:rPr>
      <w:lang w:eastAsia="zh-CN"/>
    </w:rPr>
  </w:style>
  <w:style w:type="paragraph" w:customStyle="1" w:styleId="Heading92">
    <w:name w:val="Heading 92"/>
    <w:basedOn w:val="a3"/>
    <w:next w:val="a3"/>
    <w:rsid w:val="00E807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6730">
    <w:name w:val="Знак Знак673"/>
    <w:rsid w:val="00E80728"/>
    <w:rPr>
      <w:rFonts w:ascii="Arial" w:hAnsi="Arial"/>
      <w:b/>
      <w:sz w:val="26"/>
    </w:rPr>
  </w:style>
  <w:style w:type="character" w:customStyle="1" w:styleId="663">
    <w:name w:val="Знак Знак663"/>
    <w:rsid w:val="00E80728"/>
    <w:rPr>
      <w:b/>
      <w:sz w:val="28"/>
    </w:rPr>
  </w:style>
  <w:style w:type="character" w:customStyle="1" w:styleId="703">
    <w:name w:val="Знак Знак703"/>
    <w:rsid w:val="00E80728"/>
    <w:rPr>
      <w:rFonts w:ascii="Arial" w:hAnsi="Arial"/>
      <w:b/>
      <w:sz w:val="26"/>
    </w:rPr>
  </w:style>
  <w:style w:type="character" w:customStyle="1" w:styleId="693">
    <w:name w:val="Знак Знак693"/>
    <w:rsid w:val="00E80728"/>
    <w:rPr>
      <w:b/>
      <w:sz w:val="28"/>
    </w:rPr>
  </w:style>
  <w:style w:type="character" w:customStyle="1" w:styleId="683">
    <w:name w:val="Знак Знак683"/>
    <w:rsid w:val="00E80728"/>
    <w:rPr>
      <w:b/>
      <w:i/>
      <w:sz w:val="26"/>
    </w:rPr>
  </w:style>
  <w:style w:type="paragraph" w:customStyle="1" w:styleId="HTML40">
    <w:name w:val="Стандартный HTML4"/>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1"/>
      <w:sz w:val="20"/>
      <w:szCs w:val="20"/>
      <w:lang w:eastAsia="hi-IN" w:bidi="hi-IN"/>
    </w:rPr>
  </w:style>
  <w:style w:type="paragraph" w:customStyle="1" w:styleId="Heading412">
    <w:name w:val="Heading 412"/>
    <w:basedOn w:val="Normal1"/>
    <w:next w:val="Normal1"/>
    <w:rsid w:val="00E80728"/>
    <w:pPr>
      <w:keepNext/>
      <w:widowControl/>
    </w:pPr>
    <w:rPr>
      <w:sz w:val="24"/>
    </w:rPr>
  </w:style>
  <w:style w:type="paragraph" w:customStyle="1" w:styleId="Heading221">
    <w:name w:val="Heading 221"/>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2">
    <w:name w:val="Heading 322"/>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Heading621">
    <w:name w:val="Heading 621"/>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Heading811">
    <w:name w:val="Heading 811"/>
    <w:basedOn w:val="a3"/>
    <w:next w:val="a3"/>
    <w:rsid w:val="00E80728"/>
    <w:pPr>
      <w:tabs>
        <w:tab w:val="left" w:pos="1440"/>
      </w:tabs>
      <w:suppressAutoHyphens/>
      <w:spacing w:before="240" w:after="60"/>
      <w:ind w:left="1440" w:hanging="1440"/>
      <w:outlineLvl w:val="7"/>
    </w:pPr>
    <w:rPr>
      <w:i/>
      <w:iCs/>
      <w:lang w:eastAsia="zh-CN"/>
    </w:rPr>
  </w:style>
  <w:style w:type="paragraph" w:customStyle="1" w:styleId="11f5">
    <w:name w:val="Заголовок оглавления11"/>
    <w:basedOn w:val="11"/>
    <w:next w:val="a3"/>
    <w:rsid w:val="00E80728"/>
    <w:pPr>
      <w:keepNext/>
      <w:keepLines/>
      <w:spacing w:before="480"/>
      <w:ind w:firstLine="0"/>
      <w:outlineLvl w:val="9"/>
    </w:pPr>
    <w:rPr>
      <w:rFonts w:ascii="Cambria" w:hAnsi="Cambria"/>
      <w:color w:val="365F91"/>
      <w:kern w:val="32"/>
      <w:sz w:val="28"/>
      <w:szCs w:val="28"/>
    </w:rPr>
  </w:style>
  <w:style w:type="character" w:customStyle="1" w:styleId="11f6">
    <w:name w:val="Слабая ссылка11"/>
    <w:rsid w:val="00E80728"/>
    <w:rPr>
      <w:smallCaps/>
      <w:color w:val="C0504D"/>
      <w:u w:val="single"/>
    </w:rPr>
  </w:style>
  <w:style w:type="character" w:customStyle="1" w:styleId="11f7">
    <w:name w:val="Сильная ссылка11"/>
    <w:rsid w:val="00E80728"/>
    <w:rPr>
      <w:b/>
      <w:smallCaps/>
      <w:color w:val="C0504D"/>
      <w:spacing w:val="5"/>
      <w:u w:val="single"/>
    </w:rPr>
  </w:style>
  <w:style w:type="character" w:customStyle="1" w:styleId="11f8">
    <w:name w:val="Название книги11"/>
    <w:rsid w:val="00E80728"/>
    <w:rPr>
      <w:b/>
      <w:smallCaps/>
      <w:spacing w:val="5"/>
    </w:rPr>
  </w:style>
  <w:style w:type="paragraph" w:customStyle="1" w:styleId="930">
    <w:name w:val="Знак93"/>
    <w:basedOn w:val="a3"/>
    <w:rsid w:val="00E80728"/>
    <w:pPr>
      <w:spacing w:after="160" w:line="240" w:lineRule="exact"/>
    </w:pPr>
    <w:rPr>
      <w:rFonts w:ascii="Verdana" w:hAnsi="Verdana"/>
      <w:lang w:val="en-US" w:eastAsia="en-US"/>
    </w:rPr>
  </w:style>
  <w:style w:type="character" w:customStyle="1" w:styleId="4151">
    <w:name w:val="Знак4 Знак Знак15"/>
    <w:locked/>
    <w:rsid w:val="00E80728"/>
    <w:rPr>
      <w:rFonts w:ascii="Arial" w:hAnsi="Arial"/>
      <w:b/>
      <w:kern w:val="32"/>
      <w:sz w:val="32"/>
      <w:lang w:val="ru-RU" w:eastAsia="ru-RU"/>
    </w:rPr>
  </w:style>
  <w:style w:type="character" w:customStyle="1" w:styleId="2131">
    <w:name w:val="Знак2 Знак Знак13"/>
    <w:locked/>
    <w:rsid w:val="00E80728"/>
    <w:rPr>
      <w:b/>
      <w:sz w:val="27"/>
      <w:lang w:val="ru-RU" w:eastAsia="ru-RU"/>
    </w:rPr>
  </w:style>
  <w:style w:type="character" w:customStyle="1" w:styleId="43a">
    <w:name w:val="Знак4 Знак Знак3"/>
    <w:locked/>
    <w:rsid w:val="00E80728"/>
    <w:rPr>
      <w:rFonts w:ascii="Arial" w:hAnsi="Arial"/>
      <w:b/>
      <w:kern w:val="32"/>
      <w:sz w:val="32"/>
      <w:lang w:val="ru-RU" w:eastAsia="ru-RU"/>
    </w:rPr>
  </w:style>
  <w:style w:type="character" w:customStyle="1" w:styleId="245">
    <w:name w:val="Знак2 Знак Знак4"/>
    <w:semiHidden/>
    <w:locked/>
    <w:rsid w:val="00E80728"/>
    <w:rPr>
      <w:rFonts w:ascii="Arial" w:hAnsi="Arial"/>
      <w:b/>
      <w:sz w:val="26"/>
      <w:lang w:val="ru-RU" w:eastAsia="ru-RU"/>
    </w:rPr>
  </w:style>
  <w:style w:type="character" w:customStyle="1" w:styleId="FontStyle270">
    <w:name w:val="Font Style27"/>
    <w:rsid w:val="00E80728"/>
    <w:rPr>
      <w:rFonts w:ascii="Times New Roman" w:hAnsi="Times New Roman"/>
      <w:sz w:val="26"/>
    </w:rPr>
  </w:style>
  <w:style w:type="character" w:customStyle="1" w:styleId="2100">
    <w:name w:val="Знак Знак210"/>
    <w:locked/>
    <w:rsid w:val="00E80728"/>
    <w:rPr>
      <w:rFonts w:ascii="Arial" w:hAnsi="Arial"/>
      <w:vanish/>
      <w:sz w:val="16"/>
      <w:lang w:eastAsia="ru-RU"/>
    </w:rPr>
  </w:style>
  <w:style w:type="paragraph" w:customStyle="1" w:styleId="11f9">
    <w:name w:val="Стиль11"/>
    <w:basedOn w:val="a3"/>
    <w:next w:val="114"/>
    <w:rsid w:val="00E80728"/>
    <w:pPr>
      <w:jc w:val="center"/>
    </w:pPr>
    <w:rPr>
      <w:lang w:val="en-US"/>
    </w:rPr>
  </w:style>
  <w:style w:type="paragraph" w:customStyle="1" w:styleId="6f2">
    <w:name w:val="Абзац списка6"/>
    <w:basedOn w:val="a3"/>
    <w:rsid w:val="00E80728"/>
    <w:pPr>
      <w:ind w:left="708"/>
    </w:pPr>
    <w:rPr>
      <w:rFonts w:ascii="Calibri" w:hAnsi="Calibri"/>
      <w:sz w:val="22"/>
      <w:szCs w:val="22"/>
      <w:lang w:eastAsia="en-US"/>
    </w:rPr>
  </w:style>
  <w:style w:type="character" w:customStyle="1" w:styleId="5f3">
    <w:name w:val="Слабое выделение5"/>
    <w:rsid w:val="00E80728"/>
    <w:rPr>
      <w:i/>
      <w:color w:val="808080"/>
    </w:rPr>
  </w:style>
  <w:style w:type="paragraph" w:customStyle="1" w:styleId="5f4">
    <w:name w:val="Без интервала5"/>
    <w:rsid w:val="00E80728"/>
    <w:pPr>
      <w:spacing w:after="0" w:line="240" w:lineRule="auto"/>
    </w:pPr>
    <w:rPr>
      <w:rFonts w:ascii="Calibri" w:eastAsia="Times New Roman" w:hAnsi="Calibri" w:cs="Times New Roman"/>
      <w:lang w:val="en-US"/>
    </w:rPr>
  </w:style>
  <w:style w:type="paragraph" w:customStyle="1" w:styleId="246">
    <w:name w:val="Цитата 24"/>
    <w:basedOn w:val="a3"/>
    <w:next w:val="a3"/>
    <w:rsid w:val="00E80728"/>
    <w:rPr>
      <w:rFonts w:ascii="Calibri" w:hAnsi="Calibri"/>
      <w:i/>
      <w:color w:val="000000"/>
      <w:szCs w:val="22"/>
      <w:lang w:eastAsia="en-US"/>
    </w:rPr>
  </w:style>
  <w:style w:type="paragraph" w:customStyle="1" w:styleId="4fa">
    <w:name w:val="Выделенная цитата4"/>
    <w:basedOn w:val="a3"/>
    <w:next w:val="a3"/>
    <w:rsid w:val="00E80728"/>
    <w:pPr>
      <w:pBdr>
        <w:bottom w:val="single" w:sz="4" w:space="4" w:color="4F81BD"/>
      </w:pBdr>
      <w:spacing w:before="200" w:after="280"/>
      <w:ind w:left="936" w:right="936"/>
    </w:pPr>
    <w:rPr>
      <w:rFonts w:ascii="Calibri" w:hAnsi="Calibri"/>
      <w:b/>
      <w:i/>
      <w:color w:val="4F81BD"/>
      <w:szCs w:val="22"/>
      <w:lang w:eastAsia="en-US"/>
    </w:rPr>
  </w:style>
  <w:style w:type="paragraph" w:customStyle="1" w:styleId="21fc">
    <w:name w:val="Заголовок оглавления21"/>
    <w:basedOn w:val="11"/>
    <w:next w:val="a3"/>
    <w:rsid w:val="00E80728"/>
    <w:pPr>
      <w:keepNext/>
      <w:keepLines/>
      <w:spacing w:before="480"/>
      <w:ind w:firstLine="0"/>
      <w:outlineLvl w:val="9"/>
    </w:pPr>
    <w:rPr>
      <w:rFonts w:ascii="Cambria" w:hAnsi="Cambria"/>
      <w:color w:val="365F91"/>
      <w:kern w:val="32"/>
      <w:sz w:val="28"/>
      <w:szCs w:val="28"/>
    </w:rPr>
  </w:style>
  <w:style w:type="character" w:customStyle="1" w:styleId="5f5">
    <w:name w:val="Сильное выделение5"/>
    <w:rsid w:val="00E80728"/>
    <w:rPr>
      <w:b/>
      <w:i/>
      <w:color w:val="4F81BD"/>
    </w:rPr>
  </w:style>
  <w:style w:type="character" w:customStyle="1" w:styleId="21fd">
    <w:name w:val="Слабая ссылка21"/>
    <w:rsid w:val="00E80728"/>
    <w:rPr>
      <w:smallCaps/>
      <w:color w:val="C0504D"/>
      <w:u w:val="single"/>
    </w:rPr>
  </w:style>
  <w:style w:type="character" w:customStyle="1" w:styleId="21fe">
    <w:name w:val="Сильная ссылка21"/>
    <w:rsid w:val="00E80728"/>
    <w:rPr>
      <w:b/>
      <w:smallCaps/>
      <w:color w:val="C0504D"/>
      <w:spacing w:val="5"/>
      <w:u w:val="single"/>
    </w:rPr>
  </w:style>
  <w:style w:type="character" w:customStyle="1" w:styleId="21ff">
    <w:name w:val="Название книги21"/>
    <w:rsid w:val="00E80728"/>
    <w:rPr>
      <w:b/>
      <w:smallCaps/>
      <w:spacing w:val="5"/>
    </w:rPr>
  </w:style>
  <w:style w:type="character" w:customStyle="1" w:styleId="4fb">
    <w:name w:val="Замещающий текст4"/>
    <w:rsid w:val="00E80728"/>
    <w:rPr>
      <w:color w:val="808080"/>
    </w:rPr>
  </w:style>
  <w:style w:type="character" w:customStyle="1" w:styleId="FontStyle89">
    <w:name w:val="Font Style89"/>
    <w:rsid w:val="00E80728"/>
    <w:rPr>
      <w:rFonts w:ascii="Times New Roman" w:hAnsi="Times New Roman"/>
      <w:i/>
      <w:sz w:val="14"/>
    </w:rPr>
  </w:style>
  <w:style w:type="paragraph" w:customStyle="1" w:styleId="10b">
    <w:name w:val="Стиль10"/>
    <w:basedOn w:val="a3"/>
    <w:next w:val="aff2"/>
    <w:rsid w:val="00E80728"/>
    <w:pPr>
      <w:keepNext/>
      <w:suppressAutoHyphens/>
      <w:spacing w:before="240" w:after="120" w:line="276" w:lineRule="auto"/>
    </w:pPr>
    <w:rPr>
      <w:rFonts w:ascii="Arial" w:eastAsia="MS Mincho" w:hAnsi="Arial" w:cs="Tahoma"/>
      <w:sz w:val="28"/>
      <w:szCs w:val="28"/>
      <w:lang w:eastAsia="ar-SA"/>
    </w:rPr>
  </w:style>
  <w:style w:type="character" w:customStyle="1" w:styleId="2ffff8">
    <w:name w:val="Заголовок Знак2"/>
    <w:locked/>
    <w:rsid w:val="00E80728"/>
    <w:rPr>
      <w:spacing w:val="-20"/>
      <w:sz w:val="28"/>
      <w:u w:val="single"/>
      <w:lang w:val="ru-RU" w:eastAsia="ru-RU"/>
    </w:rPr>
  </w:style>
  <w:style w:type="paragraph" w:customStyle="1" w:styleId="10c">
    <w:name w:val="Обычный10"/>
    <w:rsid w:val="00E80728"/>
    <w:pPr>
      <w:spacing w:after="0" w:line="600" w:lineRule="auto"/>
      <w:ind w:right="400" w:firstLine="1220"/>
    </w:pPr>
    <w:rPr>
      <w:rFonts w:ascii="Times New Roman" w:eastAsia="Times New Roman" w:hAnsi="Times New Roman" w:cs="Times New Roman"/>
      <w:sz w:val="24"/>
      <w:szCs w:val="20"/>
      <w:lang w:eastAsia="ru-RU"/>
    </w:rPr>
  </w:style>
  <w:style w:type="paragraph" w:customStyle="1" w:styleId="6f3">
    <w:name w:val="Текст6"/>
    <w:basedOn w:val="a3"/>
    <w:rsid w:val="00E80728"/>
    <w:pPr>
      <w:widowControl w:val="0"/>
    </w:pPr>
    <w:rPr>
      <w:rFonts w:ascii="Courier New" w:hAnsi="Courier New"/>
      <w:sz w:val="20"/>
      <w:szCs w:val="20"/>
    </w:rPr>
  </w:style>
  <w:style w:type="paragraph" w:customStyle="1" w:styleId="7e">
    <w:name w:val="Абзац списка7"/>
    <w:basedOn w:val="a3"/>
    <w:rsid w:val="00E80728"/>
    <w:pPr>
      <w:ind w:left="720"/>
      <w:contextualSpacing/>
    </w:pPr>
  </w:style>
  <w:style w:type="character" w:customStyle="1" w:styleId="7120">
    <w:name w:val="Знак Знак712"/>
    <w:rsid w:val="00E80728"/>
    <w:rPr>
      <w:sz w:val="16"/>
      <w:lang w:val="ru-RU" w:eastAsia="ru-RU"/>
    </w:rPr>
  </w:style>
  <w:style w:type="paragraph" w:customStyle="1" w:styleId="12f1">
    <w:name w:val="Знак Знак Знак Знак Знак Знак Знак Знак Знак Знак Знак Знак Знак12"/>
    <w:basedOn w:val="a3"/>
    <w:rsid w:val="00E80728"/>
    <w:pPr>
      <w:spacing w:after="160" w:line="240" w:lineRule="exact"/>
    </w:pPr>
    <w:rPr>
      <w:rFonts w:ascii="Verdana" w:hAnsi="Verdana"/>
      <w:lang w:val="en-US" w:eastAsia="en-US"/>
    </w:rPr>
  </w:style>
  <w:style w:type="paragraph" w:customStyle="1" w:styleId="7f">
    <w:name w:val="Основной текст7"/>
    <w:basedOn w:val="a3"/>
    <w:rsid w:val="00E80728"/>
    <w:pPr>
      <w:widowControl w:val="0"/>
      <w:snapToGrid w:val="0"/>
      <w:jc w:val="both"/>
    </w:pPr>
    <w:rPr>
      <w:szCs w:val="20"/>
    </w:rPr>
  </w:style>
  <w:style w:type="paragraph" w:customStyle="1" w:styleId="25b">
    <w:name w:val="Основной текст с отступом 25"/>
    <w:basedOn w:val="a3"/>
    <w:rsid w:val="00E80728"/>
    <w:pPr>
      <w:widowControl w:val="0"/>
      <w:overflowPunct w:val="0"/>
      <w:autoSpaceDE w:val="0"/>
      <w:autoSpaceDN w:val="0"/>
      <w:adjustRightInd w:val="0"/>
      <w:ind w:firstLine="720"/>
    </w:pPr>
    <w:rPr>
      <w:szCs w:val="20"/>
    </w:rPr>
  </w:style>
  <w:style w:type="paragraph" w:customStyle="1" w:styleId="afffffffffff5">
    <w:name w:val="Знак Знак Знак Знак Знак Знак Знак Знак Знак Знак Знак Знак Знак Знак Знак Знак Знак Знак Знак Знак Знак Знак Знак Знак Знак"/>
    <w:basedOn w:val="a3"/>
    <w:rsid w:val="00E80728"/>
    <w:pPr>
      <w:tabs>
        <w:tab w:val="left" w:pos="643"/>
      </w:tabs>
      <w:spacing w:after="160" w:line="240" w:lineRule="exact"/>
    </w:pPr>
    <w:rPr>
      <w:rFonts w:ascii="Verdana" w:hAnsi="Verdana" w:cs="Verdana"/>
      <w:sz w:val="20"/>
      <w:szCs w:val="20"/>
      <w:lang w:val="en-US" w:eastAsia="en-US"/>
    </w:rPr>
  </w:style>
  <w:style w:type="character" w:customStyle="1" w:styleId="830">
    <w:name w:val="Знак Знак83"/>
    <w:locked/>
    <w:rsid w:val="00E80728"/>
    <w:rPr>
      <w:sz w:val="24"/>
    </w:rPr>
  </w:style>
  <w:style w:type="character" w:customStyle="1" w:styleId="6240">
    <w:name w:val="Знак Знак624"/>
    <w:locked/>
    <w:rsid w:val="00E80728"/>
    <w:rPr>
      <w:b/>
      <w:caps/>
      <w:sz w:val="24"/>
      <w:lang w:val="ru-RU" w:eastAsia="ru-RU"/>
    </w:rPr>
  </w:style>
  <w:style w:type="character" w:customStyle="1" w:styleId="5190">
    <w:name w:val="Знак Знак519"/>
    <w:locked/>
    <w:rsid w:val="00E80728"/>
    <w:rPr>
      <w:b/>
      <w:sz w:val="27"/>
      <w:lang w:val="ru-RU" w:eastAsia="ru-RU"/>
    </w:rPr>
  </w:style>
  <w:style w:type="paragraph" w:customStyle="1" w:styleId="265">
    <w:name w:val="Основной текст 26"/>
    <w:basedOn w:val="a3"/>
    <w:rsid w:val="00E80728"/>
    <w:pPr>
      <w:shd w:val="clear" w:color="auto" w:fill="FFFFFF"/>
      <w:spacing w:before="233" w:line="360" w:lineRule="auto"/>
      <w:ind w:left="1701" w:hanging="567"/>
    </w:pPr>
    <w:rPr>
      <w:b/>
      <w:color w:val="000000"/>
      <w:spacing w:val="-5"/>
      <w:sz w:val="28"/>
      <w:szCs w:val="20"/>
    </w:rPr>
  </w:style>
  <w:style w:type="character" w:customStyle="1" w:styleId="bold1">
    <w:name w:val="bold1"/>
    <w:rsid w:val="00E80728"/>
    <w:rPr>
      <w:rFonts w:ascii="Arial" w:hAnsi="Arial"/>
      <w:b/>
    </w:rPr>
  </w:style>
  <w:style w:type="character" w:customStyle="1" w:styleId="b-serp-itemtextpassage1">
    <w:name w:val="b-serp-item__text_passage1"/>
    <w:rsid w:val="00E80728"/>
    <w:rPr>
      <w:b/>
    </w:rPr>
  </w:style>
  <w:style w:type="character" w:customStyle="1" w:styleId="afffffffffff6">
    <w:name w:val="текст Знак Знак"/>
    <w:rsid w:val="00E80728"/>
    <w:rPr>
      <w:sz w:val="24"/>
      <w:lang w:val="ru-RU" w:eastAsia="ru-RU"/>
    </w:rPr>
  </w:style>
  <w:style w:type="paragraph" w:customStyle="1" w:styleId="1ffffffe">
    <w:name w:val="Стиль Заголовок 1 (тем обзор)"/>
    <w:basedOn w:val="11"/>
    <w:link w:val="1fffffff"/>
    <w:rsid w:val="00E80728"/>
    <w:pPr>
      <w:widowControl w:val="0"/>
      <w:spacing w:line="312" w:lineRule="auto"/>
      <w:ind w:firstLine="0"/>
      <w:jc w:val="right"/>
    </w:pPr>
    <w:rPr>
      <w:color w:val="000000"/>
      <w:kern w:val="32"/>
      <w:szCs w:val="20"/>
    </w:rPr>
  </w:style>
  <w:style w:type="character" w:customStyle="1" w:styleId="1fffffff">
    <w:name w:val="Стиль Заголовок 1 (тем обзор) Знак"/>
    <w:link w:val="1ffffffe"/>
    <w:locked/>
    <w:rsid w:val="00E80728"/>
    <w:rPr>
      <w:rFonts w:ascii="Times New Roman" w:eastAsia="Times New Roman" w:hAnsi="Times New Roman" w:cs="Times New Roman"/>
      <w:b/>
      <w:caps/>
      <w:color w:val="000000"/>
      <w:kern w:val="32"/>
      <w:sz w:val="24"/>
      <w:szCs w:val="20"/>
      <w:lang w:eastAsia="ru-RU"/>
    </w:rPr>
  </w:style>
  <w:style w:type="paragraph" w:customStyle="1" w:styleId="365">
    <w:name w:val="Основной текст с отступом 36"/>
    <w:basedOn w:val="a3"/>
    <w:rsid w:val="00E80728"/>
    <w:pPr>
      <w:spacing w:line="360" w:lineRule="auto"/>
      <w:ind w:firstLine="709"/>
      <w:jc w:val="both"/>
    </w:pPr>
    <w:rPr>
      <w:sz w:val="28"/>
      <w:szCs w:val="20"/>
    </w:rPr>
  </w:style>
  <w:style w:type="paragraph" w:customStyle="1" w:styleId="47a">
    <w:name w:val="Заголовок 47"/>
    <w:basedOn w:val="10c"/>
    <w:next w:val="10c"/>
    <w:rsid w:val="00E80728"/>
    <w:pPr>
      <w:keepNext/>
      <w:spacing w:line="240" w:lineRule="auto"/>
      <w:ind w:right="0" w:firstLine="0"/>
    </w:pPr>
  </w:style>
  <w:style w:type="paragraph" w:customStyle="1" w:styleId="res-desc1">
    <w:name w:val="res-desc1"/>
    <w:basedOn w:val="a3"/>
    <w:rsid w:val="00E80728"/>
    <w:pPr>
      <w:spacing w:before="72"/>
    </w:pPr>
    <w:rPr>
      <w:rFonts w:ascii="a_Timer" w:hAnsi="a_Timer" w:cs="a_Timer"/>
      <w:color w:val="000000"/>
    </w:rPr>
  </w:style>
  <w:style w:type="paragraph" w:customStyle="1" w:styleId="-3">
    <w:name w:val="А - об"/>
    <w:basedOn w:val="a3"/>
    <w:rsid w:val="00E80728"/>
    <w:pPr>
      <w:spacing w:line="360" w:lineRule="auto"/>
      <w:ind w:firstLine="397"/>
    </w:pPr>
    <w:rPr>
      <w:b/>
      <w:sz w:val="20"/>
      <w:szCs w:val="20"/>
    </w:rPr>
  </w:style>
  <w:style w:type="paragraph" w:customStyle="1" w:styleId="366">
    <w:name w:val="Основной текст 36"/>
    <w:basedOn w:val="10c"/>
    <w:rsid w:val="00E80728"/>
    <w:pPr>
      <w:spacing w:line="240" w:lineRule="auto"/>
      <w:ind w:right="0" w:firstLine="0"/>
      <w:jc w:val="both"/>
    </w:pPr>
    <w:rPr>
      <w:i/>
      <w:sz w:val="26"/>
    </w:rPr>
  </w:style>
  <w:style w:type="character" w:customStyle="1" w:styleId="description1">
    <w:name w:val="description1"/>
    <w:rsid w:val="00E80728"/>
    <w:rPr>
      <w:color w:val="000000"/>
      <w:sz w:val="17"/>
    </w:rPr>
  </w:style>
  <w:style w:type="paragraph" w:customStyle="1" w:styleId="1fffffff0">
    <w:name w:val="1_темы"/>
    <w:basedOn w:val="a3"/>
    <w:rsid w:val="00E80728"/>
    <w:pPr>
      <w:ind w:left="567"/>
      <w:jc w:val="both"/>
    </w:pPr>
    <w:rPr>
      <w:b/>
      <w:lang w:eastAsia="fr-FR"/>
    </w:rPr>
  </w:style>
  <w:style w:type="paragraph" w:customStyle="1" w:styleId="374">
    <w:name w:val="Заголовок 37"/>
    <w:basedOn w:val="a3"/>
    <w:next w:val="a3"/>
    <w:rsid w:val="00E80728"/>
    <w:pPr>
      <w:keepNext/>
      <w:snapToGrid w:val="0"/>
      <w:spacing w:before="240" w:after="60"/>
    </w:pPr>
    <w:rPr>
      <w:rFonts w:ascii="Arial" w:hAnsi="Arial"/>
      <w:szCs w:val="20"/>
    </w:rPr>
  </w:style>
  <w:style w:type="character" w:customStyle="1" w:styleId="940">
    <w:name w:val="Знак Знак94"/>
    <w:rsid w:val="00E80728"/>
    <w:rPr>
      <w:rFonts w:ascii="Times New Roman" w:hAnsi="Times New Roman"/>
      <w:sz w:val="24"/>
    </w:rPr>
  </w:style>
  <w:style w:type="character" w:customStyle="1" w:styleId="1340">
    <w:name w:val="Знак Знак134"/>
    <w:locked/>
    <w:rsid w:val="00E80728"/>
    <w:rPr>
      <w:rFonts w:ascii="Arial" w:hAnsi="Arial"/>
      <w:b/>
      <w:kern w:val="32"/>
      <w:sz w:val="32"/>
      <w:lang w:val="ru-RU" w:eastAsia="ru-RU"/>
    </w:rPr>
  </w:style>
  <w:style w:type="character" w:customStyle="1" w:styleId="bibliocaption1">
    <w:name w:val="bibliocaption1"/>
    <w:rsid w:val="00E80728"/>
    <w:rPr>
      <w:rFonts w:ascii="Verdana" w:hAnsi="Verdana"/>
      <w:b/>
      <w:color w:val="080000"/>
      <w:sz w:val="22"/>
      <w:u w:val="none"/>
    </w:rPr>
  </w:style>
  <w:style w:type="paragraph" w:customStyle="1" w:styleId="afffffffffff7">
    <w:name w:val="ͮ𬠫"/>
    <w:rsid w:val="00E80728"/>
    <w:pPr>
      <w:spacing w:after="0" w:line="240" w:lineRule="auto"/>
      <w:ind w:firstLine="397"/>
      <w:jc w:val="both"/>
    </w:pPr>
    <w:rPr>
      <w:rFonts w:ascii="Times New Roman" w:eastAsia="Times New Roman" w:hAnsi="Times New Roman" w:cs="Times New Roman"/>
      <w:sz w:val="20"/>
      <w:szCs w:val="20"/>
      <w:lang w:val="en-US" w:eastAsia="ru-RU"/>
    </w:rPr>
  </w:style>
  <w:style w:type="character" w:customStyle="1" w:styleId="ft988">
    <w:name w:val="ft988"/>
    <w:rsid w:val="00E80728"/>
  </w:style>
  <w:style w:type="character" w:customStyle="1" w:styleId="ft1067">
    <w:name w:val="ft1067"/>
    <w:rsid w:val="00E80728"/>
  </w:style>
  <w:style w:type="character" w:customStyle="1" w:styleId="ft1144">
    <w:name w:val="ft1144"/>
    <w:rsid w:val="00E80728"/>
  </w:style>
  <w:style w:type="character" w:customStyle="1" w:styleId="ft1207">
    <w:name w:val="ft1207"/>
    <w:rsid w:val="00E80728"/>
  </w:style>
  <w:style w:type="character" w:customStyle="1" w:styleId="ft1213">
    <w:name w:val="ft1213"/>
    <w:rsid w:val="00E80728"/>
  </w:style>
  <w:style w:type="character" w:customStyle="1" w:styleId="ft1214">
    <w:name w:val="ft1214"/>
    <w:rsid w:val="00E80728"/>
  </w:style>
  <w:style w:type="character" w:customStyle="1" w:styleId="ft1289">
    <w:name w:val="ft1289"/>
    <w:rsid w:val="00E80728"/>
  </w:style>
  <w:style w:type="character" w:customStyle="1" w:styleId="ft1311">
    <w:name w:val="ft1311"/>
    <w:rsid w:val="00E80728"/>
  </w:style>
  <w:style w:type="character" w:customStyle="1" w:styleId="ft3008">
    <w:name w:val="ft3008"/>
    <w:rsid w:val="00E80728"/>
  </w:style>
  <w:style w:type="character" w:customStyle="1" w:styleId="ft3181">
    <w:name w:val="ft3181"/>
    <w:rsid w:val="00E80728"/>
  </w:style>
  <w:style w:type="character" w:customStyle="1" w:styleId="ft722">
    <w:name w:val="ft722"/>
    <w:rsid w:val="00E80728"/>
  </w:style>
  <w:style w:type="character" w:customStyle="1" w:styleId="ft728">
    <w:name w:val="ft728"/>
    <w:rsid w:val="00E80728"/>
  </w:style>
  <w:style w:type="character" w:customStyle="1" w:styleId="ft730">
    <w:name w:val="ft730"/>
    <w:rsid w:val="00E80728"/>
  </w:style>
  <w:style w:type="character" w:customStyle="1" w:styleId="ft72">
    <w:name w:val="ft72"/>
    <w:rsid w:val="00E80728"/>
  </w:style>
  <w:style w:type="character" w:customStyle="1" w:styleId="ft731">
    <w:name w:val="ft731"/>
    <w:rsid w:val="00E80728"/>
  </w:style>
  <w:style w:type="character" w:customStyle="1" w:styleId="ft732">
    <w:name w:val="ft732"/>
    <w:rsid w:val="00E80728"/>
  </w:style>
  <w:style w:type="character" w:customStyle="1" w:styleId="ft735">
    <w:name w:val="ft735"/>
    <w:rsid w:val="00E80728"/>
  </w:style>
  <w:style w:type="character" w:customStyle="1" w:styleId="ft738">
    <w:name w:val="ft738"/>
    <w:rsid w:val="00E80728"/>
  </w:style>
  <w:style w:type="character" w:customStyle="1" w:styleId="ft747">
    <w:name w:val="ft747"/>
    <w:rsid w:val="00E80728"/>
  </w:style>
  <w:style w:type="character" w:customStyle="1" w:styleId="ft758">
    <w:name w:val="ft758"/>
    <w:rsid w:val="00E80728"/>
  </w:style>
  <w:style w:type="paragraph" w:customStyle="1" w:styleId="Picture">
    <w:name w:val="Picture"/>
    <w:basedOn w:val="a3"/>
    <w:next w:val="a3"/>
    <w:rsid w:val="00E80728"/>
    <w:pPr>
      <w:autoSpaceDE w:val="0"/>
      <w:autoSpaceDN w:val="0"/>
      <w:adjustRightInd w:val="0"/>
      <w:spacing w:line="220" w:lineRule="atLeast"/>
      <w:jc w:val="center"/>
    </w:pPr>
    <w:rPr>
      <w:rFonts w:ascii="PragmaticaCTT" w:hAnsi="PragmaticaCTT" w:cs="PragmaticaCTT"/>
      <w:b/>
      <w:bCs/>
      <w:sz w:val="18"/>
      <w:szCs w:val="18"/>
    </w:rPr>
  </w:style>
  <w:style w:type="paragraph" w:customStyle="1" w:styleId="Default1">
    <w:name w:val="Default1"/>
    <w:basedOn w:val="Default"/>
    <w:next w:val="Default"/>
    <w:rsid w:val="00E80728"/>
    <w:rPr>
      <w:color w:val="auto"/>
      <w:lang w:val="en-US" w:eastAsia="en-US"/>
    </w:rPr>
  </w:style>
  <w:style w:type="paragraph" w:customStyle="1" w:styleId="1fffffff1">
    <w:name w:val="Çàãîëîâîê 1"/>
    <w:basedOn w:val="Default"/>
    <w:next w:val="Default"/>
    <w:rsid w:val="00E80728"/>
    <w:rPr>
      <w:color w:val="auto"/>
      <w:lang w:val="en-US" w:eastAsia="en-US"/>
    </w:rPr>
  </w:style>
  <w:style w:type="character" w:customStyle="1" w:styleId="ft2100">
    <w:name w:val="ft2100"/>
    <w:rsid w:val="00E80728"/>
  </w:style>
  <w:style w:type="character" w:customStyle="1" w:styleId="ft2109">
    <w:name w:val="ft2109"/>
    <w:rsid w:val="00E80728"/>
  </w:style>
  <w:style w:type="character" w:customStyle="1" w:styleId="ft2121">
    <w:name w:val="ft2121"/>
    <w:rsid w:val="00E80728"/>
  </w:style>
  <w:style w:type="character" w:customStyle="1" w:styleId="ft2130">
    <w:name w:val="ft2130"/>
    <w:rsid w:val="00E80728"/>
  </w:style>
  <w:style w:type="character" w:customStyle="1" w:styleId="ft24421">
    <w:name w:val="ft24421"/>
    <w:rsid w:val="00E80728"/>
    <w:rPr>
      <w:rFonts w:ascii="Times" w:hAnsi="Times"/>
      <w:b/>
      <w:color w:val="000000"/>
      <w:spacing w:val="15"/>
      <w:sz w:val="27"/>
    </w:rPr>
  </w:style>
  <w:style w:type="paragraph" w:customStyle="1" w:styleId="afffffffffff8">
    <w:name w:val="Стиль для методичек"/>
    <w:basedOn w:val="a3"/>
    <w:rsid w:val="00E80728"/>
    <w:pPr>
      <w:ind w:left="284" w:firstLine="340"/>
      <w:jc w:val="both"/>
    </w:pPr>
    <w:rPr>
      <w:rFonts w:ascii="Calibri" w:hAnsi="Calibri" w:cs="Calibri"/>
      <w:sz w:val="28"/>
      <w:szCs w:val="28"/>
    </w:rPr>
  </w:style>
  <w:style w:type="paragraph" w:customStyle="1" w:styleId="Preformatted">
    <w:name w:val="Preformatted"/>
    <w:basedOn w:val="a3"/>
    <w:rsid w:val="00E80728"/>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pPr>
    <w:rPr>
      <w:rFonts w:ascii="Courier New" w:hAnsi="Courier New" w:cs="Courier New"/>
      <w:sz w:val="20"/>
      <w:szCs w:val="20"/>
      <w:lang w:eastAsia="ar-SA"/>
    </w:rPr>
  </w:style>
  <w:style w:type="character" w:customStyle="1" w:styleId="FontStyle49">
    <w:name w:val="Font Style49"/>
    <w:rsid w:val="00E80728"/>
    <w:rPr>
      <w:rFonts w:ascii="Times New Roman" w:hAnsi="Times New Roman"/>
      <w:i/>
      <w:sz w:val="26"/>
    </w:rPr>
  </w:style>
  <w:style w:type="character" w:customStyle="1" w:styleId="rvts9">
    <w:name w:val="rvts9"/>
    <w:rsid w:val="00E80728"/>
  </w:style>
  <w:style w:type="character" w:customStyle="1" w:styleId="rvts15">
    <w:name w:val="rvts15"/>
    <w:rsid w:val="00E80728"/>
  </w:style>
  <w:style w:type="paragraph" w:customStyle="1" w:styleId="2TimesNewW1">
    <w:name w:val="Стиль Заголовок 2 + Times New (W1)"/>
    <w:basedOn w:val="21"/>
    <w:rsid w:val="00E80728"/>
    <w:pPr>
      <w:spacing w:before="0" w:after="0" w:line="312" w:lineRule="auto"/>
      <w:ind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3"/>
    <w:rsid w:val="00E80728"/>
    <w:pPr>
      <w:spacing w:before="100" w:beforeAutospacing="1" w:after="100" w:afterAutospacing="1"/>
    </w:pPr>
  </w:style>
  <w:style w:type="paragraph" w:customStyle="1" w:styleId="1125">
    <w:name w:val="Стиль Заголовок 1 + по ширине Первая строка:  125 см"/>
    <w:basedOn w:val="11"/>
    <w:rsid w:val="00E80728"/>
    <w:pPr>
      <w:keepNext/>
      <w:shd w:val="clear" w:color="auto" w:fill="FFFFFF"/>
      <w:spacing w:line="312" w:lineRule="auto"/>
    </w:pPr>
    <w:rPr>
      <w:rFonts w:ascii="Times New Roman ??????????" w:hAnsi="Times New Roman ??????????"/>
      <w:bCs/>
    </w:rPr>
  </w:style>
  <w:style w:type="paragraph" w:customStyle="1" w:styleId="1fffffff2">
    <w:name w:val="Стиль Заголовок 1"/>
    <w:basedOn w:val="11"/>
    <w:rsid w:val="00E80728"/>
    <w:pPr>
      <w:keepNext/>
      <w:shd w:val="clear" w:color="auto" w:fill="FFFFFF"/>
      <w:spacing w:line="312" w:lineRule="auto"/>
    </w:pPr>
    <w:rPr>
      <w:rFonts w:ascii="Times New Roman ??????????" w:hAnsi="Times New Roman ??????????"/>
      <w:bCs/>
    </w:rPr>
  </w:style>
  <w:style w:type="paragraph" w:customStyle="1" w:styleId="211pt">
    <w:name w:val="Стиль Заголовок 2 + 11 pt не курсив Авто все прописные"/>
    <w:basedOn w:val="21"/>
    <w:rsid w:val="00E80728"/>
    <w:pPr>
      <w:spacing w:before="0" w:after="0" w:line="312" w:lineRule="auto"/>
      <w:ind w:firstLine="454"/>
      <w:jc w:val="center"/>
    </w:pPr>
    <w:rPr>
      <w:rFonts w:ascii="Times New Roman" w:hAnsi="Times New Roman"/>
      <w:iCs w:val="0"/>
      <w:sz w:val="24"/>
      <w:szCs w:val="24"/>
      <w:lang w:eastAsia="ru-RU"/>
    </w:rPr>
  </w:style>
  <w:style w:type="paragraph" w:customStyle="1" w:styleId="1fffffff3">
    <w:name w:val="Стиль Заголовок 1 + Авто"/>
    <w:basedOn w:val="11"/>
    <w:link w:val="1fffffff4"/>
    <w:rsid w:val="00E80728"/>
    <w:pPr>
      <w:keepNext/>
      <w:shd w:val="clear" w:color="auto" w:fill="FFFFFF"/>
      <w:spacing w:line="312" w:lineRule="auto"/>
    </w:pPr>
    <w:rPr>
      <w:rFonts w:ascii="Times New Roman ??????????" w:hAnsi="Times New Roman ??????????"/>
      <w:color w:val="000000"/>
      <w:spacing w:val="1"/>
      <w:szCs w:val="20"/>
    </w:rPr>
  </w:style>
  <w:style w:type="character" w:customStyle="1" w:styleId="1fffffff4">
    <w:name w:val="Стиль Заголовок 1 + Авто Знак"/>
    <w:link w:val="1fffffff3"/>
    <w:locked/>
    <w:rsid w:val="00E80728"/>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9">
    <w:name w:val="ЗАГ 2 УМК"/>
    <w:basedOn w:val="21"/>
    <w:rsid w:val="00E80728"/>
    <w:pPr>
      <w:keepNext w:val="0"/>
      <w:keepLines/>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rsid w:val="00E80728"/>
  </w:style>
  <w:style w:type="character" w:customStyle="1" w:styleId="ft404">
    <w:name w:val="ft404"/>
    <w:rsid w:val="00E80728"/>
  </w:style>
  <w:style w:type="character" w:customStyle="1" w:styleId="ft2">
    <w:name w:val="ft2"/>
    <w:rsid w:val="00E80728"/>
  </w:style>
  <w:style w:type="character" w:customStyle="1" w:styleId="ft405">
    <w:name w:val="ft405"/>
    <w:rsid w:val="00E80728"/>
  </w:style>
  <w:style w:type="character" w:customStyle="1" w:styleId="ft407">
    <w:name w:val="ft407"/>
    <w:rsid w:val="00E80728"/>
  </w:style>
  <w:style w:type="character" w:customStyle="1" w:styleId="ft411">
    <w:name w:val="ft411"/>
    <w:rsid w:val="00E80728"/>
  </w:style>
  <w:style w:type="character" w:customStyle="1" w:styleId="ft416">
    <w:name w:val="ft416"/>
    <w:rsid w:val="00E80728"/>
  </w:style>
  <w:style w:type="character" w:customStyle="1" w:styleId="ft438">
    <w:name w:val="ft438"/>
    <w:rsid w:val="00E80728"/>
  </w:style>
  <w:style w:type="character" w:customStyle="1" w:styleId="ft461">
    <w:name w:val="ft461"/>
    <w:rsid w:val="00E80728"/>
  </w:style>
  <w:style w:type="character" w:customStyle="1" w:styleId="ft485">
    <w:name w:val="ft485"/>
    <w:rsid w:val="00E80728"/>
  </w:style>
  <w:style w:type="character" w:customStyle="1" w:styleId="ft507">
    <w:name w:val="ft507"/>
    <w:rsid w:val="00E80728"/>
  </w:style>
  <w:style w:type="character" w:customStyle="1" w:styleId="ft464">
    <w:name w:val="ft464"/>
    <w:rsid w:val="00E80728"/>
  </w:style>
  <w:style w:type="character" w:customStyle="1" w:styleId="ft515">
    <w:name w:val="ft515"/>
    <w:rsid w:val="00E80728"/>
  </w:style>
  <w:style w:type="character" w:customStyle="1" w:styleId="ft518">
    <w:name w:val="ft518"/>
    <w:rsid w:val="00E80728"/>
  </w:style>
  <w:style w:type="character" w:customStyle="1" w:styleId="ft521">
    <w:name w:val="ft521"/>
    <w:rsid w:val="00E80728"/>
  </w:style>
  <w:style w:type="character" w:customStyle="1" w:styleId="ft525">
    <w:name w:val="ft525"/>
    <w:rsid w:val="00E80728"/>
  </w:style>
  <w:style w:type="character" w:customStyle="1" w:styleId="ft549">
    <w:name w:val="ft549"/>
    <w:rsid w:val="00E80728"/>
  </w:style>
  <w:style w:type="character" w:customStyle="1" w:styleId="ft554">
    <w:name w:val="ft554"/>
    <w:rsid w:val="00E80728"/>
  </w:style>
  <w:style w:type="character" w:customStyle="1" w:styleId="ft557">
    <w:name w:val="ft557"/>
    <w:rsid w:val="00E80728"/>
  </w:style>
  <w:style w:type="character" w:customStyle="1" w:styleId="ft561">
    <w:name w:val="ft561"/>
    <w:rsid w:val="00E80728"/>
  </w:style>
  <w:style w:type="character" w:customStyle="1" w:styleId="ft565">
    <w:name w:val="ft565"/>
    <w:rsid w:val="00E80728"/>
  </w:style>
  <w:style w:type="character" w:customStyle="1" w:styleId="ft570">
    <w:name w:val="ft570"/>
    <w:rsid w:val="00E80728"/>
  </w:style>
  <w:style w:type="character" w:customStyle="1" w:styleId="ft594">
    <w:name w:val="ft594"/>
    <w:rsid w:val="00E80728"/>
  </w:style>
  <w:style w:type="character" w:customStyle="1" w:styleId="ft600">
    <w:name w:val="ft600"/>
    <w:rsid w:val="00E80728"/>
  </w:style>
  <w:style w:type="character" w:customStyle="1" w:styleId="ft625">
    <w:name w:val="ft625"/>
    <w:rsid w:val="00E80728"/>
  </w:style>
  <w:style w:type="character" w:customStyle="1" w:styleId="ft646">
    <w:name w:val="ft646"/>
    <w:rsid w:val="00E80728"/>
  </w:style>
  <w:style w:type="character" w:customStyle="1" w:styleId="ft648">
    <w:name w:val="ft648"/>
    <w:rsid w:val="00E80728"/>
  </w:style>
  <w:style w:type="character" w:customStyle="1" w:styleId="ft650">
    <w:name w:val="ft650"/>
    <w:rsid w:val="00E80728"/>
  </w:style>
  <w:style w:type="character" w:customStyle="1" w:styleId="ft651">
    <w:name w:val="ft651"/>
    <w:rsid w:val="00E80728"/>
  </w:style>
  <w:style w:type="character" w:customStyle="1" w:styleId="ft654">
    <w:name w:val="ft654"/>
    <w:rsid w:val="00E80728"/>
  </w:style>
  <w:style w:type="character" w:customStyle="1" w:styleId="ft655">
    <w:name w:val="ft655"/>
    <w:rsid w:val="00E80728"/>
  </w:style>
  <w:style w:type="character" w:customStyle="1" w:styleId="ft674">
    <w:name w:val="ft674"/>
    <w:rsid w:val="00E80728"/>
  </w:style>
  <w:style w:type="character" w:customStyle="1" w:styleId="ft698">
    <w:name w:val="ft698"/>
    <w:rsid w:val="00E80728"/>
  </w:style>
  <w:style w:type="character" w:customStyle="1" w:styleId="ft709">
    <w:name w:val="ft709"/>
    <w:rsid w:val="00E80728"/>
  </w:style>
  <w:style w:type="character" w:customStyle="1" w:styleId="ft723">
    <w:name w:val="ft723"/>
    <w:rsid w:val="00E80728"/>
  </w:style>
  <w:style w:type="character" w:customStyle="1" w:styleId="ft746">
    <w:name w:val="ft746"/>
    <w:rsid w:val="00E80728"/>
  </w:style>
  <w:style w:type="character" w:customStyle="1" w:styleId="ft770">
    <w:name w:val="ft770"/>
    <w:rsid w:val="00E80728"/>
  </w:style>
  <w:style w:type="character" w:customStyle="1" w:styleId="ft772">
    <w:name w:val="ft772"/>
    <w:rsid w:val="00E80728"/>
  </w:style>
  <w:style w:type="character" w:customStyle="1" w:styleId="ft774">
    <w:name w:val="ft774"/>
    <w:rsid w:val="00E80728"/>
  </w:style>
  <w:style w:type="character" w:customStyle="1" w:styleId="ft777">
    <w:name w:val="ft777"/>
    <w:rsid w:val="00E80728"/>
  </w:style>
  <w:style w:type="character" w:customStyle="1" w:styleId="ft778">
    <w:name w:val="ft778"/>
    <w:rsid w:val="00E80728"/>
  </w:style>
  <w:style w:type="character" w:customStyle="1" w:styleId="ft780">
    <w:name w:val="ft780"/>
    <w:rsid w:val="00E80728"/>
  </w:style>
  <w:style w:type="character" w:customStyle="1" w:styleId="ft794">
    <w:name w:val="ft794"/>
    <w:rsid w:val="00E80728"/>
  </w:style>
  <w:style w:type="character" w:customStyle="1" w:styleId="ft813">
    <w:name w:val="ft813"/>
    <w:rsid w:val="00E80728"/>
  </w:style>
  <w:style w:type="character" w:customStyle="1" w:styleId="ft845">
    <w:name w:val="ft845"/>
    <w:rsid w:val="00E80728"/>
  </w:style>
  <w:style w:type="character" w:customStyle="1" w:styleId="ft846">
    <w:name w:val="ft846"/>
    <w:rsid w:val="00E80728"/>
  </w:style>
  <w:style w:type="character" w:customStyle="1" w:styleId="ft869">
    <w:name w:val="ft869"/>
    <w:rsid w:val="00E80728"/>
  </w:style>
  <w:style w:type="character" w:customStyle="1" w:styleId="ft345">
    <w:name w:val="ft345"/>
    <w:rsid w:val="00E80728"/>
  </w:style>
  <w:style w:type="character" w:customStyle="1" w:styleId="ft348">
    <w:name w:val="ft348"/>
    <w:rsid w:val="00E80728"/>
  </w:style>
  <w:style w:type="character" w:customStyle="1" w:styleId="ft350">
    <w:name w:val="ft350"/>
    <w:rsid w:val="00E80728"/>
  </w:style>
  <w:style w:type="character" w:customStyle="1" w:styleId="ft351">
    <w:name w:val="ft351"/>
    <w:rsid w:val="00E80728"/>
  </w:style>
  <w:style w:type="character" w:customStyle="1" w:styleId="ft353">
    <w:name w:val="ft353"/>
    <w:rsid w:val="00E80728"/>
  </w:style>
  <w:style w:type="character" w:customStyle="1" w:styleId="ft355">
    <w:name w:val="ft355"/>
    <w:rsid w:val="00E80728"/>
  </w:style>
  <w:style w:type="character" w:customStyle="1" w:styleId="ft372">
    <w:name w:val="ft372"/>
    <w:rsid w:val="00E80728"/>
  </w:style>
  <w:style w:type="character" w:customStyle="1" w:styleId="ft219">
    <w:name w:val="ft219"/>
    <w:rsid w:val="00E80728"/>
  </w:style>
  <w:style w:type="character" w:customStyle="1" w:styleId="ft255">
    <w:name w:val="ft255"/>
    <w:rsid w:val="00E80728"/>
  </w:style>
  <w:style w:type="character" w:customStyle="1" w:styleId="ft264">
    <w:name w:val="ft264"/>
    <w:rsid w:val="00E80728"/>
  </w:style>
  <w:style w:type="character" w:customStyle="1" w:styleId="ft269">
    <w:name w:val="ft269"/>
    <w:rsid w:val="00E80728"/>
  </w:style>
  <w:style w:type="character" w:customStyle="1" w:styleId="ft292">
    <w:name w:val="ft292"/>
    <w:rsid w:val="00E80728"/>
  </w:style>
  <w:style w:type="character" w:customStyle="1" w:styleId="ft300">
    <w:name w:val="ft300"/>
    <w:rsid w:val="00E80728"/>
  </w:style>
  <w:style w:type="character" w:customStyle="1" w:styleId="ft308">
    <w:name w:val="ft308"/>
    <w:rsid w:val="00E80728"/>
  </w:style>
  <w:style w:type="character" w:customStyle="1" w:styleId="ft334">
    <w:name w:val="ft334"/>
    <w:rsid w:val="00E80728"/>
  </w:style>
  <w:style w:type="character" w:customStyle="1" w:styleId="ft346">
    <w:name w:val="ft346"/>
    <w:rsid w:val="00E80728"/>
  </w:style>
  <w:style w:type="character" w:customStyle="1" w:styleId="ft3">
    <w:name w:val="ft3"/>
    <w:rsid w:val="00E80728"/>
  </w:style>
  <w:style w:type="character" w:customStyle="1" w:styleId="ft381">
    <w:name w:val="ft381"/>
    <w:rsid w:val="00E80728"/>
  </w:style>
  <w:style w:type="character" w:customStyle="1" w:styleId="ft391">
    <w:name w:val="ft391"/>
    <w:rsid w:val="00E80728"/>
  </w:style>
  <w:style w:type="character" w:customStyle="1" w:styleId="ft397">
    <w:name w:val="ft397"/>
    <w:rsid w:val="00E80728"/>
  </w:style>
  <w:style w:type="character" w:customStyle="1" w:styleId="ft176">
    <w:name w:val="ft176"/>
    <w:rsid w:val="00E80728"/>
  </w:style>
  <w:style w:type="character" w:customStyle="1" w:styleId="ft410">
    <w:name w:val="ft410"/>
    <w:rsid w:val="00E80728"/>
  </w:style>
  <w:style w:type="character" w:customStyle="1" w:styleId="ft421">
    <w:name w:val="ft421"/>
    <w:rsid w:val="00E80728"/>
  </w:style>
  <w:style w:type="character" w:customStyle="1" w:styleId="ft467">
    <w:name w:val="ft467"/>
    <w:rsid w:val="00E80728"/>
  </w:style>
  <w:style w:type="character" w:customStyle="1" w:styleId="ft479">
    <w:name w:val="ft479"/>
    <w:rsid w:val="00E80728"/>
  </w:style>
  <w:style w:type="character" w:customStyle="1" w:styleId="ft578">
    <w:name w:val="ft578"/>
    <w:rsid w:val="00E80728"/>
  </w:style>
  <w:style w:type="character" w:customStyle="1" w:styleId="ft624">
    <w:name w:val="ft624"/>
    <w:rsid w:val="00E80728"/>
  </w:style>
  <w:style w:type="character" w:customStyle="1" w:styleId="ft631">
    <w:name w:val="ft631"/>
    <w:rsid w:val="00E80728"/>
  </w:style>
  <w:style w:type="character" w:customStyle="1" w:styleId="ft679">
    <w:name w:val="ft679"/>
    <w:rsid w:val="00E80728"/>
  </w:style>
  <w:style w:type="character" w:customStyle="1" w:styleId="ft725">
    <w:name w:val="ft725"/>
    <w:rsid w:val="00E80728"/>
  </w:style>
  <w:style w:type="character" w:customStyle="1" w:styleId="ft769">
    <w:name w:val="ft769"/>
    <w:rsid w:val="00E80728"/>
  </w:style>
  <w:style w:type="character" w:customStyle="1" w:styleId="ft819">
    <w:name w:val="ft819"/>
    <w:rsid w:val="00E80728"/>
  </w:style>
  <w:style w:type="character" w:customStyle="1" w:styleId="ft877">
    <w:name w:val="ft877"/>
    <w:rsid w:val="00E80728"/>
  </w:style>
  <w:style w:type="character" w:customStyle="1" w:styleId="ft275">
    <w:name w:val="ft275"/>
    <w:rsid w:val="00E80728"/>
  </w:style>
  <w:style w:type="character" w:customStyle="1" w:styleId="ft935">
    <w:name w:val="ft935"/>
    <w:rsid w:val="00E80728"/>
  </w:style>
  <w:style w:type="character" w:customStyle="1" w:styleId="ft969">
    <w:name w:val="ft969"/>
    <w:rsid w:val="00E80728"/>
  </w:style>
  <w:style w:type="character" w:customStyle="1" w:styleId="ft1010">
    <w:name w:val="ft1010"/>
    <w:rsid w:val="00E80728"/>
  </w:style>
  <w:style w:type="character" w:customStyle="1" w:styleId="ft1058">
    <w:name w:val="ft1058"/>
    <w:rsid w:val="00E80728"/>
  </w:style>
  <w:style w:type="character" w:customStyle="1" w:styleId="ft1101">
    <w:name w:val="ft1101"/>
    <w:rsid w:val="00E80728"/>
  </w:style>
  <w:style w:type="character" w:customStyle="1" w:styleId="ft1162">
    <w:name w:val="ft1162"/>
    <w:rsid w:val="00E80728"/>
  </w:style>
  <w:style w:type="character" w:customStyle="1" w:styleId="ft1197">
    <w:name w:val="ft1197"/>
    <w:rsid w:val="00E80728"/>
  </w:style>
  <w:style w:type="character" w:customStyle="1" w:styleId="ft1248">
    <w:name w:val="ft1248"/>
    <w:rsid w:val="00E80728"/>
  </w:style>
  <w:style w:type="character" w:customStyle="1" w:styleId="ft1293">
    <w:name w:val="ft1293"/>
    <w:rsid w:val="00E80728"/>
  </w:style>
  <w:style w:type="character" w:customStyle="1" w:styleId="ft1308">
    <w:name w:val="ft1308"/>
    <w:rsid w:val="00E80728"/>
  </w:style>
  <w:style w:type="character" w:customStyle="1" w:styleId="ft1366">
    <w:name w:val="ft1366"/>
    <w:rsid w:val="00E80728"/>
  </w:style>
  <w:style w:type="character" w:customStyle="1" w:styleId="ft1377">
    <w:name w:val="ft1377"/>
    <w:rsid w:val="00E80728"/>
  </w:style>
  <w:style w:type="character" w:customStyle="1" w:styleId="ft1380">
    <w:name w:val="ft1380"/>
    <w:rsid w:val="00E80728"/>
  </w:style>
  <w:style w:type="character" w:customStyle="1" w:styleId="ft1389">
    <w:name w:val="ft1389"/>
    <w:rsid w:val="00E80728"/>
  </w:style>
  <w:style w:type="character" w:customStyle="1" w:styleId="ft1393">
    <w:name w:val="ft1393"/>
    <w:rsid w:val="00E80728"/>
  </w:style>
  <w:style w:type="character" w:customStyle="1" w:styleId="ft1400">
    <w:name w:val="ft1400"/>
    <w:rsid w:val="00E80728"/>
  </w:style>
  <w:style w:type="character" w:customStyle="1" w:styleId="ft1407">
    <w:name w:val="ft1407"/>
    <w:rsid w:val="00E80728"/>
  </w:style>
  <w:style w:type="character" w:customStyle="1" w:styleId="ft1410">
    <w:name w:val="ft1410"/>
    <w:rsid w:val="00E80728"/>
  </w:style>
  <w:style w:type="character" w:customStyle="1" w:styleId="ft1427">
    <w:name w:val="ft1427"/>
    <w:rsid w:val="00E80728"/>
  </w:style>
  <w:style w:type="character" w:customStyle="1" w:styleId="ft1478">
    <w:name w:val="ft1478"/>
    <w:rsid w:val="00E80728"/>
  </w:style>
  <w:style w:type="character" w:customStyle="1" w:styleId="ft1533">
    <w:name w:val="ft1533"/>
    <w:rsid w:val="00E80728"/>
  </w:style>
  <w:style w:type="character" w:customStyle="1" w:styleId="ft1586">
    <w:name w:val="ft1586"/>
    <w:rsid w:val="00E80728"/>
  </w:style>
  <w:style w:type="character" w:customStyle="1" w:styleId="ft1627">
    <w:name w:val="ft1627"/>
    <w:rsid w:val="00E80728"/>
  </w:style>
  <w:style w:type="character" w:customStyle="1" w:styleId="ft1634">
    <w:name w:val="ft1634"/>
    <w:rsid w:val="00E80728"/>
  </w:style>
  <w:style w:type="character" w:customStyle="1" w:styleId="ft1638">
    <w:name w:val="ft1638"/>
    <w:rsid w:val="00E80728"/>
  </w:style>
  <w:style w:type="character" w:customStyle="1" w:styleId="ft1643">
    <w:name w:val="ft1643"/>
    <w:rsid w:val="00E80728"/>
  </w:style>
  <w:style w:type="character" w:customStyle="1" w:styleId="ft1659">
    <w:name w:val="ft1659"/>
    <w:rsid w:val="00E80728"/>
  </w:style>
  <w:style w:type="character" w:customStyle="1" w:styleId="ft1665">
    <w:name w:val="ft1665"/>
    <w:rsid w:val="00E80728"/>
  </w:style>
  <w:style w:type="character" w:customStyle="1" w:styleId="ft1711">
    <w:name w:val="ft1711"/>
    <w:rsid w:val="00E80728"/>
  </w:style>
  <w:style w:type="character" w:customStyle="1" w:styleId="ft1757">
    <w:name w:val="ft1757"/>
    <w:rsid w:val="00E80728"/>
  </w:style>
  <w:style w:type="character" w:customStyle="1" w:styleId="ft1804">
    <w:name w:val="ft1804"/>
    <w:rsid w:val="00E80728"/>
  </w:style>
  <w:style w:type="character" w:customStyle="1" w:styleId="ft1855">
    <w:name w:val="ft1855"/>
    <w:rsid w:val="00E80728"/>
  </w:style>
  <w:style w:type="character" w:customStyle="1" w:styleId="ft1883">
    <w:name w:val="ft1883"/>
    <w:rsid w:val="00E80728"/>
  </w:style>
  <w:style w:type="character" w:customStyle="1" w:styleId="ft1937">
    <w:name w:val="ft1937"/>
    <w:rsid w:val="00E80728"/>
  </w:style>
  <w:style w:type="character" w:customStyle="1" w:styleId="ft1983">
    <w:name w:val="ft1983"/>
    <w:rsid w:val="00E80728"/>
  </w:style>
  <w:style w:type="character" w:customStyle="1" w:styleId="ft2028">
    <w:name w:val="ft2028"/>
    <w:rsid w:val="00E80728"/>
  </w:style>
  <w:style w:type="character" w:customStyle="1" w:styleId="ft2049">
    <w:name w:val="ft2049"/>
    <w:rsid w:val="00E80728"/>
  </w:style>
  <w:style w:type="character" w:customStyle="1" w:styleId="ft2096">
    <w:name w:val="ft2096"/>
    <w:rsid w:val="00E80728"/>
  </w:style>
  <w:style w:type="character" w:customStyle="1" w:styleId="ft2144">
    <w:name w:val="ft2144"/>
    <w:rsid w:val="00E80728"/>
  </w:style>
  <w:style w:type="character" w:customStyle="1" w:styleId="ft2234">
    <w:name w:val="ft2234"/>
    <w:rsid w:val="00E80728"/>
  </w:style>
  <w:style w:type="character" w:customStyle="1" w:styleId="ft2289">
    <w:name w:val="ft2289"/>
    <w:rsid w:val="00E80728"/>
  </w:style>
  <w:style w:type="character" w:customStyle="1" w:styleId="ft1884">
    <w:name w:val="ft1884"/>
    <w:rsid w:val="00E80728"/>
  </w:style>
  <w:style w:type="character" w:customStyle="1" w:styleId="ft2343">
    <w:name w:val="ft2343"/>
    <w:rsid w:val="00E80728"/>
  </w:style>
  <w:style w:type="character" w:customStyle="1" w:styleId="ft2392">
    <w:name w:val="ft2392"/>
    <w:rsid w:val="00E80728"/>
  </w:style>
  <w:style w:type="character" w:customStyle="1" w:styleId="ft2439">
    <w:name w:val="ft2439"/>
    <w:rsid w:val="00E80728"/>
  </w:style>
  <w:style w:type="character" w:customStyle="1" w:styleId="ft2489">
    <w:name w:val="ft2489"/>
    <w:rsid w:val="00E80728"/>
  </w:style>
  <w:style w:type="character" w:customStyle="1" w:styleId="ft2500">
    <w:name w:val="ft2500"/>
    <w:rsid w:val="00E80728"/>
  </w:style>
  <w:style w:type="character" w:customStyle="1" w:styleId="ft2555">
    <w:name w:val="ft2555"/>
    <w:rsid w:val="00E80728"/>
  </w:style>
  <w:style w:type="character" w:customStyle="1" w:styleId="ft2562">
    <w:name w:val="ft2562"/>
    <w:rsid w:val="00E80728"/>
  </w:style>
  <w:style w:type="character" w:customStyle="1" w:styleId="ft2569">
    <w:name w:val="ft2569"/>
    <w:rsid w:val="00E80728"/>
  </w:style>
  <w:style w:type="character" w:customStyle="1" w:styleId="ft2572">
    <w:name w:val="ft2572"/>
    <w:rsid w:val="00E80728"/>
  </w:style>
  <w:style w:type="character" w:customStyle="1" w:styleId="ft2581">
    <w:name w:val="ft2581"/>
    <w:rsid w:val="00E80728"/>
  </w:style>
  <w:style w:type="character" w:customStyle="1" w:styleId="ft2590">
    <w:name w:val="ft2590"/>
    <w:rsid w:val="00E80728"/>
  </w:style>
  <w:style w:type="character" w:customStyle="1" w:styleId="ft2624">
    <w:name w:val="ft2624"/>
    <w:rsid w:val="00E80728"/>
  </w:style>
  <w:style w:type="character" w:customStyle="1" w:styleId="ft2669">
    <w:name w:val="ft2669"/>
    <w:rsid w:val="00E80728"/>
  </w:style>
  <w:style w:type="character" w:customStyle="1" w:styleId="ft2679">
    <w:name w:val="ft2679"/>
    <w:rsid w:val="00E80728"/>
  </w:style>
  <w:style w:type="character" w:customStyle="1" w:styleId="ft2716">
    <w:name w:val="ft2716"/>
    <w:rsid w:val="00E80728"/>
  </w:style>
  <w:style w:type="character" w:customStyle="1" w:styleId="ft2726">
    <w:name w:val="ft2726"/>
    <w:rsid w:val="00E80728"/>
  </w:style>
  <w:style w:type="character" w:customStyle="1" w:styleId="ft2773">
    <w:name w:val="ft2773"/>
    <w:rsid w:val="00E80728"/>
  </w:style>
  <w:style w:type="character" w:customStyle="1" w:styleId="ft2782">
    <w:name w:val="ft2782"/>
    <w:rsid w:val="00E80728"/>
  </w:style>
  <w:style w:type="character" w:customStyle="1" w:styleId="ft2828">
    <w:name w:val="ft2828"/>
    <w:rsid w:val="00E80728"/>
  </w:style>
  <w:style w:type="character" w:customStyle="1" w:styleId="ft2877">
    <w:name w:val="ft2877"/>
    <w:rsid w:val="00E80728"/>
  </w:style>
  <w:style w:type="character" w:customStyle="1" w:styleId="ft2921">
    <w:name w:val="ft2921"/>
    <w:rsid w:val="00E80728"/>
  </w:style>
  <w:style w:type="character" w:customStyle="1" w:styleId="ft2927">
    <w:name w:val="ft2927"/>
    <w:rsid w:val="00E80728"/>
  </w:style>
  <w:style w:type="character" w:customStyle="1" w:styleId="ft2935">
    <w:name w:val="ft2935"/>
    <w:rsid w:val="00E80728"/>
  </w:style>
  <w:style w:type="character" w:customStyle="1" w:styleId="ft2943">
    <w:name w:val="ft2943"/>
    <w:rsid w:val="00E80728"/>
  </w:style>
  <w:style w:type="character" w:customStyle="1" w:styleId="ft2952">
    <w:name w:val="ft2952"/>
    <w:rsid w:val="00E80728"/>
  </w:style>
  <w:style w:type="character" w:customStyle="1" w:styleId="ft2954">
    <w:name w:val="ft2954"/>
    <w:rsid w:val="00E80728"/>
  </w:style>
  <w:style w:type="character" w:customStyle="1" w:styleId="ft2955">
    <w:name w:val="ft2955"/>
    <w:rsid w:val="00E80728"/>
  </w:style>
  <w:style w:type="character" w:customStyle="1" w:styleId="ft2962">
    <w:name w:val="ft2962"/>
    <w:rsid w:val="00E80728"/>
  </w:style>
  <w:style w:type="character" w:customStyle="1" w:styleId="ft2968">
    <w:name w:val="ft2968"/>
    <w:rsid w:val="00E80728"/>
  </w:style>
  <w:style w:type="character" w:customStyle="1" w:styleId="ft2973">
    <w:name w:val="ft2973"/>
    <w:rsid w:val="00E80728"/>
  </w:style>
  <w:style w:type="character" w:customStyle="1" w:styleId="ft2974">
    <w:name w:val="ft2974"/>
    <w:rsid w:val="00E80728"/>
  </w:style>
  <w:style w:type="character" w:customStyle="1" w:styleId="ft2976">
    <w:name w:val="ft2976"/>
    <w:rsid w:val="00E80728"/>
  </w:style>
  <w:style w:type="character" w:customStyle="1" w:styleId="ft2985">
    <w:name w:val="ft2985"/>
    <w:rsid w:val="00E80728"/>
  </w:style>
  <w:style w:type="character" w:customStyle="1" w:styleId="ft3002">
    <w:name w:val="ft3002"/>
    <w:rsid w:val="00E80728"/>
  </w:style>
  <w:style w:type="character" w:customStyle="1" w:styleId="ft3037">
    <w:name w:val="ft3037"/>
    <w:rsid w:val="00E80728"/>
  </w:style>
  <w:style w:type="character" w:customStyle="1" w:styleId="ft3084">
    <w:name w:val="ft3084"/>
    <w:rsid w:val="00E80728"/>
  </w:style>
  <w:style w:type="character" w:customStyle="1" w:styleId="ft3127">
    <w:name w:val="ft3127"/>
    <w:rsid w:val="00E80728"/>
  </w:style>
  <w:style w:type="character" w:customStyle="1" w:styleId="ft3156">
    <w:name w:val="ft3156"/>
    <w:rsid w:val="00E80728"/>
  </w:style>
  <w:style w:type="character" w:customStyle="1" w:styleId="ft3206">
    <w:name w:val="ft3206"/>
    <w:rsid w:val="00E80728"/>
  </w:style>
  <w:style w:type="character" w:customStyle="1" w:styleId="ft3264">
    <w:name w:val="ft3264"/>
    <w:rsid w:val="00E80728"/>
  </w:style>
  <w:style w:type="character" w:customStyle="1" w:styleId="ft3315">
    <w:name w:val="ft3315"/>
    <w:rsid w:val="00E80728"/>
  </w:style>
  <w:style w:type="character" w:customStyle="1" w:styleId="ft3373">
    <w:name w:val="ft3373"/>
    <w:rsid w:val="00E80728"/>
  </w:style>
  <w:style w:type="character" w:customStyle="1" w:styleId="ft3432">
    <w:name w:val="ft3432"/>
    <w:rsid w:val="00E80728"/>
  </w:style>
  <w:style w:type="character" w:customStyle="1" w:styleId="ft3489">
    <w:name w:val="ft3489"/>
    <w:rsid w:val="00E80728"/>
  </w:style>
  <w:style w:type="character" w:customStyle="1" w:styleId="ft3546">
    <w:name w:val="ft3546"/>
    <w:rsid w:val="00E80728"/>
  </w:style>
  <w:style w:type="character" w:customStyle="1" w:styleId="ft3608">
    <w:name w:val="ft3608"/>
    <w:rsid w:val="00E80728"/>
  </w:style>
  <w:style w:type="character" w:customStyle="1" w:styleId="ft3651">
    <w:name w:val="ft3651"/>
    <w:rsid w:val="00E80728"/>
  </w:style>
  <w:style w:type="paragraph" w:customStyle="1" w:styleId="c4c8c7c24">
    <w:name w:val="c4 c8 c7 c24"/>
    <w:basedOn w:val="a3"/>
    <w:rsid w:val="00E80728"/>
    <w:pPr>
      <w:spacing w:before="90" w:after="90"/>
    </w:pPr>
  </w:style>
  <w:style w:type="character" w:customStyle="1" w:styleId="c5">
    <w:name w:val="c5"/>
    <w:rsid w:val="00E80728"/>
  </w:style>
  <w:style w:type="character" w:customStyle="1" w:styleId="1143">
    <w:name w:val="Знак Знак114"/>
    <w:locked/>
    <w:rsid w:val="00E80728"/>
    <w:rPr>
      <w:rFonts w:ascii="Arial" w:hAnsi="Arial"/>
      <w:b/>
      <w:color w:val="000000"/>
      <w:sz w:val="26"/>
      <w:lang w:val="ru-RU" w:eastAsia="ru-RU"/>
    </w:rPr>
  </w:style>
  <w:style w:type="paragraph" w:customStyle="1" w:styleId="1123">
    <w:name w:val="Стиль Заголовок 1 + 12 пт"/>
    <w:basedOn w:val="11"/>
    <w:rsid w:val="00E80728"/>
    <w:pPr>
      <w:widowControl w:val="0"/>
      <w:suppressAutoHyphens/>
      <w:autoSpaceDE w:val="0"/>
      <w:autoSpaceDN w:val="0"/>
      <w:adjustRightInd w:val="0"/>
      <w:spacing w:line="312" w:lineRule="auto"/>
    </w:pPr>
    <w:rPr>
      <w:rFonts w:ascii="Times New Roman ??????????" w:hAnsi="Times New Roman ??????????"/>
      <w:bCs/>
      <w:szCs w:val="20"/>
    </w:rPr>
  </w:style>
  <w:style w:type="character" w:customStyle="1" w:styleId="ft9267">
    <w:name w:val="ft9267"/>
    <w:rsid w:val="00E80728"/>
  </w:style>
  <w:style w:type="character" w:customStyle="1" w:styleId="ft9274">
    <w:name w:val="ft9274"/>
    <w:rsid w:val="00E80728"/>
  </w:style>
  <w:style w:type="character" w:customStyle="1" w:styleId="ft9282">
    <w:name w:val="ft9282"/>
    <w:rsid w:val="00E80728"/>
  </w:style>
  <w:style w:type="character" w:customStyle="1" w:styleId="ft9284">
    <w:name w:val="ft9284"/>
    <w:rsid w:val="00E80728"/>
  </w:style>
  <w:style w:type="character" w:customStyle="1" w:styleId="ft9287">
    <w:name w:val="ft9287"/>
    <w:rsid w:val="00E80728"/>
  </w:style>
  <w:style w:type="character" w:customStyle="1" w:styleId="ft9293">
    <w:name w:val="ft9293"/>
    <w:rsid w:val="00E80728"/>
  </w:style>
  <w:style w:type="character" w:customStyle="1" w:styleId="ft9299">
    <w:name w:val="ft9299"/>
    <w:rsid w:val="00E80728"/>
  </w:style>
  <w:style w:type="character" w:customStyle="1" w:styleId="ft9306">
    <w:name w:val="ft9306"/>
    <w:rsid w:val="00E80728"/>
  </w:style>
  <w:style w:type="character" w:customStyle="1" w:styleId="ft8849">
    <w:name w:val="ft8849"/>
    <w:rsid w:val="00E80728"/>
  </w:style>
  <w:style w:type="character" w:customStyle="1" w:styleId="ft9312">
    <w:name w:val="ft9312"/>
    <w:rsid w:val="00E80728"/>
  </w:style>
  <w:style w:type="character" w:customStyle="1" w:styleId="ft9316">
    <w:name w:val="ft9316"/>
    <w:rsid w:val="00E80728"/>
  </w:style>
  <w:style w:type="character" w:customStyle="1" w:styleId="ft9324">
    <w:name w:val="ft9324"/>
    <w:rsid w:val="00E80728"/>
  </w:style>
  <w:style w:type="character" w:customStyle="1" w:styleId="ft9330">
    <w:name w:val="ft9330"/>
    <w:rsid w:val="00E80728"/>
  </w:style>
  <w:style w:type="character" w:customStyle="1" w:styleId="1810">
    <w:name w:val="Знак Знак1810"/>
    <w:rsid w:val="00E80728"/>
    <w:rPr>
      <w:rFonts w:eastAsia="SimSun"/>
      <w:b/>
      <w:caps/>
      <w:sz w:val="24"/>
      <w:lang w:val="ru-RU" w:eastAsia="ru-RU"/>
    </w:rPr>
  </w:style>
  <w:style w:type="character" w:customStyle="1" w:styleId="WW8Num36z0">
    <w:name w:val="WW8Num36z0"/>
    <w:rsid w:val="00E80728"/>
    <w:rPr>
      <w:rFonts w:ascii="Wingdings" w:hAnsi="Wingdings"/>
    </w:rPr>
  </w:style>
  <w:style w:type="character" w:customStyle="1" w:styleId="WW8Num39z0">
    <w:name w:val="WW8Num39z0"/>
    <w:rsid w:val="00E80728"/>
    <w:rPr>
      <w:rFonts w:ascii="Wingdings" w:hAnsi="Wingdings"/>
    </w:rPr>
  </w:style>
  <w:style w:type="character" w:customStyle="1" w:styleId="WW8Num42z0">
    <w:name w:val="WW8Num42z0"/>
    <w:rsid w:val="00E80728"/>
    <w:rPr>
      <w:rFonts w:ascii="Wingdings" w:hAnsi="Wingdings"/>
    </w:rPr>
  </w:style>
  <w:style w:type="character" w:customStyle="1" w:styleId="WW8Num44z0">
    <w:name w:val="WW8Num44z0"/>
    <w:rsid w:val="00E80728"/>
    <w:rPr>
      <w:rFonts w:ascii="Wingdings" w:hAnsi="Wingdings"/>
    </w:rPr>
  </w:style>
  <w:style w:type="character" w:customStyle="1" w:styleId="WW8Num44z1">
    <w:name w:val="WW8Num44z1"/>
    <w:rsid w:val="00E80728"/>
    <w:rPr>
      <w:rFonts w:ascii="Courier New" w:hAnsi="Courier New"/>
    </w:rPr>
  </w:style>
  <w:style w:type="character" w:customStyle="1" w:styleId="WW8Num44z3">
    <w:name w:val="WW8Num44z3"/>
    <w:rsid w:val="00E80728"/>
    <w:rPr>
      <w:rFonts w:ascii="Symbol" w:hAnsi="Symbol"/>
    </w:rPr>
  </w:style>
  <w:style w:type="character" w:customStyle="1" w:styleId="WW8Num47z0">
    <w:name w:val="WW8Num47z0"/>
    <w:rsid w:val="00E80728"/>
    <w:rPr>
      <w:rFonts w:ascii="Wingdings" w:hAnsi="Wingdings"/>
    </w:rPr>
  </w:style>
  <w:style w:type="character" w:customStyle="1" w:styleId="WW8Num47z1">
    <w:name w:val="WW8Num47z1"/>
    <w:rsid w:val="00E80728"/>
    <w:rPr>
      <w:rFonts w:ascii="Courier New" w:hAnsi="Courier New"/>
    </w:rPr>
  </w:style>
  <w:style w:type="character" w:customStyle="1" w:styleId="WW8Num47z3">
    <w:name w:val="WW8Num47z3"/>
    <w:rsid w:val="00E80728"/>
    <w:rPr>
      <w:rFonts w:ascii="Symbol" w:hAnsi="Symbol"/>
    </w:rPr>
  </w:style>
  <w:style w:type="character" w:customStyle="1" w:styleId="WW8Num50z0">
    <w:name w:val="WW8Num50z0"/>
    <w:rsid w:val="00E80728"/>
    <w:rPr>
      <w:rFonts w:ascii="Wingdings" w:hAnsi="Wingdings"/>
    </w:rPr>
  </w:style>
  <w:style w:type="character" w:customStyle="1" w:styleId="WW8Num51z0">
    <w:name w:val="WW8Num51z0"/>
    <w:rsid w:val="00E80728"/>
    <w:rPr>
      <w:rFonts w:ascii="Wingdings" w:hAnsi="Wingdings"/>
    </w:rPr>
  </w:style>
  <w:style w:type="character" w:customStyle="1" w:styleId="WW8Num52z0">
    <w:name w:val="WW8Num52z0"/>
    <w:rsid w:val="00E80728"/>
    <w:rPr>
      <w:rFonts w:ascii="Symbol" w:hAnsi="Symbol"/>
    </w:rPr>
  </w:style>
  <w:style w:type="character" w:customStyle="1" w:styleId="WW8Num53z0">
    <w:name w:val="WW8Num53z0"/>
    <w:rsid w:val="00E80728"/>
    <w:rPr>
      <w:rFonts w:ascii="Wingdings" w:hAnsi="Wingdings"/>
    </w:rPr>
  </w:style>
  <w:style w:type="character" w:customStyle="1" w:styleId="WW8Num53z1">
    <w:name w:val="WW8Num53z1"/>
    <w:rsid w:val="00E80728"/>
    <w:rPr>
      <w:rFonts w:ascii="Courier New" w:hAnsi="Courier New"/>
    </w:rPr>
  </w:style>
  <w:style w:type="character" w:customStyle="1" w:styleId="WW8Num53z3">
    <w:name w:val="WW8Num53z3"/>
    <w:rsid w:val="00E80728"/>
    <w:rPr>
      <w:rFonts w:ascii="Symbol" w:hAnsi="Symbol"/>
    </w:rPr>
  </w:style>
  <w:style w:type="character" w:customStyle="1" w:styleId="WW8Num55z0">
    <w:name w:val="WW8Num55z0"/>
    <w:rsid w:val="00E80728"/>
    <w:rPr>
      <w:rFonts w:ascii="Symbol" w:hAnsi="Symbol"/>
    </w:rPr>
  </w:style>
  <w:style w:type="character" w:customStyle="1" w:styleId="WW8Num56z0">
    <w:name w:val="WW8Num56z0"/>
    <w:rsid w:val="00E80728"/>
    <w:rPr>
      <w:rFonts w:ascii="Symbol" w:hAnsi="Symbol"/>
    </w:rPr>
  </w:style>
  <w:style w:type="character" w:customStyle="1" w:styleId="WW8Num59z0">
    <w:name w:val="WW8Num59z0"/>
    <w:rsid w:val="00E80728"/>
    <w:rPr>
      <w:rFonts w:ascii="Symbol" w:hAnsi="Symbol"/>
    </w:rPr>
  </w:style>
  <w:style w:type="character" w:customStyle="1" w:styleId="WW8Num63z0">
    <w:name w:val="WW8Num63z0"/>
    <w:rsid w:val="00E80728"/>
    <w:rPr>
      <w:rFonts w:ascii="Symbol" w:hAnsi="Symbol"/>
    </w:rPr>
  </w:style>
  <w:style w:type="character" w:customStyle="1" w:styleId="WW8Num66z0">
    <w:name w:val="WW8Num66z0"/>
    <w:rsid w:val="00E80728"/>
    <w:rPr>
      <w:rFonts w:ascii="Symbol" w:hAnsi="Symbol"/>
    </w:rPr>
  </w:style>
  <w:style w:type="character" w:customStyle="1" w:styleId="WW8Num69z1">
    <w:name w:val="WW8Num69z1"/>
    <w:rsid w:val="00E80728"/>
    <w:rPr>
      <w:rFonts w:ascii="Wingdings" w:hAnsi="Wingdings"/>
    </w:rPr>
  </w:style>
  <w:style w:type="character" w:customStyle="1" w:styleId="WW8Num72z0">
    <w:name w:val="WW8Num72z0"/>
    <w:rsid w:val="00E80728"/>
    <w:rPr>
      <w:rFonts w:ascii="Symbol" w:hAnsi="Symbol"/>
    </w:rPr>
  </w:style>
  <w:style w:type="character" w:customStyle="1" w:styleId="WW8Num72z1">
    <w:name w:val="WW8Num72z1"/>
    <w:rsid w:val="00E80728"/>
    <w:rPr>
      <w:rFonts w:ascii="Courier New" w:hAnsi="Courier New"/>
    </w:rPr>
  </w:style>
  <w:style w:type="character" w:customStyle="1" w:styleId="WW8Num72z2">
    <w:name w:val="WW8Num72z2"/>
    <w:rsid w:val="00E80728"/>
    <w:rPr>
      <w:rFonts w:ascii="Wingdings" w:hAnsi="Wingdings"/>
    </w:rPr>
  </w:style>
  <w:style w:type="character" w:customStyle="1" w:styleId="WW8Num74z0">
    <w:name w:val="WW8Num74z0"/>
    <w:rsid w:val="00E80728"/>
    <w:rPr>
      <w:rFonts w:ascii="Symbol" w:hAnsi="Symbol"/>
    </w:rPr>
  </w:style>
  <w:style w:type="character" w:customStyle="1" w:styleId="WW8Num75z0">
    <w:name w:val="WW8Num75z0"/>
    <w:rsid w:val="00E80728"/>
    <w:rPr>
      <w:rFonts w:ascii="Wingdings" w:hAnsi="Wingdings"/>
    </w:rPr>
  </w:style>
  <w:style w:type="character" w:customStyle="1" w:styleId="WW8Num75z1">
    <w:name w:val="WW8Num75z1"/>
    <w:rsid w:val="00E80728"/>
    <w:rPr>
      <w:rFonts w:ascii="Courier New" w:hAnsi="Courier New"/>
    </w:rPr>
  </w:style>
  <w:style w:type="character" w:customStyle="1" w:styleId="WW8Num75z3">
    <w:name w:val="WW8Num75z3"/>
    <w:rsid w:val="00E80728"/>
    <w:rPr>
      <w:rFonts w:ascii="Symbol" w:hAnsi="Symbol"/>
    </w:rPr>
  </w:style>
  <w:style w:type="character" w:customStyle="1" w:styleId="WW8Num77z0">
    <w:name w:val="WW8Num77z0"/>
    <w:rsid w:val="00E80728"/>
    <w:rPr>
      <w:rFonts w:ascii="Symbol" w:hAnsi="Symbol"/>
    </w:rPr>
  </w:style>
  <w:style w:type="character" w:customStyle="1" w:styleId="WW8Num78z0">
    <w:name w:val="WW8Num78z0"/>
    <w:rsid w:val="00E80728"/>
    <w:rPr>
      <w:rFonts w:ascii="Wingdings" w:hAnsi="Wingdings"/>
    </w:rPr>
  </w:style>
  <w:style w:type="character" w:customStyle="1" w:styleId="WW8Num78z1">
    <w:name w:val="WW8Num78z1"/>
    <w:rsid w:val="00E80728"/>
    <w:rPr>
      <w:rFonts w:ascii="Courier New" w:hAnsi="Courier New"/>
    </w:rPr>
  </w:style>
  <w:style w:type="character" w:customStyle="1" w:styleId="WW8Num78z3">
    <w:name w:val="WW8Num78z3"/>
    <w:rsid w:val="00E80728"/>
    <w:rPr>
      <w:rFonts w:ascii="Symbol" w:hAnsi="Symbol"/>
    </w:rPr>
  </w:style>
  <w:style w:type="character" w:customStyle="1" w:styleId="WW8Num79z0">
    <w:name w:val="WW8Num79z0"/>
    <w:rsid w:val="00E80728"/>
    <w:rPr>
      <w:rFonts w:ascii="Symbol" w:hAnsi="Symbol"/>
    </w:rPr>
  </w:style>
  <w:style w:type="character" w:customStyle="1" w:styleId="WW8Num86z0">
    <w:name w:val="WW8Num86z0"/>
    <w:rsid w:val="00E80728"/>
    <w:rPr>
      <w:rFonts w:ascii="Wingdings" w:hAnsi="Wingdings"/>
    </w:rPr>
  </w:style>
  <w:style w:type="character" w:customStyle="1" w:styleId="WW8Num86z1">
    <w:name w:val="WW8Num86z1"/>
    <w:rsid w:val="00E80728"/>
    <w:rPr>
      <w:rFonts w:ascii="Courier New" w:hAnsi="Courier New"/>
    </w:rPr>
  </w:style>
  <w:style w:type="character" w:customStyle="1" w:styleId="WW8Num86z3">
    <w:name w:val="WW8Num86z3"/>
    <w:rsid w:val="00E80728"/>
    <w:rPr>
      <w:rFonts w:ascii="Symbol" w:hAnsi="Symbol"/>
    </w:rPr>
  </w:style>
  <w:style w:type="character" w:customStyle="1" w:styleId="WW8Num87z0">
    <w:name w:val="WW8Num87z0"/>
    <w:rsid w:val="00E80728"/>
    <w:rPr>
      <w:rFonts w:ascii="Symbol" w:hAnsi="Symbol"/>
    </w:rPr>
  </w:style>
  <w:style w:type="character" w:customStyle="1" w:styleId="WW8Num89z0">
    <w:name w:val="WW8Num89z0"/>
    <w:rsid w:val="00E80728"/>
    <w:rPr>
      <w:rFonts w:ascii="Symbol" w:hAnsi="Symbol"/>
    </w:rPr>
  </w:style>
  <w:style w:type="character" w:customStyle="1" w:styleId="WW8Num90z0">
    <w:name w:val="WW8Num90z0"/>
    <w:rsid w:val="00E80728"/>
    <w:rPr>
      <w:rFonts w:ascii="Symbol" w:hAnsi="Symbol"/>
    </w:rPr>
  </w:style>
  <w:style w:type="character" w:customStyle="1" w:styleId="WW8Num92z0">
    <w:name w:val="WW8Num92z0"/>
    <w:rsid w:val="00E80728"/>
    <w:rPr>
      <w:rFonts w:ascii="Symbol" w:hAnsi="Symbol"/>
    </w:rPr>
  </w:style>
  <w:style w:type="character" w:customStyle="1" w:styleId="WW8Num93z0">
    <w:name w:val="WW8Num93z0"/>
    <w:rsid w:val="00E80728"/>
    <w:rPr>
      <w:rFonts w:ascii="Wingdings" w:hAnsi="Wingdings"/>
    </w:rPr>
  </w:style>
  <w:style w:type="character" w:customStyle="1" w:styleId="WW8Num93z1">
    <w:name w:val="WW8Num93z1"/>
    <w:rsid w:val="00E80728"/>
    <w:rPr>
      <w:rFonts w:ascii="Courier New" w:hAnsi="Courier New"/>
    </w:rPr>
  </w:style>
  <w:style w:type="character" w:customStyle="1" w:styleId="WW8Num93z3">
    <w:name w:val="WW8Num93z3"/>
    <w:rsid w:val="00E80728"/>
    <w:rPr>
      <w:rFonts w:ascii="Symbol" w:hAnsi="Symbol"/>
    </w:rPr>
  </w:style>
  <w:style w:type="character" w:customStyle="1" w:styleId="WW8Num94z0">
    <w:name w:val="WW8Num94z0"/>
    <w:rsid w:val="00E80728"/>
    <w:rPr>
      <w:rFonts w:ascii="Symbol" w:hAnsi="Symbol"/>
    </w:rPr>
  </w:style>
  <w:style w:type="character" w:customStyle="1" w:styleId="WW8Num97z0">
    <w:name w:val="WW8Num97z0"/>
    <w:rsid w:val="00E80728"/>
    <w:rPr>
      <w:rFonts w:ascii="Symbol" w:hAnsi="Symbol"/>
    </w:rPr>
  </w:style>
  <w:style w:type="character" w:customStyle="1" w:styleId="WW8Num99z0">
    <w:name w:val="WW8Num99z0"/>
    <w:rsid w:val="00E80728"/>
    <w:rPr>
      <w:rFonts w:ascii="Symbol" w:hAnsi="Symbol"/>
    </w:rPr>
  </w:style>
  <w:style w:type="character" w:customStyle="1" w:styleId="WW8Num101z0">
    <w:name w:val="WW8Num101z0"/>
    <w:rsid w:val="00E80728"/>
    <w:rPr>
      <w:rFonts w:ascii="Symbol" w:hAnsi="Symbol"/>
    </w:rPr>
  </w:style>
  <w:style w:type="character" w:customStyle="1" w:styleId="WW8Num104z0">
    <w:name w:val="WW8Num104z0"/>
    <w:rsid w:val="00E80728"/>
    <w:rPr>
      <w:rFonts w:ascii="Symbol" w:hAnsi="Symbol"/>
    </w:rPr>
  </w:style>
  <w:style w:type="character" w:customStyle="1" w:styleId="WW8Num107z0">
    <w:name w:val="WW8Num107z0"/>
    <w:rsid w:val="00E80728"/>
    <w:rPr>
      <w:rFonts w:ascii="Symbol" w:hAnsi="Symbol"/>
    </w:rPr>
  </w:style>
  <w:style w:type="character" w:customStyle="1" w:styleId="WW8Num109z0">
    <w:name w:val="WW8Num109z0"/>
    <w:rsid w:val="00E80728"/>
    <w:rPr>
      <w:rFonts w:ascii="Symbol" w:hAnsi="Symbol"/>
    </w:rPr>
  </w:style>
  <w:style w:type="character" w:customStyle="1" w:styleId="WW8Num112z1">
    <w:name w:val="WW8Num112z1"/>
    <w:rsid w:val="00E80728"/>
    <w:rPr>
      <w:color w:val="000000"/>
    </w:rPr>
  </w:style>
  <w:style w:type="character" w:customStyle="1" w:styleId="WW8Num114z0">
    <w:name w:val="WW8Num114z0"/>
    <w:rsid w:val="00E80728"/>
    <w:rPr>
      <w:rFonts w:ascii="Symbol" w:hAnsi="Symbol"/>
    </w:rPr>
  </w:style>
  <w:style w:type="character" w:customStyle="1" w:styleId="WW8Num117z0">
    <w:name w:val="WW8Num117z0"/>
    <w:rsid w:val="00E80728"/>
    <w:rPr>
      <w:rFonts w:ascii="Symbol" w:hAnsi="Symbol"/>
    </w:rPr>
  </w:style>
  <w:style w:type="character" w:customStyle="1" w:styleId="WW8Num118z0">
    <w:name w:val="WW8Num118z0"/>
    <w:rsid w:val="00E80728"/>
    <w:rPr>
      <w:rFonts w:ascii="Wingdings" w:hAnsi="Wingdings"/>
    </w:rPr>
  </w:style>
  <w:style w:type="character" w:customStyle="1" w:styleId="WW8Num118z1">
    <w:name w:val="WW8Num118z1"/>
    <w:rsid w:val="00E80728"/>
    <w:rPr>
      <w:rFonts w:ascii="Courier New" w:hAnsi="Courier New"/>
    </w:rPr>
  </w:style>
  <w:style w:type="character" w:customStyle="1" w:styleId="WW8Num118z3">
    <w:name w:val="WW8Num118z3"/>
    <w:rsid w:val="00E80728"/>
    <w:rPr>
      <w:rFonts w:ascii="Symbol" w:hAnsi="Symbol"/>
    </w:rPr>
  </w:style>
  <w:style w:type="character" w:customStyle="1" w:styleId="WW8Num120z0">
    <w:name w:val="WW8Num120z0"/>
    <w:rsid w:val="00E80728"/>
    <w:rPr>
      <w:rFonts w:ascii="Symbol" w:hAnsi="Symbol"/>
    </w:rPr>
  </w:style>
  <w:style w:type="character" w:customStyle="1" w:styleId="WW8Num121z0">
    <w:name w:val="WW8Num121z0"/>
    <w:rsid w:val="00E80728"/>
    <w:rPr>
      <w:rFonts w:ascii="Symbol" w:hAnsi="Symbol"/>
    </w:rPr>
  </w:style>
  <w:style w:type="character" w:customStyle="1" w:styleId="WW8Num124z0">
    <w:name w:val="WW8Num124z0"/>
    <w:rsid w:val="00E80728"/>
    <w:rPr>
      <w:rFonts w:ascii="Symbol" w:hAnsi="Symbol"/>
    </w:rPr>
  </w:style>
  <w:style w:type="character" w:customStyle="1" w:styleId="WW8Num125z0">
    <w:name w:val="WW8Num125z0"/>
    <w:rsid w:val="00E80728"/>
    <w:rPr>
      <w:rFonts w:ascii="Wingdings" w:hAnsi="Wingdings"/>
    </w:rPr>
  </w:style>
  <w:style w:type="character" w:customStyle="1" w:styleId="WW8Num125z1">
    <w:name w:val="WW8Num125z1"/>
    <w:rsid w:val="00E80728"/>
    <w:rPr>
      <w:rFonts w:ascii="Courier New" w:hAnsi="Courier New"/>
    </w:rPr>
  </w:style>
  <w:style w:type="character" w:customStyle="1" w:styleId="WW8Num125z3">
    <w:name w:val="WW8Num125z3"/>
    <w:rsid w:val="00E80728"/>
    <w:rPr>
      <w:rFonts w:ascii="Symbol" w:hAnsi="Symbol"/>
    </w:rPr>
  </w:style>
  <w:style w:type="character" w:customStyle="1" w:styleId="WW8Num126z0">
    <w:name w:val="WW8Num126z0"/>
    <w:rsid w:val="00E80728"/>
    <w:rPr>
      <w:rFonts w:ascii="Symbol" w:hAnsi="Symbol"/>
    </w:rPr>
  </w:style>
  <w:style w:type="character" w:customStyle="1" w:styleId="WW8Num127z0">
    <w:name w:val="WW8Num127z0"/>
    <w:rsid w:val="00E80728"/>
    <w:rPr>
      <w:rFonts w:ascii="Symbol" w:hAnsi="Symbol"/>
    </w:rPr>
  </w:style>
  <w:style w:type="character" w:customStyle="1" w:styleId="WW8Num130z0">
    <w:name w:val="WW8Num130z0"/>
    <w:rsid w:val="00E80728"/>
    <w:rPr>
      <w:rFonts w:ascii="Symbol" w:hAnsi="Symbol"/>
    </w:rPr>
  </w:style>
  <w:style w:type="character" w:customStyle="1" w:styleId="WW8Num131z0">
    <w:name w:val="WW8Num131z0"/>
    <w:rsid w:val="00E80728"/>
    <w:rPr>
      <w:rFonts w:ascii="Symbol" w:hAnsi="Symbol"/>
    </w:rPr>
  </w:style>
  <w:style w:type="character" w:customStyle="1" w:styleId="WW8Num132z0">
    <w:name w:val="WW8Num132z0"/>
    <w:rsid w:val="00E80728"/>
    <w:rPr>
      <w:rFonts w:ascii="Symbol" w:hAnsi="Symbol"/>
    </w:rPr>
  </w:style>
  <w:style w:type="character" w:customStyle="1" w:styleId="WW8Num134z0">
    <w:name w:val="WW8Num134z0"/>
    <w:rsid w:val="00E80728"/>
    <w:rPr>
      <w:rFonts w:ascii="Wingdings" w:hAnsi="Wingdings"/>
    </w:rPr>
  </w:style>
  <w:style w:type="character" w:customStyle="1" w:styleId="WW8Num136z0">
    <w:name w:val="WW8Num136z0"/>
    <w:rsid w:val="00E80728"/>
    <w:rPr>
      <w:rFonts w:ascii="Symbol" w:hAnsi="Symbol"/>
    </w:rPr>
  </w:style>
  <w:style w:type="character" w:customStyle="1" w:styleId="WW8Num139z0">
    <w:name w:val="WW8Num139z0"/>
    <w:rsid w:val="00E80728"/>
    <w:rPr>
      <w:rFonts w:ascii="Symbol" w:hAnsi="Symbol"/>
    </w:rPr>
  </w:style>
  <w:style w:type="character" w:customStyle="1" w:styleId="WW8Num143z0">
    <w:name w:val="WW8Num143z0"/>
    <w:rsid w:val="00E80728"/>
    <w:rPr>
      <w:rFonts w:ascii="Symbol" w:hAnsi="Symbol"/>
    </w:rPr>
  </w:style>
  <w:style w:type="character" w:customStyle="1" w:styleId="WW8Num144z0">
    <w:name w:val="WW8Num144z0"/>
    <w:rsid w:val="00E80728"/>
    <w:rPr>
      <w:rFonts w:ascii="Symbol" w:hAnsi="Symbol"/>
    </w:rPr>
  </w:style>
  <w:style w:type="character" w:customStyle="1" w:styleId="WW8Num145z0">
    <w:name w:val="WW8Num145z0"/>
    <w:rsid w:val="00E80728"/>
    <w:rPr>
      <w:rFonts w:ascii="Symbol" w:hAnsi="Symbol"/>
    </w:rPr>
  </w:style>
  <w:style w:type="character" w:customStyle="1" w:styleId="WW8Num146z0">
    <w:name w:val="WW8Num146z0"/>
    <w:rsid w:val="00E80728"/>
    <w:rPr>
      <w:rFonts w:ascii="Symbol" w:hAnsi="Symbol"/>
    </w:rPr>
  </w:style>
  <w:style w:type="character" w:customStyle="1" w:styleId="WW8Num147z0">
    <w:name w:val="WW8Num147z0"/>
    <w:rsid w:val="00E80728"/>
    <w:rPr>
      <w:rFonts w:ascii="Wingdings" w:hAnsi="Wingdings"/>
    </w:rPr>
  </w:style>
  <w:style w:type="character" w:customStyle="1" w:styleId="WW8Num147z1">
    <w:name w:val="WW8Num147z1"/>
    <w:rsid w:val="00E80728"/>
    <w:rPr>
      <w:rFonts w:ascii="Courier New" w:hAnsi="Courier New"/>
    </w:rPr>
  </w:style>
  <w:style w:type="character" w:customStyle="1" w:styleId="WW8Num147z3">
    <w:name w:val="WW8Num147z3"/>
    <w:rsid w:val="00E80728"/>
    <w:rPr>
      <w:rFonts w:ascii="Symbol" w:hAnsi="Symbol"/>
    </w:rPr>
  </w:style>
  <w:style w:type="character" w:customStyle="1" w:styleId="WW8Num150z0">
    <w:name w:val="WW8Num150z0"/>
    <w:rsid w:val="00E80728"/>
    <w:rPr>
      <w:rFonts w:ascii="Symbol" w:hAnsi="Symbol"/>
    </w:rPr>
  </w:style>
  <w:style w:type="character" w:customStyle="1" w:styleId="WW8Num157z0">
    <w:name w:val="WW8Num157z0"/>
    <w:rsid w:val="00E80728"/>
    <w:rPr>
      <w:rFonts w:ascii="Symbol" w:hAnsi="Symbol"/>
    </w:rPr>
  </w:style>
  <w:style w:type="character" w:customStyle="1" w:styleId="WW8Num159z0">
    <w:name w:val="WW8Num159z0"/>
    <w:rsid w:val="00E80728"/>
    <w:rPr>
      <w:rFonts w:ascii="Symbol" w:hAnsi="Symbol"/>
    </w:rPr>
  </w:style>
  <w:style w:type="character" w:customStyle="1" w:styleId="WW8Num160z0">
    <w:name w:val="WW8Num160z0"/>
    <w:rsid w:val="00E80728"/>
    <w:rPr>
      <w:rFonts w:ascii="Symbol" w:hAnsi="Symbol"/>
    </w:rPr>
  </w:style>
  <w:style w:type="character" w:customStyle="1" w:styleId="WW8Num162z0">
    <w:name w:val="WW8Num162z0"/>
    <w:rsid w:val="00E80728"/>
    <w:rPr>
      <w:rFonts w:ascii="Symbol" w:hAnsi="Symbol"/>
    </w:rPr>
  </w:style>
  <w:style w:type="character" w:customStyle="1" w:styleId="WW8Num163z0">
    <w:name w:val="WW8Num163z0"/>
    <w:rsid w:val="00E80728"/>
    <w:rPr>
      <w:rFonts w:ascii="Symbol" w:hAnsi="Symbol"/>
    </w:rPr>
  </w:style>
  <w:style w:type="character" w:customStyle="1" w:styleId="WW8Num164z0">
    <w:name w:val="WW8Num164z0"/>
    <w:rsid w:val="00E80728"/>
    <w:rPr>
      <w:rFonts w:ascii="Wingdings" w:hAnsi="Wingdings"/>
    </w:rPr>
  </w:style>
  <w:style w:type="character" w:customStyle="1" w:styleId="WW8Num164z1">
    <w:name w:val="WW8Num164z1"/>
    <w:rsid w:val="00E80728"/>
    <w:rPr>
      <w:rFonts w:ascii="Courier New" w:hAnsi="Courier New"/>
    </w:rPr>
  </w:style>
  <w:style w:type="character" w:customStyle="1" w:styleId="WW8Num164z3">
    <w:name w:val="WW8Num164z3"/>
    <w:rsid w:val="00E80728"/>
    <w:rPr>
      <w:rFonts w:ascii="Symbol" w:hAnsi="Symbol"/>
    </w:rPr>
  </w:style>
  <w:style w:type="character" w:customStyle="1" w:styleId="WW8Num168z0">
    <w:name w:val="WW8Num168z0"/>
    <w:rsid w:val="00E80728"/>
    <w:rPr>
      <w:rFonts w:ascii="Symbol" w:hAnsi="Symbol"/>
    </w:rPr>
  </w:style>
  <w:style w:type="character" w:customStyle="1" w:styleId="WW8Num169z0">
    <w:name w:val="WW8Num169z0"/>
    <w:rsid w:val="00E80728"/>
    <w:rPr>
      <w:rFonts w:ascii="Symbol" w:hAnsi="Symbol"/>
    </w:rPr>
  </w:style>
  <w:style w:type="character" w:customStyle="1" w:styleId="WW8Num170z0">
    <w:name w:val="WW8Num170z0"/>
    <w:rsid w:val="00E80728"/>
    <w:rPr>
      <w:rFonts w:ascii="Symbol" w:hAnsi="Symbol"/>
    </w:rPr>
  </w:style>
  <w:style w:type="character" w:customStyle="1" w:styleId="WW8Num174z0">
    <w:name w:val="WW8Num174z0"/>
    <w:rsid w:val="00E80728"/>
    <w:rPr>
      <w:rFonts w:ascii="Symbol" w:hAnsi="Symbol"/>
    </w:rPr>
  </w:style>
  <w:style w:type="character" w:customStyle="1" w:styleId="WW8Num177z0">
    <w:name w:val="WW8Num177z0"/>
    <w:rsid w:val="00E80728"/>
    <w:rPr>
      <w:rFonts w:ascii="Symbol" w:hAnsi="Symbol"/>
    </w:rPr>
  </w:style>
  <w:style w:type="character" w:customStyle="1" w:styleId="WW8Num178z0">
    <w:name w:val="WW8Num178z0"/>
    <w:rsid w:val="00E80728"/>
    <w:rPr>
      <w:rFonts w:ascii="Symbol" w:hAnsi="Symbol"/>
    </w:rPr>
  </w:style>
  <w:style w:type="character" w:customStyle="1" w:styleId="WW8Num182z0">
    <w:name w:val="WW8Num182z0"/>
    <w:rsid w:val="00E80728"/>
    <w:rPr>
      <w:rFonts w:ascii="Symbol" w:hAnsi="Symbol"/>
    </w:rPr>
  </w:style>
  <w:style w:type="character" w:customStyle="1" w:styleId="WW8Num37z0">
    <w:name w:val="WW8Num37z0"/>
    <w:rsid w:val="00E80728"/>
    <w:rPr>
      <w:rFonts w:ascii="Wingdings" w:hAnsi="Wingdings"/>
    </w:rPr>
  </w:style>
  <w:style w:type="character" w:customStyle="1" w:styleId="WW8Num38z0">
    <w:name w:val="WW8Num38z0"/>
    <w:rsid w:val="00E80728"/>
    <w:rPr>
      <w:rFonts w:ascii="Wingdings" w:hAnsi="Wingdings"/>
    </w:rPr>
  </w:style>
  <w:style w:type="character" w:customStyle="1" w:styleId="WW8Num40z0">
    <w:name w:val="WW8Num40z0"/>
    <w:rsid w:val="00E80728"/>
    <w:rPr>
      <w:rFonts w:ascii="Wingdings" w:hAnsi="Wingdings"/>
    </w:rPr>
  </w:style>
  <w:style w:type="character" w:customStyle="1" w:styleId="WW8Num41z0">
    <w:name w:val="WW8Num41z0"/>
    <w:rsid w:val="00E80728"/>
    <w:rPr>
      <w:rFonts w:ascii="Wingdings" w:hAnsi="Wingdings"/>
    </w:rPr>
  </w:style>
  <w:style w:type="character" w:customStyle="1" w:styleId="WW8Num43z0">
    <w:name w:val="WW8Num43z0"/>
    <w:rsid w:val="00E80728"/>
    <w:rPr>
      <w:rFonts w:ascii="Wingdings" w:hAnsi="Wingdings"/>
    </w:rPr>
  </w:style>
  <w:style w:type="character" w:customStyle="1" w:styleId="WW8Num20z1">
    <w:name w:val="WW8Num20z1"/>
    <w:rsid w:val="00E80728"/>
    <w:rPr>
      <w:rFonts w:ascii="Courier New" w:hAnsi="Courier New"/>
    </w:rPr>
  </w:style>
  <w:style w:type="character" w:customStyle="1" w:styleId="WW8Num20z3">
    <w:name w:val="WW8Num20z3"/>
    <w:rsid w:val="00E80728"/>
    <w:rPr>
      <w:rFonts w:ascii="Symbol" w:hAnsi="Symbol"/>
    </w:rPr>
  </w:style>
  <w:style w:type="character" w:customStyle="1" w:styleId="WW8Num26z3">
    <w:name w:val="WW8Num26z3"/>
    <w:rsid w:val="00E80728"/>
    <w:rPr>
      <w:rFonts w:ascii="Symbol" w:hAnsi="Symbol"/>
    </w:rPr>
  </w:style>
  <w:style w:type="character" w:customStyle="1" w:styleId="WW8Num33z0">
    <w:name w:val="WW8Num33z0"/>
    <w:rsid w:val="00E80728"/>
    <w:rPr>
      <w:rFonts w:ascii="Wingdings" w:hAnsi="Wingdings"/>
    </w:rPr>
  </w:style>
  <w:style w:type="character" w:customStyle="1" w:styleId="WW8Num33z3">
    <w:name w:val="WW8Num33z3"/>
    <w:rsid w:val="00E80728"/>
    <w:rPr>
      <w:rFonts w:ascii="Symbol" w:hAnsi="Symbol"/>
    </w:rPr>
  </w:style>
  <w:style w:type="character" w:customStyle="1" w:styleId="WW8Num33z4">
    <w:name w:val="WW8Num33z4"/>
    <w:rsid w:val="00E80728"/>
    <w:rPr>
      <w:rFonts w:ascii="Courier New" w:hAnsi="Courier New"/>
    </w:rPr>
  </w:style>
  <w:style w:type="character" w:customStyle="1" w:styleId="WW8Num34z0">
    <w:name w:val="WW8Num34z0"/>
    <w:rsid w:val="00E80728"/>
    <w:rPr>
      <w:rFonts w:ascii="Wingdings" w:hAnsi="Wingdings"/>
    </w:rPr>
  </w:style>
  <w:style w:type="character" w:customStyle="1" w:styleId="WW8Num34z1">
    <w:name w:val="WW8Num34z1"/>
    <w:rsid w:val="00E80728"/>
    <w:rPr>
      <w:rFonts w:ascii="Courier New" w:hAnsi="Courier New"/>
    </w:rPr>
  </w:style>
  <w:style w:type="character" w:customStyle="1" w:styleId="WW8Num34z3">
    <w:name w:val="WW8Num34z3"/>
    <w:rsid w:val="00E80728"/>
    <w:rPr>
      <w:rFonts w:ascii="Symbol" w:hAnsi="Symbol"/>
    </w:rPr>
  </w:style>
  <w:style w:type="character" w:customStyle="1" w:styleId="WW8Num35z0">
    <w:name w:val="WW8Num35z0"/>
    <w:rsid w:val="00E80728"/>
    <w:rPr>
      <w:rFonts w:ascii="Wingdings" w:hAnsi="Wingdings"/>
    </w:rPr>
  </w:style>
  <w:style w:type="character" w:customStyle="1" w:styleId="WW8Num35z1">
    <w:name w:val="WW8Num35z1"/>
    <w:rsid w:val="00E80728"/>
    <w:rPr>
      <w:rFonts w:ascii="Courier New" w:hAnsi="Courier New"/>
    </w:rPr>
  </w:style>
  <w:style w:type="character" w:customStyle="1" w:styleId="WW8Num35z3">
    <w:name w:val="WW8Num35z3"/>
    <w:rsid w:val="00E80728"/>
    <w:rPr>
      <w:rFonts w:ascii="Symbol" w:hAnsi="Symbol"/>
    </w:rPr>
  </w:style>
  <w:style w:type="character" w:customStyle="1" w:styleId="WW8Num36z1">
    <w:name w:val="WW8Num36z1"/>
    <w:rsid w:val="00E80728"/>
    <w:rPr>
      <w:rFonts w:ascii="Courier New" w:hAnsi="Courier New"/>
    </w:rPr>
  </w:style>
  <w:style w:type="character" w:customStyle="1" w:styleId="WW8Num36z3">
    <w:name w:val="WW8Num36z3"/>
    <w:rsid w:val="00E80728"/>
    <w:rPr>
      <w:rFonts w:ascii="Symbol" w:hAnsi="Symbol"/>
    </w:rPr>
  </w:style>
  <w:style w:type="character" w:customStyle="1" w:styleId="WW8Num37z1">
    <w:name w:val="WW8Num37z1"/>
    <w:rsid w:val="00E80728"/>
    <w:rPr>
      <w:rFonts w:ascii="Courier New" w:hAnsi="Courier New"/>
    </w:rPr>
  </w:style>
  <w:style w:type="character" w:customStyle="1" w:styleId="WW8Num37z3">
    <w:name w:val="WW8Num37z3"/>
    <w:rsid w:val="00E80728"/>
    <w:rPr>
      <w:rFonts w:ascii="Symbol" w:hAnsi="Symbol"/>
    </w:rPr>
  </w:style>
  <w:style w:type="character" w:customStyle="1" w:styleId="WW8Num39z1">
    <w:name w:val="WW8Num39z1"/>
    <w:rsid w:val="00E80728"/>
    <w:rPr>
      <w:rFonts w:ascii="Times New Roman" w:hAnsi="Times New Roman"/>
    </w:rPr>
  </w:style>
  <w:style w:type="character" w:customStyle="1" w:styleId="WW8Num39z3">
    <w:name w:val="WW8Num39z3"/>
    <w:rsid w:val="00E80728"/>
    <w:rPr>
      <w:rFonts w:ascii="Symbol" w:hAnsi="Symbol"/>
    </w:rPr>
  </w:style>
  <w:style w:type="character" w:customStyle="1" w:styleId="WW8Num39z4">
    <w:name w:val="WW8Num39z4"/>
    <w:rsid w:val="00E80728"/>
    <w:rPr>
      <w:rFonts w:ascii="Courier New" w:hAnsi="Courier New"/>
    </w:rPr>
  </w:style>
  <w:style w:type="character" w:customStyle="1" w:styleId="WW8Num42z1">
    <w:name w:val="WW8Num42z1"/>
    <w:rsid w:val="00E80728"/>
    <w:rPr>
      <w:rFonts w:ascii="Courier New" w:hAnsi="Courier New"/>
    </w:rPr>
  </w:style>
  <w:style w:type="character" w:customStyle="1" w:styleId="WW8Num42z3">
    <w:name w:val="WW8Num42z3"/>
    <w:rsid w:val="00E80728"/>
    <w:rPr>
      <w:rFonts w:ascii="Symbol" w:hAnsi="Symbol"/>
    </w:rPr>
  </w:style>
  <w:style w:type="character" w:customStyle="1" w:styleId="WW8Num45z0">
    <w:name w:val="WW8Num45z0"/>
    <w:rsid w:val="00E80728"/>
    <w:rPr>
      <w:rFonts w:ascii="Wingdings" w:hAnsi="Wingdings"/>
    </w:rPr>
  </w:style>
  <w:style w:type="character" w:customStyle="1" w:styleId="WW8Num45z1">
    <w:name w:val="WW8Num45z1"/>
    <w:rsid w:val="00E80728"/>
    <w:rPr>
      <w:rFonts w:ascii="Courier New" w:hAnsi="Courier New"/>
    </w:rPr>
  </w:style>
  <w:style w:type="character" w:customStyle="1" w:styleId="WW8Num45z3">
    <w:name w:val="WW8Num45z3"/>
    <w:rsid w:val="00E80728"/>
    <w:rPr>
      <w:rFonts w:ascii="Symbol" w:hAnsi="Symbol"/>
    </w:rPr>
  </w:style>
  <w:style w:type="character" w:customStyle="1" w:styleId="WW8Num46z0">
    <w:name w:val="WW8Num46z0"/>
    <w:rsid w:val="00E80728"/>
    <w:rPr>
      <w:rFonts w:ascii="Wingdings" w:hAnsi="Wingdings"/>
    </w:rPr>
  </w:style>
  <w:style w:type="character" w:customStyle="1" w:styleId="WW8Num46z1">
    <w:name w:val="WW8Num46z1"/>
    <w:rsid w:val="00E80728"/>
    <w:rPr>
      <w:rFonts w:ascii="Courier New" w:hAnsi="Courier New"/>
    </w:rPr>
  </w:style>
  <w:style w:type="character" w:customStyle="1" w:styleId="WW8Num46z3">
    <w:name w:val="WW8Num46z3"/>
    <w:rsid w:val="00E80728"/>
    <w:rPr>
      <w:rFonts w:ascii="Symbol" w:hAnsi="Symbol"/>
    </w:rPr>
  </w:style>
  <w:style w:type="character" w:customStyle="1" w:styleId="WW8Num48z0">
    <w:name w:val="WW8Num48z0"/>
    <w:rsid w:val="00E80728"/>
    <w:rPr>
      <w:rFonts w:ascii="Wingdings" w:hAnsi="Wingdings"/>
    </w:rPr>
  </w:style>
  <w:style w:type="character" w:customStyle="1" w:styleId="WW8Num48z1">
    <w:name w:val="WW8Num48z1"/>
    <w:rsid w:val="00E80728"/>
    <w:rPr>
      <w:rFonts w:ascii="Courier New" w:hAnsi="Courier New"/>
    </w:rPr>
  </w:style>
  <w:style w:type="character" w:customStyle="1" w:styleId="WW8Num48z3">
    <w:name w:val="WW8Num48z3"/>
    <w:rsid w:val="00E80728"/>
    <w:rPr>
      <w:rFonts w:ascii="Symbol" w:hAnsi="Symbol"/>
    </w:rPr>
  </w:style>
  <w:style w:type="character" w:customStyle="1" w:styleId="WW8Num49z0">
    <w:name w:val="WW8Num49z0"/>
    <w:rsid w:val="00E80728"/>
    <w:rPr>
      <w:rFonts w:ascii="Wingdings" w:hAnsi="Wingdings"/>
    </w:rPr>
  </w:style>
  <w:style w:type="character" w:customStyle="1" w:styleId="WW8Num49z1">
    <w:name w:val="WW8Num49z1"/>
    <w:rsid w:val="00E80728"/>
    <w:rPr>
      <w:rFonts w:ascii="Courier New" w:hAnsi="Courier New"/>
    </w:rPr>
  </w:style>
  <w:style w:type="character" w:customStyle="1" w:styleId="WW8Num49z3">
    <w:name w:val="WW8Num49z3"/>
    <w:rsid w:val="00E80728"/>
    <w:rPr>
      <w:rFonts w:ascii="Symbol" w:hAnsi="Symbol"/>
    </w:rPr>
  </w:style>
  <w:style w:type="character" w:customStyle="1" w:styleId="WW8Num50z1">
    <w:name w:val="WW8Num50z1"/>
    <w:rsid w:val="00E80728"/>
    <w:rPr>
      <w:rFonts w:ascii="Courier New" w:hAnsi="Courier New"/>
    </w:rPr>
  </w:style>
  <w:style w:type="character" w:customStyle="1" w:styleId="WW8Num50z3">
    <w:name w:val="WW8Num50z3"/>
    <w:rsid w:val="00E80728"/>
    <w:rPr>
      <w:rFonts w:ascii="Symbol" w:hAnsi="Symbol"/>
    </w:rPr>
  </w:style>
  <w:style w:type="character" w:customStyle="1" w:styleId="WW8Num51z1">
    <w:name w:val="WW8Num51z1"/>
    <w:rsid w:val="00E80728"/>
    <w:rPr>
      <w:rFonts w:ascii="Courier New" w:hAnsi="Courier New"/>
    </w:rPr>
  </w:style>
  <w:style w:type="character" w:customStyle="1" w:styleId="WW8Num51z3">
    <w:name w:val="WW8Num51z3"/>
    <w:rsid w:val="00E80728"/>
    <w:rPr>
      <w:rFonts w:ascii="Symbol" w:hAnsi="Symbol"/>
    </w:rPr>
  </w:style>
  <w:style w:type="character" w:customStyle="1" w:styleId="WW-">
    <w:name w:val="WW-Основной шрифт абзаца"/>
    <w:rsid w:val="00E80728"/>
  </w:style>
  <w:style w:type="character" w:customStyle="1" w:styleId="FontStyle1600">
    <w:name w:val="Font Style160"/>
    <w:rsid w:val="00E80728"/>
    <w:rPr>
      <w:rFonts w:ascii="Bookman Old Style" w:hAnsi="Bookman Old Style"/>
      <w:sz w:val="18"/>
    </w:rPr>
  </w:style>
  <w:style w:type="character" w:customStyle="1" w:styleId="FontStyle116">
    <w:name w:val="Font Style116"/>
    <w:rsid w:val="00E80728"/>
    <w:rPr>
      <w:rFonts w:ascii="Bookman Old Style" w:hAnsi="Bookman Old Style"/>
      <w:sz w:val="18"/>
    </w:rPr>
  </w:style>
  <w:style w:type="character" w:customStyle="1" w:styleId="FontStyle131">
    <w:name w:val="Font Style131"/>
    <w:rsid w:val="00E80728"/>
    <w:rPr>
      <w:rFonts w:ascii="Arial" w:hAnsi="Arial"/>
      <w:b/>
      <w:sz w:val="16"/>
    </w:rPr>
  </w:style>
  <w:style w:type="character" w:customStyle="1" w:styleId="FontStyle221">
    <w:name w:val="Font Style221"/>
    <w:rsid w:val="00E80728"/>
    <w:rPr>
      <w:rFonts w:ascii="Times New Roman" w:hAnsi="Times New Roman"/>
      <w:sz w:val="20"/>
    </w:rPr>
  </w:style>
  <w:style w:type="paragraph" w:customStyle="1" w:styleId="3ffc">
    <w:name w:val="Заголовок оглавления3"/>
    <w:basedOn w:val="11"/>
    <w:next w:val="a3"/>
    <w:rsid w:val="00E807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paragraph" w:customStyle="1" w:styleId="10d">
    <w:name w:val="Оглавление 10"/>
    <w:basedOn w:val="aff4"/>
    <w:rsid w:val="00E80728"/>
    <w:pPr>
      <w:tabs>
        <w:tab w:val="right" w:leader="dot" w:pos="9637"/>
      </w:tabs>
      <w:spacing w:after="200" w:line="276" w:lineRule="auto"/>
      <w:ind w:left="2547"/>
    </w:pPr>
    <w:rPr>
      <w:rFonts w:ascii="Calibri" w:hAnsi="Calibri"/>
      <w:sz w:val="22"/>
      <w:szCs w:val="22"/>
    </w:rPr>
  </w:style>
  <w:style w:type="paragraph" w:customStyle="1" w:styleId="afffffffffff9">
    <w:name w:val="Рисунок"/>
    <w:basedOn w:val="114"/>
    <w:rsid w:val="00E80728"/>
    <w:pPr>
      <w:keepNext w:val="0"/>
      <w:suppressLineNumbers/>
      <w:spacing w:before="120" w:line="276" w:lineRule="auto"/>
    </w:pPr>
    <w:rPr>
      <w:rFonts w:ascii="Calibri" w:eastAsia="Times New Roman" w:hAnsi="Calibri"/>
      <w:i/>
      <w:iCs/>
      <w:sz w:val="24"/>
      <w:szCs w:val="24"/>
    </w:rPr>
  </w:style>
  <w:style w:type="paragraph" w:customStyle="1" w:styleId="summary">
    <w:name w:val="summary"/>
    <w:basedOn w:val="a3"/>
    <w:rsid w:val="00E80728"/>
    <w:pPr>
      <w:spacing w:before="100" w:beforeAutospacing="1" w:after="100" w:afterAutospacing="1"/>
    </w:pPr>
  </w:style>
  <w:style w:type="character" w:customStyle="1" w:styleId="31f">
    <w:name w:val="Основной текст + Полужирный31"/>
    <w:rsid w:val="00E80728"/>
    <w:rPr>
      <w:rFonts w:ascii="Microsoft Sans Serif" w:hAnsi="Microsoft Sans Serif"/>
      <w:b/>
      <w:spacing w:val="10"/>
      <w:sz w:val="26"/>
    </w:rPr>
  </w:style>
  <w:style w:type="character" w:customStyle="1" w:styleId="303">
    <w:name w:val="Основной текст + Полужирный30"/>
    <w:rsid w:val="00E80728"/>
    <w:rPr>
      <w:rFonts w:ascii="Microsoft Sans Serif" w:hAnsi="Microsoft Sans Serif"/>
      <w:b/>
      <w:spacing w:val="10"/>
      <w:sz w:val="26"/>
    </w:rPr>
  </w:style>
  <w:style w:type="character" w:customStyle="1" w:styleId="294">
    <w:name w:val="Основной текст + Полужирный29"/>
    <w:rsid w:val="00E80728"/>
    <w:rPr>
      <w:rFonts w:ascii="Microsoft Sans Serif" w:hAnsi="Microsoft Sans Serif"/>
      <w:b/>
      <w:spacing w:val="10"/>
      <w:sz w:val="26"/>
    </w:rPr>
  </w:style>
  <w:style w:type="character" w:customStyle="1" w:styleId="282">
    <w:name w:val="Основной текст + Полужирный28"/>
    <w:rsid w:val="00E80728"/>
    <w:rPr>
      <w:rFonts w:ascii="Microsoft Sans Serif" w:hAnsi="Microsoft Sans Serif"/>
      <w:b/>
      <w:spacing w:val="10"/>
      <w:sz w:val="26"/>
    </w:rPr>
  </w:style>
  <w:style w:type="character" w:customStyle="1" w:styleId="274">
    <w:name w:val="Основной текст + Полужирный27"/>
    <w:rsid w:val="00E80728"/>
    <w:rPr>
      <w:rFonts w:ascii="Microsoft Sans Serif" w:hAnsi="Microsoft Sans Serif"/>
      <w:b/>
      <w:spacing w:val="10"/>
      <w:sz w:val="26"/>
    </w:rPr>
  </w:style>
  <w:style w:type="character" w:customStyle="1" w:styleId="12pt21">
    <w:name w:val="Основной текст + 12 pt21"/>
    <w:aliases w:val="Курсив31,Интервал 1 pt37"/>
    <w:rsid w:val="00E80728"/>
    <w:rPr>
      <w:rFonts w:ascii="Microsoft Sans Serif" w:hAnsi="Microsoft Sans Serif"/>
      <w:i/>
      <w:spacing w:val="30"/>
      <w:sz w:val="24"/>
    </w:rPr>
  </w:style>
  <w:style w:type="character" w:customStyle="1" w:styleId="12pt20">
    <w:name w:val="Основной текст + 12 pt20"/>
    <w:aliases w:val="Курсив30,Интервал 1 pt36"/>
    <w:rsid w:val="00E80728"/>
    <w:rPr>
      <w:rFonts w:ascii="Microsoft Sans Serif" w:hAnsi="Microsoft Sans Serif"/>
      <w:i/>
      <w:spacing w:val="30"/>
      <w:sz w:val="24"/>
    </w:rPr>
  </w:style>
  <w:style w:type="character" w:customStyle="1" w:styleId="12pt19">
    <w:name w:val="Основной текст + 12 pt19"/>
    <w:aliases w:val="Курсив29,Интервал 1 pt35"/>
    <w:rsid w:val="00E80728"/>
    <w:rPr>
      <w:rFonts w:ascii="Microsoft Sans Serif" w:hAnsi="Microsoft Sans Serif"/>
      <w:i/>
      <w:spacing w:val="30"/>
      <w:sz w:val="24"/>
    </w:rPr>
  </w:style>
  <w:style w:type="character" w:customStyle="1" w:styleId="6f4">
    <w:name w:val="Заголовок №6_"/>
    <w:link w:val="6f5"/>
    <w:locked/>
    <w:rsid w:val="00E80728"/>
    <w:rPr>
      <w:rFonts w:ascii="Microsoft Sans Serif" w:hAnsi="Microsoft Sans Serif"/>
      <w:b/>
      <w:spacing w:val="10"/>
      <w:sz w:val="26"/>
      <w:shd w:val="clear" w:color="auto" w:fill="FFFFFF"/>
    </w:rPr>
  </w:style>
  <w:style w:type="paragraph" w:customStyle="1" w:styleId="6f5">
    <w:name w:val="Заголовок №6"/>
    <w:basedOn w:val="a3"/>
    <w:link w:val="6f4"/>
    <w:rsid w:val="00E80728"/>
    <w:pPr>
      <w:shd w:val="clear" w:color="auto" w:fill="FFFFFF"/>
      <w:spacing w:before="120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3"/>
    <w:rsid w:val="00E80728"/>
    <w:pPr>
      <w:shd w:val="clear" w:color="auto" w:fill="FFFFFF"/>
      <w:spacing w:line="293" w:lineRule="exact"/>
      <w:jc w:val="right"/>
    </w:pPr>
    <w:rPr>
      <w:rFonts w:eastAsia="Arial Unicode MS"/>
      <w:sz w:val="22"/>
      <w:szCs w:val="22"/>
    </w:rPr>
  </w:style>
  <w:style w:type="character" w:customStyle="1" w:styleId="12pt18">
    <w:name w:val="Основной текст + 12 pt18"/>
    <w:aliases w:val="Курсив28,Интервал 1 pt34"/>
    <w:rsid w:val="00E80728"/>
    <w:rPr>
      <w:rFonts w:ascii="Microsoft Sans Serif" w:hAnsi="Microsoft Sans Serif"/>
      <w:i/>
      <w:spacing w:val="30"/>
      <w:sz w:val="24"/>
    </w:rPr>
  </w:style>
  <w:style w:type="character" w:customStyle="1" w:styleId="12pt17">
    <w:name w:val="Основной текст + 12 pt17"/>
    <w:aliases w:val="Курсив27,Интервал 1 pt33"/>
    <w:rsid w:val="00E80728"/>
    <w:rPr>
      <w:rFonts w:ascii="Microsoft Sans Serif" w:hAnsi="Microsoft Sans Serif"/>
      <w:i/>
      <w:spacing w:val="30"/>
      <w:sz w:val="24"/>
    </w:rPr>
  </w:style>
  <w:style w:type="character" w:customStyle="1" w:styleId="266">
    <w:name w:val="Основной текст + Полужирный26"/>
    <w:rsid w:val="00E80728"/>
    <w:rPr>
      <w:rFonts w:ascii="Microsoft Sans Serif" w:hAnsi="Microsoft Sans Serif"/>
      <w:b/>
      <w:spacing w:val="10"/>
      <w:sz w:val="26"/>
    </w:rPr>
  </w:style>
  <w:style w:type="character" w:customStyle="1" w:styleId="25c">
    <w:name w:val="Основной текст + Полужирный25"/>
    <w:rsid w:val="00E80728"/>
    <w:rPr>
      <w:rFonts w:ascii="Microsoft Sans Serif" w:hAnsi="Microsoft Sans Serif"/>
      <w:b/>
      <w:spacing w:val="10"/>
      <w:sz w:val="26"/>
    </w:rPr>
  </w:style>
  <w:style w:type="character" w:customStyle="1" w:styleId="247">
    <w:name w:val="Основной текст + Полужирный24"/>
    <w:rsid w:val="00E80728"/>
    <w:rPr>
      <w:rFonts w:ascii="Microsoft Sans Serif" w:hAnsi="Microsoft Sans Serif"/>
      <w:b/>
      <w:spacing w:val="10"/>
      <w:sz w:val="26"/>
    </w:rPr>
  </w:style>
  <w:style w:type="character" w:customStyle="1" w:styleId="12pt16">
    <w:name w:val="Основной текст + 12 pt16"/>
    <w:aliases w:val="Курсив26,Интервал 1 pt32"/>
    <w:rsid w:val="00E80728"/>
    <w:rPr>
      <w:rFonts w:ascii="Microsoft Sans Serif" w:hAnsi="Microsoft Sans Serif"/>
      <w:i/>
      <w:spacing w:val="30"/>
      <w:sz w:val="24"/>
    </w:rPr>
  </w:style>
  <w:style w:type="character" w:customStyle="1" w:styleId="23c">
    <w:name w:val="Основной текст + Полужирный23"/>
    <w:rsid w:val="00E80728"/>
    <w:rPr>
      <w:rFonts w:ascii="Microsoft Sans Serif" w:hAnsi="Microsoft Sans Serif"/>
      <w:b/>
      <w:spacing w:val="10"/>
      <w:sz w:val="26"/>
    </w:rPr>
  </w:style>
  <w:style w:type="character" w:customStyle="1" w:styleId="22f0">
    <w:name w:val="Основной текст + Полужирный22"/>
    <w:rsid w:val="00E80728"/>
    <w:rPr>
      <w:rFonts w:ascii="Microsoft Sans Serif" w:hAnsi="Microsoft Sans Serif"/>
      <w:b/>
      <w:spacing w:val="10"/>
      <w:sz w:val="26"/>
    </w:rPr>
  </w:style>
  <w:style w:type="character" w:customStyle="1" w:styleId="21ff0">
    <w:name w:val="Основной текст + Полужирный21"/>
    <w:rsid w:val="00E80728"/>
    <w:rPr>
      <w:rFonts w:ascii="Microsoft Sans Serif" w:hAnsi="Microsoft Sans Serif"/>
      <w:b/>
      <w:spacing w:val="10"/>
      <w:sz w:val="26"/>
    </w:rPr>
  </w:style>
  <w:style w:type="character" w:customStyle="1" w:styleId="20a">
    <w:name w:val="Основной текст + Полужирный20"/>
    <w:rsid w:val="00E80728"/>
    <w:rPr>
      <w:rFonts w:ascii="Microsoft Sans Serif" w:hAnsi="Microsoft Sans Serif"/>
      <w:b/>
      <w:spacing w:val="10"/>
      <w:sz w:val="26"/>
    </w:rPr>
  </w:style>
  <w:style w:type="character" w:customStyle="1" w:styleId="4pt">
    <w:name w:val="Основной текст + Интервал 4 pt"/>
    <w:rsid w:val="00E80728"/>
    <w:rPr>
      <w:rFonts w:ascii="Microsoft Sans Serif" w:hAnsi="Microsoft Sans Serif"/>
      <w:spacing w:val="80"/>
      <w:sz w:val="26"/>
    </w:rPr>
  </w:style>
  <w:style w:type="character" w:customStyle="1" w:styleId="19a">
    <w:name w:val="Основной текст + Полужирный19"/>
    <w:rsid w:val="00E80728"/>
    <w:rPr>
      <w:rFonts w:ascii="Microsoft Sans Serif" w:hAnsi="Microsoft Sans Serif"/>
      <w:b/>
      <w:spacing w:val="10"/>
      <w:sz w:val="26"/>
    </w:rPr>
  </w:style>
  <w:style w:type="character" w:customStyle="1" w:styleId="189">
    <w:name w:val="Основной текст + Полужирный18"/>
    <w:rsid w:val="00E80728"/>
    <w:rPr>
      <w:rFonts w:ascii="Microsoft Sans Serif" w:hAnsi="Microsoft Sans Serif"/>
      <w:b/>
      <w:spacing w:val="10"/>
      <w:sz w:val="26"/>
    </w:rPr>
  </w:style>
  <w:style w:type="character" w:customStyle="1" w:styleId="17a">
    <w:name w:val="Основной текст + Полужирный17"/>
    <w:rsid w:val="00E80728"/>
    <w:rPr>
      <w:rFonts w:ascii="Microsoft Sans Serif" w:hAnsi="Microsoft Sans Serif"/>
      <w:b/>
      <w:spacing w:val="10"/>
      <w:sz w:val="26"/>
    </w:rPr>
  </w:style>
  <w:style w:type="character" w:customStyle="1" w:styleId="12pt14">
    <w:name w:val="Основной текст + 12 pt14"/>
    <w:aliases w:val="Курсив24,Интервал 1 pt30"/>
    <w:rsid w:val="00E80728"/>
    <w:rPr>
      <w:rFonts w:ascii="Microsoft Sans Serif" w:hAnsi="Microsoft Sans Serif"/>
      <w:i/>
      <w:spacing w:val="30"/>
      <w:sz w:val="24"/>
    </w:rPr>
  </w:style>
  <w:style w:type="character" w:customStyle="1" w:styleId="16a">
    <w:name w:val="Основной текст + Полужирный16"/>
    <w:rsid w:val="00E80728"/>
    <w:rPr>
      <w:rFonts w:ascii="Microsoft Sans Serif" w:hAnsi="Microsoft Sans Serif"/>
      <w:b/>
      <w:spacing w:val="10"/>
      <w:sz w:val="26"/>
    </w:rPr>
  </w:style>
  <w:style w:type="character" w:customStyle="1" w:styleId="17b">
    <w:name w:val="Основной текст (17)_"/>
    <w:link w:val="17c"/>
    <w:locked/>
    <w:rsid w:val="00E80728"/>
    <w:rPr>
      <w:i/>
      <w:spacing w:val="20"/>
      <w:sz w:val="26"/>
      <w:shd w:val="clear" w:color="auto" w:fill="FFFFFF"/>
      <w:lang w:val="en-US"/>
    </w:rPr>
  </w:style>
  <w:style w:type="paragraph" w:customStyle="1" w:styleId="17c">
    <w:name w:val="Основной текст (17)"/>
    <w:basedOn w:val="a3"/>
    <w:link w:val="17b"/>
    <w:rsid w:val="00E80728"/>
    <w:pPr>
      <w:shd w:val="clear" w:color="auto" w:fill="FFFFFF"/>
      <w:spacing w:before="6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rsid w:val="00E80728"/>
    <w:rPr>
      <w:rFonts w:ascii="Microsoft Sans Serif" w:eastAsia="SimSun" w:hAnsi="Microsoft Sans Serif"/>
      <w:spacing w:val="130"/>
      <w:sz w:val="27"/>
      <w:u w:val="none"/>
      <w:lang w:val="ru-RU" w:eastAsia="zh-CN"/>
    </w:rPr>
  </w:style>
  <w:style w:type="paragraph" w:customStyle="1" w:styleId="1fffffff5">
    <w:name w:val="Подпись к таблице1"/>
    <w:basedOn w:val="a3"/>
    <w:rsid w:val="00E80728"/>
    <w:pPr>
      <w:shd w:val="clear" w:color="auto" w:fill="FFFFFF"/>
      <w:spacing w:line="240" w:lineRule="atLeast"/>
    </w:pPr>
    <w:rPr>
      <w:rFonts w:ascii="Microsoft Sans Serif" w:hAnsi="Microsoft Sans Serif"/>
      <w:spacing w:val="10"/>
      <w:sz w:val="26"/>
      <w:szCs w:val="26"/>
      <w:shd w:val="clear" w:color="auto" w:fill="FFFFFF"/>
    </w:rPr>
  </w:style>
  <w:style w:type="character" w:customStyle="1" w:styleId="12pt13">
    <w:name w:val="Основной текст + 12 pt13"/>
    <w:aliases w:val="Курсив22,Интервал 1 pt28"/>
    <w:rsid w:val="00E80728"/>
    <w:rPr>
      <w:rFonts w:ascii="Microsoft Sans Serif" w:hAnsi="Microsoft Sans Serif"/>
      <w:i/>
      <w:spacing w:val="30"/>
      <w:sz w:val="24"/>
    </w:rPr>
  </w:style>
  <w:style w:type="character" w:customStyle="1" w:styleId="12pt12">
    <w:name w:val="Основной текст + 12 pt12"/>
    <w:aliases w:val="Курсив21,Интервал 1 pt27"/>
    <w:rsid w:val="00E80728"/>
    <w:rPr>
      <w:rFonts w:ascii="Microsoft Sans Serif" w:hAnsi="Microsoft Sans Serif"/>
      <w:i/>
      <w:spacing w:val="30"/>
      <w:sz w:val="24"/>
    </w:rPr>
  </w:style>
  <w:style w:type="character" w:customStyle="1" w:styleId="15a">
    <w:name w:val="Основной текст + Полужирный15"/>
    <w:rsid w:val="00E80728"/>
    <w:rPr>
      <w:rFonts w:ascii="Microsoft Sans Serif" w:hAnsi="Microsoft Sans Serif"/>
      <w:b/>
      <w:spacing w:val="10"/>
      <w:sz w:val="26"/>
    </w:rPr>
  </w:style>
  <w:style w:type="character" w:customStyle="1" w:styleId="2ffffa">
    <w:name w:val="Основной текст + Полужирный2"/>
    <w:rsid w:val="00E80728"/>
    <w:rPr>
      <w:rFonts w:ascii="Microsoft Sans Serif" w:hAnsi="Microsoft Sans Serif"/>
      <w:b/>
      <w:spacing w:val="10"/>
      <w:sz w:val="26"/>
    </w:rPr>
  </w:style>
  <w:style w:type="character" w:customStyle="1" w:styleId="12pt5">
    <w:name w:val="Основной текст + 12 pt5"/>
    <w:aliases w:val="Курсив5,Интервал 1 pt5"/>
    <w:rsid w:val="00E80728"/>
    <w:rPr>
      <w:rFonts w:ascii="Microsoft Sans Serif" w:hAnsi="Microsoft Sans Serif"/>
      <w:i/>
      <w:spacing w:val="30"/>
      <w:sz w:val="24"/>
    </w:rPr>
  </w:style>
  <w:style w:type="character" w:customStyle="1" w:styleId="afffffffffffa">
    <w:name w:val="Подпись к картинке_"/>
    <w:link w:val="afffffffffffb"/>
    <w:locked/>
    <w:rsid w:val="00E80728"/>
    <w:rPr>
      <w:rFonts w:ascii="Microsoft Sans Serif" w:hAnsi="Microsoft Sans Serif"/>
      <w:b/>
      <w:spacing w:val="10"/>
      <w:sz w:val="26"/>
      <w:shd w:val="clear" w:color="auto" w:fill="FFFFFF"/>
    </w:rPr>
  </w:style>
  <w:style w:type="paragraph" w:customStyle="1" w:styleId="afffffffffffb">
    <w:name w:val="Подпись к картинке"/>
    <w:basedOn w:val="a3"/>
    <w:link w:val="afffffffffffa"/>
    <w:rsid w:val="00E80728"/>
    <w:pPr>
      <w:shd w:val="clear" w:color="auto" w:fill="FFFFFF"/>
      <w:spacing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
    <w:rsid w:val="00E80728"/>
    <w:rPr>
      <w:rFonts w:ascii="Microsoft Sans Serif" w:hAnsi="Microsoft Sans Serif"/>
      <w:i/>
      <w:spacing w:val="30"/>
      <w:sz w:val="24"/>
    </w:rPr>
  </w:style>
  <w:style w:type="character" w:customStyle="1" w:styleId="afffffffffffc">
    <w:name w:val="Колонтитул_"/>
    <w:link w:val="afffffffffffd"/>
    <w:locked/>
    <w:rsid w:val="00E80728"/>
    <w:rPr>
      <w:shd w:val="clear" w:color="auto" w:fill="FFFFFF"/>
    </w:rPr>
  </w:style>
  <w:style w:type="paragraph" w:customStyle="1" w:styleId="afffffffffffd">
    <w:name w:val="Колонтитул"/>
    <w:basedOn w:val="a3"/>
    <w:link w:val="afffffffffffc"/>
    <w:rsid w:val="00E80728"/>
    <w:pPr>
      <w:shd w:val="clear" w:color="auto" w:fill="FFFFFF"/>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rsid w:val="00E80728"/>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
    <w:rsid w:val="00E80728"/>
    <w:rPr>
      <w:rFonts w:ascii="Microsoft Sans Serif" w:hAnsi="Microsoft Sans Serif"/>
      <w:i/>
      <w:spacing w:val="30"/>
      <w:sz w:val="24"/>
    </w:rPr>
  </w:style>
  <w:style w:type="character" w:customStyle="1" w:styleId="12pt1">
    <w:name w:val="Основной текст + 12 pt1"/>
    <w:aliases w:val="Курсив1,Интервал 1 pt1"/>
    <w:rsid w:val="00E80728"/>
    <w:rPr>
      <w:rFonts w:ascii="Microsoft Sans Serif" w:hAnsi="Microsoft Sans Serif"/>
      <w:i/>
      <w:spacing w:val="30"/>
      <w:sz w:val="24"/>
    </w:rPr>
  </w:style>
  <w:style w:type="paragraph" w:customStyle="1" w:styleId="msonospacing0">
    <w:name w:val="msonospacing"/>
    <w:basedOn w:val="a3"/>
    <w:rsid w:val="00E80728"/>
    <w:pPr>
      <w:spacing w:before="100" w:beforeAutospacing="1" w:after="100" w:afterAutospacing="1"/>
    </w:pPr>
  </w:style>
  <w:style w:type="paragraph" w:customStyle="1" w:styleId="afffffffffffe">
    <w:name w:val="Стиль Обычный (веб)"/>
    <w:basedOn w:val="afff3"/>
    <w:rsid w:val="00E80728"/>
    <w:pPr>
      <w:spacing w:before="0" w:after="0" w:line="233" w:lineRule="auto"/>
      <w:jc w:val="both"/>
    </w:pPr>
    <w:rPr>
      <w:sz w:val="20"/>
      <w:szCs w:val="20"/>
      <w:lang w:bidi="ar-SA"/>
    </w:rPr>
  </w:style>
  <w:style w:type="character" w:customStyle="1" w:styleId="2ffffb">
    <w:name w:val="Основной текст (2) + Полужирный"/>
    <w:rsid w:val="00E80728"/>
    <w:rPr>
      <w:rFonts w:ascii="Times New Roman" w:hAnsi="Times New Roman"/>
      <w:b/>
      <w:sz w:val="19"/>
      <w:shd w:val="clear" w:color="auto" w:fill="FFFFFF"/>
    </w:rPr>
  </w:style>
  <w:style w:type="paragraph" w:customStyle="1" w:styleId="pic">
    <w:name w:val="pic"/>
    <w:basedOn w:val="a3"/>
    <w:rsid w:val="00E80728"/>
    <w:pPr>
      <w:ind w:firstLine="480"/>
    </w:pPr>
  </w:style>
  <w:style w:type="paragraph" w:customStyle="1" w:styleId="wysiwyg-text-align-center">
    <w:name w:val="wysiwyg-text-align-center"/>
    <w:basedOn w:val="a3"/>
    <w:rsid w:val="00E80728"/>
    <w:pPr>
      <w:spacing w:before="100" w:beforeAutospacing="1" w:after="100" w:afterAutospacing="1"/>
    </w:pPr>
  </w:style>
  <w:style w:type="paragraph" w:customStyle="1" w:styleId="wysiwyg-text-align-right">
    <w:name w:val="wysiwyg-text-align-right"/>
    <w:basedOn w:val="a3"/>
    <w:rsid w:val="00E80728"/>
    <w:pPr>
      <w:spacing w:before="100" w:beforeAutospacing="1" w:after="100" w:afterAutospacing="1"/>
    </w:pPr>
  </w:style>
  <w:style w:type="character" w:customStyle="1" w:styleId="keyword2">
    <w:name w:val="keyword2"/>
    <w:rsid w:val="00E80728"/>
  </w:style>
  <w:style w:type="character" w:customStyle="1" w:styleId="c8">
    <w:name w:val="c8"/>
    <w:rsid w:val="00E80728"/>
  </w:style>
  <w:style w:type="character" w:customStyle="1" w:styleId="FontStyle805">
    <w:name w:val="Font Style805"/>
    <w:rsid w:val="00E80728"/>
    <w:rPr>
      <w:rFonts w:ascii="Arial Narrow" w:hAnsi="Arial Narrow"/>
      <w:i/>
      <w:sz w:val="12"/>
    </w:rPr>
  </w:style>
  <w:style w:type="character" w:customStyle="1" w:styleId="FontStyle97">
    <w:name w:val="Font Style97"/>
    <w:rsid w:val="00E80728"/>
    <w:rPr>
      <w:rFonts w:ascii="Times New Roman" w:hAnsi="Times New Roman"/>
      <w:sz w:val="24"/>
    </w:rPr>
  </w:style>
  <w:style w:type="character" w:customStyle="1" w:styleId="FontStyle764">
    <w:name w:val="Font Style764"/>
    <w:rsid w:val="00E80728"/>
    <w:rPr>
      <w:rFonts w:ascii="Times New Roman" w:hAnsi="Times New Roman"/>
      <w:b/>
      <w:i/>
      <w:sz w:val="20"/>
    </w:rPr>
  </w:style>
  <w:style w:type="paragraph" w:customStyle="1" w:styleId="11fa">
    <w:name w:val="Загол11"/>
    <w:basedOn w:val="10e"/>
    <w:rsid w:val="00E80728"/>
    <w:rPr>
      <w:sz w:val="22"/>
      <w:szCs w:val="22"/>
    </w:rPr>
  </w:style>
  <w:style w:type="paragraph" w:customStyle="1" w:styleId="10e">
    <w:name w:val="Загол10"/>
    <w:basedOn w:val="9a"/>
    <w:rsid w:val="00E80728"/>
    <w:rPr>
      <w:caps/>
      <w:color w:val="auto"/>
      <w:sz w:val="20"/>
      <w:szCs w:val="20"/>
    </w:rPr>
  </w:style>
  <w:style w:type="paragraph" w:customStyle="1" w:styleId="9a">
    <w:name w:val="Загол9"/>
    <w:rsid w:val="00E80728"/>
    <w:pPr>
      <w:keepNext/>
      <w:autoSpaceDE w:val="0"/>
      <w:autoSpaceDN w:val="0"/>
      <w:adjustRightInd w:val="0"/>
      <w:spacing w:before="187" w:after="187" w:line="190" w:lineRule="atLeast"/>
      <w:jc w:val="center"/>
    </w:pPr>
    <w:rPr>
      <w:rFonts w:ascii="PragmaticaCTT" w:eastAsia="Times New Roman" w:hAnsi="PragmaticaCTT" w:cs="PragmaticaCTT"/>
      <w:b/>
      <w:bCs/>
      <w:color w:val="000000"/>
      <w:sz w:val="18"/>
      <w:szCs w:val="18"/>
      <w:lang w:eastAsia="ru-RU"/>
    </w:rPr>
  </w:style>
  <w:style w:type="paragraph" w:customStyle="1" w:styleId="13b">
    <w:name w:val="Обычный13"/>
    <w:rsid w:val="00E80728"/>
    <w:pPr>
      <w:widowControl w:val="0"/>
      <w:spacing w:after="0"/>
      <w:ind w:firstLine="460"/>
      <w:jc w:val="both"/>
    </w:pPr>
    <w:rPr>
      <w:rFonts w:ascii="Times New Roman" w:eastAsia="Times New Roman" w:hAnsi="Times New Roman" w:cs="Times New Roman"/>
      <w:sz w:val="18"/>
      <w:szCs w:val="20"/>
      <w:lang w:eastAsia="ru-RU"/>
    </w:rPr>
  </w:style>
  <w:style w:type="paragraph" w:customStyle="1" w:styleId="12f2">
    <w:name w:val="Основной текст12"/>
    <w:basedOn w:val="a3"/>
    <w:rsid w:val="00E80728"/>
    <w:pPr>
      <w:shd w:val="clear" w:color="auto" w:fill="FFFFFF"/>
      <w:spacing w:before="180" w:line="235" w:lineRule="exact"/>
      <w:jc w:val="both"/>
    </w:pPr>
    <w:rPr>
      <w:rFonts w:ascii="Arial" w:hAnsi="Arial"/>
      <w:sz w:val="19"/>
      <w:szCs w:val="20"/>
    </w:rPr>
  </w:style>
  <w:style w:type="paragraph" w:customStyle="1" w:styleId="2125">
    <w:name w:val="Заголовок 212"/>
    <w:basedOn w:val="a3"/>
    <w:next w:val="a3"/>
    <w:rsid w:val="00E80728"/>
    <w:pPr>
      <w:keepNext/>
      <w:widowControl w:val="0"/>
      <w:jc w:val="center"/>
    </w:pPr>
    <w:rPr>
      <w:b/>
      <w:sz w:val="26"/>
      <w:szCs w:val="20"/>
    </w:rPr>
  </w:style>
  <w:style w:type="paragraph" w:customStyle="1" w:styleId="22f1">
    <w:name w:val="Текст22"/>
    <w:basedOn w:val="a3"/>
    <w:rsid w:val="00E80728"/>
    <w:rPr>
      <w:rFonts w:ascii="Courier New" w:hAnsi="Courier New"/>
      <w:sz w:val="20"/>
      <w:szCs w:val="20"/>
    </w:rPr>
  </w:style>
  <w:style w:type="paragraph" w:customStyle="1" w:styleId="11fb">
    <w:name w:val="Верхний колонтитул11"/>
    <w:basedOn w:val="a3"/>
    <w:rsid w:val="00E80728"/>
    <w:pPr>
      <w:tabs>
        <w:tab w:val="center" w:pos="4153"/>
        <w:tab w:val="right" w:pos="8306"/>
      </w:tabs>
    </w:pPr>
    <w:rPr>
      <w:rFonts w:ascii="Arial" w:hAnsi="Arial"/>
      <w:szCs w:val="20"/>
    </w:rPr>
  </w:style>
  <w:style w:type="paragraph" w:customStyle="1" w:styleId="3115">
    <w:name w:val="Заголовок 311"/>
    <w:basedOn w:val="13b"/>
    <w:next w:val="13b"/>
    <w:rsid w:val="00E80728"/>
    <w:pPr>
      <w:keepNext/>
      <w:widowControl/>
      <w:tabs>
        <w:tab w:val="left" w:pos="3330"/>
      </w:tabs>
      <w:spacing w:line="240" w:lineRule="auto"/>
      <w:ind w:firstLine="0"/>
      <w:jc w:val="left"/>
      <w:outlineLvl w:val="2"/>
    </w:pPr>
    <w:rPr>
      <w:sz w:val="24"/>
    </w:rPr>
  </w:style>
  <w:style w:type="paragraph" w:customStyle="1" w:styleId="4121">
    <w:name w:val="Заголовок 412"/>
    <w:basedOn w:val="13b"/>
    <w:next w:val="13b"/>
    <w:rsid w:val="00E80728"/>
    <w:pPr>
      <w:keepNext/>
      <w:widowControl/>
      <w:spacing w:line="240" w:lineRule="auto"/>
      <w:ind w:firstLine="0"/>
      <w:jc w:val="left"/>
    </w:pPr>
    <w:rPr>
      <w:sz w:val="24"/>
    </w:rPr>
  </w:style>
  <w:style w:type="paragraph" w:customStyle="1" w:styleId="11fc">
    <w:name w:val="Без интервала11"/>
    <w:rsid w:val="00E80728"/>
    <w:pPr>
      <w:spacing w:after="0" w:line="240" w:lineRule="auto"/>
    </w:pPr>
    <w:rPr>
      <w:rFonts w:ascii="Times New Roman" w:eastAsia="Times New Roman" w:hAnsi="Times New Roman" w:cs="Times New Roman"/>
      <w:sz w:val="24"/>
      <w:szCs w:val="24"/>
      <w:lang w:eastAsia="ru-RU"/>
    </w:rPr>
  </w:style>
  <w:style w:type="paragraph" w:customStyle="1" w:styleId="2212">
    <w:name w:val="Основной текст 221"/>
    <w:basedOn w:val="a3"/>
    <w:rsid w:val="00E80728"/>
    <w:pPr>
      <w:overflowPunct w:val="0"/>
      <w:autoSpaceDE w:val="0"/>
      <w:autoSpaceDN w:val="0"/>
      <w:adjustRightInd w:val="0"/>
      <w:ind w:firstLine="851"/>
      <w:jc w:val="both"/>
    </w:pPr>
    <w:rPr>
      <w:sz w:val="28"/>
      <w:szCs w:val="20"/>
    </w:rPr>
  </w:style>
  <w:style w:type="paragraph" w:customStyle="1" w:styleId="3211">
    <w:name w:val="Основной текст 321"/>
    <w:basedOn w:val="230"/>
    <w:rsid w:val="00E80728"/>
    <w:pPr>
      <w:widowControl/>
      <w:spacing w:line="240" w:lineRule="auto"/>
      <w:ind w:firstLine="0"/>
    </w:pPr>
    <w:rPr>
      <w:i/>
      <w:sz w:val="26"/>
    </w:rPr>
  </w:style>
  <w:style w:type="paragraph" w:customStyle="1" w:styleId="21ff1">
    <w:name w:val="Цитата21"/>
    <w:basedOn w:val="a3"/>
    <w:rsid w:val="00E80728"/>
    <w:pPr>
      <w:shd w:val="clear" w:color="auto" w:fill="FFFFFF"/>
      <w:spacing w:before="230" w:line="360" w:lineRule="auto"/>
      <w:ind w:left="1750" w:right="1152" w:hanging="384"/>
      <w:jc w:val="center"/>
    </w:pPr>
    <w:rPr>
      <w:b/>
      <w:color w:val="000000"/>
      <w:spacing w:val="-5"/>
      <w:sz w:val="28"/>
      <w:szCs w:val="20"/>
    </w:rPr>
  </w:style>
  <w:style w:type="paragraph" w:customStyle="1" w:styleId="HTML11b">
    <w:name w:val="Стандартный HTML11"/>
    <w:basedOn w:val="a3"/>
    <w:rsid w:val="00E807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100" w:lineRule="atLeast"/>
    </w:pPr>
    <w:rPr>
      <w:rFonts w:ascii="Courier New" w:eastAsia="Arial Unicode MS" w:hAnsi="Courier New" w:cs="Courier New"/>
      <w:kern w:val="2"/>
      <w:sz w:val="20"/>
      <w:szCs w:val="20"/>
      <w:lang w:eastAsia="hi-IN" w:bidi="hi-IN"/>
    </w:rPr>
  </w:style>
  <w:style w:type="character" w:customStyle="1" w:styleId="11fd">
    <w:name w:val="Основной шрифт абзаца11"/>
    <w:rsid w:val="00E80728"/>
  </w:style>
  <w:style w:type="character" w:customStyle="1" w:styleId="11fe">
    <w:name w:val="Слабое выделение11"/>
    <w:rsid w:val="00E80728"/>
    <w:rPr>
      <w:i/>
      <w:color w:val="808080"/>
    </w:rPr>
  </w:style>
  <w:style w:type="character" w:customStyle="1" w:styleId="11ff">
    <w:name w:val="Сильное выделение11"/>
    <w:rsid w:val="00E80728"/>
    <w:rPr>
      <w:b/>
    </w:rPr>
  </w:style>
  <w:style w:type="character" w:customStyle="1" w:styleId="3520">
    <w:name w:val="Знак Знак352"/>
    <w:locked/>
    <w:rsid w:val="00E80728"/>
    <w:rPr>
      <w:sz w:val="24"/>
      <w:lang w:val="ru-RU" w:eastAsia="ru-RU"/>
    </w:rPr>
  </w:style>
  <w:style w:type="character" w:customStyle="1" w:styleId="1320">
    <w:name w:val="Знак Знак132"/>
    <w:locked/>
    <w:rsid w:val="00E80728"/>
    <w:rPr>
      <w:lang w:val="ru-RU" w:eastAsia="ar-SA" w:bidi="ar-SA"/>
    </w:rPr>
  </w:style>
  <w:style w:type="character" w:customStyle="1" w:styleId="1221">
    <w:name w:val="Знак Знак122"/>
    <w:locked/>
    <w:rsid w:val="00E80728"/>
    <w:rPr>
      <w:sz w:val="28"/>
      <w:lang w:val="ru-RU" w:eastAsia="ru-RU"/>
    </w:rPr>
  </w:style>
  <w:style w:type="character" w:customStyle="1" w:styleId="1124">
    <w:name w:val="Знак Знак112"/>
    <w:locked/>
    <w:rsid w:val="00E80728"/>
    <w:rPr>
      <w:sz w:val="28"/>
      <w:lang w:val="ru-RU" w:eastAsia="ru-RU"/>
    </w:rPr>
  </w:style>
  <w:style w:type="character" w:customStyle="1" w:styleId="922">
    <w:name w:val="Знак Знак92"/>
    <w:locked/>
    <w:rsid w:val="00E80728"/>
    <w:rPr>
      <w:rFonts w:ascii="Tahoma" w:hAnsi="Tahoma"/>
      <w:lang w:val="ru-RU" w:eastAsia="ru-RU"/>
    </w:rPr>
  </w:style>
  <w:style w:type="character" w:customStyle="1" w:styleId="4020">
    <w:name w:val="Знак Знак402"/>
    <w:locked/>
    <w:rsid w:val="00E80728"/>
    <w:rPr>
      <w:rFonts w:ascii="Arial" w:hAnsi="Arial"/>
      <w:b/>
      <w:i/>
      <w:sz w:val="28"/>
      <w:lang w:val="ru-RU" w:eastAsia="zh-CN"/>
    </w:rPr>
  </w:style>
  <w:style w:type="character" w:customStyle="1" w:styleId="3920">
    <w:name w:val="Знак Знак392"/>
    <w:locked/>
    <w:rsid w:val="00E80728"/>
    <w:rPr>
      <w:b/>
      <w:sz w:val="27"/>
      <w:lang w:val="ru-RU" w:eastAsia="zh-CN"/>
    </w:rPr>
  </w:style>
  <w:style w:type="character" w:customStyle="1" w:styleId="3820">
    <w:name w:val="Знак Знак382"/>
    <w:locked/>
    <w:rsid w:val="00E80728"/>
    <w:rPr>
      <w:b/>
      <w:sz w:val="28"/>
      <w:lang w:val="ru-RU" w:eastAsia="ru-RU"/>
    </w:rPr>
  </w:style>
  <w:style w:type="character" w:customStyle="1" w:styleId="3720">
    <w:name w:val="Знак Знак372"/>
    <w:locked/>
    <w:rsid w:val="00E80728"/>
    <w:rPr>
      <w:b/>
      <w:i/>
      <w:sz w:val="26"/>
      <w:lang w:val="ru-RU" w:eastAsia="zh-CN"/>
    </w:rPr>
  </w:style>
  <w:style w:type="character" w:customStyle="1" w:styleId="3620">
    <w:name w:val="Знак Знак362"/>
    <w:locked/>
    <w:rsid w:val="00E80728"/>
    <w:rPr>
      <w:sz w:val="24"/>
      <w:lang w:val="ru-RU" w:eastAsia="ru-RU"/>
    </w:rPr>
  </w:style>
  <w:style w:type="character" w:customStyle="1" w:styleId="3121">
    <w:name w:val="Знак Знак312"/>
    <w:locked/>
    <w:rsid w:val="00E80728"/>
    <w:rPr>
      <w:rFonts w:ascii="Courier New" w:hAnsi="Courier New"/>
      <w:lang w:val="ru-RU" w:eastAsia="ru-RU"/>
    </w:rPr>
  </w:style>
  <w:style w:type="character" w:customStyle="1" w:styleId="3420">
    <w:name w:val="Знак Знак342"/>
    <w:locked/>
    <w:rsid w:val="00E80728"/>
    <w:rPr>
      <w:rFonts w:ascii="Calibri" w:hAnsi="Calibri"/>
      <w:i/>
      <w:sz w:val="24"/>
      <w:lang w:val="ru-RU" w:eastAsia="zh-CN"/>
    </w:rPr>
  </w:style>
  <w:style w:type="character" w:customStyle="1" w:styleId="3220">
    <w:name w:val="Знак Знак322"/>
    <w:locked/>
    <w:rsid w:val="00E80728"/>
    <w:rPr>
      <w:rFonts w:ascii="Arial" w:hAnsi="Arial"/>
      <w:sz w:val="22"/>
      <w:lang w:val="ru-RU" w:eastAsia="ru-RU"/>
    </w:rPr>
  </w:style>
  <w:style w:type="character" w:customStyle="1" w:styleId="2920">
    <w:name w:val="Знак Знак292"/>
    <w:locked/>
    <w:rsid w:val="00E80728"/>
    <w:rPr>
      <w:sz w:val="24"/>
      <w:lang w:val="ru-RU" w:eastAsia="zh-CN"/>
    </w:rPr>
  </w:style>
  <w:style w:type="character" w:customStyle="1" w:styleId="2820">
    <w:name w:val="Знак Знак282"/>
    <w:locked/>
    <w:rsid w:val="00E80728"/>
    <w:rPr>
      <w:sz w:val="24"/>
      <w:lang w:val="ru-RU" w:eastAsia="ru-RU"/>
    </w:rPr>
  </w:style>
  <w:style w:type="character" w:customStyle="1" w:styleId="2720">
    <w:name w:val="Знак Знак272"/>
    <w:locked/>
    <w:rsid w:val="00E80728"/>
    <w:rPr>
      <w:sz w:val="16"/>
      <w:lang w:val="ru-RU" w:eastAsia="ru-RU"/>
    </w:rPr>
  </w:style>
  <w:style w:type="character" w:customStyle="1" w:styleId="2126">
    <w:name w:val="Знак Знак212"/>
    <w:locked/>
    <w:rsid w:val="00E80728"/>
    <w:rPr>
      <w:rFonts w:ascii="Tahoma" w:hAnsi="Tahoma"/>
      <w:lang w:val="ru-RU" w:eastAsia="ru-RU"/>
    </w:rPr>
  </w:style>
  <w:style w:type="character" w:customStyle="1" w:styleId="2620">
    <w:name w:val="Знак Знак262"/>
    <w:rsid w:val="00E80728"/>
    <w:rPr>
      <w:rFonts w:ascii="Cambria" w:hAnsi="Cambria"/>
      <w:b/>
      <w:sz w:val="26"/>
    </w:rPr>
  </w:style>
  <w:style w:type="character" w:customStyle="1" w:styleId="2420">
    <w:name w:val="Знак Знак242"/>
    <w:rsid w:val="00E80728"/>
    <w:rPr>
      <w:rFonts w:ascii="Times New Roman" w:hAnsi="Times New Roman"/>
      <w:b/>
      <w:i/>
      <w:sz w:val="26"/>
    </w:rPr>
  </w:style>
  <w:style w:type="character" w:customStyle="1" w:styleId="2320">
    <w:name w:val="Знак Знак232"/>
    <w:rsid w:val="00E80728"/>
    <w:rPr>
      <w:rFonts w:ascii="Times New Roman" w:hAnsi="Times New Roman"/>
      <w:b/>
      <w:sz w:val="22"/>
    </w:rPr>
  </w:style>
  <w:style w:type="character" w:customStyle="1" w:styleId="3130">
    <w:name w:val="Знак Знак313"/>
    <w:locked/>
    <w:rsid w:val="00E80728"/>
    <w:rPr>
      <w:rFonts w:ascii="PragmaticaCTT" w:hAnsi="PragmaticaCTT"/>
      <w:b/>
      <w:sz w:val="24"/>
      <w:lang w:val="ru-RU" w:eastAsia="ru-RU"/>
    </w:rPr>
  </w:style>
  <w:style w:type="character" w:customStyle="1" w:styleId="2015">
    <w:name w:val="Знак Знак2015"/>
    <w:rsid w:val="00E80728"/>
    <w:rPr>
      <w:rFonts w:ascii="Arial" w:hAnsi="Arial"/>
      <w:sz w:val="22"/>
    </w:rPr>
  </w:style>
  <w:style w:type="character" w:customStyle="1" w:styleId="font55">
    <w:name w:val="font55"/>
    <w:rsid w:val="00E80728"/>
  </w:style>
  <w:style w:type="character" w:customStyle="1" w:styleId="WW8Num24z4">
    <w:name w:val="WW8Num24z4"/>
    <w:rsid w:val="00E80728"/>
  </w:style>
  <w:style w:type="character" w:customStyle="1" w:styleId="WW8Num24z5">
    <w:name w:val="WW8Num24z5"/>
    <w:rsid w:val="00E80728"/>
  </w:style>
  <w:style w:type="character" w:customStyle="1" w:styleId="WW8Num24z6">
    <w:name w:val="WW8Num24z6"/>
    <w:rsid w:val="00E80728"/>
  </w:style>
  <w:style w:type="character" w:customStyle="1" w:styleId="WW8Num24z7">
    <w:name w:val="WW8Num24z7"/>
    <w:rsid w:val="00E80728"/>
  </w:style>
  <w:style w:type="character" w:customStyle="1" w:styleId="WW8Num24z8">
    <w:name w:val="WW8Num24z8"/>
    <w:rsid w:val="00E80728"/>
  </w:style>
  <w:style w:type="character" w:customStyle="1" w:styleId="WW8Num25z4">
    <w:name w:val="WW8Num25z4"/>
    <w:rsid w:val="00E80728"/>
  </w:style>
  <w:style w:type="character" w:customStyle="1" w:styleId="WW8Num25z5">
    <w:name w:val="WW8Num25z5"/>
    <w:rsid w:val="00E80728"/>
  </w:style>
  <w:style w:type="character" w:customStyle="1" w:styleId="WW8Num25z6">
    <w:name w:val="WW8Num25z6"/>
    <w:rsid w:val="00E80728"/>
  </w:style>
  <w:style w:type="character" w:customStyle="1" w:styleId="WW8Num25z7">
    <w:name w:val="WW8Num25z7"/>
    <w:rsid w:val="00E80728"/>
  </w:style>
  <w:style w:type="character" w:customStyle="1" w:styleId="WW8Num25z8">
    <w:name w:val="WW8Num25z8"/>
    <w:rsid w:val="00E80728"/>
  </w:style>
  <w:style w:type="character" w:customStyle="1" w:styleId="WW8Num30z2">
    <w:name w:val="WW8Num30z2"/>
    <w:rsid w:val="00E80728"/>
  </w:style>
  <w:style w:type="character" w:customStyle="1" w:styleId="WW8Num30z4">
    <w:name w:val="WW8Num30z4"/>
    <w:rsid w:val="00E80728"/>
  </w:style>
  <w:style w:type="character" w:customStyle="1" w:styleId="WW8Num30z5">
    <w:name w:val="WW8Num30z5"/>
    <w:rsid w:val="00E80728"/>
  </w:style>
  <w:style w:type="character" w:customStyle="1" w:styleId="WW8Num30z6">
    <w:name w:val="WW8Num30z6"/>
    <w:rsid w:val="00E80728"/>
  </w:style>
  <w:style w:type="character" w:customStyle="1" w:styleId="WW8Num30z7">
    <w:name w:val="WW8Num30z7"/>
    <w:rsid w:val="00E80728"/>
  </w:style>
  <w:style w:type="character" w:customStyle="1" w:styleId="WW8Num30z8">
    <w:name w:val="WW8Num30z8"/>
    <w:rsid w:val="00E80728"/>
  </w:style>
  <w:style w:type="character" w:customStyle="1" w:styleId="WW8Num32z4">
    <w:name w:val="WW8Num32z4"/>
    <w:rsid w:val="00E80728"/>
  </w:style>
  <w:style w:type="character" w:customStyle="1" w:styleId="WW8Num32z5">
    <w:name w:val="WW8Num32z5"/>
    <w:rsid w:val="00E80728"/>
  </w:style>
  <w:style w:type="character" w:customStyle="1" w:styleId="WW8Num32z6">
    <w:name w:val="WW8Num32z6"/>
    <w:rsid w:val="00E80728"/>
  </w:style>
  <w:style w:type="character" w:customStyle="1" w:styleId="WW8Num32z7">
    <w:name w:val="WW8Num32z7"/>
    <w:rsid w:val="00E80728"/>
  </w:style>
  <w:style w:type="character" w:customStyle="1" w:styleId="WW8Num32z8">
    <w:name w:val="WW8Num32z8"/>
    <w:rsid w:val="00E80728"/>
  </w:style>
  <w:style w:type="character" w:customStyle="1" w:styleId="WW8Num33z1">
    <w:name w:val="WW8Num33z1"/>
    <w:rsid w:val="00E80728"/>
  </w:style>
  <w:style w:type="character" w:customStyle="1" w:styleId="WW8Num33z2">
    <w:name w:val="WW8Num33z2"/>
    <w:rsid w:val="00E80728"/>
  </w:style>
  <w:style w:type="character" w:customStyle="1" w:styleId="WW8Num33z5">
    <w:name w:val="WW8Num33z5"/>
    <w:rsid w:val="00E80728"/>
  </w:style>
  <w:style w:type="character" w:customStyle="1" w:styleId="WW8Num33z6">
    <w:name w:val="WW8Num33z6"/>
    <w:rsid w:val="00E80728"/>
  </w:style>
  <w:style w:type="character" w:customStyle="1" w:styleId="WW8Num33z7">
    <w:name w:val="WW8Num33z7"/>
    <w:rsid w:val="00E80728"/>
  </w:style>
  <w:style w:type="character" w:customStyle="1" w:styleId="WW8Num33z8">
    <w:name w:val="WW8Num33z8"/>
    <w:rsid w:val="00E80728"/>
  </w:style>
  <w:style w:type="character" w:customStyle="1" w:styleId="WW8Num35z2">
    <w:name w:val="WW8Num35z2"/>
    <w:rsid w:val="00E80728"/>
  </w:style>
  <w:style w:type="character" w:customStyle="1" w:styleId="WW8Num35z4">
    <w:name w:val="WW8Num35z4"/>
    <w:rsid w:val="00E80728"/>
  </w:style>
  <w:style w:type="character" w:customStyle="1" w:styleId="WW8Num35z5">
    <w:name w:val="WW8Num35z5"/>
    <w:rsid w:val="00E80728"/>
  </w:style>
  <w:style w:type="character" w:customStyle="1" w:styleId="WW8Num35z6">
    <w:name w:val="WW8Num35z6"/>
    <w:rsid w:val="00E80728"/>
  </w:style>
  <w:style w:type="character" w:customStyle="1" w:styleId="WW8Num35z7">
    <w:name w:val="WW8Num35z7"/>
    <w:rsid w:val="00E80728"/>
  </w:style>
  <w:style w:type="character" w:customStyle="1" w:styleId="WW8Num35z8">
    <w:name w:val="WW8Num35z8"/>
    <w:rsid w:val="00E80728"/>
  </w:style>
  <w:style w:type="character" w:customStyle="1" w:styleId="WW8Num37z2">
    <w:name w:val="WW8Num37z2"/>
    <w:rsid w:val="00E80728"/>
  </w:style>
  <w:style w:type="character" w:customStyle="1" w:styleId="WW8Num37z4">
    <w:name w:val="WW8Num37z4"/>
    <w:rsid w:val="00E80728"/>
  </w:style>
  <w:style w:type="character" w:customStyle="1" w:styleId="WW8Num37z5">
    <w:name w:val="WW8Num37z5"/>
    <w:rsid w:val="00E80728"/>
  </w:style>
  <w:style w:type="character" w:customStyle="1" w:styleId="WW8Num37z6">
    <w:name w:val="WW8Num37z6"/>
    <w:rsid w:val="00E80728"/>
  </w:style>
  <w:style w:type="character" w:customStyle="1" w:styleId="WW8Num37z7">
    <w:name w:val="WW8Num37z7"/>
    <w:rsid w:val="00E80728"/>
  </w:style>
  <w:style w:type="character" w:customStyle="1" w:styleId="WW8Num37z8">
    <w:name w:val="WW8Num37z8"/>
    <w:rsid w:val="00E80728"/>
  </w:style>
  <w:style w:type="character" w:customStyle="1" w:styleId="WW8Num38z1">
    <w:name w:val="WW8Num38z1"/>
    <w:rsid w:val="00E80728"/>
  </w:style>
  <w:style w:type="character" w:customStyle="1" w:styleId="WW8Num38z2">
    <w:name w:val="WW8Num38z2"/>
    <w:rsid w:val="00E80728"/>
  </w:style>
  <w:style w:type="character" w:customStyle="1" w:styleId="WW8Num38z3">
    <w:name w:val="WW8Num38z3"/>
    <w:rsid w:val="00E80728"/>
  </w:style>
  <w:style w:type="character" w:customStyle="1" w:styleId="WW8Num38z4">
    <w:name w:val="WW8Num38z4"/>
    <w:rsid w:val="00E80728"/>
  </w:style>
  <w:style w:type="character" w:customStyle="1" w:styleId="WW8Num38z5">
    <w:name w:val="WW8Num38z5"/>
    <w:rsid w:val="00E80728"/>
  </w:style>
  <w:style w:type="character" w:customStyle="1" w:styleId="WW8Num38z6">
    <w:name w:val="WW8Num38z6"/>
    <w:rsid w:val="00E80728"/>
  </w:style>
  <w:style w:type="character" w:customStyle="1" w:styleId="WW8Num38z7">
    <w:name w:val="WW8Num38z7"/>
    <w:rsid w:val="00E80728"/>
  </w:style>
  <w:style w:type="character" w:customStyle="1" w:styleId="WW8Num38z8">
    <w:name w:val="WW8Num38z8"/>
    <w:rsid w:val="00E80728"/>
  </w:style>
  <w:style w:type="character" w:customStyle="1" w:styleId="WW8Num40z1">
    <w:name w:val="WW8Num40z1"/>
    <w:rsid w:val="00E80728"/>
    <w:rPr>
      <w:rFonts w:ascii="Courier New" w:hAnsi="Courier New"/>
    </w:rPr>
  </w:style>
  <w:style w:type="character" w:customStyle="1" w:styleId="WW8Num40z2">
    <w:name w:val="WW8Num40z2"/>
    <w:rsid w:val="00E80728"/>
    <w:rPr>
      <w:rFonts w:ascii="Wingdings" w:hAnsi="Wingdings"/>
    </w:rPr>
  </w:style>
  <w:style w:type="character" w:customStyle="1" w:styleId="WW8Num41z1">
    <w:name w:val="WW8Num41z1"/>
    <w:rsid w:val="00E80728"/>
  </w:style>
  <w:style w:type="character" w:customStyle="1" w:styleId="WW8Num41z2">
    <w:name w:val="WW8Num41z2"/>
    <w:rsid w:val="00E80728"/>
  </w:style>
  <w:style w:type="character" w:customStyle="1" w:styleId="WW8Num41z3">
    <w:name w:val="WW8Num41z3"/>
    <w:rsid w:val="00E80728"/>
  </w:style>
  <w:style w:type="character" w:customStyle="1" w:styleId="WW8Num41z4">
    <w:name w:val="WW8Num41z4"/>
    <w:rsid w:val="00E80728"/>
  </w:style>
  <w:style w:type="character" w:customStyle="1" w:styleId="WW8Num41z5">
    <w:name w:val="WW8Num41z5"/>
    <w:rsid w:val="00E80728"/>
  </w:style>
  <w:style w:type="character" w:customStyle="1" w:styleId="WW8Num41z6">
    <w:name w:val="WW8Num41z6"/>
    <w:rsid w:val="00E80728"/>
  </w:style>
  <w:style w:type="character" w:customStyle="1" w:styleId="WW8Num41z7">
    <w:name w:val="WW8Num41z7"/>
    <w:rsid w:val="00E80728"/>
  </w:style>
  <w:style w:type="character" w:customStyle="1" w:styleId="WW8Num41z8">
    <w:name w:val="WW8Num41z8"/>
    <w:rsid w:val="00E80728"/>
  </w:style>
  <w:style w:type="character" w:customStyle="1" w:styleId="WW8Num43z1">
    <w:name w:val="WW8Num43z1"/>
    <w:rsid w:val="00E80728"/>
  </w:style>
  <w:style w:type="character" w:customStyle="1" w:styleId="WW8Num43z2">
    <w:name w:val="WW8Num43z2"/>
    <w:rsid w:val="00E80728"/>
  </w:style>
  <w:style w:type="character" w:customStyle="1" w:styleId="WW8Num43z3">
    <w:name w:val="WW8Num43z3"/>
    <w:rsid w:val="00E80728"/>
  </w:style>
  <w:style w:type="character" w:customStyle="1" w:styleId="WW8Num43z4">
    <w:name w:val="WW8Num43z4"/>
    <w:rsid w:val="00E80728"/>
  </w:style>
  <w:style w:type="character" w:customStyle="1" w:styleId="WW8Num43z5">
    <w:name w:val="WW8Num43z5"/>
    <w:rsid w:val="00E80728"/>
  </w:style>
  <w:style w:type="character" w:customStyle="1" w:styleId="WW8Num43z6">
    <w:name w:val="WW8Num43z6"/>
    <w:rsid w:val="00E80728"/>
  </w:style>
  <w:style w:type="character" w:customStyle="1" w:styleId="WW8Num43z7">
    <w:name w:val="WW8Num43z7"/>
    <w:rsid w:val="00E80728"/>
  </w:style>
  <w:style w:type="character" w:customStyle="1" w:styleId="WW8Num43z8">
    <w:name w:val="WW8Num43z8"/>
    <w:rsid w:val="00E80728"/>
  </w:style>
  <w:style w:type="character" w:customStyle="1" w:styleId="WW8Num44z2">
    <w:name w:val="WW8Num44z2"/>
    <w:rsid w:val="00E80728"/>
    <w:rPr>
      <w:rFonts w:ascii="Wingdings" w:hAnsi="Wingdings"/>
    </w:rPr>
  </w:style>
  <w:style w:type="character" w:customStyle="1" w:styleId="WW8Num46z2">
    <w:name w:val="WW8Num46z2"/>
    <w:rsid w:val="00E80728"/>
    <w:rPr>
      <w:rFonts w:ascii="Wingdings" w:hAnsi="Wingdings"/>
    </w:rPr>
  </w:style>
  <w:style w:type="character" w:customStyle="1" w:styleId="WW8Num47z2">
    <w:name w:val="WW8Num47z2"/>
    <w:rsid w:val="00E80728"/>
    <w:rPr>
      <w:rFonts w:ascii="Wingdings" w:hAnsi="Wingdings"/>
    </w:rPr>
  </w:style>
  <w:style w:type="character" w:customStyle="1" w:styleId="WW8NumSt31z0">
    <w:name w:val="WW8NumSt31z0"/>
    <w:rsid w:val="00E80728"/>
    <w:rPr>
      <w:rFonts w:ascii="Times New Roman" w:hAnsi="Times New Roman"/>
      <w:sz w:val="20"/>
    </w:rPr>
  </w:style>
  <w:style w:type="character" w:customStyle="1" w:styleId="FootnoteCharacters">
    <w:name w:val="Footnote Characters"/>
    <w:rsid w:val="00E80728"/>
    <w:rPr>
      <w:vertAlign w:val="superscript"/>
    </w:rPr>
  </w:style>
  <w:style w:type="character" w:customStyle="1" w:styleId="1fffffff6">
    <w:name w:val="Знак примечания1"/>
    <w:rsid w:val="00E80728"/>
    <w:rPr>
      <w:sz w:val="16"/>
    </w:rPr>
  </w:style>
  <w:style w:type="character" w:customStyle="1" w:styleId="EndnoteCharacters">
    <w:name w:val="Endnote Characters"/>
    <w:rsid w:val="00E80728"/>
    <w:rPr>
      <w:vertAlign w:val="superscript"/>
    </w:rPr>
  </w:style>
  <w:style w:type="paragraph" w:customStyle="1" w:styleId="LO-Normal1">
    <w:name w:val="LO-Normal1"/>
    <w:rsid w:val="00E80728"/>
    <w:pPr>
      <w:suppressAutoHyphens/>
      <w:spacing w:after="0" w:line="480" w:lineRule="auto"/>
      <w:ind w:right="400" w:firstLine="1220"/>
    </w:pPr>
    <w:rPr>
      <w:rFonts w:ascii="Times New Roman" w:eastAsia="Times New Roman" w:hAnsi="Times New Roman" w:cs="Times New Roman"/>
      <w:sz w:val="24"/>
      <w:szCs w:val="20"/>
      <w:lang w:eastAsia="zh-CN"/>
    </w:rPr>
  </w:style>
  <w:style w:type="paragraph" w:customStyle="1" w:styleId="2ffffc">
    <w:name w:val="Схема документа2"/>
    <w:basedOn w:val="a3"/>
    <w:rsid w:val="00E80728"/>
    <w:pPr>
      <w:shd w:val="clear" w:color="auto" w:fill="000080"/>
      <w:suppressAutoHyphens/>
    </w:pPr>
    <w:rPr>
      <w:rFonts w:ascii="Tahoma" w:hAnsi="Tahoma" w:cs="Tahoma"/>
      <w:lang w:eastAsia="zh-CN"/>
    </w:rPr>
  </w:style>
  <w:style w:type="paragraph" w:customStyle="1" w:styleId="22f2">
    <w:name w:val="Список 22"/>
    <w:basedOn w:val="a3"/>
    <w:rsid w:val="00E80728"/>
    <w:pPr>
      <w:suppressAutoHyphens/>
      <w:ind w:left="566" w:hanging="283"/>
    </w:pPr>
    <w:rPr>
      <w:lang w:eastAsia="zh-CN"/>
    </w:rPr>
  </w:style>
  <w:style w:type="paragraph" w:customStyle="1" w:styleId="31f0">
    <w:name w:val="Список 31"/>
    <w:basedOn w:val="a3"/>
    <w:rsid w:val="00E80728"/>
    <w:pPr>
      <w:suppressAutoHyphens/>
      <w:ind w:left="849" w:hanging="283"/>
    </w:pPr>
    <w:rPr>
      <w:lang w:eastAsia="zh-CN"/>
    </w:rPr>
  </w:style>
  <w:style w:type="paragraph" w:customStyle="1" w:styleId="1fffffff7">
    <w:name w:val="Обычный отступ1"/>
    <w:basedOn w:val="a3"/>
    <w:rsid w:val="00E80728"/>
    <w:pPr>
      <w:suppressAutoHyphens/>
      <w:ind w:firstLine="720"/>
      <w:jc w:val="both"/>
    </w:pPr>
    <w:rPr>
      <w:sz w:val="28"/>
      <w:szCs w:val="20"/>
      <w:lang w:eastAsia="zh-CN"/>
    </w:rPr>
  </w:style>
  <w:style w:type="paragraph" w:customStyle="1" w:styleId="2ffffd">
    <w:name w:val="Нумерованный список2"/>
    <w:basedOn w:val="a3"/>
    <w:rsid w:val="00E80728"/>
    <w:pPr>
      <w:keepNext/>
      <w:tabs>
        <w:tab w:val="left" w:pos="360"/>
      </w:tabs>
      <w:suppressAutoHyphens/>
      <w:ind w:left="360" w:hanging="360"/>
      <w:jc w:val="both"/>
    </w:pPr>
    <w:rPr>
      <w:b/>
      <w:lang w:val="en-US" w:eastAsia="zh-CN"/>
    </w:rPr>
  </w:style>
  <w:style w:type="paragraph" w:customStyle="1" w:styleId="1fffffff8">
    <w:name w:val="Красная строка1"/>
    <w:basedOn w:val="aff2"/>
    <w:rsid w:val="00E80728"/>
    <w:pPr>
      <w:suppressAutoHyphens/>
      <w:ind w:firstLine="210"/>
    </w:pPr>
    <w:rPr>
      <w:sz w:val="20"/>
      <w:lang w:eastAsia="zh-CN"/>
    </w:rPr>
  </w:style>
  <w:style w:type="paragraph" w:customStyle="1" w:styleId="21ff2">
    <w:name w:val="Нумерованный список 21"/>
    <w:basedOn w:val="a3"/>
    <w:rsid w:val="00E80728"/>
    <w:pPr>
      <w:tabs>
        <w:tab w:val="left" w:pos="720"/>
      </w:tabs>
      <w:suppressAutoHyphens/>
      <w:ind w:left="720" w:hanging="360"/>
    </w:pPr>
    <w:rPr>
      <w:lang w:eastAsia="zh-CN"/>
    </w:rPr>
  </w:style>
  <w:style w:type="paragraph" w:customStyle="1" w:styleId="42a">
    <w:name w:val="Список 42"/>
    <w:basedOn w:val="a3"/>
    <w:rsid w:val="00E80728"/>
    <w:pPr>
      <w:suppressAutoHyphens/>
      <w:ind w:left="1132" w:hanging="283"/>
    </w:pPr>
    <w:rPr>
      <w:lang w:eastAsia="zh-CN"/>
    </w:rPr>
  </w:style>
  <w:style w:type="paragraph" w:customStyle="1" w:styleId="22f3">
    <w:name w:val="Маркированный список 22"/>
    <w:basedOn w:val="a3"/>
    <w:rsid w:val="00E80728"/>
    <w:pPr>
      <w:tabs>
        <w:tab w:val="left" w:pos="720"/>
        <w:tab w:val="left" w:pos="851"/>
      </w:tabs>
      <w:suppressAutoHyphens/>
      <w:ind w:left="851" w:hanging="363"/>
    </w:pPr>
    <w:rPr>
      <w:lang w:eastAsia="zh-CN"/>
    </w:rPr>
  </w:style>
  <w:style w:type="paragraph" w:customStyle="1" w:styleId="31f1">
    <w:name w:val="Маркированный список 31"/>
    <w:basedOn w:val="a3"/>
    <w:rsid w:val="00E80728"/>
    <w:pPr>
      <w:tabs>
        <w:tab w:val="left" w:pos="708"/>
      </w:tabs>
      <w:suppressAutoHyphens/>
      <w:jc w:val="both"/>
    </w:pPr>
    <w:rPr>
      <w:bCs/>
      <w:iCs/>
      <w:sz w:val="28"/>
      <w:szCs w:val="28"/>
      <w:lang w:eastAsia="zh-CN"/>
    </w:rPr>
  </w:style>
  <w:style w:type="paragraph" w:customStyle="1" w:styleId="2ffffe">
    <w:name w:val="Текст примечания2"/>
    <w:basedOn w:val="a3"/>
    <w:rsid w:val="00E80728"/>
    <w:pPr>
      <w:suppressAutoHyphens/>
    </w:pPr>
    <w:rPr>
      <w:sz w:val="20"/>
      <w:szCs w:val="20"/>
      <w:lang w:eastAsia="zh-CN"/>
    </w:rPr>
  </w:style>
  <w:style w:type="paragraph" w:customStyle="1" w:styleId="2fffff">
    <w:name w:val="Название объекта2"/>
    <w:basedOn w:val="a3"/>
    <w:next w:val="a3"/>
    <w:rsid w:val="00E80728"/>
    <w:pPr>
      <w:widowControl w:val="0"/>
      <w:shd w:val="clear" w:color="auto" w:fill="FFFFFF"/>
      <w:suppressAutoHyphens/>
      <w:autoSpaceDE w:val="0"/>
      <w:ind w:firstLine="284"/>
      <w:jc w:val="right"/>
    </w:pPr>
    <w:rPr>
      <w:i/>
      <w:iCs/>
      <w:color w:val="000000"/>
      <w:szCs w:val="20"/>
      <w:lang w:eastAsia="zh-CN"/>
    </w:rPr>
  </w:style>
  <w:style w:type="paragraph" w:customStyle="1" w:styleId="WW-Heading3">
    <w:name w:val="WW-Heading 3"/>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9">
    <w:name w:val="WW-Heading 9"/>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1">
    <w:name w:val="WW-Heading 1"/>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6">
    <w:name w:val="WW-Heading 6"/>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7">
    <w:name w:val="WW-Heading 7"/>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2">
    <w:name w:val="WW-Heading 2"/>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WW-Heading5">
    <w:name w:val="WW-Heading 5"/>
    <w:rsid w:val="00E80728"/>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Times New Roman" w:hAnsi="PragmaticaCTT" w:cs="PragmaticaCTT"/>
      <w:sz w:val="20"/>
      <w:szCs w:val="20"/>
      <w:lang w:eastAsia="zh-CN"/>
    </w:rPr>
  </w:style>
  <w:style w:type="paragraph" w:customStyle="1" w:styleId="1fffffff9">
    <w:name w:val="Маркированный список1"/>
    <w:basedOn w:val="a3"/>
    <w:rsid w:val="00E80728"/>
    <w:pPr>
      <w:tabs>
        <w:tab w:val="left" w:pos="360"/>
      </w:tabs>
      <w:suppressAutoHyphens/>
      <w:ind w:left="360" w:hanging="360"/>
    </w:pPr>
    <w:rPr>
      <w:sz w:val="20"/>
      <w:szCs w:val="20"/>
      <w:lang w:val="en-US" w:eastAsia="zh-CN"/>
    </w:rPr>
  </w:style>
  <w:style w:type="paragraph" w:customStyle="1" w:styleId="22f4">
    <w:name w:val="Красная строка 22"/>
    <w:basedOn w:val="aff9"/>
    <w:rsid w:val="00E80728"/>
    <w:pPr>
      <w:suppressAutoHyphens/>
      <w:ind w:firstLine="210"/>
    </w:pPr>
    <w:rPr>
      <w:rFonts w:cs="PragmaticaCTT"/>
      <w:sz w:val="20"/>
      <w:lang w:eastAsia="zh-CN"/>
    </w:rPr>
  </w:style>
  <w:style w:type="paragraph" w:customStyle="1" w:styleId="WW-Heading">
    <w:name w:val="WW-Heading"/>
    <w:rsid w:val="00E80728"/>
    <w:pPr>
      <w:widowControl w:val="0"/>
      <w:suppressAutoHyphens/>
      <w:autoSpaceDE w:val="0"/>
      <w:spacing w:after="0" w:line="240" w:lineRule="auto"/>
    </w:pPr>
    <w:rPr>
      <w:rFonts w:ascii="Arial" w:eastAsia="Times New Roman" w:hAnsi="Arial" w:cs="Arial"/>
      <w:b/>
      <w:bCs/>
      <w:lang w:eastAsia="zh-CN"/>
    </w:rPr>
  </w:style>
  <w:style w:type="paragraph" w:customStyle="1" w:styleId="LO-normal10">
    <w:name w:val="LO-normal1"/>
    <w:basedOn w:val="a3"/>
    <w:rsid w:val="00E80728"/>
    <w:pPr>
      <w:suppressAutoHyphens/>
      <w:spacing w:before="280" w:after="280"/>
    </w:pPr>
    <w:rPr>
      <w:lang w:eastAsia="zh-CN"/>
    </w:rPr>
  </w:style>
  <w:style w:type="paragraph" w:customStyle="1" w:styleId="1fffffffa">
    <w:name w:val="Текст макроса1"/>
    <w:rsid w:val="00E80728"/>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Times New Roman" w:hAnsi="Courier New" w:cs="Courier New"/>
      <w:sz w:val="20"/>
      <w:szCs w:val="20"/>
      <w:lang w:val="en-US" w:eastAsia="zh-CN"/>
    </w:rPr>
  </w:style>
  <w:style w:type="paragraph" w:customStyle="1" w:styleId="51a">
    <w:name w:val="Нумерованный список 51"/>
    <w:basedOn w:val="a3"/>
    <w:rsid w:val="00E80728"/>
    <w:pPr>
      <w:suppressAutoHyphens/>
      <w:ind w:left="720" w:hanging="360"/>
    </w:pPr>
    <w:rPr>
      <w:lang w:eastAsia="zh-CN"/>
    </w:rPr>
  </w:style>
  <w:style w:type="paragraph" w:customStyle="1" w:styleId="WW-TextBody">
    <w:name w:val="WW-Text Body"/>
    <w:basedOn w:val="a3"/>
    <w:rsid w:val="00E80728"/>
    <w:pPr>
      <w:suppressAutoHyphens/>
      <w:spacing w:after="120"/>
    </w:pPr>
    <w:rPr>
      <w:lang w:val="en-US" w:eastAsia="zh-CN"/>
    </w:rPr>
  </w:style>
  <w:style w:type="paragraph" w:customStyle="1" w:styleId="WW-Heading4">
    <w:name w:val="WW-Heading 4"/>
    <w:basedOn w:val="a3"/>
    <w:next w:val="a3"/>
    <w:rsid w:val="00E80728"/>
    <w:pPr>
      <w:keepNext/>
      <w:tabs>
        <w:tab w:val="left" w:pos="864"/>
      </w:tabs>
      <w:suppressAutoHyphens/>
      <w:spacing w:before="240" w:after="60"/>
      <w:ind w:left="864" w:hanging="864"/>
    </w:pPr>
    <w:rPr>
      <w:b/>
      <w:bCs/>
      <w:sz w:val="28"/>
      <w:szCs w:val="28"/>
      <w:lang w:eastAsia="zh-CN"/>
    </w:rPr>
  </w:style>
  <w:style w:type="paragraph" w:customStyle="1" w:styleId="WW-Heading8">
    <w:name w:val="WW-Heading 8"/>
    <w:basedOn w:val="a3"/>
    <w:next w:val="a3"/>
    <w:rsid w:val="00E80728"/>
    <w:pPr>
      <w:tabs>
        <w:tab w:val="left" w:pos="1440"/>
      </w:tabs>
      <w:suppressAutoHyphens/>
      <w:spacing w:before="240" w:after="60"/>
      <w:ind w:left="1440" w:hanging="1440"/>
    </w:pPr>
    <w:rPr>
      <w:i/>
      <w:iCs/>
      <w:lang w:eastAsia="zh-CN"/>
    </w:rPr>
  </w:style>
  <w:style w:type="paragraph" w:customStyle="1" w:styleId="21ff3">
    <w:name w:val="Продолжение списка 21"/>
    <w:basedOn w:val="a3"/>
    <w:rsid w:val="00E80728"/>
    <w:pPr>
      <w:suppressAutoHyphens/>
      <w:spacing w:after="120"/>
      <w:ind w:left="566"/>
    </w:pPr>
    <w:rPr>
      <w:sz w:val="20"/>
      <w:szCs w:val="20"/>
      <w:lang w:eastAsia="zh-CN"/>
    </w:rPr>
  </w:style>
  <w:style w:type="paragraph" w:customStyle="1" w:styleId="31f2">
    <w:name w:val="Нумерованный список 31"/>
    <w:basedOn w:val="a3"/>
    <w:rsid w:val="00E80728"/>
    <w:pPr>
      <w:tabs>
        <w:tab w:val="left" w:pos="360"/>
      </w:tabs>
      <w:suppressAutoHyphens/>
      <w:ind w:left="360" w:hanging="360"/>
    </w:pPr>
    <w:rPr>
      <w:lang w:eastAsia="zh-CN"/>
    </w:rPr>
  </w:style>
  <w:style w:type="paragraph" w:customStyle="1" w:styleId="TableContents">
    <w:name w:val="Table Contents"/>
    <w:basedOn w:val="a3"/>
    <w:rsid w:val="00E80728"/>
    <w:pPr>
      <w:suppressLineNumbers/>
      <w:suppressAutoHyphens/>
    </w:pPr>
    <w:rPr>
      <w:lang w:eastAsia="zh-CN"/>
    </w:rPr>
  </w:style>
  <w:style w:type="paragraph" w:customStyle="1" w:styleId="TableHeading">
    <w:name w:val="Table Heading"/>
    <w:basedOn w:val="TableContents"/>
    <w:rsid w:val="00E80728"/>
    <w:pPr>
      <w:jc w:val="center"/>
    </w:pPr>
    <w:rPr>
      <w:b/>
      <w:bCs/>
    </w:rPr>
  </w:style>
  <w:style w:type="character" w:customStyle="1" w:styleId="InternetLink">
    <w:name w:val="Internet Link"/>
    <w:rsid w:val="00E80728"/>
    <w:rPr>
      <w:color w:val="0000FF"/>
      <w:u w:val="single"/>
    </w:rPr>
  </w:style>
  <w:style w:type="character" w:customStyle="1" w:styleId="23d">
    <w:name w:val="Основной текст с отступом 2 Знак3"/>
    <w:rsid w:val="00E80728"/>
    <w:rPr>
      <w:rFonts w:ascii="Microsoft Sans Serif" w:hAnsi="Microsoft Sans Serif"/>
      <w:b/>
      <w:spacing w:val="10"/>
      <w:sz w:val="26"/>
    </w:rPr>
  </w:style>
  <w:style w:type="character" w:customStyle="1" w:styleId="34b">
    <w:name w:val="Основной текст с отступом 3 Знак4"/>
    <w:locked/>
    <w:rsid w:val="00E80728"/>
    <w:rPr>
      <w:rFonts w:ascii="Times New Roman" w:hAnsi="Times New Roman"/>
      <w:sz w:val="24"/>
      <w:lang w:val="en-US"/>
    </w:rPr>
  </w:style>
  <w:style w:type="character" w:customStyle="1" w:styleId="ListLabel7">
    <w:name w:val="ListLabel 7"/>
    <w:rsid w:val="00E80728"/>
  </w:style>
  <w:style w:type="character" w:customStyle="1" w:styleId="ListLabel8">
    <w:name w:val="ListLabel 8"/>
    <w:rsid w:val="00E80728"/>
  </w:style>
  <w:style w:type="character" w:customStyle="1" w:styleId="ListLabel9">
    <w:name w:val="ListLabel 9"/>
    <w:rsid w:val="00E80728"/>
  </w:style>
  <w:style w:type="character" w:customStyle="1" w:styleId="ListLabel10">
    <w:name w:val="ListLabel 10"/>
    <w:rsid w:val="00E80728"/>
  </w:style>
  <w:style w:type="character" w:customStyle="1" w:styleId="ListLabel11">
    <w:name w:val="ListLabel 11"/>
    <w:rsid w:val="00E80728"/>
  </w:style>
  <w:style w:type="character" w:customStyle="1" w:styleId="ListLabel12">
    <w:name w:val="ListLabel 12"/>
    <w:rsid w:val="00E80728"/>
  </w:style>
  <w:style w:type="character" w:customStyle="1" w:styleId="ListLabel13">
    <w:name w:val="ListLabel 13"/>
    <w:rsid w:val="00E80728"/>
  </w:style>
  <w:style w:type="character" w:customStyle="1" w:styleId="ListLabel14">
    <w:name w:val="ListLabel 14"/>
    <w:rsid w:val="00E80728"/>
  </w:style>
  <w:style w:type="character" w:customStyle="1" w:styleId="ListLabel15">
    <w:name w:val="ListLabel 15"/>
    <w:rsid w:val="00E80728"/>
  </w:style>
  <w:style w:type="character" w:customStyle="1" w:styleId="ListLabel16">
    <w:name w:val="ListLabel 16"/>
    <w:rsid w:val="00E80728"/>
  </w:style>
  <w:style w:type="character" w:customStyle="1" w:styleId="ListLabel17">
    <w:name w:val="ListLabel 17"/>
    <w:rsid w:val="00E80728"/>
  </w:style>
  <w:style w:type="character" w:customStyle="1" w:styleId="ListLabel18">
    <w:name w:val="ListLabel 18"/>
    <w:rsid w:val="00E80728"/>
  </w:style>
  <w:style w:type="character" w:customStyle="1" w:styleId="ListLabel19">
    <w:name w:val="ListLabel 19"/>
    <w:rsid w:val="00E80728"/>
  </w:style>
  <w:style w:type="character" w:customStyle="1" w:styleId="ListLabel20">
    <w:name w:val="ListLabel 20"/>
    <w:rsid w:val="00E80728"/>
  </w:style>
  <w:style w:type="character" w:customStyle="1" w:styleId="ListLabel21">
    <w:name w:val="ListLabel 21"/>
    <w:rsid w:val="00E80728"/>
  </w:style>
  <w:style w:type="character" w:customStyle="1" w:styleId="ListLabel22">
    <w:name w:val="ListLabel 22"/>
    <w:rsid w:val="00E80728"/>
  </w:style>
  <w:style w:type="character" w:customStyle="1" w:styleId="ListLabel23">
    <w:name w:val="ListLabel 23"/>
    <w:rsid w:val="00E80728"/>
  </w:style>
  <w:style w:type="character" w:customStyle="1" w:styleId="ListLabel24">
    <w:name w:val="ListLabel 24"/>
    <w:rsid w:val="00E80728"/>
  </w:style>
  <w:style w:type="character" w:customStyle="1" w:styleId="ListLabel25">
    <w:name w:val="ListLabel 25"/>
    <w:rsid w:val="00E80728"/>
  </w:style>
  <w:style w:type="character" w:customStyle="1" w:styleId="ListLabel26">
    <w:name w:val="ListLabel 26"/>
    <w:rsid w:val="00E80728"/>
  </w:style>
  <w:style w:type="character" w:customStyle="1" w:styleId="ListLabel27">
    <w:name w:val="ListLabel 27"/>
    <w:rsid w:val="00E80728"/>
  </w:style>
  <w:style w:type="character" w:customStyle="1" w:styleId="ListLabel28">
    <w:name w:val="ListLabel 28"/>
    <w:rsid w:val="00E80728"/>
  </w:style>
  <w:style w:type="character" w:customStyle="1" w:styleId="ListLabel29">
    <w:name w:val="ListLabel 29"/>
    <w:rsid w:val="00E80728"/>
  </w:style>
  <w:style w:type="character" w:customStyle="1" w:styleId="ListLabel30">
    <w:name w:val="ListLabel 30"/>
    <w:rsid w:val="00E80728"/>
  </w:style>
  <w:style w:type="character" w:customStyle="1" w:styleId="ListLabel31">
    <w:name w:val="ListLabel 31"/>
    <w:rsid w:val="00E80728"/>
  </w:style>
  <w:style w:type="character" w:customStyle="1" w:styleId="ListLabel32">
    <w:name w:val="ListLabel 32"/>
    <w:rsid w:val="00E80728"/>
  </w:style>
  <w:style w:type="character" w:customStyle="1" w:styleId="ListLabel33">
    <w:name w:val="ListLabel 33"/>
    <w:rsid w:val="00E80728"/>
  </w:style>
  <w:style w:type="character" w:customStyle="1" w:styleId="ListLabel34">
    <w:name w:val="ListLabel 34"/>
    <w:rsid w:val="00E80728"/>
    <w:rPr>
      <w:color w:val="00000A"/>
    </w:rPr>
  </w:style>
  <w:style w:type="character" w:customStyle="1" w:styleId="ListLabel35">
    <w:name w:val="ListLabel 35"/>
    <w:rsid w:val="00E80728"/>
  </w:style>
  <w:style w:type="character" w:customStyle="1" w:styleId="ListLabel36">
    <w:name w:val="ListLabel 36"/>
    <w:rsid w:val="00E80728"/>
  </w:style>
  <w:style w:type="character" w:customStyle="1" w:styleId="ListLabel37">
    <w:name w:val="ListLabel 37"/>
    <w:rsid w:val="00E80728"/>
  </w:style>
  <w:style w:type="character" w:customStyle="1" w:styleId="ListLabel38">
    <w:name w:val="ListLabel 38"/>
    <w:rsid w:val="00E80728"/>
  </w:style>
  <w:style w:type="character" w:customStyle="1" w:styleId="ListLabel39">
    <w:name w:val="ListLabel 39"/>
    <w:rsid w:val="00E80728"/>
  </w:style>
  <w:style w:type="character" w:customStyle="1" w:styleId="ListLabel40">
    <w:name w:val="ListLabel 40"/>
    <w:rsid w:val="00E80728"/>
  </w:style>
  <w:style w:type="character" w:customStyle="1" w:styleId="ListLabel41">
    <w:name w:val="ListLabel 41"/>
    <w:rsid w:val="00E80728"/>
  </w:style>
  <w:style w:type="character" w:customStyle="1" w:styleId="ListLabel42">
    <w:name w:val="ListLabel 42"/>
    <w:rsid w:val="00E80728"/>
  </w:style>
  <w:style w:type="character" w:customStyle="1" w:styleId="ListLabel43">
    <w:name w:val="ListLabel 43"/>
    <w:rsid w:val="00E80728"/>
  </w:style>
  <w:style w:type="character" w:customStyle="1" w:styleId="ListLabel44">
    <w:name w:val="ListLabel 44"/>
    <w:rsid w:val="00E80728"/>
  </w:style>
  <w:style w:type="character" w:customStyle="1" w:styleId="ListLabel45">
    <w:name w:val="ListLabel 45"/>
    <w:rsid w:val="00E80728"/>
  </w:style>
  <w:style w:type="character" w:customStyle="1" w:styleId="ListLabel46">
    <w:name w:val="ListLabel 46"/>
    <w:rsid w:val="00E80728"/>
  </w:style>
  <w:style w:type="character" w:customStyle="1" w:styleId="ListLabel47">
    <w:name w:val="ListLabel 47"/>
    <w:rsid w:val="00E80728"/>
  </w:style>
  <w:style w:type="character" w:customStyle="1" w:styleId="ListLabel48">
    <w:name w:val="ListLabel 48"/>
    <w:rsid w:val="00E80728"/>
  </w:style>
  <w:style w:type="character" w:customStyle="1" w:styleId="ListLabel49">
    <w:name w:val="ListLabel 49"/>
    <w:rsid w:val="00E80728"/>
  </w:style>
  <w:style w:type="character" w:customStyle="1" w:styleId="ListLabel50">
    <w:name w:val="ListLabel 50"/>
    <w:rsid w:val="00E80728"/>
  </w:style>
  <w:style w:type="character" w:customStyle="1" w:styleId="ListLabel51">
    <w:name w:val="ListLabel 51"/>
    <w:rsid w:val="00E80728"/>
  </w:style>
  <w:style w:type="character" w:customStyle="1" w:styleId="ListLabel52">
    <w:name w:val="ListLabel 52"/>
    <w:rsid w:val="00E80728"/>
  </w:style>
  <w:style w:type="character" w:customStyle="1" w:styleId="ListLabel53">
    <w:name w:val="ListLabel 53"/>
    <w:rsid w:val="00E80728"/>
    <w:rPr>
      <w:color w:val="00000A"/>
      <w:position w:val="0"/>
      <w:sz w:val="24"/>
      <w:u w:val="none"/>
      <w:vertAlign w:val="baseline"/>
    </w:rPr>
  </w:style>
  <w:style w:type="character" w:customStyle="1" w:styleId="ListLabel54">
    <w:name w:val="ListLabel 54"/>
    <w:rsid w:val="00E80728"/>
    <w:rPr>
      <w:position w:val="0"/>
      <w:sz w:val="20"/>
      <w:u w:val="none"/>
      <w:vertAlign w:val="baseline"/>
    </w:rPr>
  </w:style>
  <w:style w:type="character" w:customStyle="1" w:styleId="ListLabel55">
    <w:name w:val="ListLabel 55"/>
    <w:rsid w:val="00E80728"/>
    <w:rPr>
      <w:position w:val="0"/>
      <w:sz w:val="20"/>
      <w:u w:val="none"/>
      <w:vertAlign w:val="baseline"/>
    </w:rPr>
  </w:style>
  <w:style w:type="character" w:customStyle="1" w:styleId="ListLabel56">
    <w:name w:val="ListLabel 56"/>
    <w:rsid w:val="00E80728"/>
  </w:style>
  <w:style w:type="character" w:customStyle="1" w:styleId="ListLabel57">
    <w:name w:val="ListLabel 57"/>
    <w:rsid w:val="00E80728"/>
  </w:style>
  <w:style w:type="character" w:customStyle="1" w:styleId="ListLabel58">
    <w:name w:val="ListLabel 58"/>
    <w:rsid w:val="00E80728"/>
  </w:style>
  <w:style w:type="character" w:customStyle="1" w:styleId="ListLabel59">
    <w:name w:val="ListLabel 59"/>
    <w:rsid w:val="00E80728"/>
  </w:style>
  <w:style w:type="character" w:customStyle="1" w:styleId="ListLabel60">
    <w:name w:val="ListLabel 60"/>
    <w:rsid w:val="00E80728"/>
  </w:style>
  <w:style w:type="character" w:customStyle="1" w:styleId="ListLabel61">
    <w:name w:val="ListLabel 61"/>
    <w:rsid w:val="00E80728"/>
  </w:style>
  <w:style w:type="character" w:customStyle="1" w:styleId="ListLabel62">
    <w:name w:val="ListLabel 62"/>
    <w:rsid w:val="00E80728"/>
  </w:style>
  <w:style w:type="character" w:customStyle="1" w:styleId="ListLabel63">
    <w:name w:val="ListLabel 63"/>
    <w:rsid w:val="00E80728"/>
    <w:rPr>
      <w:sz w:val="24"/>
    </w:rPr>
  </w:style>
  <w:style w:type="character" w:customStyle="1" w:styleId="ListLabel64">
    <w:name w:val="ListLabel 64"/>
    <w:rsid w:val="00E80728"/>
  </w:style>
  <w:style w:type="character" w:customStyle="1" w:styleId="ListLabel65">
    <w:name w:val="ListLabel 65"/>
    <w:rsid w:val="00E80728"/>
  </w:style>
  <w:style w:type="character" w:customStyle="1" w:styleId="ListLabel66">
    <w:name w:val="ListLabel 66"/>
    <w:rsid w:val="00E80728"/>
  </w:style>
  <w:style w:type="character" w:customStyle="1" w:styleId="ListLabel67">
    <w:name w:val="ListLabel 67"/>
    <w:rsid w:val="00E80728"/>
  </w:style>
  <w:style w:type="character" w:customStyle="1" w:styleId="ListLabel68">
    <w:name w:val="ListLabel 68"/>
    <w:rsid w:val="00E80728"/>
  </w:style>
  <w:style w:type="character" w:customStyle="1" w:styleId="ListLabel69">
    <w:name w:val="ListLabel 69"/>
    <w:rsid w:val="00E80728"/>
  </w:style>
  <w:style w:type="character" w:customStyle="1" w:styleId="ListLabel70">
    <w:name w:val="ListLabel 70"/>
    <w:rsid w:val="00E80728"/>
  </w:style>
  <w:style w:type="character" w:customStyle="1" w:styleId="ListLabel71">
    <w:name w:val="ListLabel 71"/>
    <w:rsid w:val="00E80728"/>
  </w:style>
  <w:style w:type="character" w:customStyle="1" w:styleId="ListLabel72">
    <w:name w:val="ListLabel 72"/>
    <w:rsid w:val="00E80728"/>
  </w:style>
  <w:style w:type="character" w:customStyle="1" w:styleId="ListLabel73">
    <w:name w:val="ListLabel 73"/>
    <w:rsid w:val="00E80728"/>
  </w:style>
  <w:style w:type="character" w:customStyle="1" w:styleId="ListLabel74">
    <w:name w:val="ListLabel 74"/>
    <w:rsid w:val="00E80728"/>
  </w:style>
  <w:style w:type="character" w:customStyle="1" w:styleId="ListLabel75">
    <w:name w:val="ListLabel 75"/>
    <w:rsid w:val="00E80728"/>
  </w:style>
  <w:style w:type="character" w:customStyle="1" w:styleId="ListLabel76">
    <w:name w:val="ListLabel 76"/>
    <w:rsid w:val="00E80728"/>
  </w:style>
  <w:style w:type="character" w:customStyle="1" w:styleId="ListLabel77">
    <w:name w:val="ListLabel 77"/>
    <w:rsid w:val="00E80728"/>
  </w:style>
  <w:style w:type="character" w:customStyle="1" w:styleId="ListLabel78">
    <w:name w:val="ListLabel 78"/>
    <w:rsid w:val="00E80728"/>
    <w:rPr>
      <w:sz w:val="24"/>
    </w:rPr>
  </w:style>
  <w:style w:type="character" w:customStyle="1" w:styleId="ListLabel79">
    <w:name w:val="ListLabel 79"/>
    <w:rsid w:val="00E80728"/>
  </w:style>
  <w:style w:type="character" w:customStyle="1" w:styleId="ListLabel80">
    <w:name w:val="ListLabel 80"/>
    <w:rsid w:val="00E80728"/>
  </w:style>
  <w:style w:type="character" w:customStyle="1" w:styleId="ListLabel81">
    <w:name w:val="ListLabel 81"/>
    <w:rsid w:val="00E80728"/>
  </w:style>
  <w:style w:type="character" w:customStyle="1" w:styleId="ListLabel82">
    <w:name w:val="ListLabel 82"/>
    <w:rsid w:val="00E80728"/>
  </w:style>
  <w:style w:type="character" w:customStyle="1" w:styleId="ListLabel83">
    <w:name w:val="ListLabel 83"/>
    <w:rsid w:val="00E80728"/>
  </w:style>
  <w:style w:type="character" w:customStyle="1" w:styleId="ListLabel84">
    <w:name w:val="ListLabel 84"/>
    <w:rsid w:val="00E80728"/>
  </w:style>
  <w:style w:type="character" w:customStyle="1" w:styleId="ListLabel85">
    <w:name w:val="ListLabel 85"/>
    <w:rsid w:val="00E80728"/>
  </w:style>
  <w:style w:type="character" w:customStyle="1" w:styleId="ListLabel86">
    <w:name w:val="ListLabel 86"/>
    <w:rsid w:val="00E80728"/>
  </w:style>
  <w:style w:type="character" w:customStyle="1" w:styleId="ListLabel87">
    <w:name w:val="ListLabel 87"/>
    <w:rsid w:val="00E80728"/>
  </w:style>
  <w:style w:type="character" w:customStyle="1" w:styleId="ListLabel88">
    <w:name w:val="ListLabel 88"/>
    <w:rsid w:val="00E80728"/>
  </w:style>
  <w:style w:type="character" w:customStyle="1" w:styleId="ListLabel89">
    <w:name w:val="ListLabel 89"/>
    <w:rsid w:val="00E80728"/>
  </w:style>
  <w:style w:type="character" w:customStyle="1" w:styleId="ListLabel90">
    <w:name w:val="ListLabel 90"/>
    <w:rsid w:val="00E80728"/>
  </w:style>
  <w:style w:type="character" w:customStyle="1" w:styleId="ListLabel91">
    <w:name w:val="ListLabel 91"/>
    <w:rsid w:val="00E80728"/>
  </w:style>
  <w:style w:type="character" w:customStyle="1" w:styleId="ListLabel92">
    <w:name w:val="ListLabel 92"/>
    <w:rsid w:val="00E80728"/>
  </w:style>
  <w:style w:type="character" w:customStyle="1" w:styleId="ListLabel93">
    <w:name w:val="ListLabel 93"/>
    <w:rsid w:val="00E80728"/>
  </w:style>
  <w:style w:type="character" w:customStyle="1" w:styleId="ListLabel94">
    <w:name w:val="ListLabel 94"/>
    <w:rsid w:val="00E80728"/>
  </w:style>
  <w:style w:type="character" w:customStyle="1" w:styleId="ListLabel95">
    <w:name w:val="ListLabel 95"/>
    <w:rsid w:val="00E80728"/>
  </w:style>
  <w:style w:type="character" w:customStyle="1" w:styleId="ListLabel96">
    <w:name w:val="ListLabel 96"/>
    <w:rsid w:val="00E80728"/>
    <w:rPr>
      <w:sz w:val="24"/>
    </w:rPr>
  </w:style>
  <w:style w:type="character" w:customStyle="1" w:styleId="ListLabel97">
    <w:name w:val="ListLabel 97"/>
    <w:rsid w:val="00E80728"/>
  </w:style>
  <w:style w:type="character" w:customStyle="1" w:styleId="ListLabel98">
    <w:name w:val="ListLabel 98"/>
    <w:rsid w:val="00E80728"/>
  </w:style>
  <w:style w:type="character" w:customStyle="1" w:styleId="ListLabel99">
    <w:name w:val="ListLabel 99"/>
    <w:rsid w:val="00E80728"/>
  </w:style>
  <w:style w:type="character" w:customStyle="1" w:styleId="ListLabel100">
    <w:name w:val="ListLabel 100"/>
    <w:rsid w:val="00E80728"/>
  </w:style>
  <w:style w:type="character" w:customStyle="1" w:styleId="ListLabel101">
    <w:name w:val="ListLabel 101"/>
    <w:rsid w:val="00E80728"/>
  </w:style>
  <w:style w:type="character" w:customStyle="1" w:styleId="ListLabel102">
    <w:name w:val="ListLabel 102"/>
    <w:rsid w:val="00E80728"/>
  </w:style>
  <w:style w:type="character" w:customStyle="1" w:styleId="ListLabel103">
    <w:name w:val="ListLabel 103"/>
    <w:rsid w:val="00E80728"/>
  </w:style>
  <w:style w:type="character" w:customStyle="1" w:styleId="ListLabel104">
    <w:name w:val="ListLabel 104"/>
    <w:rsid w:val="00E80728"/>
  </w:style>
  <w:style w:type="character" w:customStyle="1" w:styleId="ListLabel105">
    <w:name w:val="ListLabel 105"/>
    <w:rsid w:val="00E80728"/>
  </w:style>
  <w:style w:type="character" w:customStyle="1" w:styleId="ListLabel106">
    <w:name w:val="ListLabel 106"/>
    <w:rsid w:val="00E80728"/>
  </w:style>
  <w:style w:type="character" w:customStyle="1" w:styleId="ListLabel107">
    <w:name w:val="ListLabel 107"/>
    <w:rsid w:val="00E80728"/>
  </w:style>
  <w:style w:type="character" w:customStyle="1" w:styleId="ListLabel108">
    <w:name w:val="ListLabel 108"/>
    <w:rsid w:val="00E80728"/>
  </w:style>
  <w:style w:type="character" w:customStyle="1" w:styleId="ListLabel109">
    <w:name w:val="ListLabel 109"/>
    <w:rsid w:val="00E80728"/>
  </w:style>
  <w:style w:type="character" w:customStyle="1" w:styleId="ListLabel110">
    <w:name w:val="ListLabel 110"/>
    <w:rsid w:val="00E80728"/>
  </w:style>
  <w:style w:type="character" w:customStyle="1" w:styleId="ListLabel111">
    <w:name w:val="ListLabel 111"/>
    <w:rsid w:val="00E80728"/>
  </w:style>
  <w:style w:type="character" w:customStyle="1" w:styleId="ListLabel112">
    <w:name w:val="ListLabel 112"/>
    <w:rsid w:val="00E80728"/>
  </w:style>
  <w:style w:type="character" w:customStyle="1" w:styleId="ListLabel113">
    <w:name w:val="ListLabel 113"/>
    <w:rsid w:val="00E80728"/>
  </w:style>
  <w:style w:type="character" w:customStyle="1" w:styleId="ListLabel114">
    <w:name w:val="ListLabel 114"/>
    <w:rsid w:val="00E80728"/>
    <w:rPr>
      <w:sz w:val="24"/>
    </w:rPr>
  </w:style>
  <w:style w:type="character" w:customStyle="1" w:styleId="ListLabel115">
    <w:name w:val="ListLabel 115"/>
    <w:rsid w:val="00E80728"/>
  </w:style>
  <w:style w:type="character" w:customStyle="1" w:styleId="ListLabel116">
    <w:name w:val="ListLabel 116"/>
    <w:rsid w:val="00E80728"/>
  </w:style>
  <w:style w:type="character" w:customStyle="1" w:styleId="ListLabel117">
    <w:name w:val="ListLabel 117"/>
    <w:rsid w:val="00E80728"/>
  </w:style>
  <w:style w:type="character" w:customStyle="1" w:styleId="ListLabel118">
    <w:name w:val="ListLabel 118"/>
    <w:rsid w:val="00E80728"/>
  </w:style>
  <w:style w:type="character" w:customStyle="1" w:styleId="ListLabel119">
    <w:name w:val="ListLabel 119"/>
    <w:rsid w:val="00E80728"/>
  </w:style>
  <w:style w:type="character" w:customStyle="1" w:styleId="ListLabel120">
    <w:name w:val="ListLabel 120"/>
    <w:rsid w:val="00E80728"/>
  </w:style>
  <w:style w:type="character" w:customStyle="1" w:styleId="ListLabel121">
    <w:name w:val="ListLabel 121"/>
    <w:rsid w:val="00E80728"/>
  </w:style>
  <w:style w:type="character" w:customStyle="1" w:styleId="ListLabel122">
    <w:name w:val="ListLabel 122"/>
    <w:rsid w:val="00E80728"/>
  </w:style>
  <w:style w:type="character" w:customStyle="1" w:styleId="ListLabel123">
    <w:name w:val="ListLabel 123"/>
    <w:rsid w:val="00E80728"/>
  </w:style>
  <w:style w:type="character" w:customStyle="1" w:styleId="ListLabel124">
    <w:name w:val="ListLabel 124"/>
    <w:rsid w:val="00E80728"/>
  </w:style>
  <w:style w:type="character" w:customStyle="1" w:styleId="ListLabel125">
    <w:name w:val="ListLabel 125"/>
    <w:rsid w:val="00E80728"/>
  </w:style>
  <w:style w:type="character" w:customStyle="1" w:styleId="ListLabel126">
    <w:name w:val="ListLabel 126"/>
    <w:rsid w:val="00E80728"/>
  </w:style>
  <w:style w:type="character" w:customStyle="1" w:styleId="ListLabel127">
    <w:name w:val="ListLabel 127"/>
    <w:rsid w:val="00E80728"/>
  </w:style>
  <w:style w:type="character" w:customStyle="1" w:styleId="ListLabel128">
    <w:name w:val="ListLabel 128"/>
    <w:rsid w:val="00E80728"/>
  </w:style>
  <w:style w:type="character" w:customStyle="1" w:styleId="ListLabel129">
    <w:name w:val="ListLabel 129"/>
    <w:rsid w:val="00E80728"/>
  </w:style>
  <w:style w:type="character" w:customStyle="1" w:styleId="ListLabel130">
    <w:name w:val="ListLabel 130"/>
    <w:rsid w:val="00E80728"/>
  </w:style>
  <w:style w:type="character" w:customStyle="1" w:styleId="ListLabel131">
    <w:name w:val="ListLabel 131"/>
    <w:rsid w:val="00E80728"/>
  </w:style>
  <w:style w:type="character" w:customStyle="1" w:styleId="ListLabel132">
    <w:name w:val="ListLabel 132"/>
    <w:rsid w:val="00E80728"/>
  </w:style>
  <w:style w:type="character" w:customStyle="1" w:styleId="ListLabel133">
    <w:name w:val="ListLabel 133"/>
    <w:rsid w:val="00E80728"/>
  </w:style>
  <w:style w:type="character" w:customStyle="1" w:styleId="ListLabel134">
    <w:name w:val="ListLabel 134"/>
    <w:rsid w:val="00E80728"/>
  </w:style>
  <w:style w:type="character" w:customStyle="1" w:styleId="ListLabel135">
    <w:name w:val="ListLabel 135"/>
    <w:rsid w:val="00E80728"/>
  </w:style>
  <w:style w:type="character" w:customStyle="1" w:styleId="ListLabel136">
    <w:name w:val="ListLabel 136"/>
    <w:rsid w:val="00E80728"/>
  </w:style>
  <w:style w:type="character" w:customStyle="1" w:styleId="ListLabel137">
    <w:name w:val="ListLabel 137"/>
    <w:rsid w:val="00E80728"/>
  </w:style>
  <w:style w:type="character" w:customStyle="1" w:styleId="ListLabel138">
    <w:name w:val="ListLabel 138"/>
    <w:rsid w:val="00E80728"/>
  </w:style>
  <w:style w:type="character" w:customStyle="1" w:styleId="ListLabel139">
    <w:name w:val="ListLabel 139"/>
    <w:rsid w:val="00E80728"/>
  </w:style>
  <w:style w:type="character" w:customStyle="1" w:styleId="ListLabel140">
    <w:name w:val="ListLabel 140"/>
    <w:rsid w:val="00E80728"/>
  </w:style>
  <w:style w:type="character" w:customStyle="1" w:styleId="ListLabel141">
    <w:name w:val="ListLabel 141"/>
    <w:rsid w:val="00E80728"/>
  </w:style>
  <w:style w:type="character" w:customStyle="1" w:styleId="ListLabel142">
    <w:name w:val="ListLabel 142"/>
    <w:rsid w:val="00E80728"/>
  </w:style>
  <w:style w:type="character" w:customStyle="1" w:styleId="ListLabel143">
    <w:name w:val="ListLabel 143"/>
    <w:rsid w:val="00E80728"/>
  </w:style>
  <w:style w:type="character" w:customStyle="1" w:styleId="ListLabel144">
    <w:name w:val="ListLabel 144"/>
    <w:rsid w:val="00E80728"/>
  </w:style>
  <w:style w:type="character" w:customStyle="1" w:styleId="ListLabel145">
    <w:name w:val="ListLabel 145"/>
    <w:rsid w:val="00E80728"/>
  </w:style>
  <w:style w:type="character" w:customStyle="1" w:styleId="ListLabel146">
    <w:name w:val="ListLabel 146"/>
    <w:rsid w:val="00E80728"/>
  </w:style>
  <w:style w:type="character" w:customStyle="1" w:styleId="ListLabel147">
    <w:name w:val="ListLabel 147"/>
    <w:rsid w:val="00E80728"/>
  </w:style>
  <w:style w:type="character" w:customStyle="1" w:styleId="ListLabel148">
    <w:name w:val="ListLabel 148"/>
    <w:rsid w:val="00E80728"/>
  </w:style>
  <w:style w:type="character" w:customStyle="1" w:styleId="ListLabel149">
    <w:name w:val="ListLabel 149"/>
    <w:rsid w:val="00E80728"/>
  </w:style>
  <w:style w:type="character" w:customStyle="1" w:styleId="ListLabel150">
    <w:name w:val="ListLabel 150"/>
    <w:rsid w:val="00E80728"/>
    <w:rPr>
      <w:sz w:val="24"/>
    </w:rPr>
  </w:style>
  <w:style w:type="character" w:customStyle="1" w:styleId="ListLabel151">
    <w:name w:val="ListLabel 151"/>
    <w:rsid w:val="00E80728"/>
  </w:style>
  <w:style w:type="character" w:customStyle="1" w:styleId="ListLabel152">
    <w:name w:val="ListLabel 152"/>
    <w:rsid w:val="00E80728"/>
  </w:style>
  <w:style w:type="character" w:customStyle="1" w:styleId="ListLabel153">
    <w:name w:val="ListLabel 153"/>
    <w:rsid w:val="00E80728"/>
  </w:style>
  <w:style w:type="character" w:customStyle="1" w:styleId="ListLabel154">
    <w:name w:val="ListLabel 154"/>
    <w:rsid w:val="00E80728"/>
  </w:style>
  <w:style w:type="character" w:customStyle="1" w:styleId="ListLabel155">
    <w:name w:val="ListLabel 155"/>
    <w:rsid w:val="00E80728"/>
  </w:style>
  <w:style w:type="character" w:customStyle="1" w:styleId="ListLabel156">
    <w:name w:val="ListLabel 156"/>
    <w:rsid w:val="00E80728"/>
  </w:style>
  <w:style w:type="character" w:customStyle="1" w:styleId="ListLabel157">
    <w:name w:val="ListLabel 157"/>
    <w:rsid w:val="00E80728"/>
  </w:style>
  <w:style w:type="character" w:customStyle="1" w:styleId="ListLabel158">
    <w:name w:val="ListLabel 158"/>
    <w:rsid w:val="00E80728"/>
  </w:style>
  <w:style w:type="character" w:customStyle="1" w:styleId="ListLabel159">
    <w:name w:val="ListLabel 159"/>
    <w:rsid w:val="00E80728"/>
    <w:rPr>
      <w:sz w:val="24"/>
    </w:rPr>
  </w:style>
  <w:style w:type="character" w:customStyle="1" w:styleId="ListLabel160">
    <w:name w:val="ListLabel 160"/>
    <w:rsid w:val="00E80728"/>
  </w:style>
  <w:style w:type="character" w:customStyle="1" w:styleId="ListLabel161">
    <w:name w:val="ListLabel 161"/>
    <w:rsid w:val="00E80728"/>
  </w:style>
  <w:style w:type="character" w:customStyle="1" w:styleId="ListLabel162">
    <w:name w:val="ListLabel 162"/>
    <w:rsid w:val="00E80728"/>
  </w:style>
  <w:style w:type="character" w:customStyle="1" w:styleId="ListLabel163">
    <w:name w:val="ListLabel 163"/>
    <w:rsid w:val="00E80728"/>
  </w:style>
  <w:style w:type="character" w:customStyle="1" w:styleId="ListLabel164">
    <w:name w:val="ListLabel 164"/>
    <w:rsid w:val="00E80728"/>
  </w:style>
  <w:style w:type="character" w:customStyle="1" w:styleId="ListLabel165">
    <w:name w:val="ListLabel 165"/>
    <w:rsid w:val="00E80728"/>
  </w:style>
  <w:style w:type="character" w:customStyle="1" w:styleId="ListLabel166">
    <w:name w:val="ListLabel 166"/>
    <w:rsid w:val="00E80728"/>
  </w:style>
  <w:style w:type="character" w:customStyle="1" w:styleId="ListLabel167">
    <w:name w:val="ListLabel 167"/>
    <w:rsid w:val="00E80728"/>
  </w:style>
  <w:style w:type="character" w:customStyle="1" w:styleId="ListLabel168">
    <w:name w:val="ListLabel 168"/>
    <w:rsid w:val="00E80728"/>
    <w:rPr>
      <w:sz w:val="24"/>
    </w:rPr>
  </w:style>
  <w:style w:type="character" w:customStyle="1" w:styleId="ListLabel169">
    <w:name w:val="ListLabel 169"/>
    <w:rsid w:val="00E80728"/>
  </w:style>
  <w:style w:type="character" w:customStyle="1" w:styleId="ListLabel170">
    <w:name w:val="ListLabel 170"/>
    <w:rsid w:val="00E80728"/>
  </w:style>
  <w:style w:type="character" w:customStyle="1" w:styleId="ListLabel171">
    <w:name w:val="ListLabel 171"/>
    <w:rsid w:val="00E80728"/>
  </w:style>
  <w:style w:type="character" w:customStyle="1" w:styleId="ListLabel172">
    <w:name w:val="ListLabel 172"/>
    <w:rsid w:val="00E80728"/>
  </w:style>
  <w:style w:type="character" w:customStyle="1" w:styleId="ListLabel173">
    <w:name w:val="ListLabel 173"/>
    <w:rsid w:val="00E80728"/>
  </w:style>
  <w:style w:type="character" w:customStyle="1" w:styleId="ListLabel174">
    <w:name w:val="ListLabel 174"/>
    <w:rsid w:val="00E80728"/>
  </w:style>
  <w:style w:type="character" w:customStyle="1" w:styleId="ListLabel175">
    <w:name w:val="ListLabel 175"/>
    <w:rsid w:val="00E80728"/>
  </w:style>
  <w:style w:type="character" w:customStyle="1" w:styleId="ListLabel176">
    <w:name w:val="ListLabel 176"/>
    <w:rsid w:val="00E80728"/>
  </w:style>
  <w:style w:type="character" w:customStyle="1" w:styleId="ListLabel177">
    <w:name w:val="ListLabel 177"/>
    <w:rsid w:val="00E80728"/>
  </w:style>
  <w:style w:type="character" w:customStyle="1" w:styleId="ListLabel178">
    <w:name w:val="ListLabel 178"/>
    <w:rsid w:val="00E80728"/>
  </w:style>
  <w:style w:type="character" w:customStyle="1" w:styleId="ListLabel179">
    <w:name w:val="ListLabel 179"/>
    <w:rsid w:val="00E80728"/>
  </w:style>
  <w:style w:type="character" w:customStyle="1" w:styleId="ListLabel180">
    <w:name w:val="ListLabel 180"/>
    <w:rsid w:val="00E80728"/>
  </w:style>
  <w:style w:type="character" w:customStyle="1" w:styleId="ListLabel181">
    <w:name w:val="ListLabel 181"/>
    <w:rsid w:val="00E80728"/>
  </w:style>
  <w:style w:type="character" w:customStyle="1" w:styleId="ListLabel182">
    <w:name w:val="ListLabel 182"/>
    <w:rsid w:val="00E80728"/>
  </w:style>
  <w:style w:type="character" w:customStyle="1" w:styleId="ListLabel183">
    <w:name w:val="ListLabel 183"/>
    <w:rsid w:val="00E80728"/>
  </w:style>
  <w:style w:type="character" w:customStyle="1" w:styleId="ListLabel184">
    <w:name w:val="ListLabel 184"/>
    <w:rsid w:val="00E80728"/>
  </w:style>
  <w:style w:type="character" w:customStyle="1" w:styleId="ListLabel185">
    <w:name w:val="ListLabel 185"/>
    <w:rsid w:val="00E80728"/>
  </w:style>
  <w:style w:type="character" w:customStyle="1" w:styleId="ListLabel186">
    <w:name w:val="ListLabel 186"/>
    <w:rsid w:val="00E80728"/>
    <w:rPr>
      <w:sz w:val="20"/>
    </w:rPr>
  </w:style>
  <w:style w:type="character" w:customStyle="1" w:styleId="ListLabel187">
    <w:name w:val="ListLabel 187"/>
    <w:rsid w:val="00E80728"/>
  </w:style>
  <w:style w:type="character" w:customStyle="1" w:styleId="ListLabel188">
    <w:name w:val="ListLabel 188"/>
    <w:rsid w:val="00E80728"/>
  </w:style>
  <w:style w:type="character" w:customStyle="1" w:styleId="ListLabel189">
    <w:name w:val="ListLabel 189"/>
    <w:rsid w:val="00E80728"/>
  </w:style>
  <w:style w:type="character" w:customStyle="1" w:styleId="ListLabel190">
    <w:name w:val="ListLabel 190"/>
    <w:rsid w:val="00E80728"/>
  </w:style>
  <w:style w:type="character" w:customStyle="1" w:styleId="ListLabel191">
    <w:name w:val="ListLabel 191"/>
    <w:rsid w:val="00E80728"/>
  </w:style>
  <w:style w:type="character" w:customStyle="1" w:styleId="ListLabel192">
    <w:name w:val="ListLabel 192"/>
    <w:rsid w:val="00E80728"/>
  </w:style>
  <w:style w:type="character" w:customStyle="1" w:styleId="ListLabel193">
    <w:name w:val="ListLabel 193"/>
    <w:rsid w:val="00E80728"/>
  </w:style>
  <w:style w:type="character" w:customStyle="1" w:styleId="ListLabel194">
    <w:name w:val="ListLabel 194"/>
    <w:rsid w:val="00E80728"/>
  </w:style>
  <w:style w:type="character" w:customStyle="1" w:styleId="ListLabel195">
    <w:name w:val="ListLabel 195"/>
    <w:rsid w:val="00E80728"/>
    <w:rPr>
      <w:sz w:val="20"/>
    </w:rPr>
  </w:style>
  <w:style w:type="character" w:customStyle="1" w:styleId="ListLabel196">
    <w:name w:val="ListLabel 196"/>
    <w:rsid w:val="00E80728"/>
  </w:style>
  <w:style w:type="character" w:customStyle="1" w:styleId="ListLabel197">
    <w:name w:val="ListLabel 197"/>
    <w:rsid w:val="00E80728"/>
  </w:style>
  <w:style w:type="character" w:customStyle="1" w:styleId="ListLabel198">
    <w:name w:val="ListLabel 198"/>
    <w:rsid w:val="00E80728"/>
  </w:style>
  <w:style w:type="character" w:customStyle="1" w:styleId="ListLabel199">
    <w:name w:val="ListLabel 199"/>
    <w:rsid w:val="00E80728"/>
  </w:style>
  <w:style w:type="character" w:customStyle="1" w:styleId="ListLabel200">
    <w:name w:val="ListLabel 200"/>
    <w:rsid w:val="00E80728"/>
  </w:style>
  <w:style w:type="character" w:customStyle="1" w:styleId="ListLabel201">
    <w:name w:val="ListLabel 201"/>
    <w:rsid w:val="00E80728"/>
  </w:style>
  <w:style w:type="character" w:customStyle="1" w:styleId="ListLabel202">
    <w:name w:val="ListLabel 202"/>
    <w:rsid w:val="00E80728"/>
  </w:style>
  <w:style w:type="character" w:customStyle="1" w:styleId="ListLabel203">
    <w:name w:val="ListLabel 203"/>
    <w:rsid w:val="00E80728"/>
  </w:style>
  <w:style w:type="character" w:customStyle="1" w:styleId="ListLabel204">
    <w:name w:val="ListLabel 204"/>
    <w:rsid w:val="00E80728"/>
  </w:style>
  <w:style w:type="character" w:customStyle="1" w:styleId="ListLabel205">
    <w:name w:val="ListLabel 205"/>
    <w:rsid w:val="00E80728"/>
  </w:style>
  <w:style w:type="character" w:customStyle="1" w:styleId="ListLabel206">
    <w:name w:val="ListLabel 206"/>
    <w:rsid w:val="00E80728"/>
  </w:style>
  <w:style w:type="character" w:customStyle="1" w:styleId="ListLabel207">
    <w:name w:val="ListLabel 207"/>
    <w:rsid w:val="00E80728"/>
  </w:style>
  <w:style w:type="character" w:customStyle="1" w:styleId="ListLabel208">
    <w:name w:val="ListLabel 208"/>
    <w:rsid w:val="00E80728"/>
  </w:style>
  <w:style w:type="character" w:customStyle="1" w:styleId="ListLabel209">
    <w:name w:val="ListLabel 209"/>
    <w:rsid w:val="00E80728"/>
  </w:style>
  <w:style w:type="character" w:customStyle="1" w:styleId="ListLabel210">
    <w:name w:val="ListLabel 210"/>
    <w:rsid w:val="00E80728"/>
  </w:style>
  <w:style w:type="character" w:customStyle="1" w:styleId="ListLabel211">
    <w:name w:val="ListLabel 211"/>
    <w:rsid w:val="00E80728"/>
  </w:style>
  <w:style w:type="character" w:customStyle="1" w:styleId="ListLabel212">
    <w:name w:val="ListLabel 212"/>
    <w:rsid w:val="00E80728"/>
  </w:style>
  <w:style w:type="character" w:customStyle="1" w:styleId="ListLabel213">
    <w:name w:val="ListLabel 213"/>
    <w:rsid w:val="00E80728"/>
  </w:style>
  <w:style w:type="character" w:customStyle="1" w:styleId="ListLabel214">
    <w:name w:val="ListLabel 214"/>
    <w:rsid w:val="00E80728"/>
  </w:style>
  <w:style w:type="character" w:customStyle="1" w:styleId="ListLabel215">
    <w:name w:val="ListLabel 215"/>
    <w:rsid w:val="00E80728"/>
  </w:style>
  <w:style w:type="character" w:customStyle="1" w:styleId="ListLabel216">
    <w:name w:val="ListLabel 216"/>
    <w:rsid w:val="00E80728"/>
  </w:style>
  <w:style w:type="character" w:customStyle="1" w:styleId="ListLabel217">
    <w:name w:val="ListLabel 217"/>
    <w:rsid w:val="00E80728"/>
  </w:style>
  <w:style w:type="character" w:customStyle="1" w:styleId="ListLabel218">
    <w:name w:val="ListLabel 218"/>
    <w:rsid w:val="00E80728"/>
  </w:style>
  <w:style w:type="character" w:customStyle="1" w:styleId="ListLabel219">
    <w:name w:val="ListLabel 219"/>
    <w:rsid w:val="00E80728"/>
  </w:style>
  <w:style w:type="character" w:customStyle="1" w:styleId="ListLabel220">
    <w:name w:val="ListLabel 220"/>
    <w:rsid w:val="00E80728"/>
  </w:style>
  <w:style w:type="character" w:customStyle="1" w:styleId="ListLabel221">
    <w:name w:val="ListLabel 221"/>
    <w:rsid w:val="00E80728"/>
  </w:style>
  <w:style w:type="character" w:customStyle="1" w:styleId="ListLabel222">
    <w:name w:val="ListLabel 222"/>
    <w:rsid w:val="00E80728"/>
  </w:style>
  <w:style w:type="character" w:customStyle="1" w:styleId="ListLabel223">
    <w:name w:val="ListLabel 223"/>
    <w:rsid w:val="00E80728"/>
  </w:style>
  <w:style w:type="character" w:customStyle="1" w:styleId="ListLabel224">
    <w:name w:val="ListLabel 224"/>
    <w:rsid w:val="00E80728"/>
  </w:style>
  <w:style w:type="character" w:customStyle="1" w:styleId="ListLabel225">
    <w:name w:val="ListLabel 225"/>
    <w:rsid w:val="00E80728"/>
  </w:style>
  <w:style w:type="character" w:customStyle="1" w:styleId="ListLabel226">
    <w:name w:val="ListLabel 226"/>
    <w:rsid w:val="00E80728"/>
    <w:rPr>
      <w:b/>
      <w:sz w:val="20"/>
    </w:rPr>
  </w:style>
  <w:style w:type="character" w:customStyle="1" w:styleId="ListLabel227">
    <w:name w:val="ListLabel 227"/>
    <w:rsid w:val="00E80728"/>
  </w:style>
  <w:style w:type="character" w:customStyle="1" w:styleId="ListLabel228">
    <w:name w:val="ListLabel 228"/>
    <w:rsid w:val="00E80728"/>
  </w:style>
  <w:style w:type="character" w:customStyle="1" w:styleId="ListLabel229">
    <w:name w:val="ListLabel 229"/>
    <w:rsid w:val="00E80728"/>
  </w:style>
  <w:style w:type="character" w:customStyle="1" w:styleId="ListLabel230">
    <w:name w:val="ListLabel 230"/>
    <w:rsid w:val="00E80728"/>
  </w:style>
  <w:style w:type="character" w:customStyle="1" w:styleId="ListLabel231">
    <w:name w:val="ListLabel 231"/>
    <w:rsid w:val="00E80728"/>
  </w:style>
  <w:style w:type="character" w:customStyle="1" w:styleId="ListLabel232">
    <w:name w:val="ListLabel 232"/>
    <w:rsid w:val="00E80728"/>
  </w:style>
  <w:style w:type="character" w:customStyle="1" w:styleId="ListLabel233">
    <w:name w:val="ListLabel 233"/>
    <w:rsid w:val="00E80728"/>
  </w:style>
  <w:style w:type="character" w:customStyle="1" w:styleId="ListLabel234">
    <w:name w:val="ListLabel 234"/>
    <w:rsid w:val="00E80728"/>
  </w:style>
  <w:style w:type="character" w:customStyle="1" w:styleId="ListLabel235">
    <w:name w:val="ListLabel 235"/>
    <w:rsid w:val="00E80728"/>
    <w:rPr>
      <w:sz w:val="20"/>
    </w:rPr>
  </w:style>
  <w:style w:type="character" w:customStyle="1" w:styleId="ListLabel236">
    <w:name w:val="ListLabel 236"/>
    <w:rsid w:val="00E80728"/>
  </w:style>
  <w:style w:type="character" w:customStyle="1" w:styleId="ListLabel237">
    <w:name w:val="ListLabel 237"/>
    <w:rsid w:val="00E80728"/>
  </w:style>
  <w:style w:type="character" w:customStyle="1" w:styleId="ListLabel238">
    <w:name w:val="ListLabel 238"/>
    <w:rsid w:val="00E80728"/>
  </w:style>
  <w:style w:type="character" w:customStyle="1" w:styleId="ListLabel239">
    <w:name w:val="ListLabel 239"/>
    <w:rsid w:val="00E80728"/>
  </w:style>
  <w:style w:type="character" w:customStyle="1" w:styleId="ListLabel240">
    <w:name w:val="ListLabel 240"/>
    <w:rsid w:val="00E80728"/>
  </w:style>
  <w:style w:type="character" w:customStyle="1" w:styleId="ListLabel241">
    <w:name w:val="ListLabel 241"/>
    <w:rsid w:val="00E80728"/>
  </w:style>
  <w:style w:type="character" w:customStyle="1" w:styleId="ListLabel242">
    <w:name w:val="ListLabel 242"/>
    <w:rsid w:val="00E80728"/>
  </w:style>
  <w:style w:type="character" w:customStyle="1" w:styleId="ListLabel243">
    <w:name w:val="ListLabel 243"/>
    <w:rsid w:val="00E80728"/>
  </w:style>
  <w:style w:type="character" w:customStyle="1" w:styleId="ListLabel244">
    <w:name w:val="ListLabel 244"/>
    <w:rsid w:val="00E80728"/>
    <w:rPr>
      <w:sz w:val="20"/>
    </w:rPr>
  </w:style>
  <w:style w:type="character" w:customStyle="1" w:styleId="ListLabel245">
    <w:name w:val="ListLabel 245"/>
    <w:rsid w:val="00E80728"/>
  </w:style>
  <w:style w:type="character" w:customStyle="1" w:styleId="ListLabel246">
    <w:name w:val="ListLabel 246"/>
    <w:rsid w:val="00E80728"/>
  </w:style>
  <w:style w:type="character" w:customStyle="1" w:styleId="ListLabel247">
    <w:name w:val="ListLabel 247"/>
    <w:rsid w:val="00E80728"/>
  </w:style>
  <w:style w:type="character" w:customStyle="1" w:styleId="ListLabel248">
    <w:name w:val="ListLabel 248"/>
    <w:rsid w:val="00E80728"/>
  </w:style>
  <w:style w:type="character" w:customStyle="1" w:styleId="ListLabel249">
    <w:name w:val="ListLabel 249"/>
    <w:rsid w:val="00E80728"/>
  </w:style>
  <w:style w:type="character" w:customStyle="1" w:styleId="ListLabel250">
    <w:name w:val="ListLabel 250"/>
    <w:rsid w:val="00E80728"/>
  </w:style>
  <w:style w:type="character" w:customStyle="1" w:styleId="ListLabel251">
    <w:name w:val="ListLabel 251"/>
    <w:rsid w:val="00E80728"/>
  </w:style>
  <w:style w:type="character" w:customStyle="1" w:styleId="ListLabel252">
    <w:name w:val="ListLabel 252"/>
    <w:rsid w:val="00E80728"/>
  </w:style>
  <w:style w:type="character" w:customStyle="1" w:styleId="ListLabel253">
    <w:name w:val="ListLabel 253"/>
    <w:rsid w:val="00E80728"/>
    <w:rPr>
      <w:sz w:val="20"/>
    </w:rPr>
  </w:style>
  <w:style w:type="character" w:customStyle="1" w:styleId="ListLabel254">
    <w:name w:val="ListLabel 254"/>
    <w:rsid w:val="00E80728"/>
  </w:style>
  <w:style w:type="character" w:customStyle="1" w:styleId="ListLabel255">
    <w:name w:val="ListLabel 255"/>
    <w:rsid w:val="00E80728"/>
  </w:style>
  <w:style w:type="character" w:customStyle="1" w:styleId="ListLabel256">
    <w:name w:val="ListLabel 256"/>
    <w:rsid w:val="00E80728"/>
  </w:style>
  <w:style w:type="character" w:customStyle="1" w:styleId="ListLabel257">
    <w:name w:val="ListLabel 257"/>
    <w:rsid w:val="00E80728"/>
  </w:style>
  <w:style w:type="character" w:customStyle="1" w:styleId="ListLabel258">
    <w:name w:val="ListLabel 258"/>
    <w:rsid w:val="00E80728"/>
  </w:style>
  <w:style w:type="character" w:customStyle="1" w:styleId="ListLabel259">
    <w:name w:val="ListLabel 259"/>
    <w:rsid w:val="00E80728"/>
  </w:style>
  <w:style w:type="character" w:customStyle="1" w:styleId="ListLabel260">
    <w:name w:val="ListLabel 260"/>
    <w:rsid w:val="00E80728"/>
  </w:style>
  <w:style w:type="character" w:customStyle="1" w:styleId="ListLabel261">
    <w:name w:val="ListLabel 261"/>
    <w:rsid w:val="00E80728"/>
  </w:style>
  <w:style w:type="character" w:customStyle="1" w:styleId="ListLabel262">
    <w:name w:val="ListLabel 262"/>
    <w:rsid w:val="00E80728"/>
    <w:rPr>
      <w:sz w:val="20"/>
    </w:rPr>
  </w:style>
  <w:style w:type="character" w:customStyle="1" w:styleId="ListLabel263">
    <w:name w:val="ListLabel 263"/>
    <w:rsid w:val="00E80728"/>
  </w:style>
  <w:style w:type="character" w:customStyle="1" w:styleId="ListLabel264">
    <w:name w:val="ListLabel 264"/>
    <w:rsid w:val="00E80728"/>
  </w:style>
  <w:style w:type="character" w:customStyle="1" w:styleId="ListLabel265">
    <w:name w:val="ListLabel 265"/>
    <w:rsid w:val="00E80728"/>
  </w:style>
  <w:style w:type="character" w:customStyle="1" w:styleId="ListLabel266">
    <w:name w:val="ListLabel 266"/>
    <w:rsid w:val="00E80728"/>
  </w:style>
  <w:style w:type="character" w:customStyle="1" w:styleId="ListLabel267">
    <w:name w:val="ListLabel 267"/>
    <w:rsid w:val="00E80728"/>
  </w:style>
  <w:style w:type="character" w:customStyle="1" w:styleId="ListLabel268">
    <w:name w:val="ListLabel 268"/>
    <w:rsid w:val="00E80728"/>
  </w:style>
  <w:style w:type="character" w:customStyle="1" w:styleId="ListLabel269">
    <w:name w:val="ListLabel 269"/>
    <w:rsid w:val="00E80728"/>
  </w:style>
  <w:style w:type="character" w:customStyle="1" w:styleId="ListLabel270">
    <w:name w:val="ListLabel 270"/>
    <w:rsid w:val="00E80728"/>
  </w:style>
  <w:style w:type="character" w:customStyle="1" w:styleId="ListLabel271">
    <w:name w:val="ListLabel 271"/>
    <w:rsid w:val="00E80728"/>
    <w:rPr>
      <w:sz w:val="20"/>
    </w:rPr>
  </w:style>
  <w:style w:type="character" w:customStyle="1" w:styleId="ListLabel272">
    <w:name w:val="ListLabel 272"/>
    <w:rsid w:val="00E80728"/>
  </w:style>
  <w:style w:type="character" w:customStyle="1" w:styleId="ListLabel273">
    <w:name w:val="ListLabel 273"/>
    <w:rsid w:val="00E80728"/>
  </w:style>
  <w:style w:type="character" w:customStyle="1" w:styleId="ListLabel274">
    <w:name w:val="ListLabel 274"/>
    <w:rsid w:val="00E80728"/>
  </w:style>
  <w:style w:type="character" w:customStyle="1" w:styleId="ListLabel275">
    <w:name w:val="ListLabel 275"/>
    <w:rsid w:val="00E80728"/>
  </w:style>
  <w:style w:type="character" w:customStyle="1" w:styleId="ListLabel276">
    <w:name w:val="ListLabel 276"/>
    <w:rsid w:val="00E80728"/>
  </w:style>
  <w:style w:type="character" w:customStyle="1" w:styleId="ListLabel277">
    <w:name w:val="ListLabel 277"/>
    <w:rsid w:val="00E80728"/>
  </w:style>
  <w:style w:type="character" w:customStyle="1" w:styleId="ListLabel278">
    <w:name w:val="ListLabel 278"/>
    <w:rsid w:val="00E80728"/>
  </w:style>
  <w:style w:type="character" w:customStyle="1" w:styleId="ListLabel279">
    <w:name w:val="ListLabel 279"/>
    <w:rsid w:val="00E80728"/>
  </w:style>
  <w:style w:type="character" w:customStyle="1" w:styleId="ListLabel280">
    <w:name w:val="ListLabel 280"/>
    <w:rsid w:val="00E80728"/>
    <w:rPr>
      <w:sz w:val="20"/>
    </w:rPr>
  </w:style>
  <w:style w:type="character" w:customStyle="1" w:styleId="ListLabel281">
    <w:name w:val="ListLabel 281"/>
    <w:rsid w:val="00E80728"/>
  </w:style>
  <w:style w:type="character" w:customStyle="1" w:styleId="ListLabel282">
    <w:name w:val="ListLabel 282"/>
    <w:rsid w:val="00E80728"/>
  </w:style>
  <w:style w:type="character" w:customStyle="1" w:styleId="ListLabel283">
    <w:name w:val="ListLabel 283"/>
    <w:rsid w:val="00E80728"/>
  </w:style>
  <w:style w:type="character" w:customStyle="1" w:styleId="ListLabel284">
    <w:name w:val="ListLabel 284"/>
    <w:rsid w:val="00E80728"/>
  </w:style>
  <w:style w:type="character" w:customStyle="1" w:styleId="ListLabel285">
    <w:name w:val="ListLabel 285"/>
    <w:rsid w:val="00E80728"/>
  </w:style>
  <w:style w:type="character" w:customStyle="1" w:styleId="ListLabel286">
    <w:name w:val="ListLabel 286"/>
    <w:rsid w:val="00E80728"/>
  </w:style>
  <w:style w:type="character" w:customStyle="1" w:styleId="ListLabel287">
    <w:name w:val="ListLabel 287"/>
    <w:rsid w:val="00E80728"/>
  </w:style>
  <w:style w:type="character" w:customStyle="1" w:styleId="ListLabel288">
    <w:name w:val="ListLabel 288"/>
    <w:rsid w:val="00E80728"/>
  </w:style>
  <w:style w:type="character" w:customStyle="1" w:styleId="ListLabel289">
    <w:name w:val="ListLabel 289"/>
    <w:rsid w:val="00E80728"/>
    <w:rPr>
      <w:b/>
      <w:color w:val="00000A"/>
      <w:sz w:val="20"/>
    </w:rPr>
  </w:style>
  <w:style w:type="character" w:customStyle="1" w:styleId="ListLabel290">
    <w:name w:val="ListLabel 290"/>
    <w:rsid w:val="00E80728"/>
  </w:style>
  <w:style w:type="character" w:customStyle="1" w:styleId="ListLabel291">
    <w:name w:val="ListLabel 291"/>
    <w:rsid w:val="00E80728"/>
  </w:style>
  <w:style w:type="character" w:customStyle="1" w:styleId="ListLabel292">
    <w:name w:val="ListLabel 292"/>
    <w:rsid w:val="00E80728"/>
  </w:style>
  <w:style w:type="character" w:customStyle="1" w:styleId="ListLabel293">
    <w:name w:val="ListLabel 293"/>
    <w:rsid w:val="00E80728"/>
  </w:style>
  <w:style w:type="character" w:customStyle="1" w:styleId="ListLabel294">
    <w:name w:val="ListLabel 294"/>
    <w:rsid w:val="00E80728"/>
  </w:style>
  <w:style w:type="character" w:customStyle="1" w:styleId="ListLabel295">
    <w:name w:val="ListLabel 295"/>
    <w:rsid w:val="00E80728"/>
  </w:style>
  <w:style w:type="character" w:customStyle="1" w:styleId="ListLabel296">
    <w:name w:val="ListLabel 296"/>
    <w:rsid w:val="00E80728"/>
  </w:style>
  <w:style w:type="character" w:customStyle="1" w:styleId="ListLabel297">
    <w:name w:val="ListLabel 297"/>
    <w:rsid w:val="00E80728"/>
  </w:style>
  <w:style w:type="character" w:customStyle="1" w:styleId="ListLabel298">
    <w:name w:val="ListLabel 298"/>
    <w:rsid w:val="00E80728"/>
    <w:rPr>
      <w:b/>
      <w:color w:val="00000A"/>
      <w:sz w:val="20"/>
    </w:rPr>
  </w:style>
  <w:style w:type="character" w:customStyle="1" w:styleId="Bullets">
    <w:name w:val="Bullets"/>
    <w:rsid w:val="00E80728"/>
    <w:rPr>
      <w:rFonts w:ascii="OpenSymbol" w:hAnsi="OpenSymbol"/>
    </w:rPr>
  </w:style>
  <w:style w:type="character" w:customStyle="1" w:styleId="StrongEmphasis">
    <w:name w:val="Strong Emphasis"/>
    <w:rsid w:val="00E80728"/>
    <w:rPr>
      <w:b/>
    </w:rPr>
  </w:style>
  <w:style w:type="character" w:customStyle="1" w:styleId="ListLabel299">
    <w:name w:val="ListLabel 299"/>
    <w:rsid w:val="00E80728"/>
    <w:rPr>
      <w:sz w:val="20"/>
    </w:rPr>
  </w:style>
  <w:style w:type="character" w:customStyle="1" w:styleId="ListLabel300">
    <w:name w:val="ListLabel 300"/>
    <w:rsid w:val="00E80728"/>
  </w:style>
  <w:style w:type="character" w:customStyle="1" w:styleId="ListLabel301">
    <w:name w:val="ListLabel 301"/>
    <w:rsid w:val="00E80728"/>
  </w:style>
  <w:style w:type="character" w:customStyle="1" w:styleId="ListLabel302">
    <w:name w:val="ListLabel 302"/>
    <w:rsid w:val="00E80728"/>
  </w:style>
  <w:style w:type="character" w:customStyle="1" w:styleId="ListLabel303">
    <w:name w:val="ListLabel 303"/>
    <w:rsid w:val="00E80728"/>
  </w:style>
  <w:style w:type="character" w:customStyle="1" w:styleId="ListLabel304">
    <w:name w:val="ListLabel 304"/>
    <w:rsid w:val="00E80728"/>
  </w:style>
  <w:style w:type="character" w:customStyle="1" w:styleId="ListLabel305">
    <w:name w:val="ListLabel 305"/>
    <w:rsid w:val="00E80728"/>
  </w:style>
  <w:style w:type="character" w:customStyle="1" w:styleId="ListLabel306">
    <w:name w:val="ListLabel 306"/>
    <w:rsid w:val="00E80728"/>
  </w:style>
  <w:style w:type="character" w:customStyle="1" w:styleId="ListLabel307">
    <w:name w:val="ListLabel 307"/>
    <w:rsid w:val="00E80728"/>
  </w:style>
  <w:style w:type="character" w:customStyle="1" w:styleId="ListLabel308">
    <w:name w:val="ListLabel 308"/>
    <w:rsid w:val="00E80728"/>
    <w:rPr>
      <w:sz w:val="20"/>
    </w:rPr>
  </w:style>
  <w:style w:type="character" w:customStyle="1" w:styleId="ListLabel309">
    <w:name w:val="ListLabel 309"/>
    <w:rsid w:val="00E80728"/>
    <w:rPr>
      <w:sz w:val="20"/>
    </w:rPr>
  </w:style>
  <w:style w:type="character" w:customStyle="1" w:styleId="ListLabel310">
    <w:name w:val="ListLabel 310"/>
    <w:rsid w:val="00E80728"/>
  </w:style>
  <w:style w:type="character" w:customStyle="1" w:styleId="ListLabel311">
    <w:name w:val="ListLabel 311"/>
    <w:rsid w:val="00E80728"/>
  </w:style>
  <w:style w:type="character" w:customStyle="1" w:styleId="ListLabel312">
    <w:name w:val="ListLabel 312"/>
    <w:rsid w:val="00E80728"/>
  </w:style>
  <w:style w:type="character" w:customStyle="1" w:styleId="ListLabel313">
    <w:name w:val="ListLabel 313"/>
    <w:rsid w:val="00E80728"/>
  </w:style>
  <w:style w:type="character" w:customStyle="1" w:styleId="ListLabel314">
    <w:name w:val="ListLabel 314"/>
    <w:rsid w:val="00E80728"/>
  </w:style>
  <w:style w:type="character" w:customStyle="1" w:styleId="ListLabel315">
    <w:name w:val="ListLabel 315"/>
    <w:rsid w:val="00E80728"/>
  </w:style>
  <w:style w:type="character" w:customStyle="1" w:styleId="ListLabel316">
    <w:name w:val="ListLabel 316"/>
    <w:rsid w:val="00E80728"/>
  </w:style>
  <w:style w:type="character" w:customStyle="1" w:styleId="ListLabel317">
    <w:name w:val="ListLabel 317"/>
    <w:rsid w:val="00E80728"/>
  </w:style>
  <w:style w:type="character" w:customStyle="1" w:styleId="ListLabel318">
    <w:name w:val="ListLabel 318"/>
    <w:rsid w:val="00E80728"/>
    <w:rPr>
      <w:sz w:val="20"/>
    </w:rPr>
  </w:style>
  <w:style w:type="character" w:customStyle="1" w:styleId="ListLabel319">
    <w:name w:val="ListLabel 319"/>
    <w:rsid w:val="00E80728"/>
  </w:style>
  <w:style w:type="character" w:customStyle="1" w:styleId="ListLabel320">
    <w:name w:val="ListLabel 320"/>
    <w:rsid w:val="00E80728"/>
  </w:style>
  <w:style w:type="character" w:customStyle="1" w:styleId="ListLabel321">
    <w:name w:val="ListLabel 321"/>
    <w:rsid w:val="00E80728"/>
  </w:style>
  <w:style w:type="character" w:customStyle="1" w:styleId="ListLabel322">
    <w:name w:val="ListLabel 322"/>
    <w:rsid w:val="00E80728"/>
  </w:style>
  <w:style w:type="character" w:customStyle="1" w:styleId="ListLabel323">
    <w:name w:val="ListLabel 323"/>
    <w:rsid w:val="00E80728"/>
  </w:style>
  <w:style w:type="character" w:customStyle="1" w:styleId="ListLabel324">
    <w:name w:val="ListLabel 324"/>
    <w:rsid w:val="00E80728"/>
  </w:style>
  <w:style w:type="character" w:customStyle="1" w:styleId="ListLabel325">
    <w:name w:val="ListLabel 325"/>
    <w:rsid w:val="00E80728"/>
  </w:style>
  <w:style w:type="character" w:customStyle="1" w:styleId="ListLabel326">
    <w:name w:val="ListLabel 326"/>
    <w:rsid w:val="00E80728"/>
  </w:style>
  <w:style w:type="character" w:customStyle="1" w:styleId="ListLabel327">
    <w:name w:val="ListLabel 327"/>
    <w:rsid w:val="00E80728"/>
    <w:rPr>
      <w:b/>
      <w:sz w:val="20"/>
    </w:rPr>
  </w:style>
  <w:style w:type="character" w:customStyle="1" w:styleId="ListLabel328">
    <w:name w:val="ListLabel 328"/>
    <w:rsid w:val="00E80728"/>
  </w:style>
  <w:style w:type="character" w:customStyle="1" w:styleId="ListLabel329">
    <w:name w:val="ListLabel 329"/>
    <w:rsid w:val="00E80728"/>
  </w:style>
  <w:style w:type="character" w:customStyle="1" w:styleId="ListLabel330">
    <w:name w:val="ListLabel 330"/>
    <w:rsid w:val="00E80728"/>
  </w:style>
  <w:style w:type="character" w:customStyle="1" w:styleId="ListLabel331">
    <w:name w:val="ListLabel 331"/>
    <w:rsid w:val="00E80728"/>
  </w:style>
  <w:style w:type="character" w:customStyle="1" w:styleId="ListLabel332">
    <w:name w:val="ListLabel 332"/>
    <w:rsid w:val="00E80728"/>
  </w:style>
  <w:style w:type="character" w:customStyle="1" w:styleId="ListLabel333">
    <w:name w:val="ListLabel 333"/>
    <w:rsid w:val="00E80728"/>
  </w:style>
  <w:style w:type="character" w:customStyle="1" w:styleId="ListLabel334">
    <w:name w:val="ListLabel 334"/>
    <w:rsid w:val="00E80728"/>
  </w:style>
  <w:style w:type="character" w:customStyle="1" w:styleId="ListLabel335">
    <w:name w:val="ListLabel 335"/>
    <w:rsid w:val="00E80728"/>
  </w:style>
  <w:style w:type="character" w:customStyle="1" w:styleId="ListLabel336">
    <w:name w:val="ListLabel 336"/>
    <w:rsid w:val="00E80728"/>
    <w:rPr>
      <w:sz w:val="20"/>
    </w:rPr>
  </w:style>
  <w:style w:type="character" w:customStyle="1" w:styleId="ListLabel337">
    <w:name w:val="ListLabel 337"/>
    <w:rsid w:val="00E80728"/>
  </w:style>
  <w:style w:type="character" w:customStyle="1" w:styleId="ListLabel338">
    <w:name w:val="ListLabel 338"/>
    <w:rsid w:val="00E80728"/>
  </w:style>
  <w:style w:type="character" w:customStyle="1" w:styleId="ListLabel339">
    <w:name w:val="ListLabel 339"/>
    <w:rsid w:val="00E80728"/>
  </w:style>
  <w:style w:type="character" w:customStyle="1" w:styleId="ListLabel340">
    <w:name w:val="ListLabel 340"/>
    <w:rsid w:val="00E80728"/>
  </w:style>
  <w:style w:type="character" w:customStyle="1" w:styleId="ListLabel341">
    <w:name w:val="ListLabel 341"/>
    <w:rsid w:val="00E80728"/>
  </w:style>
  <w:style w:type="character" w:customStyle="1" w:styleId="ListLabel342">
    <w:name w:val="ListLabel 342"/>
    <w:rsid w:val="00E80728"/>
  </w:style>
  <w:style w:type="character" w:customStyle="1" w:styleId="ListLabel343">
    <w:name w:val="ListLabel 343"/>
    <w:rsid w:val="00E80728"/>
  </w:style>
  <w:style w:type="character" w:customStyle="1" w:styleId="ListLabel344">
    <w:name w:val="ListLabel 344"/>
    <w:rsid w:val="00E80728"/>
  </w:style>
  <w:style w:type="character" w:customStyle="1" w:styleId="ListLabel345">
    <w:name w:val="ListLabel 345"/>
    <w:rsid w:val="00E80728"/>
    <w:rPr>
      <w:sz w:val="20"/>
    </w:rPr>
  </w:style>
  <w:style w:type="character" w:customStyle="1" w:styleId="ListLabel346">
    <w:name w:val="ListLabel 346"/>
    <w:rsid w:val="00E80728"/>
  </w:style>
  <w:style w:type="character" w:customStyle="1" w:styleId="ListLabel347">
    <w:name w:val="ListLabel 347"/>
    <w:rsid w:val="00E80728"/>
  </w:style>
  <w:style w:type="character" w:customStyle="1" w:styleId="ListLabel348">
    <w:name w:val="ListLabel 348"/>
    <w:rsid w:val="00E80728"/>
  </w:style>
  <w:style w:type="character" w:customStyle="1" w:styleId="ListLabel349">
    <w:name w:val="ListLabel 349"/>
    <w:rsid w:val="00E80728"/>
  </w:style>
  <w:style w:type="character" w:customStyle="1" w:styleId="ListLabel350">
    <w:name w:val="ListLabel 350"/>
    <w:rsid w:val="00E80728"/>
  </w:style>
  <w:style w:type="character" w:customStyle="1" w:styleId="ListLabel351">
    <w:name w:val="ListLabel 351"/>
    <w:rsid w:val="00E80728"/>
  </w:style>
  <w:style w:type="character" w:customStyle="1" w:styleId="ListLabel352">
    <w:name w:val="ListLabel 352"/>
    <w:rsid w:val="00E80728"/>
  </w:style>
  <w:style w:type="character" w:customStyle="1" w:styleId="ListLabel353">
    <w:name w:val="ListLabel 353"/>
    <w:rsid w:val="00E80728"/>
  </w:style>
  <w:style w:type="character" w:customStyle="1" w:styleId="ListLabel354">
    <w:name w:val="ListLabel 354"/>
    <w:rsid w:val="00E80728"/>
    <w:rPr>
      <w:sz w:val="20"/>
    </w:rPr>
  </w:style>
  <w:style w:type="character" w:customStyle="1" w:styleId="ListLabel355">
    <w:name w:val="ListLabel 355"/>
    <w:rsid w:val="00E80728"/>
  </w:style>
  <w:style w:type="character" w:customStyle="1" w:styleId="ListLabel356">
    <w:name w:val="ListLabel 356"/>
    <w:rsid w:val="00E80728"/>
  </w:style>
  <w:style w:type="character" w:customStyle="1" w:styleId="ListLabel357">
    <w:name w:val="ListLabel 357"/>
    <w:rsid w:val="00E80728"/>
  </w:style>
  <w:style w:type="character" w:customStyle="1" w:styleId="ListLabel358">
    <w:name w:val="ListLabel 358"/>
    <w:rsid w:val="00E80728"/>
  </w:style>
  <w:style w:type="character" w:customStyle="1" w:styleId="ListLabel359">
    <w:name w:val="ListLabel 359"/>
    <w:rsid w:val="00E80728"/>
  </w:style>
  <w:style w:type="character" w:customStyle="1" w:styleId="ListLabel360">
    <w:name w:val="ListLabel 360"/>
    <w:rsid w:val="00E80728"/>
  </w:style>
  <w:style w:type="character" w:customStyle="1" w:styleId="ListLabel361">
    <w:name w:val="ListLabel 361"/>
    <w:rsid w:val="00E80728"/>
  </w:style>
  <w:style w:type="character" w:customStyle="1" w:styleId="ListLabel362">
    <w:name w:val="ListLabel 362"/>
    <w:rsid w:val="00E80728"/>
  </w:style>
  <w:style w:type="character" w:customStyle="1" w:styleId="ListLabel363">
    <w:name w:val="ListLabel 363"/>
    <w:rsid w:val="00E80728"/>
    <w:rPr>
      <w:sz w:val="20"/>
    </w:rPr>
  </w:style>
  <w:style w:type="character" w:customStyle="1" w:styleId="ListLabel364">
    <w:name w:val="ListLabel 364"/>
    <w:rsid w:val="00E80728"/>
  </w:style>
  <w:style w:type="character" w:customStyle="1" w:styleId="ListLabel365">
    <w:name w:val="ListLabel 365"/>
    <w:rsid w:val="00E80728"/>
  </w:style>
  <w:style w:type="character" w:customStyle="1" w:styleId="ListLabel366">
    <w:name w:val="ListLabel 366"/>
    <w:rsid w:val="00E80728"/>
  </w:style>
  <w:style w:type="character" w:customStyle="1" w:styleId="ListLabel367">
    <w:name w:val="ListLabel 367"/>
    <w:rsid w:val="00E80728"/>
  </w:style>
  <w:style w:type="character" w:customStyle="1" w:styleId="ListLabel368">
    <w:name w:val="ListLabel 368"/>
    <w:rsid w:val="00E80728"/>
  </w:style>
  <w:style w:type="character" w:customStyle="1" w:styleId="ListLabel369">
    <w:name w:val="ListLabel 369"/>
    <w:rsid w:val="00E80728"/>
  </w:style>
  <w:style w:type="character" w:customStyle="1" w:styleId="ListLabel370">
    <w:name w:val="ListLabel 370"/>
    <w:rsid w:val="00E80728"/>
  </w:style>
  <w:style w:type="character" w:customStyle="1" w:styleId="ListLabel371">
    <w:name w:val="ListLabel 371"/>
    <w:rsid w:val="00E80728"/>
  </w:style>
  <w:style w:type="character" w:customStyle="1" w:styleId="ListLabel372">
    <w:name w:val="ListLabel 372"/>
    <w:rsid w:val="00E80728"/>
    <w:rPr>
      <w:sz w:val="20"/>
    </w:rPr>
  </w:style>
  <w:style w:type="character" w:customStyle="1" w:styleId="ListLabel373">
    <w:name w:val="ListLabel 373"/>
    <w:rsid w:val="00E80728"/>
  </w:style>
  <w:style w:type="character" w:customStyle="1" w:styleId="ListLabel374">
    <w:name w:val="ListLabel 374"/>
    <w:rsid w:val="00E80728"/>
  </w:style>
  <w:style w:type="character" w:customStyle="1" w:styleId="ListLabel375">
    <w:name w:val="ListLabel 375"/>
    <w:rsid w:val="00E80728"/>
  </w:style>
  <w:style w:type="character" w:customStyle="1" w:styleId="ListLabel376">
    <w:name w:val="ListLabel 376"/>
    <w:rsid w:val="00E80728"/>
  </w:style>
  <w:style w:type="character" w:customStyle="1" w:styleId="ListLabel377">
    <w:name w:val="ListLabel 377"/>
    <w:rsid w:val="00E80728"/>
  </w:style>
  <w:style w:type="character" w:customStyle="1" w:styleId="ListLabel378">
    <w:name w:val="ListLabel 378"/>
    <w:rsid w:val="00E80728"/>
  </w:style>
  <w:style w:type="character" w:customStyle="1" w:styleId="ListLabel379">
    <w:name w:val="ListLabel 379"/>
    <w:rsid w:val="00E80728"/>
  </w:style>
  <w:style w:type="character" w:customStyle="1" w:styleId="ListLabel380">
    <w:name w:val="ListLabel 380"/>
    <w:rsid w:val="00E80728"/>
  </w:style>
  <w:style w:type="character" w:customStyle="1" w:styleId="ListLabel381">
    <w:name w:val="ListLabel 381"/>
    <w:rsid w:val="00E80728"/>
    <w:rPr>
      <w:b/>
      <w:color w:val="00000A"/>
      <w:sz w:val="20"/>
    </w:rPr>
  </w:style>
  <w:style w:type="character" w:customStyle="1" w:styleId="ListLabel382">
    <w:name w:val="ListLabel 382"/>
    <w:rsid w:val="00E80728"/>
  </w:style>
  <w:style w:type="character" w:customStyle="1" w:styleId="ListLabel383">
    <w:name w:val="ListLabel 383"/>
    <w:rsid w:val="00E80728"/>
  </w:style>
  <w:style w:type="character" w:customStyle="1" w:styleId="ListLabel384">
    <w:name w:val="ListLabel 384"/>
    <w:rsid w:val="00E80728"/>
  </w:style>
  <w:style w:type="character" w:customStyle="1" w:styleId="ListLabel385">
    <w:name w:val="ListLabel 385"/>
    <w:rsid w:val="00E80728"/>
  </w:style>
  <w:style w:type="character" w:customStyle="1" w:styleId="ListLabel386">
    <w:name w:val="ListLabel 386"/>
    <w:rsid w:val="00E80728"/>
  </w:style>
  <w:style w:type="character" w:customStyle="1" w:styleId="ListLabel387">
    <w:name w:val="ListLabel 387"/>
    <w:rsid w:val="00E80728"/>
  </w:style>
  <w:style w:type="character" w:customStyle="1" w:styleId="ListLabel388">
    <w:name w:val="ListLabel 388"/>
    <w:rsid w:val="00E80728"/>
  </w:style>
  <w:style w:type="character" w:customStyle="1" w:styleId="ListLabel389">
    <w:name w:val="ListLabel 389"/>
    <w:rsid w:val="00E80728"/>
  </w:style>
  <w:style w:type="character" w:customStyle="1" w:styleId="ListLabel390">
    <w:name w:val="ListLabel 390"/>
    <w:rsid w:val="00E80728"/>
    <w:rPr>
      <w:b/>
      <w:color w:val="00000A"/>
      <w:sz w:val="20"/>
    </w:rPr>
  </w:style>
  <w:style w:type="character" w:customStyle="1" w:styleId="ListLabel391">
    <w:name w:val="ListLabel 391"/>
    <w:rsid w:val="00E80728"/>
  </w:style>
  <w:style w:type="character" w:customStyle="1" w:styleId="ListLabel392">
    <w:name w:val="ListLabel 392"/>
    <w:rsid w:val="00E80728"/>
  </w:style>
  <w:style w:type="character" w:customStyle="1" w:styleId="ListLabel393">
    <w:name w:val="ListLabel 393"/>
    <w:rsid w:val="00E80728"/>
  </w:style>
  <w:style w:type="character" w:customStyle="1" w:styleId="ListLabel394">
    <w:name w:val="ListLabel 394"/>
    <w:rsid w:val="00E80728"/>
  </w:style>
  <w:style w:type="character" w:customStyle="1" w:styleId="ListLabel395">
    <w:name w:val="ListLabel 395"/>
    <w:rsid w:val="00E80728"/>
  </w:style>
  <w:style w:type="character" w:customStyle="1" w:styleId="ListLabel396">
    <w:name w:val="ListLabel 396"/>
    <w:rsid w:val="00E80728"/>
  </w:style>
  <w:style w:type="character" w:customStyle="1" w:styleId="ListLabel397">
    <w:name w:val="ListLabel 397"/>
    <w:rsid w:val="00E80728"/>
  </w:style>
  <w:style w:type="character" w:customStyle="1" w:styleId="ListLabel398">
    <w:name w:val="ListLabel 398"/>
    <w:rsid w:val="00E80728"/>
  </w:style>
  <w:style w:type="paragraph" w:customStyle="1" w:styleId="Caption1">
    <w:name w:val="Caption1"/>
    <w:basedOn w:val="a3"/>
    <w:rsid w:val="00E80728"/>
    <w:pPr>
      <w:suppressLineNumbers/>
      <w:spacing w:before="120" w:after="120"/>
    </w:pPr>
    <w:rPr>
      <w:rFonts w:cs="FreeSans"/>
      <w:i/>
      <w:iCs/>
      <w:color w:val="00000A"/>
    </w:rPr>
  </w:style>
  <w:style w:type="paragraph" w:customStyle="1" w:styleId="Footer1">
    <w:name w:val="Footer1"/>
    <w:basedOn w:val="a3"/>
    <w:rsid w:val="00E80728"/>
    <w:pPr>
      <w:tabs>
        <w:tab w:val="center" w:pos="4677"/>
        <w:tab w:val="right" w:pos="9355"/>
      </w:tabs>
    </w:pPr>
    <w:rPr>
      <w:color w:val="00000A"/>
    </w:rPr>
  </w:style>
  <w:style w:type="paragraph" w:customStyle="1" w:styleId="Header2">
    <w:name w:val="Header2"/>
    <w:basedOn w:val="a3"/>
    <w:rsid w:val="00E80728"/>
    <w:pPr>
      <w:tabs>
        <w:tab w:val="center" w:pos="4677"/>
        <w:tab w:val="right" w:pos="9355"/>
      </w:tabs>
    </w:pPr>
    <w:rPr>
      <w:color w:val="00000A"/>
    </w:rPr>
  </w:style>
  <w:style w:type="paragraph" w:customStyle="1" w:styleId="TOC11">
    <w:name w:val="TOC 11"/>
    <w:basedOn w:val="a3"/>
    <w:rsid w:val="00E80728"/>
    <w:pPr>
      <w:tabs>
        <w:tab w:val="right" w:leader="dot" w:pos="10195"/>
      </w:tabs>
    </w:pPr>
    <w:rPr>
      <w:color w:val="00000A"/>
    </w:rPr>
  </w:style>
  <w:style w:type="paragraph" w:customStyle="1" w:styleId="1fffffffb">
    <w:name w:val="Знак Знак Знак Знак Знак Знак Знак Знак Знак Знак Знак Знак Знак Знак Знак Знак Знак Знак Знак Знак Знак Знак Знак Знак Знак1"/>
    <w:basedOn w:val="a3"/>
    <w:rsid w:val="00E80728"/>
    <w:pPr>
      <w:tabs>
        <w:tab w:val="left" w:pos="643"/>
      </w:tabs>
      <w:spacing w:after="160" w:line="240" w:lineRule="exact"/>
    </w:pPr>
    <w:rPr>
      <w:rFonts w:ascii="Verdana" w:hAnsi="Verdana" w:cs="Verdana"/>
      <w:color w:val="00000A"/>
      <w:sz w:val="20"/>
      <w:szCs w:val="20"/>
      <w:lang w:val="en-US" w:eastAsia="en-US"/>
    </w:rPr>
  </w:style>
  <w:style w:type="paragraph" w:customStyle="1" w:styleId="TOC21">
    <w:name w:val="TOC 21"/>
    <w:basedOn w:val="a3"/>
    <w:rsid w:val="00E80728"/>
    <w:pPr>
      <w:ind w:left="238"/>
    </w:pPr>
    <w:rPr>
      <w:color w:val="00000A"/>
    </w:rPr>
  </w:style>
  <w:style w:type="paragraph" w:customStyle="1" w:styleId="1fffffffc">
    <w:name w:val="ͮ𬠫1"/>
    <w:rsid w:val="00E80728"/>
    <w:pPr>
      <w:spacing w:after="0" w:line="240" w:lineRule="auto"/>
      <w:ind w:firstLine="397"/>
      <w:jc w:val="both"/>
    </w:pPr>
    <w:rPr>
      <w:rFonts w:ascii="Times New Roman" w:eastAsia="Times New Roman" w:hAnsi="Times New Roman" w:cs="Times New Roman"/>
      <w:color w:val="00000A"/>
      <w:sz w:val="20"/>
      <w:szCs w:val="20"/>
      <w:lang w:val="en-US" w:eastAsia="ru-RU"/>
    </w:rPr>
  </w:style>
  <w:style w:type="paragraph" w:customStyle="1" w:styleId="TOC31">
    <w:name w:val="TOC 31"/>
    <w:basedOn w:val="a3"/>
    <w:rsid w:val="00E80728"/>
    <w:pPr>
      <w:ind w:left="480"/>
    </w:pPr>
    <w:rPr>
      <w:color w:val="00000A"/>
    </w:rPr>
  </w:style>
  <w:style w:type="paragraph" w:customStyle="1" w:styleId="TOC41">
    <w:name w:val="TOC 41"/>
    <w:basedOn w:val="a3"/>
    <w:rsid w:val="00E80728"/>
    <w:pPr>
      <w:widowControl w:val="0"/>
      <w:tabs>
        <w:tab w:val="left" w:pos="502"/>
        <w:tab w:val="left" w:pos="3330"/>
      </w:tabs>
      <w:ind w:left="502" w:hanging="720"/>
    </w:pPr>
    <w:rPr>
      <w:color w:val="00000A"/>
    </w:rPr>
  </w:style>
  <w:style w:type="paragraph" w:customStyle="1" w:styleId="TOC51">
    <w:name w:val="TOC 51"/>
    <w:basedOn w:val="a3"/>
    <w:rsid w:val="00E80728"/>
    <w:pPr>
      <w:spacing w:after="100" w:line="276" w:lineRule="auto"/>
      <w:ind w:left="880"/>
    </w:pPr>
    <w:rPr>
      <w:rFonts w:ascii="Calibri" w:hAnsi="Calibri"/>
      <w:color w:val="00000A"/>
      <w:sz w:val="22"/>
      <w:szCs w:val="22"/>
    </w:rPr>
  </w:style>
  <w:style w:type="paragraph" w:customStyle="1" w:styleId="TOC61">
    <w:name w:val="TOC 61"/>
    <w:basedOn w:val="a3"/>
    <w:rsid w:val="00E80728"/>
    <w:pPr>
      <w:spacing w:after="100" w:line="276" w:lineRule="auto"/>
      <w:ind w:left="1100"/>
    </w:pPr>
    <w:rPr>
      <w:rFonts w:ascii="Calibri" w:hAnsi="Calibri"/>
      <w:color w:val="00000A"/>
      <w:sz w:val="22"/>
      <w:szCs w:val="22"/>
    </w:rPr>
  </w:style>
  <w:style w:type="paragraph" w:customStyle="1" w:styleId="TOC71">
    <w:name w:val="TOC 71"/>
    <w:basedOn w:val="a3"/>
    <w:rsid w:val="00E80728"/>
    <w:pPr>
      <w:spacing w:after="100" w:line="276" w:lineRule="auto"/>
      <w:ind w:left="1320"/>
    </w:pPr>
    <w:rPr>
      <w:rFonts w:ascii="Calibri" w:hAnsi="Calibri"/>
      <w:color w:val="00000A"/>
      <w:sz w:val="22"/>
      <w:szCs w:val="22"/>
    </w:rPr>
  </w:style>
  <w:style w:type="paragraph" w:customStyle="1" w:styleId="TOC81">
    <w:name w:val="TOC 81"/>
    <w:basedOn w:val="a3"/>
    <w:rsid w:val="00E80728"/>
    <w:pPr>
      <w:spacing w:after="100" w:line="276" w:lineRule="auto"/>
      <w:ind w:left="1540"/>
    </w:pPr>
    <w:rPr>
      <w:rFonts w:ascii="Calibri" w:hAnsi="Calibri"/>
      <w:color w:val="00000A"/>
      <w:sz w:val="22"/>
      <w:szCs w:val="22"/>
    </w:rPr>
  </w:style>
  <w:style w:type="paragraph" w:customStyle="1" w:styleId="TOC91">
    <w:name w:val="TOC 91"/>
    <w:basedOn w:val="a3"/>
    <w:rsid w:val="00E80728"/>
    <w:pPr>
      <w:spacing w:after="100" w:line="276" w:lineRule="auto"/>
      <w:ind w:left="1760"/>
    </w:pPr>
    <w:rPr>
      <w:rFonts w:ascii="Calibri" w:hAnsi="Calibri"/>
      <w:color w:val="00000A"/>
      <w:sz w:val="22"/>
      <w:szCs w:val="22"/>
    </w:rPr>
  </w:style>
  <w:style w:type="paragraph" w:customStyle="1" w:styleId="PreformattedText">
    <w:name w:val="Preformatted Text"/>
    <w:basedOn w:val="a3"/>
    <w:rsid w:val="00E80728"/>
    <w:rPr>
      <w:color w:val="00000A"/>
    </w:rPr>
  </w:style>
  <w:style w:type="paragraph" w:customStyle="1" w:styleId="9b">
    <w:name w:val="Стиль9"/>
    <w:rsid w:val="00E8072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BodyText3Char4">
    <w:name w:val="Body Text 3 Char4"/>
    <w:aliases w:val="Знак5 Char4"/>
    <w:locked/>
    <w:rsid w:val="00E80728"/>
    <w:rPr>
      <w:sz w:val="16"/>
    </w:rPr>
  </w:style>
  <w:style w:type="paragraph" w:customStyle="1" w:styleId="7f0">
    <w:name w:val="Знак7"/>
    <w:basedOn w:val="a3"/>
    <w:rsid w:val="00E80728"/>
    <w:pPr>
      <w:spacing w:after="160" w:line="240" w:lineRule="exact"/>
    </w:pPr>
    <w:rPr>
      <w:rFonts w:ascii="Verdana" w:hAnsi="Verdana"/>
      <w:sz w:val="20"/>
      <w:szCs w:val="20"/>
      <w:lang w:val="en-US" w:eastAsia="en-US"/>
    </w:rPr>
  </w:style>
  <w:style w:type="character" w:customStyle="1" w:styleId="6230">
    <w:name w:val="Знак Знак623"/>
    <w:rsid w:val="00E80728"/>
    <w:rPr>
      <w:rFonts w:ascii="Cambria" w:hAnsi="Cambria"/>
      <w:b/>
      <w:kern w:val="1"/>
      <w:sz w:val="32"/>
      <w:lang w:val="ru-RU" w:eastAsia="ar-SA" w:bidi="ar-SA"/>
    </w:rPr>
  </w:style>
  <w:style w:type="paragraph" w:customStyle="1" w:styleId="TOCHeading1">
    <w:name w:val="TOC Heading1"/>
    <w:basedOn w:val="11"/>
    <w:next w:val="a3"/>
    <w:rsid w:val="00E80728"/>
    <w:pPr>
      <w:keepNext/>
      <w:keepLines/>
      <w:suppressAutoHyphen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locked/>
    <w:rsid w:val="00E80728"/>
    <w:rPr>
      <w:i/>
      <w:color w:val="000000"/>
      <w:sz w:val="24"/>
    </w:rPr>
  </w:style>
  <w:style w:type="character" w:customStyle="1" w:styleId="IntenseQuoteChar5">
    <w:name w:val="Intense Quote Char5"/>
    <w:locked/>
    <w:rsid w:val="00E80728"/>
    <w:rPr>
      <w:b/>
      <w:i/>
      <w:color w:val="4F81BD"/>
      <w:sz w:val="24"/>
    </w:rPr>
  </w:style>
  <w:style w:type="paragraph" w:customStyle="1" w:styleId="11ff0">
    <w:name w:val="Знак Знак Знак Знак Знак Знак Знак Знак Знак Знак Знак Знак Знак11"/>
    <w:basedOn w:val="a3"/>
    <w:rsid w:val="00E80728"/>
    <w:pPr>
      <w:spacing w:after="160" w:line="240" w:lineRule="exact"/>
    </w:pPr>
    <w:rPr>
      <w:rFonts w:ascii="Verdana" w:hAnsi="Verdana"/>
      <w:lang w:val="en-US" w:eastAsia="en-US"/>
    </w:rPr>
  </w:style>
  <w:style w:type="paragraph" w:customStyle="1" w:styleId="BodyText221">
    <w:name w:val="Body Text 221"/>
    <w:basedOn w:val="a3"/>
    <w:rsid w:val="00E80728"/>
    <w:pPr>
      <w:keepNext/>
      <w:widowControl w:val="0"/>
      <w:tabs>
        <w:tab w:val="left" w:pos="142"/>
        <w:tab w:val="left" w:pos="6946"/>
      </w:tabs>
      <w:autoSpaceDE w:val="0"/>
      <w:autoSpaceDN w:val="0"/>
      <w:ind w:left="284" w:firstLine="709"/>
      <w:jc w:val="both"/>
    </w:pPr>
    <w:rPr>
      <w:sz w:val="22"/>
      <w:szCs w:val="22"/>
      <w:lang w:val="en-US"/>
    </w:rPr>
  </w:style>
  <w:style w:type="paragraph" w:customStyle="1" w:styleId="Heading112">
    <w:name w:val="Heading 112"/>
    <w:basedOn w:val="a3"/>
    <w:next w:val="a3"/>
    <w:rsid w:val="00E80728"/>
    <w:pPr>
      <w:suppressAutoHyphens/>
      <w:ind w:firstLine="454"/>
    </w:pPr>
    <w:rPr>
      <w:b/>
      <w:caps/>
      <w:lang w:eastAsia="zh-CN"/>
    </w:rPr>
  </w:style>
  <w:style w:type="paragraph" w:customStyle="1" w:styleId="Heading212">
    <w:name w:val="Heading 212"/>
    <w:basedOn w:val="a3"/>
    <w:next w:val="a3"/>
    <w:rsid w:val="00E80728"/>
    <w:pPr>
      <w:keepNext/>
      <w:tabs>
        <w:tab w:val="left" w:pos="576"/>
      </w:tabs>
      <w:suppressAutoHyphens/>
      <w:spacing w:before="240" w:after="60"/>
      <w:ind w:left="576" w:hanging="576"/>
      <w:outlineLvl w:val="1"/>
    </w:pPr>
    <w:rPr>
      <w:rFonts w:ascii="Arial" w:hAnsi="Arial" w:cs="Arial"/>
      <w:b/>
      <w:bCs/>
      <w:i/>
      <w:iCs/>
      <w:sz w:val="28"/>
      <w:szCs w:val="28"/>
      <w:lang w:eastAsia="zh-CN"/>
    </w:rPr>
  </w:style>
  <w:style w:type="paragraph" w:customStyle="1" w:styleId="Heading321">
    <w:name w:val="Heading 321"/>
    <w:basedOn w:val="a3"/>
    <w:next w:val="a3"/>
    <w:rsid w:val="00E80728"/>
    <w:pPr>
      <w:tabs>
        <w:tab w:val="left" w:pos="720"/>
      </w:tabs>
      <w:suppressAutoHyphens/>
      <w:spacing w:before="280" w:after="280"/>
      <w:ind w:left="720" w:hanging="720"/>
      <w:outlineLvl w:val="2"/>
    </w:pPr>
    <w:rPr>
      <w:b/>
      <w:bCs/>
      <w:sz w:val="27"/>
      <w:szCs w:val="27"/>
      <w:lang w:eastAsia="zh-CN"/>
    </w:rPr>
  </w:style>
  <w:style w:type="paragraph" w:customStyle="1" w:styleId="Heading411">
    <w:name w:val="Heading 411"/>
    <w:basedOn w:val="a3"/>
    <w:next w:val="a3"/>
    <w:rsid w:val="00E80728"/>
    <w:pPr>
      <w:keepNext/>
      <w:tabs>
        <w:tab w:val="left" w:pos="864"/>
      </w:tabs>
      <w:suppressAutoHyphens/>
      <w:spacing w:before="240" w:after="60"/>
      <w:ind w:left="864" w:hanging="864"/>
      <w:outlineLvl w:val="3"/>
    </w:pPr>
    <w:rPr>
      <w:b/>
      <w:bCs/>
      <w:sz w:val="28"/>
      <w:szCs w:val="28"/>
      <w:lang w:eastAsia="zh-CN"/>
    </w:rPr>
  </w:style>
  <w:style w:type="paragraph" w:customStyle="1" w:styleId="Heading512">
    <w:name w:val="Heading 512"/>
    <w:basedOn w:val="a3"/>
    <w:next w:val="a3"/>
    <w:rsid w:val="00E80728"/>
    <w:pPr>
      <w:tabs>
        <w:tab w:val="left" w:pos="1008"/>
      </w:tabs>
      <w:suppressAutoHyphens/>
      <w:spacing w:before="240" w:after="60"/>
      <w:ind w:left="1008" w:hanging="1008"/>
      <w:outlineLvl w:val="4"/>
    </w:pPr>
    <w:rPr>
      <w:b/>
      <w:bCs/>
      <w:i/>
      <w:iCs/>
      <w:sz w:val="26"/>
      <w:szCs w:val="26"/>
      <w:lang w:eastAsia="zh-CN"/>
    </w:rPr>
  </w:style>
  <w:style w:type="paragraph" w:customStyle="1" w:styleId="Heading612">
    <w:name w:val="Heading 612"/>
    <w:basedOn w:val="a3"/>
    <w:next w:val="a3"/>
    <w:rsid w:val="00E80728"/>
    <w:pPr>
      <w:keepNext/>
      <w:tabs>
        <w:tab w:val="left" w:pos="1152"/>
      </w:tabs>
      <w:suppressAutoHyphens/>
      <w:ind w:left="1152" w:hanging="1152"/>
      <w:jc w:val="both"/>
      <w:outlineLvl w:val="5"/>
    </w:pPr>
    <w:rPr>
      <w:szCs w:val="20"/>
      <w:lang w:val="en-US" w:eastAsia="en-US"/>
    </w:rPr>
  </w:style>
  <w:style w:type="paragraph" w:customStyle="1" w:styleId="Heading712">
    <w:name w:val="Heading 712"/>
    <w:basedOn w:val="a3"/>
    <w:next w:val="a3"/>
    <w:rsid w:val="00E80728"/>
    <w:pPr>
      <w:tabs>
        <w:tab w:val="left" w:pos="1296"/>
      </w:tabs>
      <w:suppressAutoHyphens/>
      <w:spacing w:before="240" w:after="60"/>
      <w:ind w:left="1296" w:hanging="1296"/>
      <w:outlineLvl w:val="6"/>
    </w:pPr>
    <w:rPr>
      <w:lang w:eastAsia="zh-CN"/>
    </w:rPr>
  </w:style>
  <w:style w:type="paragraph" w:customStyle="1" w:styleId="Heading912">
    <w:name w:val="Heading 912"/>
    <w:basedOn w:val="a3"/>
    <w:next w:val="a3"/>
    <w:rsid w:val="00E80728"/>
    <w:pPr>
      <w:tabs>
        <w:tab w:val="left" w:pos="1584"/>
      </w:tabs>
      <w:suppressAutoHyphens/>
      <w:spacing w:before="240" w:after="60"/>
      <w:ind w:left="1584" w:hanging="1584"/>
      <w:outlineLvl w:val="8"/>
    </w:pPr>
    <w:rPr>
      <w:rFonts w:ascii="Arial" w:hAnsi="Arial" w:cs="Arial"/>
      <w:sz w:val="22"/>
      <w:szCs w:val="22"/>
      <w:lang w:eastAsia="zh-CN"/>
    </w:rPr>
  </w:style>
  <w:style w:type="character" w:customStyle="1" w:styleId="Heading2Char4">
    <w:name w:val="Heading 2 Char4"/>
    <w:aliases w:val="Знак3 Знак Char4"/>
    <w:locked/>
    <w:rsid w:val="00E80728"/>
    <w:rPr>
      <w:rFonts w:ascii="Cambria" w:hAnsi="Cambria"/>
      <w:b/>
      <w:i/>
      <w:sz w:val="28"/>
    </w:rPr>
  </w:style>
  <w:style w:type="character" w:customStyle="1" w:styleId="7110">
    <w:name w:val="Знак Знак711"/>
    <w:rsid w:val="00E80728"/>
    <w:rPr>
      <w:sz w:val="16"/>
      <w:lang w:val="ru-RU" w:eastAsia="ru-RU"/>
    </w:rPr>
  </w:style>
  <w:style w:type="character" w:customStyle="1" w:styleId="1890">
    <w:name w:val="Знак Знак189"/>
    <w:rsid w:val="00E80728"/>
    <w:rPr>
      <w:rFonts w:ascii="Courier New" w:hAnsi="Courier New"/>
    </w:rPr>
  </w:style>
  <w:style w:type="character" w:customStyle="1" w:styleId="931">
    <w:name w:val="Знак Знак93"/>
    <w:locked/>
    <w:rsid w:val="00E80728"/>
    <w:rPr>
      <w:rFonts w:ascii="Tahoma" w:hAnsi="Tahoma"/>
      <w:lang w:val="ru-RU" w:eastAsia="ru-RU"/>
    </w:rPr>
  </w:style>
  <w:style w:type="character" w:customStyle="1" w:styleId="1330">
    <w:name w:val="Знак Знак133"/>
    <w:locked/>
    <w:rsid w:val="00E80728"/>
    <w:rPr>
      <w:lang w:val="ru-RU" w:eastAsia="ar-SA" w:bidi="ar-SA"/>
    </w:rPr>
  </w:style>
  <w:style w:type="character" w:customStyle="1" w:styleId="1133">
    <w:name w:val="Знак Знак113"/>
    <w:locked/>
    <w:rsid w:val="00E80728"/>
    <w:rPr>
      <w:sz w:val="28"/>
      <w:lang w:val="ru-RU" w:eastAsia="ru-RU"/>
    </w:rPr>
  </w:style>
  <w:style w:type="character" w:customStyle="1" w:styleId="1192">
    <w:name w:val="Знак1 Знак Знак19"/>
    <w:locked/>
    <w:rsid w:val="00E80728"/>
    <w:rPr>
      <w:rFonts w:ascii="Times New Roman" w:hAnsi="Times New Roman"/>
      <w:sz w:val="24"/>
      <w:lang w:eastAsia="ru-RU"/>
    </w:rPr>
  </w:style>
  <w:style w:type="character" w:customStyle="1" w:styleId="694">
    <w:name w:val="Знак6 Знак Знак9"/>
    <w:rsid w:val="00E80728"/>
    <w:rPr>
      <w:sz w:val="24"/>
      <w:lang w:val="ru-RU" w:eastAsia="ru-RU"/>
    </w:rPr>
  </w:style>
  <w:style w:type="character" w:customStyle="1" w:styleId="QuoteChar6">
    <w:name w:val="Quote Char6"/>
    <w:locked/>
    <w:rsid w:val="00E80728"/>
    <w:rPr>
      <w:rFonts w:ascii="Times New Roman" w:hAnsi="Times New Roman"/>
      <w:i/>
      <w:color w:val="000000"/>
      <w:sz w:val="24"/>
    </w:rPr>
  </w:style>
  <w:style w:type="character" w:customStyle="1" w:styleId="IntenseQuoteChar6">
    <w:name w:val="Intense Quote Char6"/>
    <w:locked/>
    <w:rsid w:val="00E80728"/>
    <w:rPr>
      <w:rFonts w:ascii="Times New Roman" w:hAnsi="Times New Roman"/>
      <w:b/>
      <w:i/>
      <w:color w:val="4F81BD"/>
      <w:sz w:val="24"/>
    </w:rPr>
  </w:style>
  <w:style w:type="character" w:customStyle="1" w:styleId="821">
    <w:name w:val="Знак Знак82"/>
    <w:locked/>
    <w:rsid w:val="00E80728"/>
    <w:rPr>
      <w:rFonts w:ascii="Arial" w:hAnsi="Arial"/>
      <w:sz w:val="24"/>
      <w:lang w:val="ru-RU" w:eastAsia="ru-RU"/>
    </w:rPr>
  </w:style>
  <w:style w:type="character" w:customStyle="1" w:styleId="2012">
    <w:name w:val="Знак Знак2012"/>
    <w:rsid w:val="00E80728"/>
    <w:rPr>
      <w:rFonts w:ascii="Arial" w:hAnsi="Arial"/>
      <w:sz w:val="22"/>
    </w:rPr>
  </w:style>
  <w:style w:type="character" w:customStyle="1" w:styleId="2014">
    <w:name w:val="Знак Знак2014"/>
    <w:rsid w:val="00E80728"/>
    <w:rPr>
      <w:rFonts w:ascii="Arial" w:hAnsi="Arial"/>
      <w:sz w:val="22"/>
    </w:rPr>
  </w:style>
  <w:style w:type="paragraph" w:customStyle="1" w:styleId="89">
    <w:name w:val="Абзац списка8"/>
    <w:basedOn w:val="a3"/>
    <w:rsid w:val="00E80728"/>
    <w:pPr>
      <w:spacing w:after="200" w:line="276" w:lineRule="auto"/>
      <w:ind w:left="720"/>
    </w:pPr>
    <w:rPr>
      <w:rFonts w:ascii="Calibri" w:hAnsi="Calibri"/>
      <w:sz w:val="22"/>
      <w:szCs w:val="22"/>
      <w:lang w:eastAsia="en-US"/>
    </w:rPr>
  </w:style>
  <w:style w:type="paragraph" w:customStyle="1" w:styleId="14a">
    <w:name w:val="Обычный14"/>
    <w:rsid w:val="00E80728"/>
    <w:pPr>
      <w:widowControl w:val="0"/>
      <w:snapToGrid w:val="0"/>
      <w:spacing w:after="0" w:line="240" w:lineRule="auto"/>
      <w:ind w:left="360" w:hanging="360"/>
    </w:pPr>
    <w:rPr>
      <w:rFonts w:ascii="Times New Roman" w:eastAsia="Times New Roman" w:hAnsi="Times New Roman" w:cs="Times New Roman"/>
      <w:szCs w:val="20"/>
      <w:lang w:eastAsia="ru-RU"/>
    </w:rPr>
  </w:style>
  <w:style w:type="paragraph" w:customStyle="1" w:styleId="275">
    <w:name w:val="Основной текст 27"/>
    <w:basedOn w:val="a3"/>
    <w:rsid w:val="00E80728"/>
    <w:pPr>
      <w:overflowPunct w:val="0"/>
      <w:autoSpaceDE w:val="0"/>
      <w:autoSpaceDN w:val="0"/>
      <w:adjustRightInd w:val="0"/>
      <w:ind w:firstLine="851"/>
      <w:jc w:val="both"/>
    </w:pPr>
    <w:rPr>
      <w:sz w:val="28"/>
      <w:szCs w:val="20"/>
    </w:rPr>
  </w:style>
  <w:style w:type="paragraph" w:customStyle="1" w:styleId="384">
    <w:name w:val="Заголовок 38"/>
    <w:basedOn w:val="14a"/>
    <w:next w:val="14a"/>
    <w:rsid w:val="00E80728"/>
    <w:pPr>
      <w:keepNext/>
      <w:widowControl/>
      <w:snapToGrid/>
      <w:ind w:left="0" w:firstLine="0"/>
      <w:outlineLvl w:val="2"/>
    </w:pPr>
    <w:rPr>
      <w:sz w:val="24"/>
    </w:rPr>
  </w:style>
  <w:style w:type="paragraph" w:customStyle="1" w:styleId="8a">
    <w:name w:val="Основной текст8"/>
    <w:basedOn w:val="14a"/>
    <w:rsid w:val="00E80728"/>
    <w:pPr>
      <w:widowControl/>
      <w:snapToGrid/>
      <w:spacing w:line="360" w:lineRule="auto"/>
      <w:ind w:left="0" w:firstLine="0"/>
    </w:pPr>
    <w:rPr>
      <w:sz w:val="24"/>
    </w:rPr>
  </w:style>
  <w:style w:type="numbering" w:customStyle="1" w:styleId="224">
    <w:name w:val="Стиль Стиль нумерованный + многоуровневый224"/>
    <w:rsid w:val="00E80728"/>
    <w:pPr>
      <w:numPr>
        <w:numId w:val="42"/>
      </w:numPr>
    </w:pPr>
  </w:style>
  <w:style w:type="paragraph" w:styleId="affe">
    <w:name w:val="Title"/>
    <w:basedOn w:val="a3"/>
    <w:next w:val="a3"/>
    <w:link w:val="54"/>
    <w:qFormat/>
    <w:rsid w:val="00E80728"/>
    <w:pPr>
      <w:contextualSpacing/>
    </w:pPr>
    <w:rPr>
      <w:rFonts w:asciiTheme="minorHAnsi" w:eastAsiaTheme="minorHAnsi" w:hAnsiTheme="minorHAnsi" w:cstheme="minorBidi"/>
      <w:sz w:val="28"/>
      <w:lang w:val="en-US" w:eastAsia="ar-SA"/>
    </w:rPr>
  </w:style>
  <w:style w:type="character" w:customStyle="1" w:styleId="4fc">
    <w:name w:val="Заголовок Знак4"/>
    <w:basedOn w:val="a4"/>
    <w:uiPriority w:val="10"/>
    <w:rsid w:val="00E80728"/>
    <w:rPr>
      <w:rFonts w:asciiTheme="majorHAnsi" w:eastAsiaTheme="majorEastAsia" w:hAnsiTheme="majorHAnsi" w:cstheme="majorBidi"/>
      <w:spacing w:val="-10"/>
      <w:kern w:val="28"/>
      <w:sz w:val="56"/>
      <w:szCs w:val="5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79359731">
      <w:bodyDiv w:val="1"/>
      <w:marLeft w:val="0"/>
      <w:marRight w:val="0"/>
      <w:marTop w:val="0"/>
      <w:marBottom w:val="0"/>
      <w:divBdr>
        <w:top w:val="none" w:sz="0" w:space="0" w:color="auto"/>
        <w:left w:val="none" w:sz="0" w:space="0" w:color="auto"/>
        <w:bottom w:val="none" w:sz="0" w:space="0" w:color="auto"/>
        <w:right w:val="none" w:sz="0" w:space="0" w:color="auto"/>
      </w:divBdr>
    </w:div>
    <w:div w:id="1031691564">
      <w:bodyDiv w:val="1"/>
      <w:marLeft w:val="0"/>
      <w:marRight w:val="0"/>
      <w:marTop w:val="0"/>
      <w:marBottom w:val="0"/>
      <w:divBdr>
        <w:top w:val="none" w:sz="0" w:space="0" w:color="auto"/>
        <w:left w:val="none" w:sz="0" w:space="0" w:color="auto"/>
        <w:bottom w:val="none" w:sz="0" w:space="0" w:color="auto"/>
        <w:right w:val="none" w:sz="0" w:space="0" w:color="auto"/>
      </w:divBdr>
    </w:div>
    <w:div w:id="1552114757">
      <w:bodyDiv w:val="1"/>
      <w:marLeft w:val="0"/>
      <w:marRight w:val="0"/>
      <w:marTop w:val="0"/>
      <w:marBottom w:val="0"/>
      <w:divBdr>
        <w:top w:val="none" w:sz="0" w:space="0" w:color="auto"/>
        <w:left w:val="none" w:sz="0" w:space="0" w:color="auto"/>
        <w:bottom w:val="none" w:sz="0" w:space="0" w:color="auto"/>
        <w:right w:val="none" w:sz="0" w:space="0" w:color="auto"/>
      </w:divBdr>
    </w:div>
    <w:div w:id="1638074416">
      <w:bodyDiv w:val="1"/>
      <w:marLeft w:val="0"/>
      <w:marRight w:val="0"/>
      <w:marTop w:val="0"/>
      <w:marBottom w:val="0"/>
      <w:divBdr>
        <w:top w:val="none" w:sz="0" w:space="0" w:color="auto"/>
        <w:left w:val="none" w:sz="0" w:space="0" w:color="auto"/>
        <w:bottom w:val="none" w:sz="0" w:space="0" w:color="auto"/>
        <w:right w:val="none" w:sz="0" w:space="0" w:color="auto"/>
      </w:divBdr>
    </w:div>
    <w:div w:id="1797679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5fan.ru/wievjob.php?id=90214" TargetMode="External"/><Relationship Id="rId13" Type="http://schemas.openxmlformats.org/officeDocument/2006/relationships/hyperlink" Target="https://schoolfiles.net/3229915" TargetMode="External"/><Relationship Id="rId18" Type="http://schemas.openxmlformats.org/officeDocument/2006/relationships/hyperlink" Target="http://www.infolex.narod.ru/gpl_gnu/gplrus.html"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infourok.ru/statya-osnovnie-podhodi-k-razrabotke-ocenochnogo-materiala-prohozhdeniya-uchebnoy-i-proizvodstvennoy-praktiki-3262830.html" TargetMode="External"/><Relationship Id="rId12" Type="http://schemas.openxmlformats.org/officeDocument/2006/relationships/hyperlink" Target="https://www.maam.ru/detskijsad/diagnosticheskie-i-ocenochnye-materialy-do.html" TargetMode="External"/><Relationship Id="rId17" Type="http://schemas.openxmlformats.org/officeDocument/2006/relationships/hyperlink" Target="http://qsp.su/tools/onlinehelp/about_license_gpl_russian.html" TargetMode="External"/><Relationship Id="rId2" Type="http://schemas.openxmlformats.org/officeDocument/2006/relationships/styles" Target="styles.xml"/><Relationship Id="rId16" Type="http://schemas.openxmlformats.org/officeDocument/2006/relationships/hyperlink" Target="http://qsp.su/tools/onlinehelp/about_license_gpl_russian.html" TargetMode="External"/><Relationship Id="rId20" Type="http://schemas.openxmlformats.org/officeDocument/2006/relationships/hyperlink" Target="https://psyjournals.ru/psyedu_ru/index.shtml" TargetMode="External"/><Relationship Id="rId1" Type="http://schemas.openxmlformats.org/officeDocument/2006/relationships/numbering" Target="numbering.xml"/><Relationship Id="rId6" Type="http://schemas.openxmlformats.org/officeDocument/2006/relationships/hyperlink" Target="https://mcrk.urfu.ru/fileadmin/user_upload/site_15121/Metodich/Metodicheskie_rekomendacii_po_razrabotke_ocenochnykh_materialov.pdf" TargetMode="External"/><Relationship Id="rId11" Type="http://schemas.openxmlformats.org/officeDocument/2006/relationships/hyperlink" Target="https://www.hse.ru/studyspravka/kim" TargetMode="External"/><Relationship Id="rId5" Type="http://schemas.openxmlformats.org/officeDocument/2006/relationships/image" Target="media/image1.png"/><Relationship Id="rId15" Type="http://schemas.openxmlformats.org/officeDocument/2006/relationships/hyperlink" Target="http://qsp.su/tools/onlinehelp/about_license_gpl_russian.html" TargetMode="External"/><Relationship Id="rId10" Type="http://schemas.openxmlformats.org/officeDocument/2006/relationships/hyperlink" Target="http://referatwork.ru/category/sotsiologiya/view/429740_kontrol_no_ocenochnye_materialy" TargetMode="External"/><Relationship Id="rId19" Type="http://schemas.openxmlformats.org/officeDocument/2006/relationships/hyperlink" Target="http://www.edu.ru/" TargetMode="External"/><Relationship Id="rId4" Type="http://schemas.openxmlformats.org/officeDocument/2006/relationships/webSettings" Target="webSettings.xml"/><Relationship Id="rId9" Type="http://schemas.openxmlformats.org/officeDocument/2006/relationships/hyperlink" Target="http://xn--48-6kcmdywy.xn--p1ai/obraz_deyat/obrazovanie/ocenochnye_materialy.pdf" TargetMode="External"/><Relationship Id="rId14" Type="http://schemas.openxmlformats.org/officeDocument/2006/relationships/hyperlink" Target="http://qsp.su/tools/onlinehelp/about_license_gpl_russian.html"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13</Pages>
  <Words>6189</Words>
  <Characters>35282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Зайцева Марина</dc:creator>
  <cp:keywords/>
  <dc:description/>
  <cp:lastModifiedBy>Базелюк Кира Сергеевна</cp:lastModifiedBy>
  <cp:revision>4</cp:revision>
  <cp:lastPrinted>2023-01-25T12:18:00Z</cp:lastPrinted>
  <dcterms:created xsi:type="dcterms:W3CDTF">2023-04-23T16:00:00Z</dcterms:created>
  <dcterms:modified xsi:type="dcterms:W3CDTF">2023-04-24T15:53:00Z</dcterms:modified>
</cp:coreProperties>
</file>